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465E" w:rsidRPr="00365321" w:rsidRDefault="00B8465E" w:rsidP="00B8465E">
      <w:pPr>
        <w:contextualSpacing/>
        <w:jc w:val="center"/>
        <w:rPr>
          <w:b/>
          <w:sz w:val="28"/>
          <w:szCs w:val="28"/>
        </w:rPr>
      </w:pPr>
      <w:r w:rsidRPr="00365321">
        <w:rPr>
          <w:b/>
          <w:sz w:val="28"/>
          <w:szCs w:val="28"/>
        </w:rPr>
        <w:t>Автономная некоммерческая организация высшего образования</w:t>
      </w:r>
    </w:p>
    <w:p w:rsidR="00B8465E" w:rsidRPr="00365321" w:rsidRDefault="00B8465E" w:rsidP="00B8465E">
      <w:pPr>
        <w:contextualSpacing/>
        <w:jc w:val="center"/>
        <w:rPr>
          <w:b/>
          <w:sz w:val="28"/>
          <w:szCs w:val="28"/>
        </w:rPr>
      </w:pPr>
      <w:r w:rsidRPr="00365321">
        <w:rPr>
          <w:b/>
          <w:sz w:val="28"/>
          <w:szCs w:val="28"/>
        </w:rPr>
        <w:t>«Открытый университет экономики, управления и права»</w:t>
      </w:r>
    </w:p>
    <w:p w:rsidR="00B8465E" w:rsidRPr="00365321" w:rsidRDefault="00B8465E" w:rsidP="00B8465E">
      <w:pPr>
        <w:contextualSpacing/>
        <w:jc w:val="center"/>
        <w:rPr>
          <w:sz w:val="28"/>
          <w:szCs w:val="28"/>
        </w:rPr>
      </w:pPr>
      <w:r w:rsidRPr="00365321">
        <w:rPr>
          <w:b/>
          <w:sz w:val="28"/>
          <w:szCs w:val="28"/>
        </w:rPr>
        <w:t>(АНО ВО ОУЭП)</w:t>
      </w:r>
    </w:p>
    <w:p w:rsidR="00B8465E" w:rsidRPr="00365321" w:rsidRDefault="00B8465E" w:rsidP="00B8465E">
      <w:pPr>
        <w:tabs>
          <w:tab w:val="left" w:pos="900"/>
          <w:tab w:val="left" w:pos="1080"/>
        </w:tabs>
        <w:suppressAutoHyphens/>
        <w:ind w:firstLine="709"/>
        <w:contextualSpacing/>
        <w:jc w:val="both"/>
        <w:rPr>
          <w:b/>
          <w:sz w:val="20"/>
        </w:rPr>
      </w:pPr>
    </w:p>
    <w:p w:rsidR="00B8465E" w:rsidRPr="00365321" w:rsidRDefault="00B8465E" w:rsidP="00B8465E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</w:p>
    <w:p w:rsidR="00B8465E" w:rsidRPr="00664516" w:rsidRDefault="00B8465E" w:rsidP="00B8465E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  <w:r w:rsidRPr="00664516">
        <w:rPr>
          <w:b/>
          <w:sz w:val="20"/>
        </w:rPr>
        <w:t>УТВЕРЖДАЮ:</w:t>
      </w:r>
    </w:p>
    <w:p w:rsidR="00B8465E" w:rsidRPr="00664516" w:rsidRDefault="00B8465E" w:rsidP="00B8465E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>Ректор АНО ВО ОУЭП, Фокина В.Н.</w:t>
      </w:r>
    </w:p>
    <w:p w:rsidR="00B8465E" w:rsidRPr="00664516" w:rsidRDefault="00B8465E" w:rsidP="00B8465E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</w:p>
    <w:p w:rsidR="00B8465E" w:rsidRPr="00664516" w:rsidRDefault="00B8465E" w:rsidP="00B8465E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  <w:r w:rsidRPr="00664516">
        <w:rPr>
          <w:b/>
          <w:noProof/>
          <w:sz w:val="20"/>
        </w:rPr>
        <w:drawing>
          <wp:inline distT="0" distB="0" distL="0" distR="0" wp14:anchorId="13E2AD85" wp14:editId="7A27911E">
            <wp:extent cx="3616657" cy="1099464"/>
            <wp:effectExtent l="0" t="0" r="3175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Фокина Валерия Николаевна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4483" cy="1120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465E" w:rsidRPr="00664516" w:rsidRDefault="00B8465E" w:rsidP="00B8465E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>19 апреля 2023 г.</w:t>
      </w:r>
    </w:p>
    <w:p w:rsidR="00B8465E" w:rsidRPr="00664516" w:rsidRDefault="00B8465E" w:rsidP="00B8465E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</w:p>
    <w:p w:rsidR="00B8465E" w:rsidRPr="00664516" w:rsidRDefault="00B8465E" w:rsidP="00B8465E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>Решение Ученого совета АНО ВО ОУЭП,</w:t>
      </w:r>
    </w:p>
    <w:p w:rsidR="00B8465E" w:rsidRPr="00664516" w:rsidRDefault="00B8465E" w:rsidP="00B8465E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 xml:space="preserve">Протокол N 9 от 19.04.2023 </w:t>
      </w:r>
    </w:p>
    <w:p w:rsidR="00B8465E" w:rsidRPr="00C96620" w:rsidRDefault="00B8465E" w:rsidP="00B8465E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</w:p>
    <w:p w:rsidR="00E72C6F" w:rsidRPr="00637460" w:rsidRDefault="00E72C6F" w:rsidP="00FA61C8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Cs w:val="24"/>
        </w:rPr>
      </w:pPr>
    </w:p>
    <w:p w:rsidR="004A32ED" w:rsidRPr="00637460" w:rsidRDefault="004A32ED" w:rsidP="004A32E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  <w:r w:rsidRPr="00637460">
        <w:rPr>
          <w:b/>
          <w:color w:val="000000" w:themeColor="text1"/>
          <w:szCs w:val="24"/>
        </w:rPr>
        <w:t>РАБОЧАЯ ПРОГРАММА</w:t>
      </w:r>
    </w:p>
    <w:p w:rsidR="004A32ED" w:rsidRPr="00637460" w:rsidRDefault="004A32ED" w:rsidP="004A32E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</w:p>
    <w:p w:rsidR="004A32ED" w:rsidRPr="00637460" w:rsidRDefault="00B8465E" w:rsidP="00B8465E">
      <w:pPr>
        <w:tabs>
          <w:tab w:val="left" w:pos="900"/>
          <w:tab w:val="left" w:pos="1080"/>
        </w:tabs>
        <w:suppressAutoHyphens/>
        <w:spacing w:before="0" w:after="0"/>
        <w:jc w:val="center"/>
        <w:rPr>
          <w:color w:val="000000" w:themeColor="text1"/>
          <w:szCs w:val="24"/>
        </w:rPr>
      </w:pPr>
      <w:r>
        <w:rPr>
          <w:sz w:val="28"/>
          <w:szCs w:val="28"/>
        </w:rPr>
        <w:t xml:space="preserve"> </w:t>
      </w:r>
    </w:p>
    <w:p w:rsidR="004A32ED" w:rsidRPr="00B8465E" w:rsidRDefault="004A32ED" w:rsidP="004A32ED">
      <w:pPr>
        <w:widowControl/>
        <w:snapToGrid/>
        <w:spacing w:before="0" w:after="0"/>
        <w:jc w:val="center"/>
        <w:rPr>
          <w:b/>
          <w:color w:val="000000" w:themeColor="text1"/>
          <w:szCs w:val="24"/>
        </w:rPr>
      </w:pPr>
      <w:r w:rsidRPr="00B8465E">
        <w:rPr>
          <w:b/>
          <w:color w:val="000000" w:themeColor="text1"/>
          <w:szCs w:val="24"/>
        </w:rPr>
        <w:t>по дисциплине</w:t>
      </w:r>
    </w:p>
    <w:p w:rsidR="004A32ED" w:rsidRPr="00637460" w:rsidRDefault="004A32ED" w:rsidP="004A32E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both"/>
        <w:rPr>
          <w:color w:val="000000" w:themeColor="text1"/>
          <w:szCs w:val="24"/>
        </w:rPr>
      </w:pPr>
    </w:p>
    <w:p w:rsidR="004A32ED" w:rsidRPr="00637460" w:rsidRDefault="004A32ED" w:rsidP="004A32E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both"/>
        <w:rPr>
          <w:color w:val="000000" w:themeColor="text1"/>
          <w:szCs w:val="24"/>
        </w:rPr>
      </w:pPr>
      <w:r w:rsidRPr="00637460">
        <w:rPr>
          <w:color w:val="000000" w:themeColor="text1"/>
          <w:szCs w:val="24"/>
        </w:rPr>
        <w:t xml:space="preserve">Наименование дисциплины Б1.О.ДВ.01.02 </w:t>
      </w:r>
      <w:r w:rsidRPr="00637460">
        <w:rPr>
          <w:bCs/>
          <w:color w:val="000000" w:themeColor="text1"/>
          <w:spacing w:val="4"/>
          <w:szCs w:val="24"/>
        </w:rPr>
        <w:t>«</w:t>
      </w:r>
      <w:r w:rsidRPr="00637460">
        <w:rPr>
          <w:color w:val="000000" w:themeColor="text1"/>
          <w:szCs w:val="24"/>
        </w:rPr>
        <w:t>Массовый спорт»</w:t>
      </w:r>
    </w:p>
    <w:p w:rsidR="004A32ED" w:rsidRPr="00637460" w:rsidRDefault="004A32ED" w:rsidP="004A32E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Cs w:val="24"/>
        </w:rPr>
      </w:pPr>
      <w:r w:rsidRPr="00637460">
        <w:rPr>
          <w:color w:val="000000" w:themeColor="text1"/>
          <w:szCs w:val="24"/>
        </w:rPr>
        <w:t xml:space="preserve">Образовательная программа направления подготовки </w:t>
      </w:r>
      <w:r w:rsidRPr="00637460">
        <w:rPr>
          <w:bCs/>
          <w:color w:val="000000" w:themeColor="text1"/>
          <w:spacing w:val="4"/>
          <w:szCs w:val="24"/>
        </w:rPr>
        <w:t>38.03.01 «Экономика</w:t>
      </w:r>
      <w:r w:rsidRPr="00637460">
        <w:rPr>
          <w:color w:val="000000" w:themeColor="text1"/>
          <w:szCs w:val="24"/>
        </w:rPr>
        <w:t>», направленность (профиль): Финансы и кредит</w:t>
      </w:r>
    </w:p>
    <w:p w:rsidR="004A32ED" w:rsidRPr="00637460" w:rsidRDefault="004A32ED" w:rsidP="004A32E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both"/>
        <w:rPr>
          <w:color w:val="000000" w:themeColor="text1"/>
          <w:szCs w:val="24"/>
        </w:rPr>
      </w:pPr>
    </w:p>
    <w:p w:rsidR="004A32ED" w:rsidRPr="00637460" w:rsidRDefault="004A32ED" w:rsidP="004A32ED">
      <w:pPr>
        <w:widowControl/>
        <w:snapToGrid/>
        <w:spacing w:before="0" w:after="0"/>
        <w:jc w:val="center"/>
        <w:rPr>
          <w:color w:val="000000" w:themeColor="text1"/>
          <w:szCs w:val="24"/>
        </w:rPr>
      </w:pPr>
    </w:p>
    <w:p w:rsidR="004A32ED" w:rsidRPr="00637460" w:rsidRDefault="004A32ED" w:rsidP="004A32ED">
      <w:pPr>
        <w:widowControl/>
        <w:snapToGrid/>
        <w:spacing w:before="0" w:after="0"/>
        <w:jc w:val="center"/>
        <w:rPr>
          <w:color w:val="000000" w:themeColor="text1"/>
          <w:szCs w:val="24"/>
        </w:rPr>
      </w:pPr>
    </w:p>
    <w:p w:rsidR="004A32ED" w:rsidRPr="00637460" w:rsidRDefault="004A32ED" w:rsidP="004A32ED">
      <w:pPr>
        <w:widowControl/>
        <w:snapToGrid/>
        <w:spacing w:before="0" w:after="0"/>
        <w:jc w:val="right"/>
        <w:rPr>
          <w:color w:val="000000" w:themeColor="text1"/>
          <w:sz w:val="20"/>
        </w:rPr>
      </w:pPr>
    </w:p>
    <w:p w:rsidR="004A32ED" w:rsidRPr="00637460" w:rsidRDefault="004A32ED" w:rsidP="004A32ED">
      <w:pPr>
        <w:widowControl/>
        <w:snapToGrid/>
        <w:spacing w:before="0" w:after="0"/>
        <w:jc w:val="right"/>
        <w:rPr>
          <w:color w:val="000000" w:themeColor="text1"/>
          <w:szCs w:val="24"/>
        </w:rPr>
      </w:pPr>
    </w:p>
    <w:p w:rsidR="004A32ED" w:rsidRPr="00637460" w:rsidRDefault="004A32ED" w:rsidP="004A32E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</w:rPr>
      </w:pPr>
    </w:p>
    <w:p w:rsidR="004A32ED" w:rsidRPr="00637460" w:rsidRDefault="004A32ED" w:rsidP="004A32E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</w:rPr>
      </w:pPr>
    </w:p>
    <w:p w:rsidR="004A32ED" w:rsidRPr="00637460" w:rsidRDefault="004A32ED" w:rsidP="004A32E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Cs w:val="24"/>
          <w:u w:val="single"/>
        </w:rPr>
      </w:pPr>
      <w:r w:rsidRPr="00637460">
        <w:rPr>
          <w:color w:val="000000" w:themeColor="text1"/>
          <w:szCs w:val="24"/>
        </w:rPr>
        <w:t xml:space="preserve">Квалификация </w:t>
      </w:r>
      <w:r w:rsidR="002A0280">
        <w:rPr>
          <w:color w:val="000000" w:themeColor="text1"/>
          <w:szCs w:val="24"/>
        </w:rPr>
        <w:t>-</w:t>
      </w:r>
      <w:r w:rsidRPr="00637460">
        <w:rPr>
          <w:color w:val="000000" w:themeColor="text1"/>
          <w:szCs w:val="24"/>
        </w:rPr>
        <w:t xml:space="preserve"> </w:t>
      </w:r>
      <w:r w:rsidRPr="00637460">
        <w:rPr>
          <w:color w:val="000000" w:themeColor="text1"/>
          <w:szCs w:val="24"/>
          <w:u w:val="single"/>
        </w:rPr>
        <w:t>бакалавр</w:t>
      </w:r>
    </w:p>
    <w:p w:rsidR="004A32ED" w:rsidRPr="00637460" w:rsidRDefault="004A32ED" w:rsidP="004A32E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4A32ED" w:rsidRPr="00637460" w:rsidRDefault="004A32ED" w:rsidP="004A32ED">
      <w:pPr>
        <w:widowControl/>
        <w:suppressAutoHyphens/>
        <w:snapToGrid/>
        <w:spacing w:before="0" w:after="0"/>
        <w:ind w:firstLine="709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Разработчик: </w:t>
      </w:r>
    </w:p>
    <w:p w:rsidR="004A32ED" w:rsidRPr="00637460" w:rsidRDefault="004A32ED" w:rsidP="004A32E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  <w:proofErr w:type="spellStart"/>
      <w:r w:rsidRPr="00637460">
        <w:rPr>
          <w:color w:val="000000" w:themeColor="text1"/>
          <w:sz w:val="20"/>
        </w:rPr>
        <w:t>Щадилова</w:t>
      </w:r>
      <w:proofErr w:type="spellEnd"/>
      <w:r w:rsidRPr="00637460">
        <w:rPr>
          <w:color w:val="000000" w:themeColor="text1"/>
          <w:sz w:val="20"/>
        </w:rPr>
        <w:t xml:space="preserve"> И.С., к. </w:t>
      </w:r>
      <w:proofErr w:type="spellStart"/>
      <w:r w:rsidRPr="00637460">
        <w:rPr>
          <w:color w:val="000000" w:themeColor="text1"/>
          <w:sz w:val="20"/>
        </w:rPr>
        <w:t>пед</w:t>
      </w:r>
      <w:proofErr w:type="spellEnd"/>
      <w:r w:rsidRPr="00637460">
        <w:rPr>
          <w:color w:val="000000" w:themeColor="text1"/>
          <w:sz w:val="20"/>
        </w:rPr>
        <w:t>. н., доц.</w:t>
      </w:r>
    </w:p>
    <w:p w:rsidR="004A32ED" w:rsidRPr="00637460" w:rsidRDefault="004A32ED" w:rsidP="004A32E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4A32ED" w:rsidRPr="00637460" w:rsidRDefault="004A32ED" w:rsidP="004A32E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4A32ED" w:rsidRPr="00637460" w:rsidRDefault="004A32ED" w:rsidP="004A32ED">
      <w:pPr>
        <w:widowControl/>
        <w:snapToGrid/>
        <w:spacing w:before="0" w:after="0"/>
        <w:ind w:firstLine="709"/>
        <w:jc w:val="center"/>
        <w:rPr>
          <w:color w:val="000000" w:themeColor="text1"/>
          <w:sz w:val="20"/>
        </w:rPr>
      </w:pPr>
    </w:p>
    <w:p w:rsidR="004A32ED" w:rsidRPr="00637460" w:rsidRDefault="004A32ED" w:rsidP="004A32ED">
      <w:pPr>
        <w:widowControl/>
        <w:snapToGrid/>
        <w:spacing w:before="0" w:after="0"/>
        <w:ind w:firstLine="709"/>
        <w:jc w:val="center"/>
        <w:rPr>
          <w:color w:val="000000" w:themeColor="text1"/>
          <w:sz w:val="20"/>
        </w:rPr>
      </w:pPr>
    </w:p>
    <w:p w:rsidR="004A32ED" w:rsidRPr="00637460" w:rsidRDefault="004A32ED" w:rsidP="004A32ED">
      <w:pPr>
        <w:widowControl/>
        <w:snapToGrid/>
        <w:spacing w:before="0" w:after="0"/>
        <w:ind w:firstLine="709"/>
        <w:jc w:val="center"/>
        <w:rPr>
          <w:color w:val="000000" w:themeColor="text1"/>
          <w:sz w:val="20"/>
        </w:rPr>
      </w:pPr>
    </w:p>
    <w:p w:rsidR="004A32ED" w:rsidRPr="00637460" w:rsidRDefault="004A32ED" w:rsidP="004A32ED">
      <w:pPr>
        <w:widowControl/>
        <w:snapToGrid/>
        <w:spacing w:before="0" w:after="0"/>
        <w:ind w:firstLine="709"/>
        <w:jc w:val="center"/>
        <w:rPr>
          <w:color w:val="000000" w:themeColor="text1"/>
          <w:sz w:val="20"/>
        </w:rPr>
      </w:pPr>
    </w:p>
    <w:p w:rsidR="004A32ED" w:rsidRPr="00637460" w:rsidRDefault="004A32ED" w:rsidP="004A32ED">
      <w:pPr>
        <w:widowControl/>
        <w:snapToGrid/>
        <w:spacing w:before="0" w:after="0"/>
        <w:ind w:firstLine="709"/>
        <w:jc w:val="center"/>
        <w:rPr>
          <w:color w:val="000000" w:themeColor="text1"/>
          <w:sz w:val="20"/>
        </w:rPr>
      </w:pPr>
    </w:p>
    <w:p w:rsidR="004A32ED" w:rsidRPr="00637460" w:rsidRDefault="004A32ED" w:rsidP="004A32ED">
      <w:pPr>
        <w:widowControl/>
        <w:snapToGrid/>
        <w:spacing w:before="0" w:after="0"/>
        <w:ind w:firstLine="709"/>
        <w:jc w:val="center"/>
        <w:rPr>
          <w:color w:val="000000" w:themeColor="text1"/>
          <w:sz w:val="20"/>
        </w:rPr>
      </w:pPr>
    </w:p>
    <w:p w:rsidR="004A32ED" w:rsidRPr="00637460" w:rsidRDefault="004A32ED" w:rsidP="004A32ED">
      <w:pPr>
        <w:widowControl/>
        <w:snapToGrid/>
        <w:spacing w:before="0" w:after="0"/>
        <w:ind w:firstLine="709"/>
        <w:jc w:val="center"/>
        <w:rPr>
          <w:color w:val="000000" w:themeColor="text1"/>
          <w:sz w:val="20"/>
        </w:rPr>
      </w:pPr>
    </w:p>
    <w:p w:rsidR="004A32ED" w:rsidRPr="00637460" w:rsidRDefault="004A32ED" w:rsidP="004A32ED">
      <w:pPr>
        <w:widowControl/>
        <w:snapToGrid/>
        <w:spacing w:before="0" w:after="0"/>
        <w:ind w:firstLine="709"/>
        <w:jc w:val="center"/>
        <w:rPr>
          <w:color w:val="000000" w:themeColor="text1"/>
          <w:sz w:val="20"/>
        </w:rPr>
      </w:pPr>
    </w:p>
    <w:p w:rsidR="004A32ED" w:rsidRPr="00637460" w:rsidRDefault="004A32ED" w:rsidP="004A32ED">
      <w:pPr>
        <w:widowControl/>
        <w:suppressAutoHyphens/>
        <w:snapToGrid/>
        <w:spacing w:before="0" w:after="0"/>
        <w:ind w:firstLine="709"/>
        <w:jc w:val="center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Москва 202</w:t>
      </w:r>
      <w:r w:rsidR="00B8465E">
        <w:rPr>
          <w:color w:val="000000" w:themeColor="text1"/>
          <w:sz w:val="20"/>
        </w:rPr>
        <w:t>3</w:t>
      </w:r>
      <w:bookmarkStart w:id="0" w:name="_GoBack"/>
      <w:bookmarkEnd w:id="0"/>
    </w:p>
    <w:p w:rsidR="004A32ED" w:rsidRPr="00637460" w:rsidRDefault="004A32ED" w:rsidP="004A32ED">
      <w:pPr>
        <w:widowControl/>
        <w:suppressAutoHyphens/>
        <w:snapToGrid/>
        <w:spacing w:before="0" w:after="0"/>
        <w:ind w:firstLine="709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br w:type="page"/>
      </w:r>
      <w:r w:rsidRPr="00637460">
        <w:rPr>
          <w:b/>
          <w:color w:val="000000" w:themeColor="text1"/>
          <w:sz w:val="20"/>
        </w:rPr>
        <w:lastRenderedPageBreak/>
        <w:t>1. Цели и задачи  дисциплины</w:t>
      </w:r>
    </w:p>
    <w:p w:rsidR="004A32ED" w:rsidRPr="00637460" w:rsidRDefault="004A32ED" w:rsidP="004A32ED">
      <w:pPr>
        <w:widowControl/>
        <w:tabs>
          <w:tab w:val="left" w:pos="1134"/>
        </w:tabs>
        <w:suppressAutoHyphens/>
        <w:snapToGrid/>
        <w:spacing w:before="0" w:after="0"/>
        <w:ind w:firstLine="709"/>
        <w:jc w:val="both"/>
        <w:rPr>
          <w:b/>
          <w:bCs/>
          <w:i/>
          <w:color w:val="000000" w:themeColor="text1"/>
          <w:sz w:val="20"/>
        </w:rPr>
      </w:pPr>
      <w:r w:rsidRPr="00637460">
        <w:rPr>
          <w:b/>
          <w:bCs/>
          <w:i/>
          <w:color w:val="000000" w:themeColor="text1"/>
          <w:sz w:val="20"/>
        </w:rPr>
        <w:t xml:space="preserve">Цель </w:t>
      </w:r>
      <w:r w:rsidRPr="00637460">
        <w:rPr>
          <w:b/>
          <w:i/>
          <w:color w:val="000000" w:themeColor="text1"/>
          <w:sz w:val="20"/>
        </w:rPr>
        <w:t>дисциплины</w:t>
      </w:r>
      <w:r w:rsidRPr="00637460">
        <w:rPr>
          <w:color w:val="000000" w:themeColor="text1"/>
          <w:sz w:val="20"/>
        </w:rPr>
        <w:t xml:space="preserve"> - </w:t>
      </w:r>
      <w:r w:rsidRPr="00637460">
        <w:rPr>
          <w:bCs/>
          <w:color w:val="000000" w:themeColor="text1"/>
          <w:sz w:val="20"/>
        </w:rPr>
        <w:t>формирование мировоззрения и культуры личности, обладающей гражданской позицией, нравственными качествами, чувством ответственности, самостоятельностью в принятии решений, инициативой, толерантностью, способностью успешной социализации в обществе, способностью использовать разнообразные формы физической культуры и спорта в повседневной жизни для сохранения и укрепления своего здоровья и здоровья своих близких, семьи и трудового коллектива для качественной жизни и эффективной профессиональной деятельности. Курс является элективным.</w:t>
      </w:r>
    </w:p>
    <w:p w:rsidR="004A32ED" w:rsidRPr="00637460" w:rsidRDefault="004A32ED" w:rsidP="004A32ED">
      <w:pPr>
        <w:pStyle w:val="af2"/>
        <w:tabs>
          <w:tab w:val="left" w:pos="1134"/>
        </w:tabs>
        <w:suppressAutoHyphens/>
        <w:ind w:firstLine="709"/>
        <w:jc w:val="both"/>
        <w:rPr>
          <w:rFonts w:ascii="Times New Roman" w:hAnsi="Times New Roman"/>
          <w:b/>
          <w:bCs/>
          <w:i/>
          <w:color w:val="000000" w:themeColor="text1"/>
        </w:rPr>
      </w:pPr>
      <w:r w:rsidRPr="00637460">
        <w:rPr>
          <w:rFonts w:ascii="Times New Roman" w:hAnsi="Times New Roman"/>
          <w:b/>
          <w:bCs/>
          <w:i/>
          <w:color w:val="000000" w:themeColor="text1"/>
        </w:rPr>
        <w:t>Задачи дисциплины:</w:t>
      </w:r>
    </w:p>
    <w:p w:rsidR="004A32ED" w:rsidRPr="00637460" w:rsidRDefault="004A32ED" w:rsidP="004A32ED">
      <w:pPr>
        <w:widowControl/>
        <w:tabs>
          <w:tab w:val="left" w:pos="1134"/>
        </w:tabs>
        <w:suppressAutoHyphens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 обеспечение понимания роли физической культуры в развитии личности и подготовке ее к профессиональной деятельности;</w:t>
      </w:r>
    </w:p>
    <w:p w:rsidR="004A32ED" w:rsidRPr="00637460" w:rsidRDefault="004A32ED" w:rsidP="004A32ED">
      <w:pPr>
        <w:widowControl/>
        <w:tabs>
          <w:tab w:val="left" w:pos="1134"/>
        </w:tabs>
        <w:suppressAutoHyphens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 формирование мотивационно-ценностного отношения к физической культуре, установки на здоровый стиль жизни, потребности в регулярных занятиях физическими упражнениями;</w:t>
      </w:r>
    </w:p>
    <w:p w:rsidR="004A32ED" w:rsidRPr="00637460" w:rsidRDefault="004A32ED" w:rsidP="004A32ED">
      <w:pPr>
        <w:widowControl/>
        <w:tabs>
          <w:tab w:val="left" w:pos="1134"/>
        </w:tabs>
        <w:suppressAutoHyphens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 овладение системой специальных знаний, практических умений и навыков, обеспечивающих сохранение и укрепление здоровья, формирование компенсаторных процессов, коррекцию имеющихся отклонений в состоянии здоровья, психическое благополучие, развитие и совершенствование психофизических способностей, формирование профессионально значимых качеств и свойств личности;</w:t>
      </w:r>
    </w:p>
    <w:p w:rsidR="004A32ED" w:rsidRPr="00637460" w:rsidRDefault="004A32ED" w:rsidP="004A32ED">
      <w:pPr>
        <w:widowControl/>
        <w:tabs>
          <w:tab w:val="left" w:pos="1134"/>
        </w:tabs>
        <w:suppressAutoHyphens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- адаптацию организма к воздействию умственных и физических нагрузок, а также расширение функциональных возможностей физиологических систем, повышение сопротивляемости защитных сил организма. </w:t>
      </w:r>
    </w:p>
    <w:p w:rsidR="004A32ED" w:rsidRPr="00637460" w:rsidRDefault="004A32ED" w:rsidP="004A32ED">
      <w:pPr>
        <w:widowControl/>
        <w:tabs>
          <w:tab w:val="left" w:pos="1134"/>
        </w:tabs>
        <w:suppressAutoHyphens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 овладение комплексом упражнений оздоровительной направленности для самостоятельных занятий, способами самоконтроля при выполнении физических нагрузок различного характера, правилами личной гигиены, рационального режима труда и отдыха;</w:t>
      </w:r>
    </w:p>
    <w:p w:rsidR="004A32ED" w:rsidRPr="00637460" w:rsidRDefault="004A32ED" w:rsidP="004A32ED">
      <w:pPr>
        <w:widowControl/>
        <w:tabs>
          <w:tab w:val="left" w:pos="1134"/>
        </w:tabs>
        <w:suppressAutoHyphens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- овладение средствами и методами противодействия неблагоприятным факторам и условиям труда, снижения утомления в процессе профессиональной деятельности и повышения качества результатов. </w:t>
      </w:r>
    </w:p>
    <w:p w:rsidR="004A32ED" w:rsidRPr="00637460" w:rsidRDefault="004A32ED" w:rsidP="004A32ED">
      <w:pPr>
        <w:pStyle w:val="af2"/>
        <w:tabs>
          <w:tab w:val="left" w:pos="1134"/>
        </w:tabs>
        <w:ind w:firstLine="709"/>
        <w:jc w:val="both"/>
        <w:rPr>
          <w:rFonts w:ascii="Times New Roman" w:hAnsi="Times New Roman"/>
          <w:color w:val="000000" w:themeColor="text1"/>
        </w:rPr>
      </w:pPr>
    </w:p>
    <w:p w:rsidR="004A32ED" w:rsidRPr="00637460" w:rsidRDefault="004A32ED" w:rsidP="004A32ED">
      <w:pPr>
        <w:widowControl/>
        <w:tabs>
          <w:tab w:val="left" w:pos="1134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2.  Место дисциплины в структуре ОП</w:t>
      </w:r>
    </w:p>
    <w:p w:rsidR="004A32ED" w:rsidRPr="00637460" w:rsidRDefault="004A32ED" w:rsidP="004A32ED">
      <w:pPr>
        <w:pStyle w:val="af2"/>
        <w:tabs>
          <w:tab w:val="left" w:pos="0"/>
          <w:tab w:val="left" w:pos="142"/>
          <w:tab w:val="left" w:pos="993"/>
        </w:tabs>
        <w:suppressAutoHyphens/>
        <w:ind w:firstLine="710"/>
        <w:jc w:val="both"/>
        <w:rPr>
          <w:rFonts w:ascii="Times New Roman" w:hAnsi="Times New Roman"/>
          <w:bCs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Дисциплина «Массовый спорт» относится к элективным дисциплинам по физической культуре и спорту Блока 1.</w:t>
      </w:r>
    </w:p>
    <w:p w:rsidR="004A32ED" w:rsidRPr="00637460" w:rsidRDefault="004A32ED" w:rsidP="004A32ED">
      <w:pPr>
        <w:pStyle w:val="af2"/>
        <w:tabs>
          <w:tab w:val="left" w:pos="1134"/>
        </w:tabs>
        <w:ind w:firstLine="709"/>
        <w:jc w:val="both"/>
        <w:rPr>
          <w:rFonts w:ascii="Times New Roman" w:hAnsi="Times New Roman"/>
          <w:b/>
          <w:color w:val="000000" w:themeColor="text1"/>
        </w:rPr>
      </w:pPr>
    </w:p>
    <w:p w:rsidR="004A32ED" w:rsidRPr="00637460" w:rsidRDefault="004A32ED" w:rsidP="004A32ED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>3. Планируемые результаты обучения по дисциплине</w:t>
      </w:r>
    </w:p>
    <w:p w:rsidR="004A32ED" w:rsidRPr="00637460" w:rsidRDefault="004A32ED" w:rsidP="004A32ED">
      <w:pPr>
        <w:pStyle w:val="afffa"/>
        <w:tabs>
          <w:tab w:val="clear" w:pos="3330"/>
          <w:tab w:val="left" w:pos="900"/>
          <w:tab w:val="left" w:pos="1080"/>
        </w:tabs>
        <w:suppressAutoHyphens/>
        <w:spacing w:line="240" w:lineRule="auto"/>
        <w:ind w:left="0" w:firstLine="709"/>
        <w:contextualSpacing/>
        <w:rPr>
          <w:color w:val="000000" w:themeColor="text1"/>
          <w:sz w:val="20"/>
          <w:szCs w:val="20"/>
        </w:rPr>
      </w:pPr>
      <w:r w:rsidRPr="00637460">
        <w:rPr>
          <w:color w:val="000000" w:themeColor="text1"/>
          <w:sz w:val="20"/>
          <w:szCs w:val="20"/>
        </w:rPr>
        <w:t>В результате изучения дисциплины обучающийся должен освоить</w:t>
      </w:r>
    </w:p>
    <w:p w:rsidR="004237F2" w:rsidRDefault="004237F2" w:rsidP="004237F2">
      <w:pPr>
        <w:tabs>
          <w:tab w:val="left" w:pos="900"/>
          <w:tab w:val="left" w:pos="1080"/>
        </w:tabs>
        <w:suppressAutoHyphens/>
        <w:overflowPunct w:val="0"/>
        <w:autoSpaceDE w:val="0"/>
        <w:autoSpaceDN w:val="0"/>
        <w:adjustRightInd w:val="0"/>
        <w:spacing w:before="0" w:after="0"/>
        <w:ind w:firstLine="709"/>
        <w:jc w:val="both"/>
        <w:textAlignment w:val="baseline"/>
        <w:rPr>
          <w:i/>
          <w:color w:val="000000" w:themeColor="text1"/>
          <w:sz w:val="20"/>
        </w:rPr>
      </w:pPr>
      <w:r>
        <w:rPr>
          <w:i/>
          <w:color w:val="000000" w:themeColor="text1"/>
          <w:sz w:val="20"/>
        </w:rPr>
        <w:t>универсальную компетенцию</w:t>
      </w:r>
    </w:p>
    <w:p w:rsidR="004237F2" w:rsidRDefault="004237F2" w:rsidP="004237F2">
      <w:pPr>
        <w:tabs>
          <w:tab w:val="left" w:pos="900"/>
          <w:tab w:val="left" w:pos="1080"/>
        </w:tabs>
        <w:suppressAutoHyphens/>
        <w:overflowPunct w:val="0"/>
        <w:autoSpaceDE w:val="0"/>
        <w:autoSpaceDN w:val="0"/>
        <w:adjustRightInd w:val="0"/>
        <w:spacing w:before="0" w:after="0"/>
        <w:ind w:firstLine="709"/>
        <w:jc w:val="both"/>
        <w:textAlignment w:val="baseline"/>
        <w:rPr>
          <w:color w:val="000000" w:themeColor="text1"/>
          <w:sz w:val="20"/>
        </w:rPr>
      </w:pPr>
      <w:r>
        <w:rPr>
          <w:color w:val="000000" w:themeColor="text1"/>
          <w:sz w:val="20"/>
        </w:rPr>
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деятельности.</w:t>
      </w:r>
    </w:p>
    <w:p w:rsidR="004237F2" w:rsidRDefault="004237F2" w:rsidP="004237F2">
      <w:pPr>
        <w:widowControl/>
        <w:tabs>
          <w:tab w:val="left" w:pos="1134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jc w:val="both"/>
        <w:textAlignment w:val="baseline"/>
        <w:rPr>
          <w:b/>
          <w:i/>
          <w:color w:val="000000" w:themeColor="text1"/>
          <w:sz w:val="20"/>
        </w:rPr>
      </w:pPr>
    </w:p>
    <w:p w:rsidR="004237F2" w:rsidRDefault="004237F2" w:rsidP="004237F2">
      <w:pPr>
        <w:tabs>
          <w:tab w:val="left" w:pos="900"/>
        </w:tabs>
        <w:suppressAutoHyphens/>
        <w:spacing w:before="0" w:after="0"/>
        <w:ind w:firstLine="709"/>
        <w:jc w:val="both"/>
        <w:rPr>
          <w:b/>
          <w:i/>
          <w:color w:val="000000" w:themeColor="text1"/>
          <w:sz w:val="20"/>
        </w:rPr>
      </w:pPr>
      <w:r>
        <w:rPr>
          <w:b/>
          <w:i/>
          <w:color w:val="000000" w:themeColor="text1"/>
          <w:sz w:val="20"/>
        </w:rPr>
        <w:t>Результаты освоения дисциплины, установленные индикаторы достижения компетенций</w:t>
      </w:r>
    </w:p>
    <w:p w:rsidR="004237F2" w:rsidRDefault="004237F2" w:rsidP="004237F2">
      <w:pPr>
        <w:tabs>
          <w:tab w:val="left" w:pos="900"/>
        </w:tabs>
        <w:suppressAutoHyphens/>
        <w:spacing w:before="0" w:after="0"/>
        <w:ind w:firstLine="709"/>
        <w:jc w:val="both"/>
        <w:rPr>
          <w:b/>
          <w:i/>
          <w:color w:val="000000" w:themeColor="text1"/>
          <w:sz w:val="20"/>
        </w:rPr>
      </w:pPr>
    </w:p>
    <w:tbl>
      <w:tblPr>
        <w:tblW w:w="9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3"/>
        <w:gridCol w:w="3127"/>
        <w:gridCol w:w="4818"/>
      </w:tblGrid>
      <w:tr w:rsidR="004237F2" w:rsidTr="004237F2">
        <w:trPr>
          <w:tblHeader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7F2" w:rsidRDefault="004237F2">
            <w:pPr>
              <w:tabs>
                <w:tab w:val="left" w:pos="1080"/>
              </w:tabs>
              <w:spacing w:before="0" w:after="0" w:line="276" w:lineRule="auto"/>
              <w:jc w:val="center"/>
              <w:rPr>
                <w:b/>
                <w:color w:val="000000" w:themeColor="text1"/>
                <w:sz w:val="20"/>
                <w:lang w:eastAsia="en-US"/>
              </w:rPr>
            </w:pPr>
            <w:r>
              <w:rPr>
                <w:b/>
                <w:color w:val="000000" w:themeColor="text1"/>
                <w:sz w:val="20"/>
                <w:lang w:eastAsia="en-US"/>
              </w:rPr>
              <w:t xml:space="preserve">Наименование </w:t>
            </w:r>
            <w:r>
              <w:rPr>
                <w:b/>
                <w:color w:val="000000" w:themeColor="text1"/>
                <w:sz w:val="20"/>
                <w:lang w:eastAsia="en-US"/>
              </w:rPr>
              <w:br/>
              <w:t>компетенции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7F2" w:rsidRDefault="004237F2">
            <w:pPr>
              <w:tabs>
                <w:tab w:val="left" w:pos="234"/>
                <w:tab w:val="left" w:pos="1080"/>
              </w:tabs>
              <w:spacing w:before="0" w:after="0" w:line="276" w:lineRule="auto"/>
              <w:jc w:val="center"/>
              <w:rPr>
                <w:b/>
                <w:color w:val="000000" w:themeColor="text1"/>
                <w:sz w:val="20"/>
                <w:lang w:eastAsia="en-US"/>
              </w:rPr>
            </w:pPr>
            <w:r>
              <w:rPr>
                <w:b/>
                <w:color w:val="000000" w:themeColor="text1"/>
                <w:sz w:val="20"/>
                <w:lang w:eastAsia="en-US"/>
              </w:rPr>
              <w:t>Индикаторы достижения компетенции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7F2" w:rsidRDefault="004237F2">
            <w:pPr>
              <w:tabs>
                <w:tab w:val="left" w:pos="1080"/>
              </w:tabs>
              <w:spacing w:before="0" w:after="0" w:line="276" w:lineRule="auto"/>
              <w:jc w:val="center"/>
              <w:rPr>
                <w:b/>
                <w:color w:val="000000" w:themeColor="text1"/>
                <w:sz w:val="20"/>
                <w:lang w:eastAsia="en-US"/>
              </w:rPr>
            </w:pPr>
            <w:r>
              <w:rPr>
                <w:b/>
                <w:color w:val="000000" w:themeColor="text1"/>
                <w:sz w:val="20"/>
                <w:lang w:eastAsia="en-US"/>
              </w:rPr>
              <w:t xml:space="preserve">Показатели (планируемые) результаты </w:t>
            </w:r>
            <w:r>
              <w:rPr>
                <w:b/>
                <w:color w:val="000000" w:themeColor="text1"/>
                <w:sz w:val="20"/>
                <w:lang w:eastAsia="en-US"/>
              </w:rPr>
              <w:br/>
              <w:t>обучения</w:t>
            </w:r>
          </w:p>
        </w:tc>
      </w:tr>
      <w:tr w:rsidR="004237F2" w:rsidTr="004237F2">
        <w:tc>
          <w:tcPr>
            <w:tcW w:w="1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7F2" w:rsidRDefault="004237F2">
            <w:pPr>
              <w:tabs>
                <w:tab w:val="left" w:pos="1080"/>
              </w:tabs>
              <w:spacing w:before="0" w:after="0" w:line="276" w:lineRule="auto"/>
              <w:rPr>
                <w:b/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3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7F2" w:rsidRDefault="004237F2">
            <w:pPr>
              <w:spacing w:before="0" w:after="0" w:line="276" w:lineRule="auto"/>
              <w:rPr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УК-7.1. Знает:</w:t>
            </w:r>
          </w:p>
          <w:p w:rsidR="004237F2" w:rsidRDefault="004237F2">
            <w:pPr>
              <w:spacing w:before="0" w:after="0" w:line="276" w:lineRule="auto"/>
              <w:rPr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Закономерности функционирования</w:t>
            </w:r>
          </w:p>
          <w:p w:rsidR="004237F2" w:rsidRDefault="004237F2">
            <w:pPr>
              <w:spacing w:before="0" w:after="0" w:line="276" w:lineRule="auto"/>
              <w:rPr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здорового организма; принципы распределения физических нагрузок; нормативы физической готовности по общей</w:t>
            </w:r>
          </w:p>
          <w:p w:rsidR="004237F2" w:rsidRDefault="004237F2">
            <w:pPr>
              <w:spacing w:before="0" w:after="0" w:line="276" w:lineRule="auto"/>
              <w:rPr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физической группе и с учетом индивидуальных условий физического развития человеческого организма; способы пропаганды здорового образа жизни</w:t>
            </w:r>
          </w:p>
          <w:p w:rsidR="004237F2" w:rsidRDefault="004237F2">
            <w:pPr>
              <w:spacing w:before="0" w:after="0" w:line="276" w:lineRule="auto"/>
              <w:rPr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УК-7.2. Умеет:</w:t>
            </w:r>
          </w:p>
          <w:p w:rsidR="004237F2" w:rsidRDefault="004237F2">
            <w:pPr>
              <w:spacing w:before="0" w:after="0" w:line="276" w:lineRule="auto"/>
              <w:rPr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поддерживать должный уровень физической подготовленности; грамотно распределить</w:t>
            </w:r>
          </w:p>
          <w:p w:rsidR="004237F2" w:rsidRDefault="004237F2">
            <w:pPr>
              <w:spacing w:before="0" w:after="0" w:line="276" w:lineRule="auto"/>
              <w:rPr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нагрузки; выработать индивидуальную</w:t>
            </w:r>
          </w:p>
          <w:p w:rsidR="004237F2" w:rsidRDefault="004237F2">
            <w:pPr>
              <w:spacing w:before="0" w:after="0" w:line="276" w:lineRule="auto"/>
              <w:rPr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 xml:space="preserve">программу физической </w:t>
            </w:r>
            <w:r>
              <w:rPr>
                <w:color w:val="000000" w:themeColor="text1"/>
                <w:sz w:val="20"/>
                <w:lang w:eastAsia="en-US"/>
              </w:rPr>
              <w:lastRenderedPageBreak/>
              <w:t>подготовки, учитывающую индивидуальные</w:t>
            </w:r>
          </w:p>
          <w:p w:rsidR="004237F2" w:rsidRDefault="004237F2">
            <w:pPr>
              <w:spacing w:before="0" w:after="0" w:line="276" w:lineRule="auto"/>
              <w:rPr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особенности развития организма</w:t>
            </w:r>
          </w:p>
          <w:p w:rsidR="004237F2" w:rsidRDefault="004237F2">
            <w:pPr>
              <w:spacing w:before="0" w:after="0" w:line="276" w:lineRule="auto"/>
              <w:rPr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УК-7.3. Владеет:</w:t>
            </w:r>
          </w:p>
          <w:p w:rsidR="004237F2" w:rsidRDefault="004237F2">
            <w:pPr>
              <w:spacing w:before="0" w:after="0" w:line="276" w:lineRule="auto"/>
              <w:rPr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методами поддержки должного уровня физической подготовленности;</w:t>
            </w:r>
          </w:p>
          <w:p w:rsidR="004237F2" w:rsidRDefault="004237F2">
            <w:pPr>
              <w:spacing w:before="0" w:after="0" w:line="276" w:lineRule="auto"/>
              <w:rPr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навыками обеспечения полноценной социальной и профессиональной</w:t>
            </w:r>
          </w:p>
          <w:p w:rsidR="004237F2" w:rsidRDefault="004237F2">
            <w:pPr>
              <w:spacing w:before="0" w:after="0" w:line="276" w:lineRule="auto"/>
              <w:rPr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деятельности; базовыми приемами пропаганды здорового образа жизни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7F2" w:rsidRDefault="004237F2">
            <w:pPr>
              <w:tabs>
                <w:tab w:val="left" w:pos="172"/>
                <w:tab w:val="left" w:pos="1080"/>
              </w:tabs>
              <w:spacing w:before="0" w:after="0" w:line="276" w:lineRule="auto"/>
              <w:rPr>
                <w:b/>
                <w:color w:val="000000" w:themeColor="text1"/>
                <w:sz w:val="20"/>
                <w:u w:val="single"/>
                <w:lang w:eastAsia="en-US"/>
              </w:rPr>
            </w:pPr>
            <w:r>
              <w:rPr>
                <w:b/>
                <w:color w:val="000000" w:themeColor="text1"/>
                <w:sz w:val="20"/>
                <w:u w:val="single"/>
                <w:lang w:eastAsia="en-US"/>
              </w:rPr>
              <w:lastRenderedPageBreak/>
              <w:t>Знать:</w:t>
            </w:r>
          </w:p>
          <w:p w:rsidR="004237F2" w:rsidRDefault="004237F2" w:rsidP="004237F2">
            <w:pPr>
              <w:widowControl/>
              <w:numPr>
                <w:ilvl w:val="0"/>
                <w:numId w:val="28"/>
              </w:numPr>
              <w:tabs>
                <w:tab w:val="left" w:pos="172"/>
                <w:tab w:val="left" w:pos="900"/>
              </w:tabs>
              <w:suppressAutoHyphens/>
              <w:snapToGrid/>
              <w:spacing w:before="0" w:after="0" w:line="276" w:lineRule="auto"/>
              <w:ind w:left="0" w:firstLine="0"/>
              <w:jc w:val="both"/>
              <w:rPr>
                <w:bCs/>
                <w:color w:val="000000" w:themeColor="text1"/>
                <w:sz w:val="20"/>
                <w:lang w:eastAsia="en-US"/>
              </w:rPr>
            </w:pPr>
            <w:r>
              <w:rPr>
                <w:bCs/>
                <w:color w:val="000000" w:themeColor="text1"/>
                <w:sz w:val="20"/>
                <w:lang w:eastAsia="en-US"/>
              </w:rPr>
              <w:t xml:space="preserve">факторы, определяющие здоровье человека, понятие здорового образа жизни и его составляющие; </w:t>
            </w:r>
          </w:p>
          <w:p w:rsidR="004237F2" w:rsidRDefault="004237F2" w:rsidP="004237F2">
            <w:pPr>
              <w:widowControl/>
              <w:numPr>
                <w:ilvl w:val="0"/>
                <w:numId w:val="28"/>
              </w:numPr>
              <w:tabs>
                <w:tab w:val="left" w:pos="172"/>
                <w:tab w:val="left" w:pos="900"/>
              </w:tabs>
              <w:suppressAutoHyphens/>
              <w:snapToGrid/>
              <w:spacing w:before="0" w:after="0" w:line="276" w:lineRule="auto"/>
              <w:ind w:left="0" w:firstLine="0"/>
              <w:jc w:val="both"/>
              <w:rPr>
                <w:bCs/>
                <w:color w:val="000000" w:themeColor="text1"/>
                <w:sz w:val="20"/>
                <w:lang w:eastAsia="en-US"/>
              </w:rPr>
            </w:pPr>
            <w:r>
              <w:rPr>
                <w:bCs/>
                <w:color w:val="000000" w:themeColor="text1"/>
                <w:sz w:val="20"/>
                <w:lang w:eastAsia="en-US"/>
              </w:rPr>
              <w:t xml:space="preserve">принципы и закономерности воспитания и совершенствования физических качеств; </w:t>
            </w:r>
          </w:p>
          <w:p w:rsidR="004237F2" w:rsidRDefault="004237F2" w:rsidP="004237F2">
            <w:pPr>
              <w:widowControl/>
              <w:numPr>
                <w:ilvl w:val="0"/>
                <w:numId w:val="28"/>
              </w:numPr>
              <w:tabs>
                <w:tab w:val="left" w:pos="172"/>
                <w:tab w:val="left" w:pos="900"/>
              </w:tabs>
              <w:suppressAutoHyphens/>
              <w:snapToGrid/>
              <w:spacing w:before="0" w:after="0" w:line="276" w:lineRule="auto"/>
              <w:ind w:left="0" w:firstLine="0"/>
              <w:jc w:val="both"/>
              <w:rPr>
                <w:bCs/>
                <w:color w:val="000000" w:themeColor="text1"/>
                <w:sz w:val="20"/>
                <w:lang w:eastAsia="en-US"/>
              </w:rPr>
            </w:pPr>
            <w:r>
              <w:rPr>
                <w:bCs/>
                <w:color w:val="000000" w:themeColor="text1"/>
                <w:sz w:val="20"/>
                <w:lang w:eastAsia="en-US"/>
              </w:rPr>
              <w:t>ценности физической культуры и спорта; значение физической культуры в жизнедеятельности человека;</w:t>
            </w:r>
          </w:p>
          <w:p w:rsidR="004237F2" w:rsidRDefault="004237F2" w:rsidP="004237F2">
            <w:pPr>
              <w:widowControl/>
              <w:numPr>
                <w:ilvl w:val="0"/>
                <w:numId w:val="28"/>
              </w:numPr>
              <w:tabs>
                <w:tab w:val="left" w:pos="172"/>
                <w:tab w:val="left" w:pos="900"/>
              </w:tabs>
              <w:suppressAutoHyphens/>
              <w:snapToGrid/>
              <w:spacing w:before="0" w:after="0" w:line="276" w:lineRule="auto"/>
              <w:ind w:left="0" w:firstLine="0"/>
              <w:jc w:val="both"/>
              <w:rPr>
                <w:bCs/>
                <w:color w:val="000000" w:themeColor="text1"/>
                <w:sz w:val="20"/>
                <w:lang w:eastAsia="en-US"/>
              </w:rPr>
            </w:pPr>
            <w:r>
              <w:rPr>
                <w:bCs/>
                <w:color w:val="000000" w:themeColor="text1"/>
                <w:sz w:val="20"/>
                <w:lang w:eastAsia="en-US"/>
              </w:rPr>
              <w:t>культурное, историческое наследие в области физической культуры;</w:t>
            </w:r>
          </w:p>
          <w:p w:rsidR="004237F2" w:rsidRDefault="004237F2" w:rsidP="004237F2">
            <w:pPr>
              <w:widowControl/>
              <w:numPr>
                <w:ilvl w:val="0"/>
                <w:numId w:val="28"/>
              </w:numPr>
              <w:tabs>
                <w:tab w:val="left" w:pos="172"/>
                <w:tab w:val="left" w:pos="900"/>
              </w:tabs>
              <w:suppressAutoHyphens/>
              <w:snapToGrid/>
              <w:spacing w:before="0" w:after="0" w:line="276" w:lineRule="auto"/>
              <w:ind w:left="0" w:firstLine="0"/>
              <w:jc w:val="both"/>
              <w:rPr>
                <w:bCs/>
                <w:color w:val="000000" w:themeColor="text1"/>
                <w:sz w:val="20"/>
                <w:lang w:eastAsia="en-US"/>
              </w:rPr>
            </w:pPr>
            <w:r>
              <w:rPr>
                <w:bCs/>
                <w:color w:val="000000" w:themeColor="text1"/>
                <w:sz w:val="20"/>
                <w:lang w:eastAsia="en-US"/>
              </w:rPr>
              <w:t xml:space="preserve">основы физического воспитания, основы самосовершенствования физических качеств и свойств личности; основные требования к уровню его психофизической подготовки к конкретной профессиональной деятельности; </w:t>
            </w:r>
          </w:p>
          <w:p w:rsidR="004237F2" w:rsidRDefault="004237F2" w:rsidP="004237F2">
            <w:pPr>
              <w:widowControl/>
              <w:numPr>
                <w:ilvl w:val="0"/>
                <w:numId w:val="28"/>
              </w:numPr>
              <w:tabs>
                <w:tab w:val="left" w:pos="172"/>
                <w:tab w:val="left" w:pos="900"/>
              </w:tabs>
              <w:suppressAutoHyphens/>
              <w:snapToGrid/>
              <w:spacing w:before="0" w:after="0" w:line="276" w:lineRule="auto"/>
              <w:ind w:left="0" w:firstLine="0"/>
              <w:jc w:val="both"/>
              <w:rPr>
                <w:bCs/>
                <w:color w:val="000000" w:themeColor="text1"/>
                <w:sz w:val="20"/>
                <w:lang w:eastAsia="en-US"/>
              </w:rPr>
            </w:pPr>
            <w:r>
              <w:rPr>
                <w:bCs/>
                <w:color w:val="000000" w:themeColor="text1"/>
                <w:sz w:val="20"/>
                <w:lang w:eastAsia="en-US"/>
              </w:rPr>
              <w:t xml:space="preserve">влияние условий и характера труда специалиста на выбор содержания производственной физической культуры, направленного на повышение производительности труда. </w:t>
            </w:r>
          </w:p>
          <w:p w:rsidR="004237F2" w:rsidRDefault="004237F2" w:rsidP="004237F2">
            <w:pPr>
              <w:widowControl/>
              <w:numPr>
                <w:ilvl w:val="0"/>
                <w:numId w:val="28"/>
              </w:numPr>
              <w:tabs>
                <w:tab w:val="left" w:pos="172"/>
                <w:tab w:val="left" w:pos="900"/>
              </w:tabs>
              <w:suppressAutoHyphens/>
              <w:snapToGrid/>
              <w:spacing w:before="0" w:after="0" w:line="276" w:lineRule="auto"/>
              <w:ind w:left="0" w:firstLine="0"/>
              <w:jc w:val="both"/>
              <w:rPr>
                <w:bCs/>
                <w:color w:val="000000" w:themeColor="text1"/>
                <w:sz w:val="20"/>
                <w:lang w:eastAsia="en-US"/>
              </w:rPr>
            </w:pPr>
            <w:r>
              <w:rPr>
                <w:bCs/>
                <w:color w:val="000000" w:themeColor="text1"/>
                <w:sz w:val="20"/>
                <w:lang w:eastAsia="en-US"/>
              </w:rPr>
              <w:t xml:space="preserve">принципы и закономерности воспитания и </w:t>
            </w:r>
            <w:r>
              <w:rPr>
                <w:bCs/>
                <w:color w:val="000000" w:themeColor="text1"/>
                <w:sz w:val="20"/>
                <w:lang w:eastAsia="en-US"/>
              </w:rPr>
              <w:lastRenderedPageBreak/>
              <w:t>совершенствования физических качеств</w:t>
            </w:r>
          </w:p>
        </w:tc>
      </w:tr>
      <w:tr w:rsidR="004237F2" w:rsidTr="004237F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7F2" w:rsidRDefault="004237F2">
            <w:pPr>
              <w:widowControl/>
              <w:snapToGrid/>
              <w:spacing w:before="0" w:after="0"/>
              <w:rPr>
                <w:b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7F2" w:rsidRDefault="004237F2">
            <w:pPr>
              <w:widowControl/>
              <w:snapToGrid/>
              <w:spacing w:before="0" w:after="0"/>
              <w:rPr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7F2" w:rsidRDefault="004237F2">
            <w:pPr>
              <w:tabs>
                <w:tab w:val="left" w:pos="172"/>
                <w:tab w:val="left" w:pos="1080"/>
              </w:tabs>
              <w:spacing w:before="0" w:after="0" w:line="276" w:lineRule="auto"/>
              <w:rPr>
                <w:b/>
                <w:color w:val="000000" w:themeColor="text1"/>
                <w:sz w:val="20"/>
                <w:u w:val="single"/>
                <w:lang w:eastAsia="en-US"/>
              </w:rPr>
            </w:pPr>
            <w:r>
              <w:rPr>
                <w:b/>
                <w:color w:val="000000" w:themeColor="text1"/>
                <w:sz w:val="20"/>
                <w:u w:val="single"/>
                <w:lang w:eastAsia="en-US"/>
              </w:rPr>
              <w:t>Уметь:</w:t>
            </w:r>
          </w:p>
          <w:p w:rsidR="004237F2" w:rsidRDefault="004237F2" w:rsidP="004237F2">
            <w:pPr>
              <w:widowControl/>
              <w:numPr>
                <w:ilvl w:val="0"/>
                <w:numId w:val="29"/>
              </w:numPr>
              <w:tabs>
                <w:tab w:val="left" w:pos="172"/>
                <w:tab w:val="left" w:pos="900"/>
              </w:tabs>
              <w:suppressAutoHyphens/>
              <w:snapToGrid/>
              <w:spacing w:before="0" w:after="0" w:line="276" w:lineRule="auto"/>
              <w:ind w:left="0" w:firstLine="0"/>
              <w:jc w:val="both"/>
              <w:rPr>
                <w:bCs/>
                <w:color w:val="000000" w:themeColor="text1"/>
                <w:sz w:val="20"/>
                <w:lang w:eastAsia="en-US"/>
              </w:rPr>
            </w:pPr>
            <w:r>
              <w:rPr>
                <w:bCs/>
                <w:color w:val="000000" w:themeColor="text1"/>
                <w:sz w:val="20"/>
                <w:lang w:eastAsia="en-US"/>
              </w:rPr>
              <w:t xml:space="preserve">придерживаться здорового образа жизни; </w:t>
            </w:r>
          </w:p>
          <w:p w:rsidR="004237F2" w:rsidRDefault="004237F2" w:rsidP="004237F2">
            <w:pPr>
              <w:widowControl/>
              <w:numPr>
                <w:ilvl w:val="0"/>
                <w:numId w:val="29"/>
              </w:numPr>
              <w:tabs>
                <w:tab w:val="left" w:pos="172"/>
                <w:tab w:val="left" w:pos="900"/>
              </w:tabs>
              <w:suppressAutoHyphens/>
              <w:snapToGrid/>
              <w:spacing w:before="0" w:after="0" w:line="276" w:lineRule="auto"/>
              <w:ind w:left="0" w:firstLine="0"/>
              <w:jc w:val="both"/>
              <w:rPr>
                <w:bCs/>
                <w:color w:val="000000" w:themeColor="text1"/>
                <w:sz w:val="20"/>
                <w:lang w:eastAsia="en-US"/>
              </w:rPr>
            </w:pPr>
            <w:r>
              <w:rPr>
                <w:bCs/>
                <w:color w:val="000000" w:themeColor="text1"/>
                <w:sz w:val="20"/>
                <w:lang w:eastAsia="en-US"/>
              </w:rPr>
              <w:t>оценить современное состояние физической культуры и спорта в мире;</w:t>
            </w:r>
          </w:p>
          <w:p w:rsidR="004237F2" w:rsidRDefault="004237F2" w:rsidP="004237F2">
            <w:pPr>
              <w:widowControl/>
              <w:numPr>
                <w:ilvl w:val="0"/>
                <w:numId w:val="29"/>
              </w:numPr>
              <w:tabs>
                <w:tab w:val="left" w:pos="172"/>
                <w:tab w:val="left" w:pos="252"/>
                <w:tab w:val="left" w:pos="1134"/>
              </w:tabs>
              <w:snapToGrid/>
              <w:spacing w:before="0" w:after="0" w:line="276" w:lineRule="auto"/>
              <w:ind w:left="0" w:firstLine="0"/>
              <w:jc w:val="both"/>
              <w:rPr>
                <w:color w:val="000000" w:themeColor="text1"/>
                <w:sz w:val="20"/>
                <w:lang w:eastAsia="en-US"/>
              </w:rPr>
            </w:pPr>
            <w:r>
              <w:rPr>
                <w:bCs/>
                <w:color w:val="000000" w:themeColor="text1"/>
                <w:sz w:val="20"/>
                <w:lang w:eastAsia="en-US"/>
              </w:rPr>
              <w:t xml:space="preserve">самостоятельно поддерживать и развивать основные физические качества в процессе занятий физическими упражнениями; </w:t>
            </w:r>
          </w:p>
          <w:p w:rsidR="004237F2" w:rsidRDefault="004237F2" w:rsidP="004237F2">
            <w:pPr>
              <w:widowControl/>
              <w:numPr>
                <w:ilvl w:val="0"/>
                <w:numId w:val="29"/>
              </w:numPr>
              <w:tabs>
                <w:tab w:val="left" w:pos="172"/>
                <w:tab w:val="left" w:pos="900"/>
              </w:tabs>
              <w:suppressAutoHyphens/>
              <w:snapToGrid/>
              <w:spacing w:before="0" w:after="0" w:line="276" w:lineRule="auto"/>
              <w:ind w:left="0" w:firstLine="0"/>
              <w:jc w:val="both"/>
              <w:rPr>
                <w:bCs/>
                <w:color w:val="000000" w:themeColor="text1"/>
                <w:sz w:val="20"/>
                <w:lang w:eastAsia="en-US"/>
              </w:rPr>
            </w:pPr>
            <w:r>
              <w:rPr>
                <w:bCs/>
                <w:color w:val="000000" w:themeColor="text1"/>
                <w:sz w:val="20"/>
                <w:lang w:eastAsia="en-US"/>
              </w:rPr>
              <w:t>осуществлять подбор необходимых прикладных физических упражнений для адаптации организма к различным условиям труда и специфическим воздействиям внешней среды</w:t>
            </w:r>
          </w:p>
        </w:tc>
      </w:tr>
      <w:tr w:rsidR="004237F2" w:rsidTr="004237F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7F2" w:rsidRDefault="004237F2">
            <w:pPr>
              <w:widowControl/>
              <w:snapToGrid/>
              <w:spacing w:before="0" w:after="0"/>
              <w:rPr>
                <w:b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7F2" w:rsidRDefault="004237F2">
            <w:pPr>
              <w:widowControl/>
              <w:snapToGrid/>
              <w:spacing w:before="0" w:after="0"/>
              <w:rPr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7F2" w:rsidRDefault="004237F2">
            <w:pPr>
              <w:tabs>
                <w:tab w:val="left" w:pos="172"/>
                <w:tab w:val="left" w:pos="1080"/>
              </w:tabs>
              <w:spacing w:before="0" w:after="0" w:line="276" w:lineRule="auto"/>
              <w:rPr>
                <w:b/>
                <w:color w:val="000000" w:themeColor="text1"/>
                <w:sz w:val="20"/>
                <w:u w:val="single"/>
                <w:lang w:eastAsia="en-US"/>
              </w:rPr>
            </w:pPr>
            <w:r>
              <w:rPr>
                <w:b/>
                <w:color w:val="000000" w:themeColor="text1"/>
                <w:sz w:val="20"/>
                <w:u w:val="single"/>
                <w:lang w:eastAsia="en-US"/>
              </w:rPr>
              <w:t>Владеть:</w:t>
            </w:r>
          </w:p>
          <w:p w:rsidR="004237F2" w:rsidRDefault="004237F2" w:rsidP="004237F2">
            <w:pPr>
              <w:widowControl/>
              <w:numPr>
                <w:ilvl w:val="0"/>
                <w:numId w:val="30"/>
              </w:numPr>
              <w:tabs>
                <w:tab w:val="left" w:pos="172"/>
              </w:tabs>
              <w:suppressAutoHyphens/>
              <w:snapToGrid/>
              <w:spacing w:before="0" w:after="0" w:line="276" w:lineRule="auto"/>
              <w:ind w:left="0" w:firstLine="0"/>
              <w:jc w:val="both"/>
              <w:rPr>
                <w:bCs/>
                <w:color w:val="000000" w:themeColor="text1"/>
                <w:sz w:val="20"/>
                <w:lang w:eastAsia="en-US"/>
              </w:rPr>
            </w:pPr>
            <w:r>
              <w:rPr>
                <w:bCs/>
                <w:color w:val="000000" w:themeColor="text1"/>
                <w:sz w:val="20"/>
                <w:lang w:eastAsia="en-US"/>
              </w:rPr>
              <w:t xml:space="preserve">различными современными понятиями в области физической культуры; </w:t>
            </w:r>
          </w:p>
          <w:p w:rsidR="004237F2" w:rsidRDefault="004237F2" w:rsidP="004237F2">
            <w:pPr>
              <w:widowControl/>
              <w:numPr>
                <w:ilvl w:val="0"/>
                <w:numId w:val="30"/>
              </w:numPr>
              <w:tabs>
                <w:tab w:val="left" w:pos="172"/>
              </w:tabs>
              <w:suppressAutoHyphens/>
              <w:snapToGrid/>
              <w:spacing w:before="0" w:after="0" w:line="276" w:lineRule="auto"/>
              <w:ind w:left="0" w:firstLine="0"/>
              <w:jc w:val="both"/>
              <w:rPr>
                <w:bCs/>
                <w:color w:val="000000" w:themeColor="text1"/>
                <w:sz w:val="20"/>
                <w:lang w:eastAsia="en-US"/>
              </w:rPr>
            </w:pPr>
            <w:r>
              <w:rPr>
                <w:bCs/>
                <w:color w:val="000000" w:themeColor="text1"/>
                <w:sz w:val="20"/>
                <w:lang w:eastAsia="en-US"/>
              </w:rPr>
              <w:t xml:space="preserve">методиками и методами самодиагностики, самооценки, средствами оздоровления для </w:t>
            </w:r>
            <w:proofErr w:type="spellStart"/>
            <w:r>
              <w:rPr>
                <w:bCs/>
                <w:color w:val="000000" w:themeColor="text1"/>
                <w:sz w:val="20"/>
                <w:lang w:eastAsia="en-US"/>
              </w:rPr>
              <w:t>самокоррекции</w:t>
            </w:r>
            <w:proofErr w:type="spellEnd"/>
            <w:r>
              <w:rPr>
                <w:bCs/>
                <w:color w:val="000000" w:themeColor="text1"/>
                <w:sz w:val="20"/>
                <w:lang w:eastAsia="en-US"/>
              </w:rPr>
              <w:t xml:space="preserve"> здоровья различными формами двигательной деятельности, удовлетворяющими потребности человека в рациональном использовании свободного времени;</w:t>
            </w:r>
          </w:p>
          <w:p w:rsidR="004237F2" w:rsidRDefault="004237F2" w:rsidP="004237F2">
            <w:pPr>
              <w:widowControl/>
              <w:numPr>
                <w:ilvl w:val="0"/>
                <w:numId w:val="30"/>
              </w:numPr>
              <w:tabs>
                <w:tab w:val="left" w:pos="172"/>
              </w:tabs>
              <w:suppressAutoHyphens/>
              <w:snapToGrid/>
              <w:spacing w:before="0" w:after="0" w:line="276" w:lineRule="auto"/>
              <w:ind w:left="0" w:firstLine="0"/>
              <w:jc w:val="both"/>
              <w:rPr>
                <w:bCs/>
                <w:color w:val="000000" w:themeColor="text1"/>
                <w:sz w:val="20"/>
                <w:lang w:eastAsia="en-US"/>
              </w:rPr>
            </w:pPr>
            <w:r>
              <w:rPr>
                <w:bCs/>
                <w:color w:val="000000" w:themeColor="text1"/>
                <w:sz w:val="20"/>
                <w:lang w:eastAsia="en-US"/>
              </w:rPr>
              <w:t xml:space="preserve">методами самостоятельного выбора вида спорта или системы физических упражнений для укрепления здоровья; </w:t>
            </w:r>
          </w:p>
          <w:p w:rsidR="004237F2" w:rsidRDefault="004237F2" w:rsidP="004237F2">
            <w:pPr>
              <w:widowControl/>
              <w:numPr>
                <w:ilvl w:val="0"/>
                <w:numId w:val="30"/>
              </w:numPr>
              <w:tabs>
                <w:tab w:val="left" w:pos="172"/>
              </w:tabs>
              <w:suppressAutoHyphens/>
              <w:snapToGrid/>
              <w:spacing w:before="0" w:after="0" w:line="276" w:lineRule="auto"/>
              <w:ind w:left="0" w:firstLine="0"/>
              <w:jc w:val="both"/>
              <w:rPr>
                <w:bCs/>
                <w:color w:val="000000" w:themeColor="text1"/>
                <w:sz w:val="20"/>
                <w:lang w:eastAsia="en-US"/>
              </w:rPr>
            </w:pPr>
            <w:proofErr w:type="spellStart"/>
            <w:r>
              <w:rPr>
                <w:bCs/>
                <w:color w:val="000000" w:themeColor="text1"/>
                <w:sz w:val="20"/>
                <w:lang w:eastAsia="en-US"/>
              </w:rPr>
              <w:t>здоровьесберегающими</w:t>
            </w:r>
            <w:proofErr w:type="spellEnd"/>
            <w:r>
              <w:rPr>
                <w:bCs/>
                <w:color w:val="000000" w:themeColor="text1"/>
                <w:sz w:val="20"/>
                <w:lang w:eastAsia="en-US"/>
              </w:rPr>
              <w:t xml:space="preserve"> технологиями; </w:t>
            </w:r>
          </w:p>
          <w:p w:rsidR="004237F2" w:rsidRDefault="004237F2" w:rsidP="004237F2">
            <w:pPr>
              <w:widowControl/>
              <w:numPr>
                <w:ilvl w:val="0"/>
                <w:numId w:val="30"/>
              </w:numPr>
              <w:tabs>
                <w:tab w:val="left" w:pos="172"/>
              </w:tabs>
              <w:suppressAutoHyphens/>
              <w:snapToGrid/>
              <w:spacing w:before="0" w:after="0" w:line="276" w:lineRule="auto"/>
              <w:ind w:left="0" w:firstLine="0"/>
              <w:jc w:val="both"/>
              <w:rPr>
                <w:bCs/>
                <w:color w:val="000000" w:themeColor="text1"/>
                <w:sz w:val="20"/>
                <w:lang w:eastAsia="en-US"/>
              </w:rPr>
            </w:pPr>
            <w:r>
              <w:rPr>
                <w:bCs/>
                <w:color w:val="000000" w:themeColor="text1"/>
                <w:sz w:val="20"/>
                <w:lang w:eastAsia="en-US"/>
              </w:rPr>
              <w:t xml:space="preserve">средствами и методами воспитания прикладных физических (выносливость, быстрота, сила, гибкость и ловкость) и психических (смелость, решительность, настойчивость, самообладание, и т.п.) качеств, необходимых для успешного и эффективного выполнения определенных трудовых действий. </w:t>
            </w:r>
          </w:p>
        </w:tc>
      </w:tr>
    </w:tbl>
    <w:p w:rsidR="004237F2" w:rsidRDefault="004237F2" w:rsidP="004237F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both"/>
        <w:rPr>
          <w:color w:val="000000" w:themeColor="text1"/>
          <w:sz w:val="20"/>
        </w:rPr>
      </w:pPr>
    </w:p>
    <w:p w:rsidR="004A32ED" w:rsidRPr="00637460" w:rsidRDefault="004A32ED" w:rsidP="004A32ED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4. Объем дисциплины и виды учебной работы </w:t>
      </w:r>
    </w:p>
    <w:p w:rsidR="004A32ED" w:rsidRPr="00637460" w:rsidRDefault="004A32ED" w:rsidP="004A32ED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</w:p>
    <w:p w:rsidR="004A32ED" w:rsidRPr="00637460" w:rsidRDefault="004A32ED" w:rsidP="004A32ED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Учебным планом предусматриваются следующие виды работы по дисциплине:</w:t>
      </w:r>
    </w:p>
    <w:p w:rsidR="004A32ED" w:rsidRPr="00637460" w:rsidRDefault="004A32ED" w:rsidP="004A32ED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tbl>
      <w:tblPr>
        <w:tblW w:w="1011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4537"/>
        <w:gridCol w:w="720"/>
        <w:gridCol w:w="900"/>
        <w:gridCol w:w="720"/>
        <w:gridCol w:w="933"/>
        <w:gridCol w:w="687"/>
        <w:gridCol w:w="900"/>
      </w:tblGrid>
      <w:tr w:rsidR="004A32ED" w:rsidRPr="00637460" w:rsidTr="004A57FA">
        <w:tc>
          <w:tcPr>
            <w:tcW w:w="720" w:type="dxa"/>
            <w:vMerge w:val="restart"/>
            <w:vAlign w:val="center"/>
          </w:tcPr>
          <w:p w:rsidR="004A32ED" w:rsidRPr="00637460" w:rsidRDefault="004A32ED" w:rsidP="004A32ED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4537" w:type="dxa"/>
            <w:vMerge w:val="restart"/>
            <w:vAlign w:val="center"/>
          </w:tcPr>
          <w:p w:rsidR="004A32ED" w:rsidRPr="00637460" w:rsidRDefault="004A32ED" w:rsidP="004A32ED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Виды учебных занятий</w:t>
            </w:r>
          </w:p>
        </w:tc>
        <w:tc>
          <w:tcPr>
            <w:tcW w:w="4860" w:type="dxa"/>
            <w:gridSpan w:val="6"/>
          </w:tcPr>
          <w:p w:rsidR="004A32ED" w:rsidRPr="00637460" w:rsidRDefault="004A32ED" w:rsidP="004A32E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Всего часов по формам обучения,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 ч</w:t>
            </w:r>
          </w:p>
        </w:tc>
      </w:tr>
      <w:tr w:rsidR="004A32ED" w:rsidRPr="00637460" w:rsidTr="004A57FA">
        <w:tc>
          <w:tcPr>
            <w:tcW w:w="720" w:type="dxa"/>
            <w:vMerge/>
          </w:tcPr>
          <w:p w:rsidR="004A32ED" w:rsidRPr="00637460" w:rsidRDefault="004A32ED" w:rsidP="004A32ED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4A32ED" w:rsidRPr="00637460" w:rsidRDefault="004A32ED" w:rsidP="004A32ED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1620" w:type="dxa"/>
            <w:gridSpan w:val="2"/>
          </w:tcPr>
          <w:p w:rsidR="004A32ED" w:rsidRPr="00637460" w:rsidRDefault="004A32ED" w:rsidP="004A32E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Очная</w:t>
            </w:r>
          </w:p>
        </w:tc>
        <w:tc>
          <w:tcPr>
            <w:tcW w:w="1653" w:type="dxa"/>
            <w:gridSpan w:val="2"/>
          </w:tcPr>
          <w:p w:rsidR="004A32ED" w:rsidRPr="00637460" w:rsidRDefault="004A32ED" w:rsidP="004A32E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Очно-заочная</w:t>
            </w:r>
          </w:p>
        </w:tc>
        <w:tc>
          <w:tcPr>
            <w:tcW w:w="1587" w:type="dxa"/>
            <w:gridSpan w:val="2"/>
          </w:tcPr>
          <w:p w:rsidR="004A32ED" w:rsidRPr="00637460" w:rsidRDefault="004A32ED" w:rsidP="004A32E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Заочная</w:t>
            </w:r>
          </w:p>
        </w:tc>
      </w:tr>
      <w:tr w:rsidR="004A32ED" w:rsidRPr="00637460" w:rsidTr="004A57FA">
        <w:tc>
          <w:tcPr>
            <w:tcW w:w="720" w:type="dxa"/>
            <w:vMerge/>
          </w:tcPr>
          <w:p w:rsidR="004A32ED" w:rsidRPr="00637460" w:rsidRDefault="004A32ED" w:rsidP="004A32ED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4A32ED" w:rsidRPr="00637460" w:rsidRDefault="004A32ED" w:rsidP="004A32ED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4A32ED" w:rsidRPr="00637460" w:rsidRDefault="004A32ED" w:rsidP="004A32E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всего</w:t>
            </w:r>
          </w:p>
        </w:tc>
        <w:tc>
          <w:tcPr>
            <w:tcW w:w="900" w:type="dxa"/>
            <w:vAlign w:val="center"/>
          </w:tcPr>
          <w:p w:rsidR="004A32ED" w:rsidRPr="00637460" w:rsidRDefault="004A32ED" w:rsidP="004A32E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</w:t>
            </w:r>
          </w:p>
        </w:tc>
        <w:tc>
          <w:tcPr>
            <w:tcW w:w="720" w:type="dxa"/>
            <w:vAlign w:val="center"/>
          </w:tcPr>
          <w:p w:rsidR="004A32ED" w:rsidRPr="00637460" w:rsidRDefault="004A32ED" w:rsidP="004A32E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всего</w:t>
            </w:r>
          </w:p>
        </w:tc>
        <w:tc>
          <w:tcPr>
            <w:tcW w:w="933" w:type="dxa"/>
            <w:vAlign w:val="center"/>
          </w:tcPr>
          <w:p w:rsidR="004A32ED" w:rsidRPr="00637460" w:rsidRDefault="004A32ED" w:rsidP="004A32E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</w:t>
            </w:r>
          </w:p>
        </w:tc>
        <w:tc>
          <w:tcPr>
            <w:tcW w:w="687" w:type="dxa"/>
            <w:vAlign w:val="center"/>
          </w:tcPr>
          <w:p w:rsidR="004A32ED" w:rsidRPr="00637460" w:rsidRDefault="004A32ED" w:rsidP="004A32ED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всего</w:t>
            </w:r>
          </w:p>
        </w:tc>
        <w:tc>
          <w:tcPr>
            <w:tcW w:w="900" w:type="dxa"/>
            <w:vAlign w:val="center"/>
          </w:tcPr>
          <w:p w:rsidR="004A32ED" w:rsidRPr="00637460" w:rsidRDefault="004A32ED" w:rsidP="004A32E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</w:t>
            </w:r>
          </w:p>
        </w:tc>
      </w:tr>
      <w:tr w:rsidR="004125CA" w:rsidRPr="00637460" w:rsidTr="004A57FA">
        <w:tc>
          <w:tcPr>
            <w:tcW w:w="720" w:type="dxa"/>
          </w:tcPr>
          <w:p w:rsidR="004125CA" w:rsidRPr="00637460" w:rsidRDefault="004125CA" w:rsidP="004A32ED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</w:t>
            </w:r>
          </w:p>
        </w:tc>
        <w:tc>
          <w:tcPr>
            <w:tcW w:w="4537" w:type="dxa"/>
          </w:tcPr>
          <w:p w:rsidR="004125CA" w:rsidRPr="00637460" w:rsidRDefault="004125CA" w:rsidP="004A32ED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Контактная работа (объем работы обучающихся во взаимодействии с преподавателем) (всего)</w:t>
            </w:r>
          </w:p>
        </w:tc>
        <w:tc>
          <w:tcPr>
            <w:tcW w:w="720" w:type="dxa"/>
          </w:tcPr>
          <w:p w:rsidR="004125CA" w:rsidRPr="00637460" w:rsidRDefault="004125CA" w:rsidP="000A205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34,2</w:t>
            </w:r>
          </w:p>
        </w:tc>
        <w:tc>
          <w:tcPr>
            <w:tcW w:w="900" w:type="dxa"/>
          </w:tcPr>
          <w:p w:rsidR="004125CA" w:rsidRPr="00637460" w:rsidRDefault="004125CA" w:rsidP="000A205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4125CA" w:rsidRPr="00637460" w:rsidRDefault="004125CA" w:rsidP="004A32E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4125CA" w:rsidRPr="00637460" w:rsidRDefault="004125CA" w:rsidP="004A32E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4125CA" w:rsidRPr="00637460" w:rsidRDefault="004125CA" w:rsidP="004A32ED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4125CA" w:rsidRPr="00637460" w:rsidRDefault="004125CA" w:rsidP="004A32ED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4125CA" w:rsidRPr="00637460" w:rsidTr="004A57FA">
        <w:tc>
          <w:tcPr>
            <w:tcW w:w="720" w:type="dxa"/>
          </w:tcPr>
          <w:p w:rsidR="004125CA" w:rsidRPr="00637460" w:rsidRDefault="004125CA" w:rsidP="004A32E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1.1</w:t>
            </w:r>
          </w:p>
        </w:tc>
        <w:tc>
          <w:tcPr>
            <w:tcW w:w="4537" w:type="dxa"/>
          </w:tcPr>
          <w:p w:rsidR="004125CA" w:rsidRPr="00637460" w:rsidRDefault="004125CA" w:rsidP="004A32E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занятия лекционного типа (лекции)</w:t>
            </w:r>
          </w:p>
        </w:tc>
        <w:tc>
          <w:tcPr>
            <w:tcW w:w="720" w:type="dxa"/>
          </w:tcPr>
          <w:p w:rsidR="004125CA" w:rsidRPr="00637460" w:rsidRDefault="004125CA" w:rsidP="000A2058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 w:val="0"/>
                <w:bCs/>
                <w:color w:val="000000" w:themeColor="text1"/>
                <w:sz w:val="20"/>
                <w:lang w:eastAsia="en-US"/>
              </w:rPr>
            </w:pPr>
            <w:r w:rsidRPr="00637460">
              <w:rPr>
                <w:rFonts w:ascii="Times New Roman" w:hAnsi="Times New Roman"/>
                <w:b w:val="0"/>
                <w:bCs/>
                <w:color w:val="000000" w:themeColor="text1"/>
                <w:sz w:val="20"/>
                <w:lang w:eastAsia="en-US"/>
              </w:rPr>
              <w:t>0</w:t>
            </w:r>
          </w:p>
        </w:tc>
        <w:tc>
          <w:tcPr>
            <w:tcW w:w="900" w:type="dxa"/>
          </w:tcPr>
          <w:p w:rsidR="004125CA" w:rsidRPr="00637460" w:rsidRDefault="004125CA" w:rsidP="000A205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4125CA" w:rsidRPr="00637460" w:rsidRDefault="004125CA" w:rsidP="004A32ED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 w:val="0"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933" w:type="dxa"/>
          </w:tcPr>
          <w:p w:rsidR="004125CA" w:rsidRPr="00637460" w:rsidRDefault="004125CA" w:rsidP="004A32E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4125CA" w:rsidRPr="00637460" w:rsidRDefault="004125CA" w:rsidP="004A32ED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4125CA" w:rsidRPr="00637460" w:rsidRDefault="004125CA" w:rsidP="004A32ED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4125CA" w:rsidRPr="00637460" w:rsidTr="004A57FA">
        <w:tc>
          <w:tcPr>
            <w:tcW w:w="720" w:type="dxa"/>
          </w:tcPr>
          <w:p w:rsidR="004125CA" w:rsidRPr="00637460" w:rsidRDefault="004125CA" w:rsidP="004A32E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</w:t>
            </w:r>
          </w:p>
        </w:tc>
        <w:tc>
          <w:tcPr>
            <w:tcW w:w="4537" w:type="dxa"/>
          </w:tcPr>
          <w:p w:rsidR="004125CA" w:rsidRPr="00637460" w:rsidRDefault="004125CA" w:rsidP="004A32E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занятия семинарского типа (практические)*,</w:t>
            </w:r>
          </w:p>
          <w:p w:rsidR="004125CA" w:rsidRPr="00637460" w:rsidRDefault="004125CA" w:rsidP="004A32E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в том числе: </w:t>
            </w:r>
          </w:p>
        </w:tc>
        <w:tc>
          <w:tcPr>
            <w:tcW w:w="720" w:type="dxa"/>
          </w:tcPr>
          <w:p w:rsidR="004125CA" w:rsidRPr="00637460" w:rsidRDefault="004125CA" w:rsidP="000A2058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32</w:t>
            </w:r>
          </w:p>
        </w:tc>
        <w:tc>
          <w:tcPr>
            <w:tcW w:w="900" w:type="dxa"/>
          </w:tcPr>
          <w:p w:rsidR="004125CA" w:rsidRPr="00637460" w:rsidRDefault="004125CA" w:rsidP="000A205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4125CA" w:rsidRPr="00637460" w:rsidRDefault="004125CA" w:rsidP="004A32ED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4125CA" w:rsidRPr="00637460" w:rsidRDefault="004125CA" w:rsidP="004A32E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4125CA" w:rsidRPr="00637460" w:rsidRDefault="004125CA" w:rsidP="004A32ED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4125CA" w:rsidRPr="00637460" w:rsidRDefault="004125CA" w:rsidP="004A32ED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4125CA" w:rsidRPr="00637460" w:rsidTr="004A57FA">
        <w:tc>
          <w:tcPr>
            <w:tcW w:w="720" w:type="dxa"/>
          </w:tcPr>
          <w:p w:rsidR="004125CA" w:rsidRPr="00637460" w:rsidRDefault="004125CA" w:rsidP="004A32E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1.2.1</w:t>
            </w:r>
          </w:p>
        </w:tc>
        <w:tc>
          <w:tcPr>
            <w:tcW w:w="4537" w:type="dxa"/>
          </w:tcPr>
          <w:p w:rsidR="004125CA" w:rsidRPr="00637460" w:rsidRDefault="004125CA" w:rsidP="004A32E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семинар - дискуссия, </w:t>
            </w:r>
          </w:p>
          <w:p w:rsidR="004125CA" w:rsidRPr="00637460" w:rsidRDefault="004125CA" w:rsidP="004A32ED">
            <w:pPr>
              <w:pStyle w:val="261"/>
              <w:suppressAutoHyphens/>
              <w:snapToGrid w:val="0"/>
              <w:spacing w:line="240" w:lineRule="auto"/>
              <w:rPr>
                <w:rFonts w:ascii="Times New Roman" w:hAnsi="Times New Roman"/>
                <w:b w:val="0"/>
                <w:color w:val="000000" w:themeColor="text1"/>
                <w:sz w:val="20"/>
                <w:shd w:val="clear" w:color="auto" w:fill="auto"/>
              </w:rPr>
            </w:pPr>
            <w:r w:rsidRPr="00637460">
              <w:rPr>
                <w:rFonts w:ascii="Times New Roman" w:hAnsi="Times New Roman"/>
                <w:b w:val="0"/>
                <w:color w:val="000000" w:themeColor="text1"/>
                <w:sz w:val="20"/>
                <w:shd w:val="clear" w:color="auto" w:fill="auto"/>
              </w:rPr>
              <w:t>практические занятия</w:t>
            </w:r>
          </w:p>
        </w:tc>
        <w:tc>
          <w:tcPr>
            <w:tcW w:w="720" w:type="dxa"/>
          </w:tcPr>
          <w:p w:rsidR="004125CA" w:rsidRPr="00637460" w:rsidRDefault="004125CA" w:rsidP="000A2058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4125CA" w:rsidRPr="00637460" w:rsidRDefault="004125CA" w:rsidP="000A2058">
            <w:pPr>
              <w:pStyle w:val="afffa"/>
              <w:tabs>
                <w:tab w:val="clear" w:pos="3330"/>
              </w:tabs>
              <w:suppressAutoHyphens/>
              <w:snapToGrid w:val="0"/>
              <w:spacing w:line="240" w:lineRule="auto"/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0</w:t>
            </w:r>
          </w:p>
          <w:p w:rsidR="004125CA" w:rsidRPr="00637460" w:rsidRDefault="004125CA" w:rsidP="000A2058">
            <w:pPr>
              <w:pStyle w:val="afffa"/>
              <w:tabs>
                <w:tab w:val="clear" w:pos="3330"/>
              </w:tabs>
              <w:suppressAutoHyphens/>
              <w:snapToGrid w:val="0"/>
              <w:spacing w:line="240" w:lineRule="auto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32</w:t>
            </w:r>
          </w:p>
        </w:tc>
        <w:tc>
          <w:tcPr>
            <w:tcW w:w="720" w:type="dxa"/>
          </w:tcPr>
          <w:p w:rsidR="004125CA" w:rsidRPr="00637460" w:rsidRDefault="004125CA" w:rsidP="004A32ED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4125CA" w:rsidRPr="00637460" w:rsidRDefault="004125CA" w:rsidP="004A32ED">
            <w:pPr>
              <w:pStyle w:val="afffa"/>
              <w:tabs>
                <w:tab w:val="clear" w:pos="3330"/>
              </w:tabs>
              <w:suppressAutoHyphens/>
              <w:snapToGrid w:val="0"/>
              <w:spacing w:line="240" w:lineRule="auto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87" w:type="dxa"/>
          </w:tcPr>
          <w:p w:rsidR="004125CA" w:rsidRPr="00637460" w:rsidRDefault="004125CA" w:rsidP="004A32ED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4125CA" w:rsidRPr="00637460" w:rsidRDefault="004125CA" w:rsidP="004A32ED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4125CA" w:rsidRPr="00637460" w:rsidTr="004A57FA">
        <w:tc>
          <w:tcPr>
            <w:tcW w:w="720" w:type="dxa"/>
          </w:tcPr>
          <w:p w:rsidR="004125CA" w:rsidRPr="00637460" w:rsidRDefault="004125CA" w:rsidP="004A32E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1.2.2</w:t>
            </w:r>
          </w:p>
        </w:tc>
        <w:tc>
          <w:tcPr>
            <w:tcW w:w="4537" w:type="dxa"/>
          </w:tcPr>
          <w:p w:rsidR="004125CA" w:rsidRPr="00637460" w:rsidRDefault="004125CA" w:rsidP="004A32E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занятия семинарского типа : лабораторные работы  (лабораторные практикумы)</w:t>
            </w:r>
          </w:p>
        </w:tc>
        <w:tc>
          <w:tcPr>
            <w:tcW w:w="720" w:type="dxa"/>
          </w:tcPr>
          <w:p w:rsidR="004125CA" w:rsidRPr="00637460" w:rsidRDefault="004125CA" w:rsidP="000A205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  <w:tc>
          <w:tcPr>
            <w:tcW w:w="900" w:type="dxa"/>
          </w:tcPr>
          <w:p w:rsidR="004125CA" w:rsidRPr="00637460" w:rsidRDefault="004125CA" w:rsidP="000A205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4125CA" w:rsidRPr="00637460" w:rsidRDefault="004125CA" w:rsidP="004A32E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4125CA" w:rsidRPr="00637460" w:rsidRDefault="004125CA" w:rsidP="004A32E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4125CA" w:rsidRPr="00637460" w:rsidRDefault="004125CA" w:rsidP="004A32ED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4125CA" w:rsidRPr="00637460" w:rsidRDefault="004125CA" w:rsidP="004A32ED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4125CA" w:rsidRPr="00637460" w:rsidTr="004A57FA">
        <w:tc>
          <w:tcPr>
            <w:tcW w:w="720" w:type="dxa"/>
          </w:tcPr>
          <w:p w:rsidR="004125CA" w:rsidRPr="00637460" w:rsidRDefault="004125CA" w:rsidP="004A32E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1.2.3</w:t>
            </w:r>
          </w:p>
        </w:tc>
        <w:tc>
          <w:tcPr>
            <w:tcW w:w="4537" w:type="dxa"/>
          </w:tcPr>
          <w:p w:rsidR="004125CA" w:rsidRPr="00637460" w:rsidRDefault="004125CA" w:rsidP="004A32E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курсовое проектирование (выполнение курсовой работы) </w:t>
            </w:r>
          </w:p>
        </w:tc>
        <w:tc>
          <w:tcPr>
            <w:tcW w:w="720" w:type="dxa"/>
          </w:tcPr>
          <w:p w:rsidR="004125CA" w:rsidRPr="00637460" w:rsidRDefault="004125CA" w:rsidP="000A205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  <w:tc>
          <w:tcPr>
            <w:tcW w:w="900" w:type="dxa"/>
          </w:tcPr>
          <w:p w:rsidR="004125CA" w:rsidRPr="00637460" w:rsidRDefault="004125CA" w:rsidP="000A205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4125CA" w:rsidRPr="00637460" w:rsidRDefault="004125CA" w:rsidP="004A32E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4125CA" w:rsidRPr="00637460" w:rsidRDefault="004125CA" w:rsidP="004A32E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4125CA" w:rsidRPr="00637460" w:rsidRDefault="004125CA" w:rsidP="004A32ED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900" w:type="dxa"/>
          </w:tcPr>
          <w:p w:rsidR="004125CA" w:rsidRPr="00637460" w:rsidRDefault="004125CA" w:rsidP="004A32ED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lang w:eastAsia="en-US"/>
              </w:rPr>
            </w:pPr>
          </w:p>
        </w:tc>
      </w:tr>
      <w:tr w:rsidR="004125CA" w:rsidRPr="00637460" w:rsidTr="004A57FA">
        <w:tc>
          <w:tcPr>
            <w:tcW w:w="720" w:type="dxa"/>
          </w:tcPr>
          <w:p w:rsidR="004125CA" w:rsidRPr="00637460" w:rsidRDefault="004125CA" w:rsidP="004A32E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1.3</w:t>
            </w:r>
          </w:p>
        </w:tc>
        <w:tc>
          <w:tcPr>
            <w:tcW w:w="4537" w:type="dxa"/>
          </w:tcPr>
          <w:p w:rsidR="004125CA" w:rsidRPr="00637460" w:rsidRDefault="004125CA" w:rsidP="004A32E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контроль промежуточной аттестации и </w:t>
            </w:r>
            <w:r w:rsidRPr="00637460">
              <w:rPr>
                <w:color w:val="000000" w:themeColor="text1"/>
                <w:sz w:val="20"/>
              </w:rPr>
              <w:lastRenderedPageBreak/>
              <w:t>оценивание ее результатов, в том числе:</w:t>
            </w:r>
          </w:p>
        </w:tc>
        <w:tc>
          <w:tcPr>
            <w:tcW w:w="720" w:type="dxa"/>
          </w:tcPr>
          <w:p w:rsidR="004125CA" w:rsidRPr="00637460" w:rsidRDefault="004125CA" w:rsidP="000A2058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lastRenderedPageBreak/>
              <w:t>2,2</w:t>
            </w:r>
          </w:p>
        </w:tc>
        <w:tc>
          <w:tcPr>
            <w:tcW w:w="900" w:type="dxa"/>
          </w:tcPr>
          <w:p w:rsidR="004125CA" w:rsidRPr="00637460" w:rsidRDefault="004125CA" w:rsidP="000A2058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720" w:type="dxa"/>
          </w:tcPr>
          <w:p w:rsidR="004125CA" w:rsidRPr="00637460" w:rsidRDefault="004125CA" w:rsidP="004A32ED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4125CA" w:rsidRPr="00637460" w:rsidRDefault="004125CA" w:rsidP="004A32ED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687" w:type="dxa"/>
          </w:tcPr>
          <w:p w:rsidR="004125CA" w:rsidRPr="00637460" w:rsidRDefault="004125CA" w:rsidP="004A32ED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 w:val="0"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900" w:type="dxa"/>
          </w:tcPr>
          <w:p w:rsidR="004125CA" w:rsidRPr="00637460" w:rsidRDefault="004125CA" w:rsidP="004A32ED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lang w:eastAsia="en-US"/>
              </w:rPr>
            </w:pPr>
          </w:p>
        </w:tc>
      </w:tr>
      <w:tr w:rsidR="004125CA" w:rsidRPr="00637460" w:rsidTr="004A57FA">
        <w:tc>
          <w:tcPr>
            <w:tcW w:w="720" w:type="dxa"/>
          </w:tcPr>
          <w:p w:rsidR="004125CA" w:rsidRPr="00637460" w:rsidRDefault="004125CA" w:rsidP="004A32E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lastRenderedPageBreak/>
              <w:t>1.3.1</w:t>
            </w:r>
          </w:p>
        </w:tc>
        <w:tc>
          <w:tcPr>
            <w:tcW w:w="4537" w:type="dxa"/>
          </w:tcPr>
          <w:p w:rsidR="004125CA" w:rsidRPr="00637460" w:rsidRDefault="004125CA" w:rsidP="004A32E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консультации групповые </w:t>
            </w:r>
          </w:p>
        </w:tc>
        <w:tc>
          <w:tcPr>
            <w:tcW w:w="720" w:type="dxa"/>
          </w:tcPr>
          <w:p w:rsidR="004125CA" w:rsidRPr="00637460" w:rsidRDefault="004125CA" w:rsidP="000A2058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900" w:type="dxa"/>
          </w:tcPr>
          <w:p w:rsidR="004125CA" w:rsidRPr="00637460" w:rsidRDefault="004125CA" w:rsidP="000A2058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 w:val="0"/>
                <w:bCs/>
                <w:color w:val="000000" w:themeColor="text1"/>
                <w:sz w:val="20"/>
                <w:lang w:eastAsia="en-US"/>
              </w:rPr>
            </w:pPr>
            <w:r w:rsidRPr="00637460">
              <w:rPr>
                <w:rFonts w:ascii="Times New Roman" w:hAnsi="Times New Roman"/>
                <w:b w:val="0"/>
                <w:bCs/>
                <w:color w:val="000000" w:themeColor="text1"/>
                <w:sz w:val="20"/>
                <w:lang w:eastAsia="en-US"/>
              </w:rPr>
              <w:t>2</w:t>
            </w:r>
          </w:p>
        </w:tc>
        <w:tc>
          <w:tcPr>
            <w:tcW w:w="720" w:type="dxa"/>
          </w:tcPr>
          <w:p w:rsidR="004125CA" w:rsidRPr="00637460" w:rsidRDefault="004125CA" w:rsidP="004A32ED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933" w:type="dxa"/>
          </w:tcPr>
          <w:p w:rsidR="004125CA" w:rsidRPr="00637460" w:rsidRDefault="004125CA" w:rsidP="004A32ED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 w:val="0"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687" w:type="dxa"/>
          </w:tcPr>
          <w:p w:rsidR="004125CA" w:rsidRPr="00637460" w:rsidRDefault="004125CA" w:rsidP="004A32ED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 w:val="0"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900" w:type="dxa"/>
          </w:tcPr>
          <w:p w:rsidR="004125CA" w:rsidRPr="00637460" w:rsidRDefault="004125CA" w:rsidP="004A32ED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 w:val="0"/>
                <w:bCs/>
                <w:color w:val="000000" w:themeColor="text1"/>
                <w:sz w:val="20"/>
                <w:lang w:eastAsia="en-US"/>
              </w:rPr>
            </w:pPr>
          </w:p>
        </w:tc>
      </w:tr>
      <w:tr w:rsidR="004125CA" w:rsidRPr="00637460" w:rsidTr="004A57FA">
        <w:tc>
          <w:tcPr>
            <w:tcW w:w="720" w:type="dxa"/>
          </w:tcPr>
          <w:p w:rsidR="004125CA" w:rsidRPr="00637460" w:rsidRDefault="004125CA" w:rsidP="004A32E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1.3.2</w:t>
            </w:r>
          </w:p>
        </w:tc>
        <w:tc>
          <w:tcPr>
            <w:tcW w:w="4537" w:type="dxa"/>
          </w:tcPr>
          <w:p w:rsidR="004125CA" w:rsidRPr="00637460" w:rsidRDefault="004125CA" w:rsidP="004A32E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прохождение промежуточной аттестации </w:t>
            </w:r>
          </w:p>
        </w:tc>
        <w:tc>
          <w:tcPr>
            <w:tcW w:w="720" w:type="dxa"/>
          </w:tcPr>
          <w:p w:rsidR="004125CA" w:rsidRPr="00637460" w:rsidRDefault="004125CA" w:rsidP="000A2058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900" w:type="dxa"/>
          </w:tcPr>
          <w:p w:rsidR="004125CA" w:rsidRPr="00637460" w:rsidRDefault="004125CA" w:rsidP="000A2058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 w:val="0"/>
                <w:bCs/>
                <w:color w:val="000000" w:themeColor="text1"/>
                <w:sz w:val="20"/>
                <w:lang w:eastAsia="en-US"/>
              </w:rPr>
            </w:pPr>
            <w:r w:rsidRPr="00637460">
              <w:rPr>
                <w:rFonts w:ascii="Times New Roman" w:hAnsi="Times New Roman"/>
                <w:b w:val="0"/>
                <w:bCs/>
                <w:color w:val="000000" w:themeColor="text1"/>
                <w:sz w:val="20"/>
                <w:lang w:eastAsia="en-US"/>
              </w:rPr>
              <w:t>0,2</w:t>
            </w:r>
          </w:p>
        </w:tc>
        <w:tc>
          <w:tcPr>
            <w:tcW w:w="720" w:type="dxa"/>
          </w:tcPr>
          <w:p w:rsidR="004125CA" w:rsidRPr="00637460" w:rsidRDefault="004125CA" w:rsidP="004A32ED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933" w:type="dxa"/>
          </w:tcPr>
          <w:p w:rsidR="004125CA" w:rsidRPr="00637460" w:rsidRDefault="004125CA" w:rsidP="004A32ED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 w:val="0"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687" w:type="dxa"/>
          </w:tcPr>
          <w:p w:rsidR="004125CA" w:rsidRPr="00637460" w:rsidRDefault="004125CA" w:rsidP="004A32ED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 w:val="0"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900" w:type="dxa"/>
          </w:tcPr>
          <w:p w:rsidR="004125CA" w:rsidRPr="00637460" w:rsidRDefault="004125CA" w:rsidP="004A32ED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 w:val="0"/>
                <w:bCs/>
                <w:color w:val="000000" w:themeColor="text1"/>
                <w:sz w:val="20"/>
                <w:lang w:eastAsia="en-US"/>
              </w:rPr>
            </w:pPr>
          </w:p>
        </w:tc>
      </w:tr>
      <w:tr w:rsidR="004125CA" w:rsidRPr="00637460" w:rsidTr="004A57FA">
        <w:tc>
          <w:tcPr>
            <w:tcW w:w="720" w:type="dxa"/>
          </w:tcPr>
          <w:p w:rsidR="004125CA" w:rsidRPr="00637460" w:rsidRDefault="004125CA" w:rsidP="004A32E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</w:t>
            </w:r>
          </w:p>
        </w:tc>
        <w:tc>
          <w:tcPr>
            <w:tcW w:w="4537" w:type="dxa"/>
          </w:tcPr>
          <w:p w:rsidR="004125CA" w:rsidRPr="00637460" w:rsidRDefault="004125CA" w:rsidP="004A32E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Самостоятельная работа (всего)</w:t>
            </w:r>
          </w:p>
        </w:tc>
        <w:tc>
          <w:tcPr>
            <w:tcW w:w="720" w:type="dxa"/>
          </w:tcPr>
          <w:p w:rsidR="004125CA" w:rsidRPr="00637460" w:rsidRDefault="004125CA" w:rsidP="000A205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293,8</w:t>
            </w:r>
          </w:p>
        </w:tc>
        <w:tc>
          <w:tcPr>
            <w:tcW w:w="900" w:type="dxa"/>
          </w:tcPr>
          <w:p w:rsidR="004125CA" w:rsidRPr="00637460" w:rsidRDefault="004125CA" w:rsidP="000A205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4125CA" w:rsidRPr="00637460" w:rsidRDefault="004125CA" w:rsidP="004A32E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4125CA" w:rsidRPr="00637460" w:rsidRDefault="004125CA" w:rsidP="004A32E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4125CA" w:rsidRPr="00637460" w:rsidRDefault="004125CA" w:rsidP="004A32ED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900" w:type="dxa"/>
          </w:tcPr>
          <w:p w:rsidR="004125CA" w:rsidRPr="00637460" w:rsidRDefault="004125CA" w:rsidP="004A32ED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lang w:eastAsia="en-US"/>
              </w:rPr>
            </w:pPr>
          </w:p>
        </w:tc>
      </w:tr>
      <w:tr w:rsidR="004125CA" w:rsidRPr="00637460" w:rsidTr="004A57FA">
        <w:tc>
          <w:tcPr>
            <w:tcW w:w="720" w:type="dxa"/>
          </w:tcPr>
          <w:p w:rsidR="004125CA" w:rsidRPr="00637460" w:rsidRDefault="004125CA" w:rsidP="004A32ED">
            <w:pPr>
              <w:tabs>
                <w:tab w:val="center" w:pos="4677"/>
                <w:tab w:val="right" w:pos="9355"/>
              </w:tabs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2.1</w:t>
            </w:r>
          </w:p>
        </w:tc>
        <w:tc>
          <w:tcPr>
            <w:tcW w:w="4537" w:type="dxa"/>
          </w:tcPr>
          <w:p w:rsidR="004125CA" w:rsidRPr="00637460" w:rsidRDefault="004125CA" w:rsidP="004A32ED">
            <w:pPr>
              <w:tabs>
                <w:tab w:val="center" w:pos="4677"/>
                <w:tab w:val="right" w:pos="9355"/>
              </w:tabs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146C56">
              <w:rPr>
                <w:sz w:val="20"/>
              </w:rPr>
              <w:t>работа в электронной информационно-образовательной среде с образовательными ресурсами учебной библиотеки, компьютерными средствами обучения для подготовки к текущему контролю успеваемости  и промежуточной аттестации, к курсовому проектированию (выполнению курсовых работ)</w:t>
            </w:r>
          </w:p>
        </w:tc>
        <w:tc>
          <w:tcPr>
            <w:tcW w:w="720" w:type="dxa"/>
          </w:tcPr>
          <w:p w:rsidR="004125CA" w:rsidRPr="00637460" w:rsidRDefault="004125CA" w:rsidP="000A2058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293,8</w:t>
            </w:r>
          </w:p>
        </w:tc>
        <w:tc>
          <w:tcPr>
            <w:tcW w:w="900" w:type="dxa"/>
          </w:tcPr>
          <w:p w:rsidR="004125CA" w:rsidRPr="00637460" w:rsidRDefault="004125CA" w:rsidP="000A205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4125CA" w:rsidRPr="00637460" w:rsidRDefault="004125CA" w:rsidP="004A32ED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4125CA" w:rsidRPr="00637460" w:rsidRDefault="004125CA" w:rsidP="004A32E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4125CA" w:rsidRPr="00637460" w:rsidRDefault="004125CA" w:rsidP="004A32ED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4125CA" w:rsidRPr="00637460" w:rsidRDefault="004125CA" w:rsidP="004A32ED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4125CA" w:rsidRPr="00637460" w:rsidTr="004A57FA">
        <w:tc>
          <w:tcPr>
            <w:tcW w:w="720" w:type="dxa"/>
          </w:tcPr>
          <w:p w:rsidR="004125CA" w:rsidRPr="00637460" w:rsidRDefault="004125CA" w:rsidP="004A32E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2.2</w:t>
            </w:r>
          </w:p>
        </w:tc>
        <w:tc>
          <w:tcPr>
            <w:tcW w:w="4537" w:type="dxa"/>
          </w:tcPr>
          <w:p w:rsidR="004125CA" w:rsidRPr="00637460" w:rsidRDefault="004125CA" w:rsidP="004A32E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самостоятельная работа при подготовке к промежуточной аттестации</w:t>
            </w:r>
          </w:p>
        </w:tc>
        <w:tc>
          <w:tcPr>
            <w:tcW w:w="720" w:type="dxa"/>
          </w:tcPr>
          <w:p w:rsidR="004125CA" w:rsidRPr="00637460" w:rsidRDefault="004125CA" w:rsidP="000A205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4125CA" w:rsidRPr="00637460" w:rsidRDefault="004125CA" w:rsidP="000A205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4125CA" w:rsidRPr="00637460" w:rsidRDefault="004125CA" w:rsidP="004A32E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4125CA" w:rsidRPr="00637460" w:rsidRDefault="004125CA" w:rsidP="004A32E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4125CA" w:rsidRPr="00637460" w:rsidRDefault="004125CA" w:rsidP="004A32ED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4125CA" w:rsidRPr="00637460" w:rsidRDefault="004125CA" w:rsidP="004A32ED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4125CA" w:rsidRPr="00637460" w:rsidTr="00241705">
        <w:tc>
          <w:tcPr>
            <w:tcW w:w="720" w:type="dxa"/>
            <w:vMerge w:val="restart"/>
          </w:tcPr>
          <w:p w:rsidR="004125CA" w:rsidRPr="00637460" w:rsidRDefault="004125CA" w:rsidP="004A32ED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3</w:t>
            </w:r>
          </w:p>
        </w:tc>
        <w:tc>
          <w:tcPr>
            <w:tcW w:w="4537" w:type="dxa"/>
            <w:vMerge w:val="restart"/>
          </w:tcPr>
          <w:p w:rsidR="004125CA" w:rsidRPr="00637460" w:rsidRDefault="004125CA" w:rsidP="004A32E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Общая трудоемкость</w:t>
            </w:r>
            <w:r w:rsidRPr="00637460">
              <w:rPr>
                <w:color w:val="000000" w:themeColor="text1"/>
                <w:sz w:val="20"/>
              </w:rPr>
              <w:t xml:space="preserve">                                   часы</w:t>
            </w:r>
          </w:p>
          <w:p w:rsidR="004125CA" w:rsidRPr="00637460" w:rsidRDefault="004125CA" w:rsidP="004A32E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дисциплины</w:t>
            </w:r>
            <w:r w:rsidRPr="00637460">
              <w:rPr>
                <w:color w:val="000000" w:themeColor="text1"/>
                <w:sz w:val="20"/>
              </w:rPr>
              <w:t xml:space="preserve">                           зачетные единицы</w:t>
            </w:r>
          </w:p>
          <w:p w:rsidR="004125CA" w:rsidRPr="00637460" w:rsidRDefault="004125CA" w:rsidP="004A32E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форма промежуточной аттестации</w:t>
            </w:r>
          </w:p>
        </w:tc>
        <w:tc>
          <w:tcPr>
            <w:tcW w:w="720" w:type="dxa"/>
            <w:vAlign w:val="center"/>
          </w:tcPr>
          <w:p w:rsidR="004125CA" w:rsidRPr="00637460" w:rsidRDefault="004125CA" w:rsidP="000A205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328</w:t>
            </w:r>
          </w:p>
        </w:tc>
        <w:tc>
          <w:tcPr>
            <w:tcW w:w="900" w:type="dxa"/>
            <w:vAlign w:val="center"/>
          </w:tcPr>
          <w:p w:rsidR="004125CA" w:rsidRPr="00637460" w:rsidRDefault="004125CA" w:rsidP="000A205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4125CA" w:rsidRPr="00637460" w:rsidRDefault="004125CA" w:rsidP="004A32E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  <w:vAlign w:val="center"/>
          </w:tcPr>
          <w:p w:rsidR="004125CA" w:rsidRPr="00637460" w:rsidRDefault="004125CA" w:rsidP="004A32E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4125CA" w:rsidRPr="00637460" w:rsidRDefault="004125CA" w:rsidP="004A32ED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900" w:type="dxa"/>
          </w:tcPr>
          <w:p w:rsidR="004125CA" w:rsidRPr="00637460" w:rsidRDefault="004125CA" w:rsidP="004A32ED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4125CA" w:rsidRPr="00637460" w:rsidTr="00241705">
        <w:tc>
          <w:tcPr>
            <w:tcW w:w="720" w:type="dxa"/>
            <w:vMerge/>
          </w:tcPr>
          <w:p w:rsidR="004125CA" w:rsidRPr="00637460" w:rsidRDefault="004125CA" w:rsidP="004A32ED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4125CA" w:rsidRPr="00637460" w:rsidRDefault="004125CA" w:rsidP="004A32ED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4125CA" w:rsidRPr="00637460" w:rsidRDefault="004125CA" w:rsidP="000A2058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  <w:vAlign w:val="center"/>
          </w:tcPr>
          <w:p w:rsidR="004125CA" w:rsidRPr="00637460" w:rsidRDefault="004125CA" w:rsidP="000A2058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4125CA" w:rsidRPr="00637460" w:rsidRDefault="004125CA" w:rsidP="004A32ED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33" w:type="dxa"/>
            <w:vAlign w:val="center"/>
          </w:tcPr>
          <w:p w:rsidR="004125CA" w:rsidRPr="00637460" w:rsidRDefault="004125CA" w:rsidP="004A32ED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4125CA" w:rsidRPr="00637460" w:rsidRDefault="004125CA" w:rsidP="004A32ED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 w:val="0"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900" w:type="dxa"/>
          </w:tcPr>
          <w:p w:rsidR="004125CA" w:rsidRPr="00637460" w:rsidRDefault="004125CA" w:rsidP="004A32ED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4A32ED" w:rsidRPr="00637460" w:rsidTr="004A57FA">
        <w:tc>
          <w:tcPr>
            <w:tcW w:w="720" w:type="dxa"/>
            <w:vMerge/>
          </w:tcPr>
          <w:p w:rsidR="004A32ED" w:rsidRPr="00637460" w:rsidRDefault="004A32ED" w:rsidP="004A32ED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4A32ED" w:rsidRPr="00637460" w:rsidRDefault="004A32ED" w:rsidP="004A32ED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860" w:type="dxa"/>
            <w:gridSpan w:val="6"/>
            <w:vAlign w:val="center"/>
          </w:tcPr>
          <w:p w:rsidR="004A32ED" w:rsidRPr="00637460" w:rsidRDefault="004A32ED" w:rsidP="004A32ED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Зачет </w:t>
            </w:r>
          </w:p>
        </w:tc>
      </w:tr>
    </w:tbl>
    <w:p w:rsidR="004A32ED" w:rsidRPr="00637460" w:rsidRDefault="004A32ED" w:rsidP="004A32ED">
      <w:pPr>
        <w:widowControl/>
        <w:snapToGrid/>
        <w:spacing w:before="0" w:after="0"/>
        <w:ind w:firstLine="708"/>
        <w:jc w:val="both"/>
        <w:rPr>
          <w:color w:val="000000" w:themeColor="text1"/>
          <w:spacing w:val="3"/>
          <w:sz w:val="20"/>
        </w:rPr>
      </w:pPr>
    </w:p>
    <w:p w:rsidR="009F06C4" w:rsidRDefault="009F06C4" w:rsidP="004A32ED">
      <w:pPr>
        <w:spacing w:before="0" w:after="0"/>
        <w:rPr>
          <w:color w:val="000000" w:themeColor="text1"/>
          <w:sz w:val="20"/>
        </w:rPr>
      </w:pPr>
    </w:p>
    <w:p w:rsidR="004A32ED" w:rsidRPr="00637460" w:rsidRDefault="004A32ED" w:rsidP="004A32ED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*</w:t>
      </w:r>
    </w:p>
    <w:p w:rsidR="004A32ED" w:rsidRPr="00637460" w:rsidRDefault="004A32ED" w:rsidP="004A32ED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Семинар – семинар-дискуссия</w:t>
      </w:r>
    </w:p>
    <w:p w:rsidR="004A32ED" w:rsidRPr="00637460" w:rsidRDefault="004A32ED" w:rsidP="004A32ED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ГТ - практическое занятие - </w:t>
      </w:r>
      <w:proofErr w:type="spellStart"/>
      <w:r w:rsidRPr="00637460">
        <w:rPr>
          <w:color w:val="000000" w:themeColor="text1"/>
          <w:sz w:val="20"/>
        </w:rPr>
        <w:t>глоссарный</w:t>
      </w:r>
      <w:proofErr w:type="spellEnd"/>
      <w:r w:rsidRPr="00637460">
        <w:rPr>
          <w:color w:val="000000" w:themeColor="text1"/>
          <w:sz w:val="20"/>
        </w:rPr>
        <w:t xml:space="preserve"> тренинг</w:t>
      </w:r>
    </w:p>
    <w:p w:rsidR="004A32ED" w:rsidRPr="00637460" w:rsidRDefault="004A32ED" w:rsidP="004A32ED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ТТ - практическое занятие - тест-тренинг </w:t>
      </w:r>
    </w:p>
    <w:p w:rsidR="004A32ED" w:rsidRPr="00637460" w:rsidRDefault="004A32ED" w:rsidP="004A32ED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ПЗТ - практическое занятие - </w:t>
      </w:r>
      <w:proofErr w:type="spellStart"/>
      <w:r w:rsidRPr="00637460">
        <w:rPr>
          <w:color w:val="000000" w:themeColor="text1"/>
          <w:sz w:val="20"/>
        </w:rPr>
        <w:t>позетовое</w:t>
      </w:r>
      <w:proofErr w:type="spellEnd"/>
      <w:r w:rsidRPr="00637460">
        <w:rPr>
          <w:color w:val="000000" w:themeColor="text1"/>
          <w:sz w:val="20"/>
        </w:rPr>
        <w:t xml:space="preserve"> тестирование </w:t>
      </w:r>
    </w:p>
    <w:p w:rsidR="004A32ED" w:rsidRPr="00637460" w:rsidRDefault="004A32ED" w:rsidP="004A32ED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ЛС - практическое занятие - логическая схема</w:t>
      </w:r>
    </w:p>
    <w:p w:rsidR="004A32ED" w:rsidRPr="00637460" w:rsidRDefault="004A32ED" w:rsidP="004A32ED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УД - семинар-обсуждение устного доклада</w:t>
      </w:r>
    </w:p>
    <w:p w:rsidR="004A32ED" w:rsidRPr="00637460" w:rsidRDefault="004A32ED" w:rsidP="004A32ED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РФ – семинар-обсуждение реферата </w:t>
      </w:r>
    </w:p>
    <w:p w:rsidR="004A32ED" w:rsidRPr="00637460" w:rsidRDefault="004A32ED" w:rsidP="004A32ED">
      <w:pPr>
        <w:spacing w:before="0" w:after="0"/>
        <w:rPr>
          <w:color w:val="000000" w:themeColor="text1"/>
          <w:sz w:val="20"/>
        </w:rPr>
      </w:pP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реферата - семинар-</w:t>
      </w: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реферата</w:t>
      </w:r>
    </w:p>
    <w:p w:rsidR="004A32ED" w:rsidRPr="00637460" w:rsidRDefault="004A32ED" w:rsidP="004A32ED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ВБ - </w:t>
      </w:r>
      <w:proofErr w:type="spellStart"/>
      <w:r w:rsidRPr="00637460">
        <w:rPr>
          <w:color w:val="000000" w:themeColor="text1"/>
          <w:sz w:val="20"/>
        </w:rPr>
        <w:t>вебинар</w:t>
      </w:r>
      <w:proofErr w:type="spellEnd"/>
      <w:r w:rsidRPr="00637460">
        <w:rPr>
          <w:color w:val="000000" w:themeColor="text1"/>
          <w:sz w:val="20"/>
        </w:rPr>
        <w:t xml:space="preserve"> </w:t>
      </w:r>
    </w:p>
    <w:p w:rsidR="004A32ED" w:rsidRPr="00637460" w:rsidRDefault="004A32ED" w:rsidP="004A32ED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УЭ - семинар-обсуждение устного эссе </w:t>
      </w:r>
    </w:p>
    <w:p w:rsidR="004A32ED" w:rsidRPr="00637460" w:rsidRDefault="004A32ED" w:rsidP="004A32ED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АЛТ - практическое занятие - алгоритмический тренинг  </w:t>
      </w:r>
    </w:p>
    <w:p w:rsidR="004A32ED" w:rsidRPr="00637460" w:rsidRDefault="004A32ED" w:rsidP="004A32ED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Дневник по физической культуре и спорту - практическое занятие - заполнение дневника по физкультуре и спорту</w:t>
      </w:r>
    </w:p>
    <w:p w:rsidR="004A32ED" w:rsidRPr="00637460" w:rsidRDefault="004A32ED" w:rsidP="004A32ED">
      <w:pPr>
        <w:spacing w:before="0" w:after="0"/>
        <w:rPr>
          <w:bCs/>
          <w:caps/>
          <w:color w:val="000000" w:themeColor="text1"/>
          <w:kern w:val="32"/>
          <w:sz w:val="20"/>
        </w:rPr>
      </w:pP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дневника - семинар-</w:t>
      </w: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дневника по физкультуре и спорту</w:t>
      </w:r>
    </w:p>
    <w:p w:rsidR="004A32ED" w:rsidRPr="00637460" w:rsidRDefault="004A32ED" w:rsidP="004A32ED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4A32ED" w:rsidRPr="00637460" w:rsidRDefault="004A32ED" w:rsidP="004A32ED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 Содержание дисциплины</w:t>
      </w:r>
    </w:p>
    <w:p w:rsidR="004A32ED" w:rsidRPr="00637460" w:rsidRDefault="004A32ED" w:rsidP="004A32ED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5.1. Содержание разделов и тем</w:t>
      </w:r>
    </w:p>
    <w:p w:rsidR="004A32ED" w:rsidRPr="00637460" w:rsidRDefault="004A32ED" w:rsidP="004A32ED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tbl>
      <w:tblPr>
        <w:tblW w:w="49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"/>
        <w:gridCol w:w="1991"/>
        <w:gridCol w:w="7338"/>
      </w:tblGrid>
      <w:tr w:rsidR="004A32ED" w:rsidRPr="00637460" w:rsidTr="004A57FA">
        <w:trPr>
          <w:tblHeader/>
        </w:trPr>
        <w:tc>
          <w:tcPr>
            <w:tcW w:w="254" w:type="pct"/>
            <w:vAlign w:val="center"/>
          </w:tcPr>
          <w:p w:rsidR="004A32ED" w:rsidRPr="00637460" w:rsidRDefault="004A32ED" w:rsidP="004A32ED">
            <w:pPr>
              <w:widowControl/>
              <w:suppressAutoHyphens/>
              <w:snapToGrid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№ п/п</w:t>
            </w:r>
          </w:p>
        </w:tc>
        <w:tc>
          <w:tcPr>
            <w:tcW w:w="1013" w:type="pct"/>
            <w:vAlign w:val="center"/>
          </w:tcPr>
          <w:p w:rsidR="004A32ED" w:rsidRPr="00637460" w:rsidRDefault="004A32ED" w:rsidP="004A32ED">
            <w:pPr>
              <w:widowControl/>
              <w:suppressAutoHyphens/>
              <w:snapToGrid/>
              <w:spacing w:before="0" w:after="0"/>
              <w:jc w:val="center"/>
              <w:rPr>
                <w:color w:val="000000" w:themeColor="text1"/>
                <w:spacing w:val="-2"/>
                <w:sz w:val="20"/>
              </w:rPr>
            </w:pPr>
            <w:r w:rsidRPr="00637460">
              <w:rPr>
                <w:color w:val="000000" w:themeColor="text1"/>
                <w:spacing w:val="-2"/>
                <w:sz w:val="20"/>
              </w:rPr>
              <w:t>Наименование раздела дисциплины</w:t>
            </w:r>
          </w:p>
        </w:tc>
        <w:tc>
          <w:tcPr>
            <w:tcW w:w="3732" w:type="pct"/>
            <w:vAlign w:val="center"/>
          </w:tcPr>
          <w:p w:rsidR="004A32ED" w:rsidRPr="00637460" w:rsidRDefault="004A32ED" w:rsidP="004A32ED">
            <w:pPr>
              <w:widowControl/>
              <w:snapToGrid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Содержание раздела дисциплины</w:t>
            </w:r>
          </w:p>
        </w:tc>
      </w:tr>
      <w:tr w:rsidR="004A32ED" w:rsidRPr="00637460" w:rsidTr="004A57FA">
        <w:tc>
          <w:tcPr>
            <w:tcW w:w="254" w:type="pct"/>
          </w:tcPr>
          <w:p w:rsidR="004A32ED" w:rsidRPr="00637460" w:rsidRDefault="004A32ED" w:rsidP="004A32ED">
            <w:pPr>
              <w:widowControl/>
              <w:suppressAutoHyphens/>
              <w:snapToGrid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1013" w:type="pct"/>
          </w:tcPr>
          <w:p w:rsidR="004A32ED" w:rsidRPr="00637460" w:rsidRDefault="004A32ED" w:rsidP="004A32ED">
            <w:pPr>
              <w:widowControl/>
              <w:suppressAutoHyphens/>
              <w:snapToGrid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Массовый спорт</w:t>
            </w:r>
          </w:p>
        </w:tc>
        <w:tc>
          <w:tcPr>
            <w:tcW w:w="3732" w:type="pct"/>
          </w:tcPr>
          <w:p w:rsidR="004A32ED" w:rsidRPr="00637460" w:rsidRDefault="004A32ED" w:rsidP="004A32ED">
            <w:pPr>
              <w:widowControl/>
              <w:suppressAutoHyphens/>
              <w:snapToGrid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История физической культуры</w:t>
            </w:r>
            <w:r w:rsidRPr="00637460">
              <w:rPr>
                <w:color w:val="000000" w:themeColor="text1"/>
                <w:sz w:val="20"/>
              </w:rPr>
              <w:t>. Олимпийские игры. Краткое содержание. Возникновение физических упражнений в первобытном обществе. Каноны красоты человеческого тела. Спартанская, афинская и римская системы физического воспитания. Олимпийские игры древности. Физическое воспитание в феодальном обществе. Рыцарские добродетели. Игры, забавы и физические упражнения на Руси. Олимпийские игры современности. Атрибутика олимпийских игр. Система физической культуры и спорта в Российской Федерации.</w:t>
            </w:r>
          </w:p>
          <w:p w:rsidR="004A32ED" w:rsidRPr="00637460" w:rsidRDefault="004A32ED" w:rsidP="004A32ED">
            <w:pPr>
              <w:widowControl/>
              <w:snapToGrid/>
              <w:spacing w:before="0" w:after="0"/>
              <w:jc w:val="both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Особенности занятий избранным видом спорта или системой физических упражнений.</w:t>
            </w:r>
          </w:p>
          <w:p w:rsidR="004A32ED" w:rsidRPr="00637460" w:rsidRDefault="004A32ED" w:rsidP="004A32ED">
            <w:pPr>
              <w:widowControl/>
              <w:snapToGrid/>
              <w:spacing w:before="0" w:after="0"/>
              <w:jc w:val="both"/>
              <w:rPr>
                <w:i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 Краткая историческая справка. Характеристика особенностей воздействия данного вида спорта (системы физических упражнений) на физическое развитие и подготовленность, психические качества и свойства личности. Модельные характеристики спортсмена высокого класса. Определение цели и задач спортивной подготовки (или занятий системой физических упражнений) в условиях вуза. Возможные формы организации тренировки в ВУЗе. Перспективное, текущее и оперативное планирование подготовки. Основные пути достижения необходимой структуры подготовленности занимающихся. Контроль эффективности тренировочных занятий. Календарь студенческих соревнований. Спортивная классификация и правила спортивных соревнований в избранном виде спорта.</w:t>
            </w:r>
          </w:p>
          <w:p w:rsidR="004A32ED" w:rsidRPr="00637460" w:rsidRDefault="004A32ED" w:rsidP="004A32ED">
            <w:pPr>
              <w:widowControl/>
              <w:snapToGrid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Массовый спорт и спорт высших достижений, их цели и задачи</w:t>
            </w:r>
            <w:r w:rsidRPr="00637460">
              <w:rPr>
                <w:color w:val="000000" w:themeColor="text1"/>
                <w:sz w:val="20"/>
              </w:rPr>
              <w:t xml:space="preserve">. Единая всероссийская спортивная классификация. Государственная политика в сфере </w:t>
            </w:r>
            <w:r w:rsidRPr="00637460">
              <w:rPr>
                <w:color w:val="000000" w:themeColor="text1"/>
                <w:sz w:val="20"/>
              </w:rPr>
              <w:lastRenderedPageBreak/>
              <w:t>спорта. Студенческий спорт. Особенности организации и планирования спортивной подготовки в вузе. Спортивные соревнования как средство и метод общей физической, спортивной подготовки студентов. Система студенческих спортивных соревнований. Общественные студенческие спортивные организации. Олимпийские игры и Универсиады. Современные популярные системы физических упражнений. Мотивация и обоснование индивидуального выбора студентом вида спорта или системы физических упражнений для регулярных занятий. Массовые виды спорта: шашки и (или) шахматы. Краткая психофизиологическая характеристика основных групп видов спорта и систем физических упражнений.</w:t>
            </w:r>
          </w:p>
        </w:tc>
      </w:tr>
    </w:tbl>
    <w:p w:rsidR="004A32ED" w:rsidRPr="00637460" w:rsidRDefault="004A32ED" w:rsidP="004A32ED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4A32ED" w:rsidRPr="00637460" w:rsidRDefault="004A32ED" w:rsidP="004A32ED">
      <w:pPr>
        <w:widowControl/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5.2 Занятия семинарского типа</w:t>
      </w:r>
    </w:p>
    <w:p w:rsidR="004A32ED" w:rsidRPr="00637460" w:rsidRDefault="004A32ED" w:rsidP="004A32ED">
      <w:pPr>
        <w:widowControl/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5.2.1 Вопросы для обсуждения на семинарах и практических занятиях</w:t>
      </w:r>
    </w:p>
    <w:p w:rsidR="004A32ED" w:rsidRPr="00637460" w:rsidRDefault="004A32ED" w:rsidP="004A32ED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1 Массовый спорт</w:t>
      </w:r>
    </w:p>
    <w:p w:rsidR="004A32ED" w:rsidRPr="00637460" w:rsidRDefault="004A32ED" w:rsidP="004A32ED">
      <w:pPr>
        <w:widowControl/>
        <w:numPr>
          <w:ilvl w:val="0"/>
          <w:numId w:val="17"/>
        </w:numPr>
        <w:tabs>
          <w:tab w:val="left" w:pos="1134"/>
        </w:tabs>
        <w:snapToGrid/>
        <w:spacing w:before="0" w:after="0"/>
        <w:ind w:left="0" w:firstLine="851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Олимпийские игры. Краткое содержание. </w:t>
      </w:r>
    </w:p>
    <w:p w:rsidR="004A32ED" w:rsidRPr="00637460" w:rsidRDefault="004A32ED" w:rsidP="004A32ED">
      <w:pPr>
        <w:widowControl/>
        <w:numPr>
          <w:ilvl w:val="0"/>
          <w:numId w:val="17"/>
        </w:numPr>
        <w:tabs>
          <w:tab w:val="left" w:pos="1134"/>
        </w:tabs>
        <w:snapToGrid/>
        <w:spacing w:before="0" w:after="0"/>
        <w:ind w:left="0" w:firstLine="851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Возникновение физических упражнений в первобытном обществе. </w:t>
      </w:r>
    </w:p>
    <w:p w:rsidR="004A32ED" w:rsidRPr="00637460" w:rsidRDefault="004A32ED" w:rsidP="004A32ED">
      <w:pPr>
        <w:widowControl/>
        <w:numPr>
          <w:ilvl w:val="0"/>
          <w:numId w:val="17"/>
        </w:numPr>
        <w:tabs>
          <w:tab w:val="left" w:pos="1134"/>
        </w:tabs>
        <w:snapToGrid/>
        <w:spacing w:before="0" w:after="0"/>
        <w:ind w:left="0" w:firstLine="851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Каноны красоты человеческого тела.</w:t>
      </w:r>
    </w:p>
    <w:p w:rsidR="004A32ED" w:rsidRPr="00637460" w:rsidRDefault="004A32ED" w:rsidP="004A32ED">
      <w:pPr>
        <w:widowControl/>
        <w:numPr>
          <w:ilvl w:val="0"/>
          <w:numId w:val="17"/>
        </w:numPr>
        <w:tabs>
          <w:tab w:val="left" w:pos="1134"/>
        </w:tabs>
        <w:snapToGrid/>
        <w:spacing w:before="0" w:after="0"/>
        <w:ind w:left="0" w:firstLine="851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Спартанская, афинская и римская системы физического воспитания.</w:t>
      </w:r>
    </w:p>
    <w:p w:rsidR="004A32ED" w:rsidRPr="00637460" w:rsidRDefault="004A32ED" w:rsidP="004A32ED">
      <w:pPr>
        <w:widowControl/>
        <w:numPr>
          <w:ilvl w:val="0"/>
          <w:numId w:val="17"/>
        </w:numPr>
        <w:tabs>
          <w:tab w:val="left" w:pos="1134"/>
        </w:tabs>
        <w:snapToGrid/>
        <w:spacing w:before="0" w:after="0"/>
        <w:ind w:left="0" w:firstLine="851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Олимпийские игры древности. Физическое воспитание в феодальном обществе. </w:t>
      </w:r>
    </w:p>
    <w:p w:rsidR="004A32ED" w:rsidRPr="00637460" w:rsidRDefault="004A32ED" w:rsidP="004A32ED">
      <w:pPr>
        <w:widowControl/>
        <w:numPr>
          <w:ilvl w:val="0"/>
          <w:numId w:val="17"/>
        </w:numPr>
        <w:tabs>
          <w:tab w:val="left" w:pos="1134"/>
        </w:tabs>
        <w:snapToGrid/>
        <w:spacing w:before="0" w:after="0"/>
        <w:ind w:left="0" w:firstLine="851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Рыцарские добродетели. Игры, забавы и физические упражнения на Руси. </w:t>
      </w:r>
    </w:p>
    <w:p w:rsidR="004A32ED" w:rsidRPr="00637460" w:rsidRDefault="004A32ED" w:rsidP="004A32ED">
      <w:pPr>
        <w:widowControl/>
        <w:numPr>
          <w:ilvl w:val="0"/>
          <w:numId w:val="17"/>
        </w:numPr>
        <w:tabs>
          <w:tab w:val="left" w:pos="1134"/>
        </w:tabs>
        <w:snapToGrid/>
        <w:spacing w:before="0" w:after="0"/>
        <w:ind w:left="0" w:firstLine="851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Олимпийские игры современности. </w:t>
      </w:r>
    </w:p>
    <w:p w:rsidR="004A32ED" w:rsidRPr="00637460" w:rsidRDefault="004A32ED" w:rsidP="004A32ED">
      <w:pPr>
        <w:widowControl/>
        <w:numPr>
          <w:ilvl w:val="0"/>
          <w:numId w:val="17"/>
        </w:numPr>
        <w:tabs>
          <w:tab w:val="left" w:pos="1134"/>
        </w:tabs>
        <w:snapToGrid/>
        <w:spacing w:before="0" w:after="0"/>
        <w:ind w:left="0" w:firstLine="851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Атрибутика олимпийских игр. </w:t>
      </w:r>
    </w:p>
    <w:p w:rsidR="004A32ED" w:rsidRPr="00637460" w:rsidRDefault="004A32ED" w:rsidP="004A32ED">
      <w:pPr>
        <w:widowControl/>
        <w:snapToGrid/>
        <w:spacing w:before="0" w:after="0"/>
        <w:rPr>
          <w:b/>
          <w:color w:val="000000" w:themeColor="text1"/>
          <w:sz w:val="20"/>
        </w:rPr>
      </w:pPr>
    </w:p>
    <w:p w:rsidR="004A32ED" w:rsidRPr="00637460" w:rsidRDefault="004A32ED" w:rsidP="004A32ED">
      <w:pPr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5.3 Определение соотношения объема занятий, проведенное путем непосредственного взаимодействия педагогического работника с обучающимися по</w:t>
      </w:r>
      <w:r w:rsidR="00036FEF">
        <w:rPr>
          <w:b/>
          <w:color w:val="000000" w:themeColor="text1"/>
          <w:sz w:val="20"/>
        </w:rPr>
        <w:t xml:space="preserve"> очной </w:t>
      </w:r>
      <w:r w:rsidRPr="00637460">
        <w:rPr>
          <w:b/>
          <w:color w:val="000000" w:themeColor="text1"/>
          <w:sz w:val="20"/>
        </w:rPr>
        <w:t>форме</w:t>
      </w:r>
    </w:p>
    <w:p w:rsidR="004A32ED" w:rsidRPr="00637460" w:rsidRDefault="004A32ED" w:rsidP="004A32ED">
      <w:pPr>
        <w:spacing w:before="0" w:after="0"/>
        <w:ind w:firstLine="680"/>
        <w:rPr>
          <w:b/>
          <w:color w:val="000000" w:themeColor="text1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3"/>
        <w:gridCol w:w="3177"/>
        <w:gridCol w:w="2693"/>
        <w:gridCol w:w="2091"/>
      </w:tblGrid>
      <w:tr w:rsidR="004A32ED" w:rsidRPr="00637460" w:rsidTr="004A57FA">
        <w:trPr>
          <w:trHeight w:val="190"/>
          <w:tblHeader/>
        </w:trPr>
        <w:tc>
          <w:tcPr>
            <w:tcW w:w="0" w:type="auto"/>
            <w:vMerge w:val="restart"/>
            <w:vAlign w:val="center"/>
          </w:tcPr>
          <w:p w:rsidR="004A32ED" w:rsidRPr="00637460" w:rsidRDefault="004A32ED" w:rsidP="004A32ED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Виды контактной</w:t>
            </w:r>
          </w:p>
          <w:p w:rsidR="004A32ED" w:rsidRPr="00637460" w:rsidRDefault="004A32ED" w:rsidP="004A32ED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работы </w:t>
            </w:r>
          </w:p>
        </w:tc>
        <w:tc>
          <w:tcPr>
            <w:tcW w:w="5870" w:type="dxa"/>
            <w:gridSpan w:val="2"/>
          </w:tcPr>
          <w:p w:rsidR="004A32ED" w:rsidRPr="00637460" w:rsidRDefault="004A32ED" w:rsidP="004A32ED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Образовательные технологии </w:t>
            </w:r>
          </w:p>
        </w:tc>
        <w:tc>
          <w:tcPr>
            <w:tcW w:w="2091" w:type="dxa"/>
            <w:vMerge w:val="restart"/>
            <w:vAlign w:val="center"/>
          </w:tcPr>
          <w:p w:rsidR="004A32ED" w:rsidRPr="00637460" w:rsidRDefault="004A32ED" w:rsidP="004A32ED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Контактная работа </w:t>
            </w:r>
          </w:p>
          <w:p w:rsidR="004A32ED" w:rsidRPr="00637460" w:rsidRDefault="004A32ED" w:rsidP="004A32ED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 (всего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.)</w:t>
            </w:r>
          </w:p>
        </w:tc>
      </w:tr>
      <w:tr w:rsidR="004A32ED" w:rsidRPr="00637460" w:rsidTr="004A57FA">
        <w:trPr>
          <w:trHeight w:val="577"/>
          <w:tblHeader/>
        </w:trPr>
        <w:tc>
          <w:tcPr>
            <w:tcW w:w="0" w:type="auto"/>
            <w:vMerge/>
          </w:tcPr>
          <w:p w:rsidR="004A32ED" w:rsidRPr="00637460" w:rsidRDefault="004A32ED" w:rsidP="004A32E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177" w:type="dxa"/>
          </w:tcPr>
          <w:p w:rsidR="004A32ED" w:rsidRPr="00637460" w:rsidRDefault="004A32ED" w:rsidP="004A32ED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занятий, проводимых путем непосредственного взаимодействия педагогического работника с обучающимися (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2693" w:type="dxa"/>
          </w:tcPr>
          <w:p w:rsidR="004A32ED" w:rsidRPr="00637460" w:rsidRDefault="004A32ED" w:rsidP="004A32ED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 с применением электронного обучения, дистанционных образовательных технологий (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2091" w:type="dxa"/>
            <w:vMerge/>
            <w:vAlign w:val="center"/>
          </w:tcPr>
          <w:p w:rsidR="004A32ED" w:rsidRPr="00637460" w:rsidRDefault="004A32ED" w:rsidP="004A32E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</w:tr>
      <w:tr w:rsidR="004A32ED" w:rsidRPr="00637460" w:rsidTr="004A57FA">
        <w:tc>
          <w:tcPr>
            <w:tcW w:w="0" w:type="auto"/>
          </w:tcPr>
          <w:p w:rsidR="004A32ED" w:rsidRPr="00637460" w:rsidRDefault="004A32ED" w:rsidP="004A32ED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Лекционного типа (лекции)</w:t>
            </w:r>
          </w:p>
        </w:tc>
        <w:tc>
          <w:tcPr>
            <w:tcW w:w="3177" w:type="dxa"/>
            <w:vAlign w:val="center"/>
          </w:tcPr>
          <w:p w:rsidR="004A32ED" w:rsidRPr="00637460" w:rsidRDefault="004A32ED" w:rsidP="004A32E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93" w:type="dxa"/>
            <w:vAlign w:val="center"/>
          </w:tcPr>
          <w:p w:rsidR="004A32ED" w:rsidRPr="00637460" w:rsidRDefault="004A32ED" w:rsidP="004A32ED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2091" w:type="dxa"/>
            <w:vAlign w:val="center"/>
          </w:tcPr>
          <w:p w:rsidR="004A32ED" w:rsidRPr="00637460" w:rsidRDefault="004A32ED" w:rsidP="004A32ED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  <w:p w:rsidR="004A32ED" w:rsidRPr="00637460" w:rsidRDefault="004A32ED" w:rsidP="004A32ED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4A32ED" w:rsidRPr="00637460" w:rsidTr="004A57FA">
        <w:trPr>
          <w:trHeight w:val="337"/>
        </w:trPr>
        <w:tc>
          <w:tcPr>
            <w:tcW w:w="0" w:type="auto"/>
          </w:tcPr>
          <w:p w:rsidR="004A32ED" w:rsidRPr="00637460" w:rsidRDefault="004A32ED" w:rsidP="004A32ED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4A32ED" w:rsidRPr="00637460" w:rsidRDefault="004A32ED" w:rsidP="004A32ED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(семинар дискуссия)</w:t>
            </w:r>
          </w:p>
        </w:tc>
        <w:tc>
          <w:tcPr>
            <w:tcW w:w="3177" w:type="dxa"/>
            <w:vAlign w:val="center"/>
          </w:tcPr>
          <w:p w:rsidR="004A32ED" w:rsidRPr="00637460" w:rsidRDefault="004A32ED" w:rsidP="004A32E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93" w:type="dxa"/>
            <w:vAlign w:val="center"/>
          </w:tcPr>
          <w:p w:rsidR="004A32ED" w:rsidRPr="00637460" w:rsidRDefault="004A32ED" w:rsidP="004A32E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2091" w:type="dxa"/>
            <w:vAlign w:val="center"/>
          </w:tcPr>
          <w:p w:rsidR="004A32ED" w:rsidRPr="00637460" w:rsidRDefault="004A32ED" w:rsidP="004A32ED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4A32ED" w:rsidRPr="00637460" w:rsidTr="004A57FA">
        <w:tc>
          <w:tcPr>
            <w:tcW w:w="0" w:type="auto"/>
          </w:tcPr>
          <w:p w:rsidR="004A32ED" w:rsidRPr="00637460" w:rsidRDefault="004A32ED" w:rsidP="004A32ED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4A32ED" w:rsidRPr="00637460" w:rsidRDefault="004A32ED" w:rsidP="004A32ED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(практические занятия)</w:t>
            </w:r>
          </w:p>
        </w:tc>
        <w:tc>
          <w:tcPr>
            <w:tcW w:w="3177" w:type="dxa"/>
            <w:vAlign w:val="center"/>
          </w:tcPr>
          <w:p w:rsidR="004A32ED" w:rsidRPr="00637460" w:rsidRDefault="004A32ED" w:rsidP="004A32E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2693" w:type="dxa"/>
            <w:vAlign w:val="center"/>
          </w:tcPr>
          <w:p w:rsidR="004A32ED" w:rsidRPr="00637460" w:rsidRDefault="004A32ED" w:rsidP="004A32E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32</w:t>
            </w:r>
          </w:p>
        </w:tc>
        <w:tc>
          <w:tcPr>
            <w:tcW w:w="2091" w:type="dxa"/>
            <w:vAlign w:val="center"/>
          </w:tcPr>
          <w:p w:rsidR="004A32ED" w:rsidRPr="00637460" w:rsidRDefault="004A32ED" w:rsidP="004A32ED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32</w:t>
            </w:r>
          </w:p>
        </w:tc>
      </w:tr>
      <w:tr w:rsidR="004A32ED" w:rsidRPr="00637460" w:rsidTr="004A57FA">
        <w:tc>
          <w:tcPr>
            <w:tcW w:w="0" w:type="auto"/>
          </w:tcPr>
          <w:p w:rsidR="004A32ED" w:rsidRPr="00637460" w:rsidRDefault="004A32ED" w:rsidP="004A32ED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4A32ED" w:rsidRPr="00637460" w:rsidRDefault="004A32ED" w:rsidP="004A32ED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(курсовое проектирование (работа))</w:t>
            </w:r>
          </w:p>
        </w:tc>
        <w:tc>
          <w:tcPr>
            <w:tcW w:w="3177" w:type="dxa"/>
            <w:vAlign w:val="center"/>
          </w:tcPr>
          <w:p w:rsidR="004A32ED" w:rsidRPr="00637460" w:rsidRDefault="004A32ED" w:rsidP="004A32E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2693" w:type="dxa"/>
            <w:vAlign w:val="center"/>
          </w:tcPr>
          <w:p w:rsidR="004A32ED" w:rsidRPr="00637460" w:rsidRDefault="004A32ED" w:rsidP="004A32E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2091" w:type="dxa"/>
            <w:vAlign w:val="center"/>
          </w:tcPr>
          <w:p w:rsidR="004A32ED" w:rsidRPr="00637460" w:rsidRDefault="004A32ED" w:rsidP="004A32E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</w:tr>
      <w:tr w:rsidR="004A32ED" w:rsidRPr="00637460" w:rsidTr="004A57FA">
        <w:tc>
          <w:tcPr>
            <w:tcW w:w="0" w:type="auto"/>
          </w:tcPr>
          <w:p w:rsidR="004A32ED" w:rsidRPr="00637460" w:rsidRDefault="004A32ED" w:rsidP="004A32ED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4A32ED" w:rsidRPr="00637460" w:rsidRDefault="004A32ED" w:rsidP="004A32ED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(лабораторные работы)</w:t>
            </w:r>
          </w:p>
        </w:tc>
        <w:tc>
          <w:tcPr>
            <w:tcW w:w="3177" w:type="dxa"/>
            <w:vAlign w:val="center"/>
          </w:tcPr>
          <w:p w:rsidR="004A32ED" w:rsidRPr="00637460" w:rsidRDefault="004A32ED" w:rsidP="004A32E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2693" w:type="dxa"/>
            <w:vAlign w:val="center"/>
          </w:tcPr>
          <w:p w:rsidR="004A32ED" w:rsidRPr="00637460" w:rsidRDefault="004A32ED" w:rsidP="004A32E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2091" w:type="dxa"/>
            <w:vAlign w:val="center"/>
          </w:tcPr>
          <w:p w:rsidR="004A32ED" w:rsidRPr="00637460" w:rsidRDefault="004A32ED" w:rsidP="004A32E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</w:tr>
      <w:tr w:rsidR="004A32ED" w:rsidRPr="00637460" w:rsidTr="004A57FA">
        <w:tc>
          <w:tcPr>
            <w:tcW w:w="0" w:type="auto"/>
          </w:tcPr>
          <w:p w:rsidR="004A32ED" w:rsidRPr="00637460" w:rsidRDefault="004A32ED" w:rsidP="004A32ED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Промежуточная аттестация (зачет)</w:t>
            </w:r>
          </w:p>
        </w:tc>
        <w:tc>
          <w:tcPr>
            <w:tcW w:w="3177" w:type="dxa"/>
            <w:vAlign w:val="center"/>
          </w:tcPr>
          <w:p w:rsidR="004A32ED" w:rsidRPr="00637460" w:rsidRDefault="004A32ED" w:rsidP="004A32E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2693" w:type="dxa"/>
            <w:vAlign w:val="center"/>
          </w:tcPr>
          <w:p w:rsidR="004A32ED" w:rsidRPr="00637460" w:rsidRDefault="004A32ED" w:rsidP="004A32E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2091" w:type="dxa"/>
            <w:vAlign w:val="center"/>
          </w:tcPr>
          <w:p w:rsidR="004A32ED" w:rsidRPr="00637460" w:rsidRDefault="004A32ED" w:rsidP="004A32ED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2,2</w:t>
            </w:r>
          </w:p>
        </w:tc>
      </w:tr>
      <w:tr w:rsidR="004A32ED" w:rsidRPr="00637460" w:rsidTr="004A57FA">
        <w:trPr>
          <w:trHeight w:val="160"/>
        </w:trPr>
        <w:tc>
          <w:tcPr>
            <w:tcW w:w="0" w:type="auto"/>
            <w:vAlign w:val="center"/>
          </w:tcPr>
          <w:p w:rsidR="004A32ED" w:rsidRPr="00637460" w:rsidRDefault="004A32ED" w:rsidP="004A32E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Итого </w:t>
            </w:r>
          </w:p>
        </w:tc>
        <w:tc>
          <w:tcPr>
            <w:tcW w:w="3177" w:type="dxa"/>
            <w:vAlign w:val="center"/>
          </w:tcPr>
          <w:p w:rsidR="004A32ED" w:rsidRPr="00637460" w:rsidRDefault="004A32ED" w:rsidP="004A32E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2693" w:type="dxa"/>
            <w:vAlign w:val="center"/>
          </w:tcPr>
          <w:p w:rsidR="004A32ED" w:rsidRPr="00637460" w:rsidRDefault="004A32ED" w:rsidP="004A32E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32</w:t>
            </w:r>
          </w:p>
        </w:tc>
        <w:tc>
          <w:tcPr>
            <w:tcW w:w="2091" w:type="dxa"/>
            <w:vAlign w:val="center"/>
          </w:tcPr>
          <w:p w:rsidR="004A32ED" w:rsidRPr="00637460" w:rsidRDefault="004A32ED" w:rsidP="004A32ED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34,2</w:t>
            </w:r>
          </w:p>
        </w:tc>
      </w:tr>
    </w:tbl>
    <w:p w:rsidR="004A32ED" w:rsidRPr="00637460" w:rsidRDefault="004A32ED" w:rsidP="004A32ED">
      <w:pPr>
        <w:spacing w:before="0" w:after="0"/>
        <w:ind w:firstLine="680"/>
        <w:rPr>
          <w:i/>
          <w:color w:val="000000" w:themeColor="text1"/>
          <w:sz w:val="20"/>
        </w:rPr>
      </w:pPr>
    </w:p>
    <w:p w:rsidR="004A32ED" w:rsidRPr="00637460" w:rsidRDefault="004A32ED" w:rsidP="00036FEF">
      <w:pPr>
        <w:spacing w:before="0" w:after="0"/>
        <w:ind w:firstLine="680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 xml:space="preserve">Соотношение объема занятий, проводимых  путем непосредственного взаимодействия педагогического работника с обучающимися по </w:t>
      </w:r>
      <w:r w:rsidR="00036FEF">
        <w:rPr>
          <w:i/>
          <w:color w:val="000000" w:themeColor="text1"/>
          <w:sz w:val="20"/>
        </w:rPr>
        <w:t xml:space="preserve">очной </w:t>
      </w:r>
      <w:r w:rsidRPr="00637460">
        <w:rPr>
          <w:i/>
          <w:color w:val="000000" w:themeColor="text1"/>
          <w:sz w:val="20"/>
        </w:rPr>
        <w:t>форме – 6%</w:t>
      </w:r>
    </w:p>
    <w:p w:rsidR="004A32ED" w:rsidRPr="00637460" w:rsidRDefault="004A32ED" w:rsidP="004A32ED">
      <w:pPr>
        <w:widowControl/>
        <w:suppressAutoHyphens/>
        <w:snapToGrid/>
        <w:spacing w:before="0" w:after="0"/>
        <w:ind w:firstLine="720"/>
        <w:jc w:val="both"/>
        <w:rPr>
          <w:b/>
          <w:bCs/>
          <w:color w:val="000000" w:themeColor="text1"/>
          <w:sz w:val="20"/>
        </w:rPr>
      </w:pPr>
    </w:p>
    <w:p w:rsidR="004A32ED" w:rsidRPr="00637460" w:rsidRDefault="004A32ED" w:rsidP="004A32ED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 xml:space="preserve">6. Методические указания по освоению дисциплины </w:t>
      </w:r>
    </w:p>
    <w:p w:rsidR="004A32ED" w:rsidRPr="00637460" w:rsidRDefault="004A32ED" w:rsidP="004A32ED">
      <w:pPr>
        <w:widowControl/>
        <w:tabs>
          <w:tab w:val="center" w:pos="4677"/>
          <w:tab w:val="right" w:pos="9355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lastRenderedPageBreak/>
        <w:t>6.1  Учебно-методическое обеспечение дисциплины</w:t>
      </w:r>
    </w:p>
    <w:p w:rsidR="004A32ED" w:rsidRPr="00637460" w:rsidRDefault="004A32ED" w:rsidP="004A32ED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Методические указания для преподавателя</w:t>
      </w:r>
    </w:p>
    <w:p w:rsidR="004A32ED" w:rsidRPr="00637460" w:rsidRDefault="004A32ED" w:rsidP="004A32ED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Изучение дисциплины проводится в форме лекций, практических занятий, организации самостоятельной работы студентов, консультаций. Главное назначение лекции - обеспечить теоретическую основу обучения, развить интерес студентов к учебной деятельности и к изучению конкретной учебной </w:t>
      </w:r>
      <w:r w:rsidRPr="00637460">
        <w:rPr>
          <w:color w:val="000000" w:themeColor="text1"/>
          <w:spacing w:val="-1"/>
          <w:sz w:val="20"/>
        </w:rPr>
        <w:t xml:space="preserve">дисциплины, сформировать у обучающихся ориентиры для самостоятельной работы над </w:t>
      </w:r>
      <w:r w:rsidRPr="00637460">
        <w:rPr>
          <w:color w:val="000000" w:themeColor="text1"/>
          <w:sz w:val="20"/>
        </w:rPr>
        <w:t>дисциплин</w:t>
      </w:r>
      <w:r w:rsidRPr="00637460">
        <w:rPr>
          <w:color w:val="000000" w:themeColor="text1"/>
          <w:spacing w:val="-1"/>
          <w:sz w:val="20"/>
        </w:rPr>
        <w:t>ой.</w:t>
      </w:r>
    </w:p>
    <w:p w:rsidR="004A32ED" w:rsidRPr="00637460" w:rsidRDefault="004A32ED" w:rsidP="004A32ED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Основной целью практических занятий является обсуждение наиболее сложных теоретических вопросов дисциплин</w:t>
      </w:r>
      <w:r w:rsidRPr="00637460">
        <w:rPr>
          <w:color w:val="000000" w:themeColor="text1"/>
          <w:spacing w:val="-1"/>
          <w:sz w:val="20"/>
        </w:rPr>
        <w:t>ы</w:t>
      </w:r>
      <w:r w:rsidRPr="00637460">
        <w:rPr>
          <w:color w:val="000000" w:themeColor="text1"/>
          <w:sz w:val="20"/>
        </w:rPr>
        <w:t>, их методологическая и методическая проработка. Они проводятся в форме опроса, диспута, тестирования, обсуждения докладов и пр.</w:t>
      </w:r>
    </w:p>
    <w:p w:rsidR="004A32ED" w:rsidRPr="00637460" w:rsidRDefault="004A32ED" w:rsidP="004A32ED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Самостоятельная работа с научной и учебной литературой дополняется работой с тестирующими системами, </w:t>
      </w:r>
      <w:proofErr w:type="spellStart"/>
      <w:r w:rsidRPr="00637460">
        <w:rPr>
          <w:color w:val="000000" w:themeColor="text1"/>
          <w:sz w:val="20"/>
        </w:rPr>
        <w:t>тренинговыми</w:t>
      </w:r>
      <w:proofErr w:type="spellEnd"/>
      <w:r w:rsidRPr="00637460">
        <w:rPr>
          <w:color w:val="000000" w:themeColor="text1"/>
          <w:sz w:val="20"/>
        </w:rPr>
        <w:t xml:space="preserve"> программами, информационными базами, образовательным ресурсов электронной информационно-образовательной среды и сети Интернет.</w:t>
      </w:r>
    </w:p>
    <w:p w:rsidR="004A32ED" w:rsidRPr="00637460" w:rsidRDefault="004A32ED" w:rsidP="004A32ED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4A32ED" w:rsidRPr="00637460" w:rsidRDefault="004A32ED" w:rsidP="004A32ED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6.2 Методические материалы обучающимся по дисциплине, определяющие процедуры оценивания знаний, умений, навыков и (или) опыта деятельности</w:t>
      </w:r>
    </w:p>
    <w:p w:rsidR="004A32ED" w:rsidRPr="00637460" w:rsidRDefault="004A32ED" w:rsidP="004A32E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материалы доступны на сайте «Личная студия» в разделе «Методические указания и пособия».</w:t>
      </w:r>
    </w:p>
    <w:p w:rsidR="004A32ED" w:rsidRPr="00637460" w:rsidRDefault="004A32ED" w:rsidP="004A32ED">
      <w:pPr>
        <w:widowControl/>
        <w:numPr>
          <w:ilvl w:val="0"/>
          <w:numId w:val="18"/>
        </w:numPr>
        <w:tabs>
          <w:tab w:val="left" w:pos="900"/>
          <w:tab w:val="left" w:pos="1080"/>
        </w:tabs>
        <w:snapToGrid/>
        <w:spacing w:before="0" w:after="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 «Введение в технологию обучения».</w:t>
      </w:r>
    </w:p>
    <w:p w:rsidR="004A32ED" w:rsidRPr="00637460" w:rsidRDefault="004A32ED" w:rsidP="004A32ED">
      <w:pPr>
        <w:widowControl/>
        <w:numPr>
          <w:ilvl w:val="0"/>
          <w:numId w:val="18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 по проведению учебного занятия «</w:t>
      </w:r>
      <w:proofErr w:type="spellStart"/>
      <w:r w:rsidRPr="00637460">
        <w:rPr>
          <w:color w:val="000000" w:themeColor="text1"/>
          <w:sz w:val="20"/>
        </w:rPr>
        <w:t>Вебинар</w:t>
      </w:r>
      <w:proofErr w:type="spellEnd"/>
      <w:r w:rsidRPr="00637460">
        <w:rPr>
          <w:color w:val="000000" w:themeColor="text1"/>
          <w:sz w:val="20"/>
        </w:rPr>
        <w:t>».</w:t>
      </w:r>
    </w:p>
    <w:p w:rsidR="004A32ED" w:rsidRPr="00637460" w:rsidRDefault="004A32ED" w:rsidP="004A32ED">
      <w:pPr>
        <w:widowControl/>
        <w:numPr>
          <w:ilvl w:val="0"/>
          <w:numId w:val="18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«Семинар-обсуждение устного эссе», «Семинар-обсуждение устного доклада».</w:t>
      </w:r>
    </w:p>
    <w:p w:rsidR="004A32ED" w:rsidRPr="00637460" w:rsidRDefault="004A32ED" w:rsidP="004A32ED">
      <w:pPr>
        <w:widowControl/>
        <w:numPr>
          <w:ilvl w:val="0"/>
          <w:numId w:val="18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«Семинар – семинар-</w:t>
      </w: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реферата».</w:t>
      </w:r>
    </w:p>
    <w:p w:rsidR="004A32ED" w:rsidRPr="00637460" w:rsidRDefault="004A32ED" w:rsidP="004A32ED">
      <w:pPr>
        <w:widowControl/>
        <w:numPr>
          <w:ilvl w:val="0"/>
          <w:numId w:val="18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Методические указания по проведению занятия «Семинар – </w:t>
      </w: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дневника по физкультуре и спорту».</w:t>
      </w:r>
    </w:p>
    <w:p w:rsidR="004A32ED" w:rsidRPr="00637460" w:rsidRDefault="004A32ED" w:rsidP="004A32ED">
      <w:pPr>
        <w:widowControl/>
        <w:numPr>
          <w:ilvl w:val="0"/>
          <w:numId w:val="18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«Семинар – обсуждение реферата».</w:t>
      </w:r>
    </w:p>
    <w:p w:rsidR="004A32ED" w:rsidRPr="00637460" w:rsidRDefault="004A32ED" w:rsidP="004A32ED">
      <w:pPr>
        <w:widowControl/>
        <w:numPr>
          <w:ilvl w:val="0"/>
          <w:numId w:val="18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учебного занятия с компьютерным средством обучения «Практическое занятие - тест-тренинг».</w:t>
      </w:r>
    </w:p>
    <w:p w:rsidR="004A32ED" w:rsidRPr="00637460" w:rsidRDefault="004A32ED" w:rsidP="004A32ED">
      <w:pPr>
        <w:widowControl/>
        <w:numPr>
          <w:ilvl w:val="0"/>
          <w:numId w:val="18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Методические указания по проведению учебного занятия с компьютерным средством обучения «Практическое занятие - </w:t>
      </w:r>
      <w:proofErr w:type="spellStart"/>
      <w:r w:rsidRPr="00637460">
        <w:rPr>
          <w:color w:val="000000" w:themeColor="text1"/>
          <w:sz w:val="20"/>
        </w:rPr>
        <w:t>глоссарный</w:t>
      </w:r>
      <w:proofErr w:type="spellEnd"/>
      <w:r w:rsidRPr="00637460">
        <w:rPr>
          <w:color w:val="000000" w:themeColor="text1"/>
          <w:sz w:val="20"/>
        </w:rPr>
        <w:t xml:space="preserve"> тренинг».</w:t>
      </w:r>
    </w:p>
    <w:p w:rsidR="004A32ED" w:rsidRPr="00637460" w:rsidRDefault="004A32ED" w:rsidP="004A32ED">
      <w:pPr>
        <w:widowControl/>
        <w:numPr>
          <w:ilvl w:val="0"/>
          <w:numId w:val="18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Методические указания по проведению занятия «Практическое занятие - </w:t>
      </w:r>
      <w:proofErr w:type="spellStart"/>
      <w:r w:rsidRPr="00637460">
        <w:rPr>
          <w:color w:val="000000" w:themeColor="text1"/>
          <w:sz w:val="20"/>
        </w:rPr>
        <w:t>позетовое</w:t>
      </w:r>
      <w:proofErr w:type="spellEnd"/>
      <w:r w:rsidRPr="00637460">
        <w:rPr>
          <w:color w:val="000000" w:themeColor="text1"/>
          <w:sz w:val="20"/>
        </w:rPr>
        <w:t xml:space="preserve"> тестирование».</w:t>
      </w:r>
    </w:p>
    <w:p w:rsidR="004A32ED" w:rsidRPr="00637460" w:rsidRDefault="004A32ED" w:rsidP="004A32ED">
      <w:pPr>
        <w:widowControl/>
        <w:numPr>
          <w:ilvl w:val="0"/>
          <w:numId w:val="18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Положение о реализации электронного обучения,  дистанционных образовательных технологий.</w:t>
      </w:r>
    </w:p>
    <w:p w:rsidR="004A32ED" w:rsidRPr="00637460" w:rsidRDefault="004A32ED" w:rsidP="004A32ED">
      <w:pPr>
        <w:widowControl/>
        <w:numPr>
          <w:ilvl w:val="0"/>
          <w:numId w:val="18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«Практическое занятие - алгоритмический тренинг».</w:t>
      </w:r>
    </w:p>
    <w:p w:rsidR="004A32ED" w:rsidRPr="00637460" w:rsidRDefault="004A32ED" w:rsidP="004A32ED">
      <w:pPr>
        <w:widowControl/>
        <w:tabs>
          <w:tab w:val="left" w:pos="900"/>
          <w:tab w:val="left" w:pos="108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Указанные методические материалы для обучающихся доступны в Личной студии обучающегося, в разделе ресурсы.</w:t>
      </w:r>
    </w:p>
    <w:p w:rsidR="004A32ED" w:rsidRPr="00637460" w:rsidRDefault="004A32ED" w:rsidP="004A32ED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2E1BEB" w:rsidRDefault="002E1BEB" w:rsidP="002E1BEB">
      <w:pPr>
        <w:spacing w:before="0" w:after="0"/>
        <w:ind w:firstLine="680"/>
        <w:jc w:val="both"/>
        <w:rPr>
          <w:b/>
          <w:sz w:val="20"/>
        </w:rPr>
      </w:pPr>
      <w:r>
        <w:rPr>
          <w:b/>
          <w:sz w:val="20"/>
        </w:rPr>
        <w:t>6.3 Особенности реализации дисциплины в отношении лиц из числа инвалидов и лиц с ограниченными возможностями здоровья</w:t>
      </w:r>
    </w:p>
    <w:p w:rsidR="002E1BEB" w:rsidRDefault="002E1BEB" w:rsidP="002E1BEB">
      <w:pPr>
        <w:shd w:val="clear" w:color="auto" w:fill="FFFFFF"/>
        <w:spacing w:before="0" w:after="0"/>
        <w:ind w:firstLine="709"/>
        <w:jc w:val="both"/>
        <w:rPr>
          <w:sz w:val="20"/>
        </w:rPr>
      </w:pPr>
      <w:r>
        <w:rPr>
          <w:sz w:val="20"/>
        </w:rPr>
        <w:t>Студенты с ограниченными возможностями здоровья, в отличие от остальных студентов, имеют свои специфические особенности восприятия и переработки учебного материала.</w:t>
      </w:r>
    </w:p>
    <w:p w:rsidR="002E1BEB" w:rsidRDefault="002E1BEB" w:rsidP="002E1BEB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Подбор и разработка учебных материалов должны производится с учетом того, чтобы предоставлять этот материал в различных формах так, чтобы инвалиды с нарушениями слуха получали информацию визуально, с нарушениями зрения - аудиально (например, с использованием программ-синтезаторов речи) или с помощью </w:t>
      </w:r>
      <w:proofErr w:type="spellStart"/>
      <w:r>
        <w:rPr>
          <w:sz w:val="20"/>
        </w:rPr>
        <w:t>тифлоинформационных</w:t>
      </w:r>
      <w:proofErr w:type="spellEnd"/>
      <w:r>
        <w:rPr>
          <w:sz w:val="20"/>
        </w:rPr>
        <w:t xml:space="preserve"> устройств.</w:t>
      </w:r>
    </w:p>
    <w:p w:rsidR="002E1BEB" w:rsidRDefault="002E1BEB" w:rsidP="002E1BEB">
      <w:pPr>
        <w:shd w:val="clear" w:color="auto" w:fill="FFFFFF"/>
        <w:tabs>
          <w:tab w:val="left" w:pos="993"/>
        </w:tabs>
        <w:spacing w:before="0" w:after="0"/>
        <w:ind w:firstLine="709"/>
        <w:jc w:val="both"/>
        <w:rPr>
          <w:sz w:val="20"/>
        </w:rPr>
      </w:pPr>
      <w:r>
        <w:rPr>
          <w:sz w:val="20"/>
        </w:rPr>
        <w:t>Выбор средств и методов обучения осуществляется самим преподавателям. При этом в образовательном процессе рекомендуется использование социально-активных и рефлексивных методов обучения,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студентами, создания комфортного психологического климата в студенческой группе.</w:t>
      </w:r>
    </w:p>
    <w:p w:rsidR="002E1BEB" w:rsidRDefault="002E1BEB" w:rsidP="002E1BEB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организации.</w:t>
      </w:r>
    </w:p>
    <w:p w:rsidR="002E1BEB" w:rsidRDefault="002E1BEB" w:rsidP="002E1BEB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ассистентом, оказывающим обучающемуся необходимую помощь; инвалиды и лица с ограниченными возможностями здоровья по слуху имеют право на использование звукоусиливающей аппаратуры.</w:t>
      </w:r>
    </w:p>
    <w:p w:rsidR="002E1BEB" w:rsidRDefault="002E1BEB" w:rsidP="002E1BEB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При проведении промежуточной аттестации по дисциплине обеспечивается соблюдение следующих общих требований:</w:t>
      </w:r>
    </w:p>
    <w:p w:rsidR="002E1BEB" w:rsidRDefault="002E1BEB" w:rsidP="002E1BEB">
      <w:pPr>
        <w:shd w:val="clear" w:color="auto" w:fill="FFFFFF"/>
        <w:tabs>
          <w:tab w:val="left" w:pos="888"/>
        </w:tabs>
        <w:spacing w:before="0" w:after="0"/>
        <w:ind w:firstLine="709"/>
        <w:jc w:val="both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>проведение аттестации для инвалидов в одной аудитории совместно с обучающимися, не являющимися инвалидами, если это не создает трудностей для инвалидов и иных обучающихся при прохождении государственной итоговой аттестации;</w:t>
      </w:r>
    </w:p>
    <w:p w:rsidR="002E1BEB" w:rsidRDefault="002E1BEB" w:rsidP="002E1BEB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присутствие в аудитории ассистента (ассистентов), оказывающего обучающимся инвалидам необходимую техническую помощь с учетом их индивидуальных особенностей(занять рабочее место, передвигаться, прочитать и оформить задание, общаться с экзаменатором);</w:t>
      </w:r>
    </w:p>
    <w:p w:rsidR="002E1BEB" w:rsidRDefault="002E1BEB" w:rsidP="002E1BEB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lastRenderedPageBreak/>
        <w:t>- пользование необходимыми обучающимся инвалидам техническими средствами при прохождении аттестации с учетом их индивидуальных особенностей;</w:t>
      </w:r>
    </w:p>
    <w:p w:rsidR="002E1BEB" w:rsidRDefault="002E1BEB" w:rsidP="002E1BEB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обеспечение возможности беспрепятственного доступа обучающихся инвалидов в аудитории, туалетные и другие помещения, а также их пребывания в указанных помещениях.</w:t>
      </w:r>
    </w:p>
    <w:p w:rsidR="002E1BEB" w:rsidRDefault="002E1BEB" w:rsidP="002E1BEB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сдачи:</w:t>
      </w:r>
    </w:p>
    <w:p w:rsidR="002E1BEB" w:rsidRDefault="002E1BEB" w:rsidP="002E1BEB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продолжительность сдачи экзамена, проводимого в письменной форме, - не более чем на 90 минут;</w:t>
      </w:r>
    </w:p>
    <w:p w:rsidR="002E1BEB" w:rsidRDefault="002E1BEB" w:rsidP="002E1BEB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продолжительность подготовки обучающегося к ответу на экзамене, проводимом в устной форме, - не более чем на 20 минут.</w:t>
      </w:r>
    </w:p>
    <w:p w:rsidR="002E1BEB" w:rsidRDefault="002E1BEB" w:rsidP="002E1BEB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аттестации:</w:t>
      </w:r>
    </w:p>
    <w:p w:rsidR="002E1BEB" w:rsidRDefault="002E1BEB" w:rsidP="002E1BEB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а) для слепых:</w:t>
      </w:r>
    </w:p>
    <w:p w:rsidR="002E1BEB" w:rsidRDefault="002E1BEB" w:rsidP="002E1BEB">
      <w:pPr>
        <w:shd w:val="clear" w:color="auto" w:fill="FFFFFF"/>
        <w:tabs>
          <w:tab w:val="left" w:pos="955"/>
        </w:tabs>
        <w:spacing w:before="0" w:after="0"/>
        <w:ind w:firstLine="709"/>
        <w:jc w:val="both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>задания и иные материалы для сдачи экзамена оформляются в виде электронного документа, доступного с помощью компьютера со специализированным программным обеспечением для слепых, либо зачитываются ассистентом;</w:t>
      </w:r>
    </w:p>
    <w:p w:rsidR="002E1BEB" w:rsidRDefault="002E1BEB" w:rsidP="002E1BEB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письменные задания выполняются обучающимися с использованием клавиатуры с азбукой Брайля, либо </w:t>
      </w:r>
      <w:proofErr w:type="spellStart"/>
      <w:r>
        <w:rPr>
          <w:sz w:val="20"/>
        </w:rPr>
        <w:t>надиктовываются</w:t>
      </w:r>
      <w:proofErr w:type="spellEnd"/>
      <w:r>
        <w:rPr>
          <w:sz w:val="20"/>
        </w:rPr>
        <w:t xml:space="preserve"> ассистенту;</w:t>
      </w:r>
    </w:p>
    <w:p w:rsidR="002E1BEB" w:rsidRDefault="002E1BEB" w:rsidP="002E1BEB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б) для слабовидящих:</w:t>
      </w:r>
    </w:p>
    <w:p w:rsidR="002E1BEB" w:rsidRDefault="002E1BEB" w:rsidP="002E1BEB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задания и иные материалы для сдачи экзамена оформляются увеличенным шрифтом и\или использованием специализированным программным обеспечением </w:t>
      </w:r>
      <w:proofErr w:type="spellStart"/>
      <w:r>
        <w:rPr>
          <w:sz w:val="20"/>
        </w:rPr>
        <w:t>Jaws</w:t>
      </w:r>
      <w:proofErr w:type="spellEnd"/>
      <w:r>
        <w:rPr>
          <w:sz w:val="20"/>
        </w:rPr>
        <w:t>;</w:t>
      </w:r>
    </w:p>
    <w:p w:rsidR="002E1BEB" w:rsidRDefault="002E1BEB" w:rsidP="002E1BEB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обеспечивается индивидуальное равномерное освещение не менее 300 люкс;</w:t>
      </w:r>
    </w:p>
    <w:p w:rsidR="002E1BEB" w:rsidRDefault="002E1BEB" w:rsidP="002E1BEB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при необходимости обучающимся предоставляется увеличивающее </w:t>
      </w:r>
      <w:proofErr w:type="spellStart"/>
      <w:r>
        <w:rPr>
          <w:sz w:val="20"/>
        </w:rPr>
        <w:t>устройство,допускается</w:t>
      </w:r>
      <w:proofErr w:type="spellEnd"/>
      <w:r>
        <w:rPr>
          <w:sz w:val="20"/>
        </w:rPr>
        <w:t xml:space="preserve"> использование увеличивающих устройств, имеющихся у обучающихся;</w:t>
      </w:r>
    </w:p>
    <w:p w:rsidR="002E1BEB" w:rsidRDefault="002E1BEB" w:rsidP="002E1BEB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в) для глухих и слабослышащих, с тяжелыми нарушениями речи:</w:t>
      </w:r>
    </w:p>
    <w:p w:rsidR="002E1BEB" w:rsidRDefault="002E1BEB" w:rsidP="002E1BEB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имеется в наличии информационная система "Исток" для слабослышащих коллективного пользования;</w:t>
      </w:r>
    </w:p>
    <w:p w:rsidR="002E1BEB" w:rsidRDefault="002E1BEB" w:rsidP="002E1BEB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по их желанию испытания проводятся в электронной или письменной форме;</w:t>
      </w:r>
    </w:p>
    <w:p w:rsidR="002E1BEB" w:rsidRDefault="002E1BEB" w:rsidP="002E1BEB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г) для лиц с нарушениями опорно-двигательного аппарата:</w:t>
      </w:r>
    </w:p>
    <w:p w:rsidR="002E1BEB" w:rsidRDefault="002E1BEB" w:rsidP="002E1BEB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тестовые и </w:t>
      </w:r>
      <w:proofErr w:type="spellStart"/>
      <w:r>
        <w:rPr>
          <w:sz w:val="20"/>
        </w:rPr>
        <w:t>тренинговые</w:t>
      </w:r>
      <w:proofErr w:type="spellEnd"/>
      <w:r>
        <w:rPr>
          <w:sz w:val="20"/>
        </w:rPr>
        <w:t xml:space="preserve"> задания по текущей и промежуточной аттестации выполняются обучающимися на компьютере через сайт «Личная студия" с использованием электронного обучения, дистанционных технологий;</w:t>
      </w:r>
    </w:p>
    <w:p w:rsidR="002E1BEB" w:rsidRDefault="002E1BEB" w:rsidP="002E1BEB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для обучения лиц с нарушениями опорно-двигательного аппарата используется электронный образовательный ресурс, электронная информационно-образовательная среда;</w:t>
      </w:r>
    </w:p>
    <w:p w:rsidR="002E1BEB" w:rsidRDefault="002E1BEB" w:rsidP="002E1BEB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по их желанию испытания проводятся в устной форме.</w:t>
      </w:r>
    </w:p>
    <w:p w:rsidR="002E1BEB" w:rsidRDefault="002E1BEB" w:rsidP="002E1BEB">
      <w:pPr>
        <w:widowControl/>
        <w:snapToGrid/>
        <w:spacing w:before="0" w:after="0"/>
        <w:ind w:firstLine="709"/>
        <w:jc w:val="both"/>
        <w:rPr>
          <w:sz w:val="20"/>
        </w:rPr>
      </w:pPr>
      <w:r>
        <w:rPr>
          <w:sz w:val="20"/>
        </w:rPr>
        <w:t>О необходимости обеспечения специальных условий для проведения аттестации обучающийся должен сообщить письменно не позднее, чем за 10 дней до начала аттестации. К заявлению прилагаются документы, подтверждающие наличие у обучающегося индивидуальных особенностей (при отсутствии указанных документов в организации).</w:t>
      </w:r>
    </w:p>
    <w:p w:rsidR="002E1BEB" w:rsidRDefault="002E1BEB" w:rsidP="002E1BEB">
      <w:pPr>
        <w:widowControl/>
        <w:snapToGrid/>
        <w:spacing w:before="0" w:after="0"/>
        <w:ind w:firstLine="709"/>
        <w:jc w:val="both"/>
        <w:rPr>
          <w:sz w:val="20"/>
        </w:rPr>
      </w:pPr>
    </w:p>
    <w:p w:rsidR="004A32ED" w:rsidRPr="00637460" w:rsidRDefault="004A32ED" w:rsidP="002E1BEB">
      <w:pPr>
        <w:widowControl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6.4 Методические рекомендации по самостоятельной работе студентов </w:t>
      </w:r>
    </w:p>
    <w:p w:rsidR="004A32ED" w:rsidRPr="00637460" w:rsidRDefault="004A32ED" w:rsidP="004A32ED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Цель самостоятельной работы - подготовка современного компетентного специалиста, формирование у него способностей и навыков к непрерывному самообразованию и профессиональному совершенствованию.</w:t>
      </w:r>
    </w:p>
    <w:p w:rsidR="004A32ED" w:rsidRPr="00637460" w:rsidRDefault="004A32ED" w:rsidP="004A32ED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Реализация поставленной цели предполагает решение следующих задач:</w:t>
      </w:r>
    </w:p>
    <w:p w:rsidR="004A32ED" w:rsidRPr="00637460" w:rsidRDefault="004A32ED" w:rsidP="004A32ED">
      <w:pPr>
        <w:widowControl/>
        <w:shd w:val="clear" w:color="auto" w:fill="FFFFFF"/>
        <w:tabs>
          <w:tab w:val="left" w:pos="893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 xml:space="preserve">качественное освоение теоретического материала по изучаемой дисциплине, углубление и расширение теоретических знаний с целью их применения на уровне </w:t>
      </w:r>
      <w:proofErr w:type="spellStart"/>
      <w:r w:rsidRPr="00637460">
        <w:rPr>
          <w:color w:val="000000" w:themeColor="text1"/>
          <w:sz w:val="20"/>
        </w:rPr>
        <w:t>межпредметных</w:t>
      </w:r>
      <w:proofErr w:type="spellEnd"/>
      <w:r w:rsidRPr="00637460">
        <w:rPr>
          <w:color w:val="000000" w:themeColor="text1"/>
          <w:sz w:val="20"/>
        </w:rPr>
        <w:t xml:space="preserve"> связей;</w:t>
      </w:r>
    </w:p>
    <w:p w:rsidR="004A32ED" w:rsidRPr="00637460" w:rsidRDefault="004A32ED" w:rsidP="004A32ED">
      <w:pPr>
        <w:widowControl/>
        <w:shd w:val="clear" w:color="auto" w:fill="FFFFFF"/>
        <w:tabs>
          <w:tab w:val="left" w:pos="98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систематизация и закрепление полученных теоретических знаний и практических навыков;</w:t>
      </w:r>
    </w:p>
    <w:p w:rsidR="004A32ED" w:rsidRPr="00637460" w:rsidRDefault="004A32ED" w:rsidP="004A32ED">
      <w:pPr>
        <w:widowControl/>
        <w:shd w:val="clear" w:color="auto" w:fill="FFFFFF"/>
        <w:tabs>
          <w:tab w:val="left" w:pos="907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формирование умений по поиску и использованию нормативной, правовой, справочной и специальной литературы, а также других источников информации;</w:t>
      </w:r>
    </w:p>
    <w:p w:rsidR="004A32ED" w:rsidRPr="00637460" w:rsidRDefault="004A32ED" w:rsidP="004A32ED">
      <w:pPr>
        <w:widowControl/>
        <w:shd w:val="clear" w:color="auto" w:fill="FFFFFF"/>
        <w:tabs>
          <w:tab w:val="left" w:pos="1037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развитие познавательных способностей и активности, творческой инициативы, самостоятельности, ответственности и организованности;</w:t>
      </w:r>
    </w:p>
    <w:p w:rsidR="004A32ED" w:rsidRPr="00637460" w:rsidRDefault="004A32ED" w:rsidP="004A32ED">
      <w:pPr>
        <w:widowControl/>
        <w:shd w:val="clear" w:color="auto" w:fill="FFFFFF"/>
        <w:tabs>
          <w:tab w:val="left" w:pos="109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формирование самостоятельности мышления, способностей к саморазвитию, самообразованию, самосовершенствованию и самореализации;</w:t>
      </w:r>
    </w:p>
    <w:p w:rsidR="004A32ED" w:rsidRPr="00637460" w:rsidRDefault="004A32ED" w:rsidP="004A32ED">
      <w:pPr>
        <w:numPr>
          <w:ilvl w:val="0"/>
          <w:numId w:val="15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развитие научно-исследовательских навыков;</w:t>
      </w:r>
    </w:p>
    <w:p w:rsidR="004A32ED" w:rsidRPr="00637460" w:rsidRDefault="004A32ED" w:rsidP="004A32ED">
      <w:pPr>
        <w:numPr>
          <w:ilvl w:val="0"/>
          <w:numId w:val="15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формирование умения решать практические задачи профессиональной деятельности, используя приобретенные знания, способности и навыки.</w:t>
      </w:r>
    </w:p>
    <w:p w:rsidR="004A32ED" w:rsidRPr="00637460" w:rsidRDefault="004A32ED" w:rsidP="004A32ED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Самостоятельная работа является неотъемлемой частью образовательного процесса.</w:t>
      </w:r>
    </w:p>
    <w:p w:rsidR="004A32ED" w:rsidRPr="00637460" w:rsidRDefault="004A32ED" w:rsidP="004A32ED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Самостоятельная работа предполагает инициативу самого обучающегося в процессе сбора и усвоения информации, приобретения новых знаний, умений и навыков и его ответственность за планирование, реализацию и оценку результатов учебной деятельности. Процесс освоения знаний при самостоятельной работе не обособлен от других форм обучения.</w:t>
      </w:r>
    </w:p>
    <w:p w:rsidR="004A32ED" w:rsidRPr="00637460" w:rsidRDefault="004A32ED" w:rsidP="004A32ED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Самостоятельная работа должна:</w:t>
      </w:r>
    </w:p>
    <w:p w:rsidR="004A32ED" w:rsidRPr="00637460" w:rsidRDefault="004A32ED" w:rsidP="004A32ED">
      <w:pPr>
        <w:widowControl/>
        <w:shd w:val="clear" w:color="auto" w:fill="FFFFFF"/>
        <w:tabs>
          <w:tab w:val="left" w:pos="907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lastRenderedPageBreak/>
        <w:t>-</w:t>
      </w:r>
      <w:r w:rsidRPr="00637460">
        <w:rPr>
          <w:color w:val="000000" w:themeColor="text1"/>
          <w:sz w:val="20"/>
        </w:rPr>
        <w:tab/>
        <w:t>быть выполнена индивидуально (или являться частью коллективной работы). В случае, когда самостоятельная работа подготовлена в порядке выполнения группового задания, в работе делается соответствующая оговорка;</w:t>
      </w:r>
    </w:p>
    <w:p w:rsidR="004A32ED" w:rsidRPr="00637460" w:rsidRDefault="004A32ED" w:rsidP="004A32ED">
      <w:pPr>
        <w:widowControl/>
        <w:shd w:val="clear" w:color="auto" w:fill="FFFFFF"/>
        <w:tabs>
          <w:tab w:val="left" w:pos="1085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представлять собой законченную разработку (этап разработки), в которой анализируются актуальные проблемы по определенной теме и ее отдельных аспектов;</w:t>
      </w:r>
    </w:p>
    <w:p w:rsidR="004A32ED" w:rsidRPr="00637460" w:rsidRDefault="004A32ED" w:rsidP="004A32ED">
      <w:pPr>
        <w:numPr>
          <w:ilvl w:val="0"/>
          <w:numId w:val="15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отражать необходимую и достаточную компетентность автора;</w:t>
      </w:r>
    </w:p>
    <w:p w:rsidR="004A32ED" w:rsidRPr="00637460" w:rsidRDefault="004A32ED" w:rsidP="004A32ED">
      <w:pPr>
        <w:numPr>
          <w:ilvl w:val="0"/>
          <w:numId w:val="15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иметь учебную, научную и/или практическую направленность;</w:t>
      </w:r>
    </w:p>
    <w:p w:rsidR="004A32ED" w:rsidRPr="00637460" w:rsidRDefault="004A32ED" w:rsidP="004A32ED">
      <w:pPr>
        <w:widowControl/>
        <w:shd w:val="clear" w:color="auto" w:fill="FFFFFF"/>
        <w:tabs>
          <w:tab w:val="left" w:pos="97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быть оформлена структурно и в логической последовательности: титульный лист, оглавление, основная часть, заключение, выводы, список литературы, приложения,</w:t>
      </w:r>
    </w:p>
    <w:p w:rsidR="004A32ED" w:rsidRPr="00637460" w:rsidRDefault="004A32ED" w:rsidP="004A32ED">
      <w:pPr>
        <w:widowControl/>
        <w:shd w:val="clear" w:color="auto" w:fill="FFFFFF"/>
        <w:tabs>
          <w:tab w:val="left" w:pos="1109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содержать краткие и четкие формулировки, убедительную аргументацию, доказательность и обоснованность выводов;</w:t>
      </w:r>
    </w:p>
    <w:p w:rsidR="004A32ED" w:rsidRPr="00637460" w:rsidRDefault="004A32ED" w:rsidP="004A32ED">
      <w:pPr>
        <w:widowControl/>
        <w:shd w:val="clear" w:color="auto" w:fill="FFFFFF"/>
        <w:tabs>
          <w:tab w:val="left" w:pos="984"/>
          <w:tab w:val="left" w:pos="577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соответствовать этическим нормам (правила цитирования и парафраз; ссылки на использованные библиографические источники; исключение плагиата, дублирования собственного текста и использования чужих работ).</w:t>
      </w:r>
    </w:p>
    <w:p w:rsidR="004A32ED" w:rsidRPr="00637460" w:rsidRDefault="004A32ED" w:rsidP="004A32ED">
      <w:pPr>
        <w:widowControl/>
        <w:suppressAutoHyphens/>
        <w:snapToGrid/>
        <w:spacing w:before="0" w:after="0"/>
        <w:ind w:firstLine="720"/>
        <w:jc w:val="both"/>
        <w:rPr>
          <w:b/>
          <w:bCs/>
          <w:color w:val="000000" w:themeColor="text1"/>
          <w:sz w:val="20"/>
        </w:rPr>
      </w:pPr>
    </w:p>
    <w:p w:rsidR="004A32ED" w:rsidRPr="00637460" w:rsidRDefault="004A32ED" w:rsidP="004A32ED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6.4.1 Формы самостоятельной работы обучающихся по разделам дисциплины </w:t>
      </w:r>
    </w:p>
    <w:p w:rsidR="004A32ED" w:rsidRPr="00637460" w:rsidRDefault="004A32ED" w:rsidP="004A32ED">
      <w:pPr>
        <w:widowControl/>
        <w:tabs>
          <w:tab w:val="left" w:pos="1134"/>
        </w:tabs>
        <w:suppressAutoHyphens/>
        <w:snapToGrid/>
        <w:spacing w:before="0" w:after="0"/>
        <w:ind w:firstLine="68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Раздел 1 Массовый спорт </w:t>
      </w:r>
    </w:p>
    <w:p w:rsidR="004A32ED" w:rsidRPr="00637460" w:rsidRDefault="004A32ED" w:rsidP="004A32ED">
      <w:pPr>
        <w:widowControl/>
        <w:tabs>
          <w:tab w:val="left" w:pos="1134"/>
        </w:tabs>
        <w:suppressAutoHyphens/>
        <w:snapToGrid/>
        <w:spacing w:before="0" w:after="0"/>
        <w:ind w:firstLine="68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Темы реферата</w:t>
      </w:r>
    </w:p>
    <w:p w:rsidR="004A32ED" w:rsidRPr="00637460" w:rsidRDefault="004A32ED" w:rsidP="004A32ED">
      <w:pPr>
        <w:widowControl/>
        <w:numPr>
          <w:ilvl w:val="0"/>
          <w:numId w:val="19"/>
        </w:numPr>
        <w:shd w:val="clear" w:color="auto" w:fill="FFFFFF"/>
        <w:tabs>
          <w:tab w:val="left" w:pos="1134"/>
        </w:tabs>
        <w:snapToGrid/>
        <w:spacing w:before="0" w:after="0"/>
        <w:ind w:left="0" w:firstLine="68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Значение физической культуры и спорта в жизни человека</w:t>
      </w:r>
    </w:p>
    <w:p w:rsidR="004A32ED" w:rsidRPr="00637460" w:rsidRDefault="004A32ED" w:rsidP="004A32ED">
      <w:pPr>
        <w:widowControl/>
        <w:numPr>
          <w:ilvl w:val="0"/>
          <w:numId w:val="19"/>
        </w:numPr>
        <w:tabs>
          <w:tab w:val="left" w:pos="1134"/>
        </w:tabs>
        <w:suppressAutoHyphens/>
        <w:snapToGrid/>
        <w:spacing w:before="0" w:after="0"/>
        <w:ind w:left="0" w:firstLine="680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Влияние физических упражнений на полноценное развитие организма человека.</w:t>
      </w:r>
    </w:p>
    <w:p w:rsidR="004A32ED" w:rsidRPr="00637460" w:rsidRDefault="004A32ED" w:rsidP="004A32ED">
      <w:pPr>
        <w:widowControl/>
        <w:numPr>
          <w:ilvl w:val="0"/>
          <w:numId w:val="19"/>
        </w:numPr>
        <w:tabs>
          <w:tab w:val="left" w:pos="1134"/>
        </w:tabs>
        <w:suppressAutoHyphens/>
        <w:snapToGrid/>
        <w:spacing w:before="0" w:after="0"/>
        <w:ind w:left="0" w:firstLine="68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Лечебная физическая культура: комплексы физических упражнений направленных на устранение различных заболеваний.</w:t>
      </w:r>
    </w:p>
    <w:p w:rsidR="004A32ED" w:rsidRPr="00637460" w:rsidRDefault="004A32ED" w:rsidP="004A32ED">
      <w:pPr>
        <w:widowControl/>
        <w:numPr>
          <w:ilvl w:val="0"/>
          <w:numId w:val="19"/>
        </w:numPr>
        <w:tabs>
          <w:tab w:val="left" w:pos="1134"/>
        </w:tabs>
        <w:suppressAutoHyphens/>
        <w:snapToGrid/>
        <w:spacing w:before="0" w:after="0"/>
        <w:ind w:left="0" w:firstLine="680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Физическая культура как средство борьбы от переутомления и низкой работоспособности</w:t>
      </w:r>
    </w:p>
    <w:p w:rsidR="004A32ED" w:rsidRPr="00637460" w:rsidRDefault="004A32ED" w:rsidP="004A32ED">
      <w:pPr>
        <w:widowControl/>
        <w:numPr>
          <w:ilvl w:val="0"/>
          <w:numId w:val="19"/>
        </w:numPr>
        <w:tabs>
          <w:tab w:val="left" w:pos="1134"/>
        </w:tabs>
        <w:suppressAutoHyphens/>
        <w:snapToGrid/>
        <w:spacing w:before="0" w:after="0"/>
        <w:ind w:left="0" w:firstLine="68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Основные методы коррекции фигуры с помощью физических упражнений</w:t>
      </w:r>
    </w:p>
    <w:p w:rsidR="004A32ED" w:rsidRPr="00637460" w:rsidRDefault="004A32ED" w:rsidP="004A32ED">
      <w:pPr>
        <w:widowControl/>
        <w:numPr>
          <w:ilvl w:val="0"/>
          <w:numId w:val="19"/>
        </w:numPr>
        <w:tabs>
          <w:tab w:val="left" w:pos="1134"/>
        </w:tabs>
        <w:suppressAutoHyphens/>
        <w:snapToGrid/>
        <w:spacing w:before="0" w:after="0"/>
        <w:ind w:left="0" w:firstLine="68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Основные системы оздоровительной физической культуры</w:t>
      </w:r>
    </w:p>
    <w:p w:rsidR="004A32ED" w:rsidRPr="00637460" w:rsidRDefault="004A32ED" w:rsidP="004A32ED">
      <w:pPr>
        <w:widowControl/>
        <w:numPr>
          <w:ilvl w:val="0"/>
          <w:numId w:val="19"/>
        </w:numPr>
        <w:tabs>
          <w:tab w:val="left" w:pos="1134"/>
        </w:tabs>
        <w:suppressAutoHyphens/>
        <w:snapToGrid/>
        <w:spacing w:before="0" w:after="0"/>
        <w:ind w:left="0" w:firstLine="68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Меры предосторожности во время занятий физической культурой.</w:t>
      </w:r>
    </w:p>
    <w:p w:rsidR="004A32ED" w:rsidRPr="00637460" w:rsidRDefault="004A32ED" w:rsidP="004A32ED">
      <w:pPr>
        <w:widowControl/>
        <w:numPr>
          <w:ilvl w:val="0"/>
          <w:numId w:val="19"/>
        </w:numPr>
        <w:tabs>
          <w:tab w:val="left" w:pos="1134"/>
        </w:tabs>
        <w:suppressAutoHyphens/>
        <w:snapToGrid/>
        <w:spacing w:before="0" w:after="0"/>
        <w:ind w:left="0" w:firstLine="68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Основные методы </w:t>
      </w:r>
      <w:proofErr w:type="spellStart"/>
      <w:r w:rsidRPr="00637460">
        <w:rPr>
          <w:color w:val="000000" w:themeColor="text1"/>
          <w:sz w:val="20"/>
        </w:rPr>
        <w:t>саморегуляции</w:t>
      </w:r>
      <w:proofErr w:type="spellEnd"/>
      <w:r w:rsidRPr="00637460">
        <w:rPr>
          <w:color w:val="000000" w:themeColor="text1"/>
          <w:sz w:val="20"/>
        </w:rPr>
        <w:t xml:space="preserve"> психических и физических заболеваний. </w:t>
      </w:r>
    </w:p>
    <w:p w:rsidR="004A32ED" w:rsidRPr="00637460" w:rsidRDefault="004A32ED" w:rsidP="004A32ED">
      <w:pPr>
        <w:widowControl/>
        <w:numPr>
          <w:ilvl w:val="0"/>
          <w:numId w:val="19"/>
        </w:numPr>
        <w:tabs>
          <w:tab w:val="left" w:pos="1134"/>
        </w:tabs>
        <w:suppressAutoHyphens/>
        <w:snapToGrid/>
        <w:spacing w:before="0" w:after="0"/>
        <w:ind w:left="0" w:firstLine="68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Адаптация к физическим упражнениям на разных возрастных этапах. </w:t>
      </w:r>
    </w:p>
    <w:p w:rsidR="004A32ED" w:rsidRPr="00637460" w:rsidRDefault="004A32ED" w:rsidP="004A32ED">
      <w:pPr>
        <w:widowControl/>
        <w:numPr>
          <w:ilvl w:val="0"/>
          <w:numId w:val="19"/>
        </w:numPr>
        <w:tabs>
          <w:tab w:val="left" w:pos="1134"/>
        </w:tabs>
        <w:suppressAutoHyphens/>
        <w:snapToGrid/>
        <w:spacing w:before="0" w:after="0"/>
        <w:ind w:left="0" w:firstLine="68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Развитие выносливости во время занятий спортом. </w:t>
      </w:r>
    </w:p>
    <w:p w:rsidR="004A32ED" w:rsidRPr="00637460" w:rsidRDefault="004A32ED" w:rsidP="004A32ED">
      <w:pPr>
        <w:pStyle w:val="Default"/>
        <w:numPr>
          <w:ilvl w:val="0"/>
          <w:numId w:val="19"/>
        </w:numPr>
        <w:tabs>
          <w:tab w:val="left" w:pos="1134"/>
        </w:tabs>
        <w:ind w:left="0" w:firstLine="680"/>
        <w:jc w:val="both"/>
        <w:rPr>
          <w:color w:val="000000" w:themeColor="text1"/>
          <w:sz w:val="20"/>
          <w:szCs w:val="20"/>
        </w:rPr>
      </w:pPr>
      <w:r w:rsidRPr="00637460">
        <w:rPr>
          <w:color w:val="000000" w:themeColor="text1"/>
          <w:sz w:val="20"/>
          <w:szCs w:val="20"/>
        </w:rPr>
        <w:t xml:space="preserve">Место физкультуры и спорта в моей жизни (прошлое, настоящее, перспективы). </w:t>
      </w:r>
    </w:p>
    <w:p w:rsidR="004A32ED" w:rsidRPr="00637460" w:rsidRDefault="004A32ED" w:rsidP="004A32ED">
      <w:pPr>
        <w:widowControl/>
        <w:numPr>
          <w:ilvl w:val="0"/>
          <w:numId w:val="19"/>
        </w:numPr>
        <w:tabs>
          <w:tab w:val="left" w:pos="1134"/>
        </w:tabs>
        <w:suppressAutoHyphens/>
        <w:snapToGrid/>
        <w:spacing w:before="0" w:after="0"/>
        <w:ind w:left="0" w:firstLine="68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Влияние занятий спортом на развитие личностных качеств.</w:t>
      </w:r>
    </w:p>
    <w:p w:rsidR="004A32ED" w:rsidRPr="00637460" w:rsidRDefault="004A32ED" w:rsidP="004A32ED">
      <w:pPr>
        <w:pStyle w:val="Default"/>
        <w:numPr>
          <w:ilvl w:val="0"/>
          <w:numId w:val="19"/>
        </w:numPr>
        <w:tabs>
          <w:tab w:val="left" w:pos="1134"/>
        </w:tabs>
        <w:ind w:left="0" w:firstLine="680"/>
        <w:jc w:val="both"/>
        <w:rPr>
          <w:color w:val="000000" w:themeColor="text1"/>
          <w:sz w:val="20"/>
          <w:szCs w:val="20"/>
        </w:rPr>
      </w:pPr>
      <w:r w:rsidRPr="00637460">
        <w:rPr>
          <w:color w:val="000000" w:themeColor="text1"/>
          <w:sz w:val="20"/>
          <w:szCs w:val="20"/>
        </w:rPr>
        <w:t>Занятия спортом как средство развития профессионально важных жизненных качеств (на примере конкретной профессиональной деятельности).</w:t>
      </w:r>
    </w:p>
    <w:p w:rsidR="004A32ED" w:rsidRPr="00637460" w:rsidRDefault="004A32ED" w:rsidP="004A32ED">
      <w:pPr>
        <w:pStyle w:val="Default"/>
        <w:numPr>
          <w:ilvl w:val="0"/>
          <w:numId w:val="19"/>
        </w:numPr>
        <w:tabs>
          <w:tab w:val="left" w:pos="1134"/>
        </w:tabs>
        <w:ind w:left="0" w:firstLine="680"/>
        <w:jc w:val="both"/>
        <w:rPr>
          <w:color w:val="000000" w:themeColor="text1"/>
          <w:sz w:val="20"/>
          <w:szCs w:val="20"/>
        </w:rPr>
      </w:pPr>
      <w:r w:rsidRPr="00637460">
        <w:rPr>
          <w:color w:val="000000" w:themeColor="text1"/>
          <w:sz w:val="20"/>
          <w:szCs w:val="20"/>
        </w:rPr>
        <w:t>Влияние физических упражнений на совершенствование различных систем организма человека.</w:t>
      </w:r>
    </w:p>
    <w:p w:rsidR="004A32ED" w:rsidRPr="00637460" w:rsidRDefault="004A32ED" w:rsidP="004A32ED">
      <w:pPr>
        <w:pStyle w:val="Default"/>
        <w:numPr>
          <w:ilvl w:val="0"/>
          <w:numId w:val="19"/>
        </w:numPr>
        <w:tabs>
          <w:tab w:val="left" w:pos="1134"/>
        </w:tabs>
        <w:ind w:left="0" w:firstLine="680"/>
        <w:jc w:val="both"/>
        <w:rPr>
          <w:color w:val="000000" w:themeColor="text1"/>
          <w:sz w:val="20"/>
          <w:szCs w:val="20"/>
        </w:rPr>
      </w:pPr>
      <w:r w:rsidRPr="00637460">
        <w:rPr>
          <w:color w:val="000000" w:themeColor="text1"/>
          <w:sz w:val="20"/>
          <w:szCs w:val="20"/>
        </w:rPr>
        <w:t>Значение средств физической культуры в повышении работоспособности студента и профилактике утомления.</w:t>
      </w:r>
    </w:p>
    <w:p w:rsidR="004A32ED" w:rsidRPr="00637460" w:rsidRDefault="004A32ED" w:rsidP="004A32ED">
      <w:pPr>
        <w:pStyle w:val="Default"/>
        <w:numPr>
          <w:ilvl w:val="0"/>
          <w:numId w:val="19"/>
        </w:numPr>
        <w:tabs>
          <w:tab w:val="left" w:pos="1134"/>
        </w:tabs>
        <w:ind w:left="0" w:firstLine="680"/>
        <w:jc w:val="both"/>
        <w:rPr>
          <w:color w:val="000000" w:themeColor="text1"/>
          <w:sz w:val="20"/>
          <w:szCs w:val="20"/>
        </w:rPr>
      </w:pPr>
      <w:r w:rsidRPr="00637460">
        <w:rPr>
          <w:color w:val="000000" w:themeColor="text1"/>
          <w:sz w:val="20"/>
          <w:szCs w:val="20"/>
        </w:rPr>
        <w:t xml:space="preserve">Взаимосвязь и взаимозависимость духовного и физического самосовершенствования. </w:t>
      </w:r>
    </w:p>
    <w:p w:rsidR="004A32ED" w:rsidRPr="00637460" w:rsidRDefault="004A32ED" w:rsidP="004A32ED">
      <w:pPr>
        <w:pStyle w:val="Default"/>
        <w:numPr>
          <w:ilvl w:val="0"/>
          <w:numId w:val="19"/>
        </w:numPr>
        <w:tabs>
          <w:tab w:val="left" w:pos="1134"/>
        </w:tabs>
        <w:ind w:left="0" w:firstLine="680"/>
        <w:jc w:val="both"/>
        <w:rPr>
          <w:color w:val="000000" w:themeColor="text1"/>
          <w:sz w:val="20"/>
          <w:szCs w:val="20"/>
        </w:rPr>
      </w:pPr>
      <w:r w:rsidRPr="00637460">
        <w:rPr>
          <w:color w:val="000000" w:themeColor="text1"/>
          <w:sz w:val="20"/>
          <w:szCs w:val="20"/>
        </w:rPr>
        <w:t xml:space="preserve">Профилактика </w:t>
      </w:r>
      <w:proofErr w:type="spellStart"/>
      <w:r w:rsidRPr="00637460">
        <w:rPr>
          <w:color w:val="000000" w:themeColor="text1"/>
          <w:sz w:val="20"/>
          <w:szCs w:val="20"/>
        </w:rPr>
        <w:t>девиантного</w:t>
      </w:r>
      <w:proofErr w:type="spellEnd"/>
      <w:r w:rsidRPr="00637460">
        <w:rPr>
          <w:color w:val="000000" w:themeColor="text1"/>
          <w:sz w:val="20"/>
          <w:szCs w:val="20"/>
        </w:rPr>
        <w:t xml:space="preserve"> поведения подростков и молодежи средствами физической культуры и спорта.</w:t>
      </w:r>
    </w:p>
    <w:p w:rsidR="004A32ED" w:rsidRPr="00637460" w:rsidRDefault="004A32ED" w:rsidP="004A32ED">
      <w:pPr>
        <w:widowControl/>
        <w:suppressAutoHyphens/>
        <w:overflowPunct w:val="0"/>
        <w:autoSpaceDE w:val="0"/>
        <w:autoSpaceDN w:val="0"/>
        <w:adjustRightInd w:val="0"/>
        <w:snapToGrid/>
        <w:spacing w:before="0" w:after="0"/>
        <w:ind w:firstLine="680"/>
        <w:rPr>
          <w:b/>
          <w:bCs/>
          <w:color w:val="000000" w:themeColor="text1"/>
          <w:sz w:val="20"/>
        </w:rPr>
      </w:pPr>
    </w:p>
    <w:p w:rsidR="004A32ED" w:rsidRPr="00637460" w:rsidRDefault="00600677" w:rsidP="00600677">
      <w:pPr>
        <w:widowControl/>
        <w:tabs>
          <w:tab w:val="left" w:pos="993"/>
        </w:tabs>
        <w:snapToGrid/>
        <w:spacing w:before="0" w:after="0"/>
        <w:ind w:firstLine="709"/>
        <w:rPr>
          <w:b/>
          <w:color w:val="000000" w:themeColor="text1"/>
          <w:sz w:val="20"/>
        </w:rPr>
      </w:pPr>
      <w:r>
        <w:rPr>
          <w:b/>
          <w:color w:val="000000" w:themeColor="text1"/>
          <w:sz w:val="20"/>
        </w:rPr>
        <w:t>7</w:t>
      </w:r>
      <w:r w:rsidR="004A32ED" w:rsidRPr="00637460">
        <w:rPr>
          <w:b/>
          <w:color w:val="000000" w:themeColor="text1"/>
          <w:sz w:val="20"/>
        </w:rPr>
        <w:t>. Учебно-методическое и информационное обеспечение дисциплины</w:t>
      </w:r>
    </w:p>
    <w:p w:rsidR="004A32ED" w:rsidRPr="00637460" w:rsidRDefault="00600677" w:rsidP="00600677">
      <w:pPr>
        <w:widowControl/>
        <w:tabs>
          <w:tab w:val="left" w:pos="993"/>
        </w:tabs>
        <w:snapToGrid/>
        <w:spacing w:before="0" w:after="0"/>
        <w:ind w:firstLine="709"/>
        <w:rPr>
          <w:b/>
          <w:color w:val="000000" w:themeColor="text1"/>
          <w:sz w:val="20"/>
        </w:rPr>
      </w:pPr>
      <w:r>
        <w:rPr>
          <w:b/>
          <w:color w:val="000000" w:themeColor="text1"/>
          <w:sz w:val="20"/>
        </w:rPr>
        <w:t>7</w:t>
      </w:r>
      <w:r w:rsidR="004A32ED" w:rsidRPr="00637460">
        <w:rPr>
          <w:b/>
          <w:color w:val="000000" w:themeColor="text1"/>
          <w:sz w:val="20"/>
        </w:rPr>
        <w:t xml:space="preserve">.1. Рекомендуемая литература </w:t>
      </w:r>
    </w:p>
    <w:p w:rsidR="009F06C4" w:rsidRDefault="009F06C4" w:rsidP="009F06C4">
      <w:pPr>
        <w:tabs>
          <w:tab w:val="left" w:pos="900"/>
        </w:tabs>
        <w:suppressAutoHyphens/>
        <w:spacing w:before="0" w:after="0"/>
        <w:ind w:firstLine="709"/>
        <w:rPr>
          <w:b/>
          <w:sz w:val="20"/>
        </w:rPr>
      </w:pPr>
      <w:r>
        <w:rPr>
          <w:b/>
          <w:sz w:val="20"/>
        </w:rPr>
        <w:t>Нормативные правовые акты</w:t>
      </w:r>
    </w:p>
    <w:p w:rsidR="009F06C4" w:rsidRDefault="009F06C4" w:rsidP="009F06C4">
      <w:pPr>
        <w:tabs>
          <w:tab w:val="left" w:pos="900"/>
          <w:tab w:val="left" w:pos="1080"/>
        </w:tabs>
        <w:suppressAutoHyphens/>
        <w:spacing w:before="0" w:after="0"/>
        <w:ind w:firstLine="709"/>
        <w:jc w:val="both"/>
        <w:rPr>
          <w:bCs/>
          <w:sz w:val="20"/>
        </w:rPr>
      </w:pPr>
      <w:r>
        <w:rPr>
          <w:bCs/>
          <w:sz w:val="20"/>
        </w:rPr>
        <w:t xml:space="preserve">1. О физической культуре и спорте в Российской Федерации[Текст] : </w:t>
      </w:r>
      <w:proofErr w:type="spellStart"/>
      <w:r>
        <w:rPr>
          <w:bCs/>
          <w:sz w:val="20"/>
        </w:rPr>
        <w:t>Федер</w:t>
      </w:r>
      <w:proofErr w:type="spellEnd"/>
      <w:r>
        <w:rPr>
          <w:bCs/>
          <w:sz w:val="20"/>
        </w:rPr>
        <w:t>. закон от 04.12.2007 г. № 329-ФЗ // Собрание законодательства Рос. Федерации – 2007 - № 50, ст. 6242.</w:t>
      </w:r>
    </w:p>
    <w:p w:rsidR="004A32ED" w:rsidRPr="00637460" w:rsidRDefault="004A32ED" w:rsidP="00600677">
      <w:pPr>
        <w:widowControl/>
        <w:tabs>
          <w:tab w:val="left" w:pos="993"/>
          <w:tab w:val="left" w:pos="1080"/>
          <w:tab w:val="left" w:pos="1134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4A32ED" w:rsidRPr="00637460" w:rsidRDefault="004A32ED" w:rsidP="00600677">
      <w:pPr>
        <w:widowControl/>
        <w:tabs>
          <w:tab w:val="left" w:pos="993"/>
          <w:tab w:val="left" w:pos="1080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Основная литература</w:t>
      </w:r>
    </w:p>
    <w:p w:rsidR="00C23D40" w:rsidRPr="00C23D40" w:rsidRDefault="00C23D40" w:rsidP="00600677">
      <w:pPr>
        <w:pStyle w:val="afffc"/>
        <w:numPr>
          <w:ilvl w:val="0"/>
          <w:numId w:val="27"/>
        </w:numPr>
        <w:tabs>
          <w:tab w:val="left" w:pos="993"/>
          <w:tab w:val="left" w:pos="108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C23D40">
        <w:rPr>
          <w:rFonts w:ascii="Times New Roman" w:hAnsi="Times New Roman"/>
          <w:color w:val="000000" w:themeColor="text1"/>
        </w:rPr>
        <w:t>Барчуков И.С. Массовый спорт [Электронный ресурс]: рабочий учебник / Барчуков И.С. - 2022. - http://library.roweb.online</w:t>
      </w:r>
    </w:p>
    <w:p w:rsidR="004A32ED" w:rsidRPr="00C23D40" w:rsidRDefault="00C23D40" w:rsidP="00600677">
      <w:pPr>
        <w:pStyle w:val="afffc"/>
        <w:numPr>
          <w:ilvl w:val="0"/>
          <w:numId w:val="27"/>
        </w:numPr>
        <w:tabs>
          <w:tab w:val="left" w:pos="993"/>
          <w:tab w:val="left" w:pos="108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C23D40">
        <w:rPr>
          <w:rFonts w:ascii="Times New Roman" w:hAnsi="Times New Roman"/>
          <w:color w:val="000000" w:themeColor="text1"/>
        </w:rPr>
        <w:t xml:space="preserve">Физическая культура и спорт: учебное пособие / А. В. </w:t>
      </w:r>
      <w:proofErr w:type="spellStart"/>
      <w:r w:rsidRPr="00C23D40">
        <w:rPr>
          <w:rFonts w:ascii="Times New Roman" w:hAnsi="Times New Roman"/>
          <w:color w:val="000000" w:themeColor="text1"/>
        </w:rPr>
        <w:t>Зюкин</w:t>
      </w:r>
      <w:proofErr w:type="spellEnd"/>
      <w:r w:rsidRPr="00C23D40">
        <w:rPr>
          <w:rFonts w:ascii="Times New Roman" w:hAnsi="Times New Roman"/>
          <w:color w:val="000000" w:themeColor="text1"/>
        </w:rPr>
        <w:t xml:space="preserve">, В. С. </w:t>
      </w:r>
      <w:proofErr w:type="spellStart"/>
      <w:r w:rsidRPr="00C23D40">
        <w:rPr>
          <w:rFonts w:ascii="Times New Roman" w:hAnsi="Times New Roman"/>
          <w:color w:val="000000" w:themeColor="text1"/>
        </w:rPr>
        <w:t>Кунарев</w:t>
      </w:r>
      <w:proofErr w:type="spellEnd"/>
      <w:r w:rsidRPr="00C23D40">
        <w:rPr>
          <w:rFonts w:ascii="Times New Roman" w:hAnsi="Times New Roman"/>
          <w:color w:val="000000" w:themeColor="text1"/>
        </w:rPr>
        <w:t xml:space="preserve">, А. Н. </w:t>
      </w:r>
      <w:proofErr w:type="spellStart"/>
      <w:r w:rsidRPr="00C23D40">
        <w:rPr>
          <w:rFonts w:ascii="Times New Roman" w:hAnsi="Times New Roman"/>
          <w:color w:val="000000" w:themeColor="text1"/>
        </w:rPr>
        <w:t>Дитятин</w:t>
      </w:r>
      <w:proofErr w:type="spellEnd"/>
      <w:r w:rsidRPr="00C23D40">
        <w:rPr>
          <w:rFonts w:ascii="Times New Roman" w:hAnsi="Times New Roman"/>
          <w:color w:val="000000" w:themeColor="text1"/>
        </w:rPr>
        <w:t xml:space="preserve"> [и др.]; под редакцией А. В. </w:t>
      </w:r>
      <w:proofErr w:type="spellStart"/>
      <w:r w:rsidRPr="00C23D40">
        <w:rPr>
          <w:rFonts w:ascii="Times New Roman" w:hAnsi="Times New Roman"/>
          <w:color w:val="000000" w:themeColor="text1"/>
        </w:rPr>
        <w:t>Зюкина</w:t>
      </w:r>
      <w:proofErr w:type="spellEnd"/>
      <w:r w:rsidRPr="00C23D40">
        <w:rPr>
          <w:rFonts w:ascii="Times New Roman" w:hAnsi="Times New Roman"/>
          <w:color w:val="000000" w:themeColor="text1"/>
        </w:rPr>
        <w:t xml:space="preserve">, Л. Н. Шелковой, М. В. </w:t>
      </w:r>
      <w:proofErr w:type="spellStart"/>
      <w:r w:rsidRPr="00C23D40">
        <w:rPr>
          <w:rFonts w:ascii="Times New Roman" w:hAnsi="Times New Roman"/>
          <w:color w:val="000000" w:themeColor="text1"/>
        </w:rPr>
        <w:t>Габова</w:t>
      </w:r>
      <w:proofErr w:type="spellEnd"/>
      <w:r w:rsidRPr="00C23D40">
        <w:rPr>
          <w:rFonts w:ascii="Times New Roman" w:hAnsi="Times New Roman"/>
          <w:color w:val="000000" w:themeColor="text1"/>
        </w:rPr>
        <w:t>. — Санкт-Петербург: Российский государственный педагогический университет им. А.И. Герцена, 2019. — 372 c. — ISBN 978-5-8064-2668-1. — Текст: электронный // Электронно-библиотечная система IPR BOOKS: [сайт]. — URL: http://www.iprbookshop.ru/98630.html</w:t>
      </w:r>
    </w:p>
    <w:p w:rsidR="00C23D40" w:rsidRDefault="00C23D40" w:rsidP="00600677">
      <w:pPr>
        <w:widowControl/>
        <w:tabs>
          <w:tab w:val="left" w:pos="993"/>
          <w:tab w:val="left" w:pos="1080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4A32ED" w:rsidRPr="00637460" w:rsidRDefault="004A32ED" w:rsidP="00600677">
      <w:pPr>
        <w:widowControl/>
        <w:tabs>
          <w:tab w:val="left" w:pos="993"/>
          <w:tab w:val="left" w:pos="1080"/>
        </w:tabs>
        <w:suppressAutoHyphens/>
        <w:snapToGrid/>
        <w:spacing w:before="0" w:after="0"/>
        <w:ind w:firstLine="709"/>
        <w:jc w:val="both"/>
        <w:rPr>
          <w:bCs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Дополнительная литература</w:t>
      </w:r>
    </w:p>
    <w:p w:rsidR="004A32ED" w:rsidRPr="00637460" w:rsidRDefault="004A32ED" w:rsidP="00600677">
      <w:pPr>
        <w:pStyle w:val="afffc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proofErr w:type="spellStart"/>
      <w:r w:rsidRPr="00637460">
        <w:rPr>
          <w:rFonts w:ascii="Times New Roman" w:hAnsi="Times New Roman"/>
          <w:color w:val="000000" w:themeColor="text1"/>
        </w:rPr>
        <w:t>Небытова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Л.А. Физическая культура [Электронный ресурс]: учебное пособие / Л.А. </w:t>
      </w:r>
      <w:proofErr w:type="spellStart"/>
      <w:r w:rsidRPr="00637460">
        <w:rPr>
          <w:rFonts w:ascii="Times New Roman" w:hAnsi="Times New Roman"/>
          <w:color w:val="000000" w:themeColor="text1"/>
        </w:rPr>
        <w:t>Небытова</w:t>
      </w:r>
      <w:proofErr w:type="spellEnd"/>
      <w:r w:rsidRPr="00637460">
        <w:rPr>
          <w:rFonts w:ascii="Times New Roman" w:hAnsi="Times New Roman"/>
          <w:color w:val="000000" w:themeColor="text1"/>
        </w:rPr>
        <w:t>, М.В. Катренко, Н.И. Соколова. — Электрон. текстовые данные. — Ставрополь: Северо-Кавказский федеральный университет, 2017. — 269 c. — 2227-8397. — Режим доступа: http://www.iprbookshop.ru/75608</w:t>
      </w:r>
    </w:p>
    <w:p w:rsidR="004A32ED" w:rsidRPr="00637460" w:rsidRDefault="004A32ED" w:rsidP="00600677">
      <w:pPr>
        <w:pStyle w:val="afffc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Татарова С.Ю. Физическая культура как один из аспектов составляющих здоровый образ жизни студентов [Электронный ресурс] / С.Ю. Татарова, В.Б. </w:t>
      </w:r>
      <w:proofErr w:type="spellStart"/>
      <w:r w:rsidRPr="00637460">
        <w:rPr>
          <w:rFonts w:ascii="Times New Roman" w:hAnsi="Times New Roman"/>
          <w:color w:val="000000" w:themeColor="text1"/>
        </w:rPr>
        <w:t>Татаров</w:t>
      </w:r>
      <w:proofErr w:type="spellEnd"/>
      <w:r w:rsidRPr="00637460">
        <w:rPr>
          <w:rFonts w:ascii="Times New Roman" w:hAnsi="Times New Roman"/>
          <w:color w:val="000000" w:themeColor="text1"/>
        </w:rPr>
        <w:t>. — Электрон. текстовые данные. — М.: Научный консультант, 2017. — 211 c. — 978-5-9909615-6-2. — Режим доступа: http://www.iprbookshop.ru/75150</w:t>
      </w:r>
    </w:p>
    <w:p w:rsidR="004A32ED" w:rsidRPr="00637460" w:rsidRDefault="004A32ED" w:rsidP="00600677">
      <w:pPr>
        <w:widowControl/>
        <w:tabs>
          <w:tab w:val="left" w:pos="993"/>
          <w:tab w:val="left" w:pos="1080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4A32ED" w:rsidRPr="00637460" w:rsidRDefault="00600677" w:rsidP="00600677">
      <w:pPr>
        <w:widowControl/>
        <w:tabs>
          <w:tab w:val="left" w:pos="993"/>
          <w:tab w:val="left" w:pos="1080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>
        <w:rPr>
          <w:b/>
          <w:color w:val="000000" w:themeColor="text1"/>
          <w:sz w:val="20"/>
        </w:rPr>
        <w:lastRenderedPageBreak/>
        <w:t>7</w:t>
      </w:r>
      <w:r w:rsidR="004A32ED" w:rsidRPr="00637460">
        <w:rPr>
          <w:b/>
          <w:color w:val="000000" w:themeColor="text1"/>
          <w:sz w:val="20"/>
        </w:rPr>
        <w:t>.2. Ресурсы информационно-телекоммуникационной сети «Интернет»</w:t>
      </w:r>
    </w:p>
    <w:p w:rsidR="0051302D" w:rsidRDefault="0051302D" w:rsidP="00600677">
      <w:pPr>
        <w:widowControl/>
        <w:numPr>
          <w:ilvl w:val="0"/>
          <w:numId w:val="26"/>
        </w:numPr>
        <w:tabs>
          <w:tab w:val="left" w:pos="-360"/>
          <w:tab w:val="left" w:pos="993"/>
          <w:tab w:val="left" w:pos="1080"/>
        </w:tabs>
        <w:suppressAutoHyphens/>
        <w:snapToGrid/>
        <w:spacing w:before="0" w:after="0"/>
        <w:ind w:left="0" w:firstLine="709"/>
        <w:jc w:val="both"/>
        <w:rPr>
          <w:sz w:val="20"/>
        </w:rPr>
      </w:pPr>
      <w:r>
        <w:rPr>
          <w:sz w:val="20"/>
        </w:rPr>
        <w:t>www.piter.com</w:t>
      </w:r>
    </w:p>
    <w:p w:rsidR="0051302D" w:rsidRDefault="0051302D" w:rsidP="00600677">
      <w:pPr>
        <w:widowControl/>
        <w:numPr>
          <w:ilvl w:val="0"/>
          <w:numId w:val="26"/>
        </w:numPr>
        <w:tabs>
          <w:tab w:val="left" w:pos="-360"/>
          <w:tab w:val="left" w:pos="993"/>
          <w:tab w:val="left" w:pos="1080"/>
        </w:tabs>
        <w:suppressAutoHyphens/>
        <w:snapToGrid/>
        <w:spacing w:before="0" w:after="0"/>
        <w:ind w:left="0" w:firstLine="709"/>
        <w:jc w:val="both"/>
        <w:rPr>
          <w:sz w:val="20"/>
        </w:rPr>
      </w:pPr>
      <w:r>
        <w:rPr>
          <w:sz w:val="20"/>
        </w:rPr>
        <w:t>http://lib.sportedu.ru</w:t>
      </w:r>
    </w:p>
    <w:p w:rsidR="0051302D" w:rsidRDefault="0051302D" w:rsidP="00600677">
      <w:pPr>
        <w:widowControl/>
        <w:numPr>
          <w:ilvl w:val="0"/>
          <w:numId w:val="26"/>
        </w:numPr>
        <w:tabs>
          <w:tab w:val="left" w:pos="-360"/>
          <w:tab w:val="left" w:pos="993"/>
          <w:tab w:val="left" w:pos="1080"/>
        </w:tabs>
        <w:suppressAutoHyphens/>
        <w:snapToGrid/>
        <w:spacing w:before="0" w:after="0"/>
        <w:ind w:left="0" w:firstLine="709"/>
        <w:jc w:val="both"/>
        <w:rPr>
          <w:sz w:val="20"/>
        </w:rPr>
      </w:pPr>
      <w:r>
        <w:rPr>
          <w:sz w:val="20"/>
        </w:rPr>
        <w:t>http://lib.sportedu.ru/press/tpfk</w:t>
      </w:r>
    </w:p>
    <w:p w:rsidR="0051302D" w:rsidRDefault="0051302D" w:rsidP="00600677">
      <w:pPr>
        <w:widowControl/>
        <w:numPr>
          <w:ilvl w:val="0"/>
          <w:numId w:val="26"/>
        </w:numPr>
        <w:tabs>
          <w:tab w:val="left" w:pos="-360"/>
          <w:tab w:val="left" w:pos="993"/>
          <w:tab w:val="left" w:pos="1080"/>
        </w:tabs>
        <w:suppressAutoHyphens/>
        <w:snapToGrid/>
        <w:spacing w:before="0" w:after="0"/>
        <w:ind w:left="0" w:firstLine="709"/>
        <w:jc w:val="both"/>
        <w:rPr>
          <w:sz w:val="20"/>
        </w:rPr>
      </w:pPr>
      <w:r>
        <w:rPr>
          <w:sz w:val="20"/>
        </w:rPr>
        <w:t>http://www.sportedu.ru</w:t>
      </w:r>
    </w:p>
    <w:p w:rsidR="0051302D" w:rsidRDefault="0051302D" w:rsidP="00600677">
      <w:pPr>
        <w:widowControl/>
        <w:numPr>
          <w:ilvl w:val="0"/>
          <w:numId w:val="26"/>
        </w:numPr>
        <w:tabs>
          <w:tab w:val="left" w:pos="-360"/>
          <w:tab w:val="left" w:pos="993"/>
          <w:tab w:val="left" w:pos="1080"/>
        </w:tabs>
        <w:suppressAutoHyphens/>
        <w:snapToGrid/>
        <w:spacing w:before="0" w:after="0"/>
        <w:ind w:left="0" w:firstLine="709"/>
        <w:jc w:val="both"/>
        <w:rPr>
          <w:sz w:val="20"/>
        </w:rPr>
      </w:pPr>
      <w:r>
        <w:rPr>
          <w:sz w:val="20"/>
        </w:rPr>
        <w:t>http://www.i</w:t>
      </w:r>
      <w:r>
        <w:rPr>
          <w:sz w:val="20"/>
          <w:lang w:val="en-US"/>
        </w:rPr>
        <w:t>n</w:t>
      </w:r>
      <w:r>
        <w:rPr>
          <w:sz w:val="20"/>
        </w:rPr>
        <w:t>fosport.ru</w:t>
      </w:r>
    </w:p>
    <w:p w:rsidR="004A32ED" w:rsidRPr="00637460" w:rsidRDefault="004A32ED" w:rsidP="00600677">
      <w:pPr>
        <w:widowControl/>
        <w:tabs>
          <w:tab w:val="left" w:pos="993"/>
          <w:tab w:val="left" w:pos="108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</w:p>
    <w:p w:rsidR="009F111C" w:rsidRDefault="00600677" w:rsidP="00600677">
      <w:pPr>
        <w:tabs>
          <w:tab w:val="left" w:pos="993"/>
        </w:tabs>
        <w:spacing w:before="0" w:after="0"/>
        <w:ind w:firstLine="709"/>
        <w:jc w:val="both"/>
        <w:rPr>
          <w:b/>
          <w:sz w:val="20"/>
        </w:rPr>
      </w:pPr>
      <w:r>
        <w:rPr>
          <w:b/>
          <w:sz w:val="20"/>
        </w:rPr>
        <w:t>8</w:t>
      </w:r>
      <w:r w:rsidR="009F111C">
        <w:rPr>
          <w:b/>
          <w:sz w:val="20"/>
        </w:rPr>
        <w:t>. Материально-техническое обеспечение дисциплины, перечень информационных технологий, используемых при осуществлении образовательного процесса по дисциплине, включая программное обеспечение, современные профессиональные базы данных и информационные справочные системы</w:t>
      </w:r>
    </w:p>
    <w:p w:rsidR="009F111C" w:rsidRDefault="009F111C" w:rsidP="009F111C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Для проведения занятий по дисциплине имеется следующее материально-техническое обеспечение: </w:t>
      </w:r>
    </w:p>
    <w:p w:rsidR="00A5192B" w:rsidRDefault="00A5192B" w:rsidP="009F111C">
      <w:pPr>
        <w:spacing w:before="0" w:after="0"/>
        <w:ind w:firstLine="709"/>
        <w:jc w:val="both"/>
        <w:rPr>
          <w:sz w:val="20"/>
        </w:rPr>
      </w:pPr>
      <w:r w:rsidRPr="00A5192B">
        <w:rPr>
          <w:sz w:val="20"/>
        </w:rPr>
        <w:t>- учебные аудитории для проведения учебных занятий, оборудованные учебной мебелью и оснащенные оборудованием и техническими средствами обучения с возможностью подключения к сети «Интернет»;</w:t>
      </w:r>
    </w:p>
    <w:p w:rsidR="009F111C" w:rsidRDefault="005A0DEF" w:rsidP="009F111C">
      <w:pPr>
        <w:spacing w:before="0" w:after="0"/>
        <w:ind w:firstLine="709"/>
        <w:jc w:val="both"/>
        <w:rPr>
          <w:sz w:val="20"/>
        </w:rPr>
      </w:pPr>
      <w:r w:rsidRPr="005A0DEF">
        <w:rPr>
          <w:sz w:val="20"/>
        </w:rPr>
        <w:t>-  спортивный зал;</w:t>
      </w:r>
    </w:p>
    <w:p w:rsidR="009F111C" w:rsidRDefault="009F111C" w:rsidP="009F111C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помещения для самостоятельной работы, оснащенные компьютерной техникой с возможностью подключения к сети «Интернет» и обеспечением доступа к электронной информационно-образовательной среде. </w:t>
      </w:r>
    </w:p>
    <w:p w:rsidR="004A32ED" w:rsidRPr="00637460" w:rsidRDefault="009F111C" w:rsidP="009F111C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sz w:val="20"/>
        </w:rPr>
      </w:pPr>
      <w:r>
        <w:rPr>
          <w:sz w:val="20"/>
        </w:rPr>
        <w:t>Программное обеспечение:</w:t>
      </w:r>
    </w:p>
    <w:p w:rsidR="004A32ED" w:rsidRPr="00637460" w:rsidRDefault="004A32ED" w:rsidP="004A32ED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Лицензионное программное обеспечение (в том числе, отечественного производства):</w:t>
      </w:r>
    </w:p>
    <w:p w:rsidR="004A32ED" w:rsidRPr="00637460" w:rsidRDefault="004A32ED" w:rsidP="004A32ED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Операционная система </w:t>
      </w:r>
      <w:r w:rsidRPr="00637460">
        <w:rPr>
          <w:sz w:val="20"/>
          <w:lang w:val="en-US"/>
        </w:rPr>
        <w:t>Windows</w:t>
      </w:r>
      <w:r w:rsidRPr="00637460">
        <w:rPr>
          <w:sz w:val="20"/>
        </w:rPr>
        <w:t xml:space="preserve"> </w:t>
      </w:r>
      <w:r w:rsidRPr="00637460">
        <w:rPr>
          <w:sz w:val="20"/>
          <w:lang w:val="en-US"/>
        </w:rPr>
        <w:t>Professional</w:t>
      </w:r>
      <w:r w:rsidRPr="00637460">
        <w:rPr>
          <w:sz w:val="20"/>
        </w:rPr>
        <w:t xml:space="preserve"> 10</w:t>
      </w:r>
    </w:p>
    <w:p w:rsidR="004A32ED" w:rsidRPr="00637460" w:rsidRDefault="004A32ED" w:rsidP="004A32ED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ПО браузер – приложение операционной системы, предназначенное для просмотра </w:t>
      </w:r>
      <w:proofErr w:type="spellStart"/>
      <w:r w:rsidRPr="00637460">
        <w:rPr>
          <w:sz w:val="20"/>
        </w:rPr>
        <w:t>Web</w:t>
      </w:r>
      <w:proofErr w:type="spellEnd"/>
      <w:r w:rsidRPr="00637460">
        <w:rPr>
          <w:sz w:val="20"/>
        </w:rPr>
        <w:t>-страниц</w:t>
      </w:r>
    </w:p>
    <w:p w:rsidR="004A32ED" w:rsidRPr="00637460" w:rsidRDefault="004A32ED" w:rsidP="004A32ED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Платформа проведения аттестационных процедур с использованием каналов связи (отечественное ПО)</w:t>
      </w:r>
    </w:p>
    <w:p w:rsidR="004A32ED" w:rsidRPr="00637460" w:rsidRDefault="004A32ED" w:rsidP="004A32ED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Платформа проведения </w:t>
      </w:r>
      <w:proofErr w:type="spellStart"/>
      <w:r w:rsidRPr="00637460">
        <w:rPr>
          <w:sz w:val="20"/>
        </w:rPr>
        <w:t>вебинаров</w:t>
      </w:r>
      <w:proofErr w:type="spellEnd"/>
      <w:r w:rsidRPr="00637460">
        <w:rPr>
          <w:sz w:val="20"/>
        </w:rPr>
        <w:t xml:space="preserve"> (отечественное ПО)</w:t>
      </w:r>
    </w:p>
    <w:p w:rsidR="004A32ED" w:rsidRPr="00637460" w:rsidRDefault="004A32ED" w:rsidP="004A32ED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Информационная технология. Онлайн тестирование цифровой платформы </w:t>
      </w:r>
      <w:proofErr w:type="spellStart"/>
      <w:r w:rsidRPr="00637460">
        <w:rPr>
          <w:sz w:val="20"/>
        </w:rPr>
        <w:t>Ровеб</w:t>
      </w:r>
      <w:proofErr w:type="spellEnd"/>
      <w:r w:rsidRPr="00637460">
        <w:rPr>
          <w:sz w:val="20"/>
        </w:rPr>
        <w:t xml:space="preserve"> (отечественное ПО)</w:t>
      </w:r>
    </w:p>
    <w:p w:rsidR="004A32ED" w:rsidRPr="00637460" w:rsidRDefault="004A32ED" w:rsidP="004A32ED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Электронный информационный ресурс. Экспертный интеллектуальный информационный робот Аттестация асессоров (отечественное ПО)</w:t>
      </w:r>
    </w:p>
    <w:p w:rsidR="004A32ED" w:rsidRPr="00637460" w:rsidRDefault="004A32ED" w:rsidP="004A32ED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Информационная технология. Аттестационный интеллектуальный информационный робот контроля оригинальности и профессионализма «ИИР КОП» (отечественное ПО)</w:t>
      </w:r>
    </w:p>
    <w:p w:rsidR="004A32ED" w:rsidRPr="00637460" w:rsidRDefault="004A32ED" w:rsidP="004A32ED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sz w:val="20"/>
        </w:rPr>
        <w:t>Электронный информационный ресурс «Личная студия обучающегося» (отечественное ПО)</w:t>
      </w:r>
    </w:p>
    <w:p w:rsidR="004A32ED" w:rsidRPr="00637460" w:rsidRDefault="004A32ED" w:rsidP="004A32ED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Свободно распространяемое программное обеспечение (в том числе отечественного производства):</w:t>
      </w:r>
    </w:p>
    <w:p w:rsidR="004A32ED" w:rsidRPr="00637460" w:rsidRDefault="004A32ED" w:rsidP="004A32ED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Мой Офис Веб-редакторы https://edit.myoffice.ru (отечественное ПО)</w:t>
      </w:r>
    </w:p>
    <w:p w:rsidR="004A32ED" w:rsidRPr="00637460" w:rsidRDefault="004A32ED" w:rsidP="004A32ED">
      <w:pPr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OpenOffice.Org Calc. </w:t>
      </w:r>
    </w:p>
    <w:p w:rsidR="004A32ED" w:rsidRPr="00637460" w:rsidRDefault="00B8465E" w:rsidP="004A32ED">
      <w:pPr>
        <w:spacing w:before="0" w:after="0"/>
        <w:ind w:firstLine="709"/>
        <w:rPr>
          <w:sz w:val="20"/>
          <w:lang w:val="en-US"/>
        </w:rPr>
      </w:pPr>
      <w:hyperlink r:id="rId6" w:history="1">
        <w:r w:rsidR="004A32ED" w:rsidRPr="00637460">
          <w:rPr>
            <w:sz w:val="20"/>
            <w:lang w:val="en-US"/>
          </w:rPr>
          <w:t>http://qsp.su/tools/onlinehelp/about_license_gpl_russian.html</w:t>
        </w:r>
      </w:hyperlink>
      <w:r w:rsidR="004A32ED" w:rsidRPr="00637460">
        <w:rPr>
          <w:sz w:val="20"/>
          <w:lang w:val="en-US"/>
        </w:rPr>
        <w:t xml:space="preserve"> </w:t>
      </w:r>
    </w:p>
    <w:p w:rsidR="004A32ED" w:rsidRPr="00637460" w:rsidRDefault="004A32ED" w:rsidP="004A32ED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ПО </w:t>
      </w:r>
      <w:proofErr w:type="spellStart"/>
      <w:r w:rsidRPr="00637460">
        <w:rPr>
          <w:sz w:val="20"/>
        </w:rPr>
        <w:t>OpenOffice.Org.Base</w:t>
      </w:r>
      <w:proofErr w:type="spellEnd"/>
    </w:p>
    <w:p w:rsidR="004A32ED" w:rsidRPr="00637460" w:rsidRDefault="00B8465E" w:rsidP="004A32ED">
      <w:pPr>
        <w:spacing w:before="0" w:after="0"/>
        <w:ind w:firstLine="709"/>
        <w:rPr>
          <w:sz w:val="20"/>
        </w:rPr>
      </w:pPr>
      <w:hyperlink r:id="rId7" w:history="1">
        <w:r w:rsidR="004A32ED" w:rsidRPr="00637460">
          <w:rPr>
            <w:sz w:val="20"/>
          </w:rPr>
          <w:t>http://qsp.su/tools/onlinehelp/about_license_gpl_russian.html</w:t>
        </w:r>
      </w:hyperlink>
    </w:p>
    <w:p w:rsidR="004A32ED" w:rsidRPr="00637460" w:rsidRDefault="004A32ED" w:rsidP="004A32ED">
      <w:pPr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</w:t>
      </w:r>
      <w:proofErr w:type="spellStart"/>
      <w:r w:rsidRPr="00637460">
        <w:rPr>
          <w:sz w:val="20"/>
          <w:lang w:val="en-US"/>
        </w:rPr>
        <w:t>OpenOffice.org.Impress</w:t>
      </w:r>
      <w:proofErr w:type="spellEnd"/>
      <w:r w:rsidRPr="00637460">
        <w:rPr>
          <w:sz w:val="20"/>
          <w:lang w:val="en-US"/>
        </w:rPr>
        <w:t xml:space="preserve"> </w:t>
      </w:r>
    </w:p>
    <w:p w:rsidR="004A32ED" w:rsidRPr="00637460" w:rsidRDefault="00B8465E" w:rsidP="004A32ED">
      <w:pPr>
        <w:spacing w:before="0" w:after="0"/>
        <w:ind w:firstLine="709"/>
        <w:rPr>
          <w:sz w:val="20"/>
          <w:lang w:val="en-US"/>
        </w:rPr>
      </w:pPr>
      <w:hyperlink r:id="rId8" w:history="1">
        <w:r w:rsidR="004A32ED" w:rsidRPr="00637460">
          <w:rPr>
            <w:sz w:val="20"/>
            <w:lang w:val="en-US"/>
          </w:rPr>
          <w:t>http://qsp.su/tools/onlinehelp/about_license_gpl_russian.html</w:t>
        </w:r>
      </w:hyperlink>
      <w:r w:rsidR="004A32ED" w:rsidRPr="00637460">
        <w:rPr>
          <w:sz w:val="20"/>
          <w:lang w:val="en-US"/>
        </w:rPr>
        <w:t xml:space="preserve"> </w:t>
      </w:r>
    </w:p>
    <w:p w:rsidR="004A32ED" w:rsidRPr="00637460" w:rsidRDefault="004A32ED" w:rsidP="004A32ED">
      <w:pPr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OpenOffice.Org Writer </w:t>
      </w:r>
    </w:p>
    <w:p w:rsidR="004A32ED" w:rsidRPr="00637460" w:rsidRDefault="00B8465E" w:rsidP="004A32ED">
      <w:pPr>
        <w:spacing w:before="0" w:after="0"/>
        <w:ind w:firstLine="709"/>
        <w:rPr>
          <w:sz w:val="20"/>
          <w:lang w:val="en-US"/>
        </w:rPr>
      </w:pPr>
      <w:hyperlink r:id="rId9" w:history="1">
        <w:r w:rsidR="004A32ED" w:rsidRPr="00637460">
          <w:rPr>
            <w:sz w:val="20"/>
            <w:lang w:val="en-US"/>
          </w:rPr>
          <w:t>http://qsp.su/tools/onlinehelp/about_license_gpl_russian.html</w:t>
        </w:r>
      </w:hyperlink>
    </w:p>
    <w:p w:rsidR="004A32ED" w:rsidRPr="00637460" w:rsidRDefault="004A32ED" w:rsidP="004A32ED">
      <w:pPr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Open Office.org Draw</w:t>
      </w:r>
    </w:p>
    <w:p w:rsidR="004A32ED" w:rsidRPr="00637460" w:rsidRDefault="00B8465E" w:rsidP="004A32ED">
      <w:pPr>
        <w:spacing w:before="0" w:after="0"/>
        <w:ind w:firstLine="709"/>
        <w:rPr>
          <w:sz w:val="20"/>
          <w:lang w:val="en-US"/>
        </w:rPr>
      </w:pPr>
      <w:hyperlink r:id="rId10" w:history="1">
        <w:r w:rsidR="004A32ED" w:rsidRPr="00637460">
          <w:rPr>
            <w:sz w:val="20"/>
            <w:lang w:val="en-US"/>
          </w:rPr>
          <w:t>http://qsp.su/tools/onlinehelp/about_license_gpl_russian.html</w:t>
        </w:r>
      </w:hyperlink>
    </w:p>
    <w:p w:rsidR="004A32ED" w:rsidRPr="00637460" w:rsidRDefault="004A32ED" w:rsidP="004A32ED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sz w:val="20"/>
        </w:rPr>
        <w:t xml:space="preserve">ПО «Блокнот» - стандартное приложение операционной системы (MS </w:t>
      </w:r>
      <w:proofErr w:type="spellStart"/>
      <w:r w:rsidRPr="00637460">
        <w:rPr>
          <w:sz w:val="20"/>
        </w:rPr>
        <w:t>Windows</w:t>
      </w:r>
      <w:proofErr w:type="spellEnd"/>
      <w:r w:rsidRPr="00637460">
        <w:rPr>
          <w:sz w:val="20"/>
        </w:rPr>
        <w:t xml:space="preserve">, </w:t>
      </w:r>
      <w:proofErr w:type="spellStart"/>
      <w:r w:rsidRPr="00637460">
        <w:rPr>
          <w:sz w:val="20"/>
        </w:rPr>
        <w:t>Android</w:t>
      </w:r>
      <w:proofErr w:type="spellEnd"/>
      <w:r w:rsidRPr="00637460">
        <w:rPr>
          <w:sz w:val="20"/>
        </w:rPr>
        <w:t xml:space="preserve"> и т.д.), предназначенное для работы с текстами;</w:t>
      </w:r>
    </w:p>
    <w:p w:rsidR="004A32ED" w:rsidRPr="00637460" w:rsidRDefault="004A32ED" w:rsidP="004A32ED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Современные профессиональные базы данных:</w:t>
      </w:r>
    </w:p>
    <w:p w:rsidR="004A32ED" w:rsidRPr="00637460" w:rsidRDefault="004A32ED" w:rsidP="004A32ED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Центральная отраслевая библиотека по физической культуре и спорту </w:t>
      </w:r>
      <w:hyperlink r:id="rId11" w:history="1">
        <w:r w:rsidRPr="00637460">
          <w:rPr>
            <w:rStyle w:val="ab"/>
            <w:sz w:val="20"/>
          </w:rPr>
          <w:t>http://lib.sportedu.ru/</w:t>
        </w:r>
      </w:hyperlink>
    </w:p>
    <w:p w:rsidR="004A32ED" w:rsidRPr="00637460" w:rsidRDefault="004A32ED" w:rsidP="004A32ED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Спортивная Россия. Открытая платформа </w:t>
      </w:r>
      <w:hyperlink r:id="rId12" w:history="1">
        <w:r w:rsidRPr="00637460">
          <w:rPr>
            <w:rStyle w:val="ab"/>
            <w:sz w:val="20"/>
          </w:rPr>
          <w:t>https://www.infosport.ru/</w:t>
        </w:r>
      </w:hyperlink>
    </w:p>
    <w:p w:rsidR="004A32ED" w:rsidRPr="00637460" w:rsidRDefault="004A32ED" w:rsidP="004A32ED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Научная электронная библиотека. </w:t>
      </w:r>
      <w:hyperlink r:id="rId13" w:history="1">
        <w:r w:rsidRPr="00637460">
          <w:rPr>
            <w:rStyle w:val="ab"/>
            <w:sz w:val="20"/>
            <w:lang w:val="en-US"/>
          </w:rPr>
          <w:t>http</w:t>
        </w:r>
        <w:r w:rsidRPr="00637460">
          <w:rPr>
            <w:rStyle w:val="ab"/>
            <w:sz w:val="20"/>
          </w:rPr>
          <w:t>://</w:t>
        </w:r>
        <w:proofErr w:type="spellStart"/>
        <w:r w:rsidRPr="00637460">
          <w:rPr>
            <w:rStyle w:val="ab"/>
            <w:sz w:val="20"/>
            <w:lang w:val="en-US"/>
          </w:rPr>
          <w:t>elibrary</w:t>
        </w:r>
        <w:proofErr w:type="spellEnd"/>
        <w:r w:rsidRPr="00637460">
          <w:rPr>
            <w:rStyle w:val="ab"/>
            <w:sz w:val="20"/>
          </w:rPr>
          <w:t>.</w:t>
        </w:r>
        <w:proofErr w:type="spellStart"/>
        <w:r w:rsidRPr="00637460">
          <w:rPr>
            <w:rStyle w:val="ab"/>
            <w:sz w:val="20"/>
            <w:lang w:val="en-US"/>
          </w:rPr>
          <w:t>ru</w:t>
        </w:r>
        <w:proofErr w:type="spellEnd"/>
      </w:hyperlink>
    </w:p>
    <w:p w:rsidR="004A32ED" w:rsidRPr="00637460" w:rsidRDefault="004A32ED" w:rsidP="004A32ED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color w:val="FF0000"/>
          <w:sz w:val="20"/>
        </w:rPr>
      </w:pPr>
      <w:r w:rsidRPr="00637460">
        <w:rPr>
          <w:sz w:val="20"/>
        </w:rPr>
        <w:t xml:space="preserve">Электронно-библиотечная система </w:t>
      </w:r>
      <w:proofErr w:type="spellStart"/>
      <w:r w:rsidRPr="00637460">
        <w:rPr>
          <w:sz w:val="20"/>
          <w:lang w:val="en-US"/>
        </w:rPr>
        <w:t>IPRbooks</w:t>
      </w:r>
      <w:proofErr w:type="spellEnd"/>
      <w:r w:rsidRPr="00637460">
        <w:rPr>
          <w:sz w:val="20"/>
        </w:rPr>
        <w:t xml:space="preserve"> (ЭБС </w:t>
      </w:r>
      <w:proofErr w:type="spellStart"/>
      <w:r w:rsidRPr="00637460">
        <w:rPr>
          <w:sz w:val="20"/>
          <w:lang w:val="en-US"/>
        </w:rPr>
        <w:t>IPRbooks</w:t>
      </w:r>
      <w:proofErr w:type="spellEnd"/>
      <w:r w:rsidRPr="00637460">
        <w:rPr>
          <w:sz w:val="20"/>
        </w:rPr>
        <w:t xml:space="preserve">) –электронная библиотека по всем отраслям знаний </w:t>
      </w:r>
      <w:hyperlink r:id="rId14" w:history="1">
        <w:r w:rsidRPr="00637460">
          <w:rPr>
            <w:rStyle w:val="ab"/>
            <w:sz w:val="20"/>
            <w:lang w:val="en-US"/>
          </w:rPr>
          <w:t>http</w:t>
        </w:r>
        <w:r w:rsidRPr="00637460">
          <w:rPr>
            <w:rStyle w:val="ab"/>
            <w:sz w:val="20"/>
          </w:rPr>
          <w:t>://</w:t>
        </w:r>
        <w:r w:rsidRPr="00637460">
          <w:rPr>
            <w:rStyle w:val="ab"/>
            <w:sz w:val="20"/>
            <w:lang w:val="en-US"/>
          </w:rPr>
          <w:t>www</w:t>
        </w:r>
        <w:r w:rsidRPr="00637460">
          <w:rPr>
            <w:rStyle w:val="ab"/>
            <w:sz w:val="20"/>
          </w:rPr>
          <w:t>.</w:t>
        </w:r>
        <w:proofErr w:type="spellStart"/>
        <w:r w:rsidRPr="00637460">
          <w:rPr>
            <w:rStyle w:val="ab"/>
            <w:sz w:val="20"/>
            <w:lang w:val="en-US"/>
          </w:rPr>
          <w:t>iprbookshop</w:t>
        </w:r>
        <w:proofErr w:type="spellEnd"/>
        <w:r w:rsidRPr="00637460">
          <w:rPr>
            <w:rStyle w:val="ab"/>
            <w:sz w:val="20"/>
          </w:rPr>
          <w:t>.</w:t>
        </w:r>
        <w:proofErr w:type="spellStart"/>
        <w:r w:rsidRPr="00637460">
          <w:rPr>
            <w:rStyle w:val="ab"/>
            <w:sz w:val="20"/>
            <w:lang w:val="en-US"/>
          </w:rPr>
          <w:t>ru</w:t>
        </w:r>
        <w:proofErr w:type="spellEnd"/>
      </w:hyperlink>
    </w:p>
    <w:p w:rsidR="00A17786" w:rsidRPr="00684121" w:rsidRDefault="00A17786" w:rsidP="00A17786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84121">
        <w:rPr>
          <w:i/>
          <w:sz w:val="20"/>
        </w:rPr>
        <w:t>Информационно-справочные системы:</w:t>
      </w:r>
    </w:p>
    <w:p w:rsidR="00A17786" w:rsidRPr="005F4C1F" w:rsidRDefault="00A17786" w:rsidP="00A17786">
      <w:pPr>
        <w:spacing w:before="0" w:after="0"/>
        <w:rPr>
          <w:sz w:val="20"/>
        </w:rPr>
      </w:pPr>
      <w:r w:rsidRPr="005F4C1F">
        <w:rPr>
          <w:sz w:val="20"/>
        </w:rPr>
        <w:t xml:space="preserve">Справочно-правовая система «Гарант»; </w:t>
      </w:r>
    </w:p>
    <w:p w:rsidR="00A17786" w:rsidRDefault="00A17786" w:rsidP="00A17786">
      <w:pPr>
        <w:spacing w:before="0" w:after="0"/>
      </w:pPr>
      <w:r w:rsidRPr="005F4C1F">
        <w:rPr>
          <w:sz w:val="20"/>
        </w:rPr>
        <w:t>Справочно-правовая система «Консультант Плюс».</w:t>
      </w:r>
    </w:p>
    <w:p w:rsidR="006564D2" w:rsidRDefault="006564D2" w:rsidP="004A32ED">
      <w:pPr>
        <w:spacing w:before="0" w:after="0"/>
      </w:pPr>
    </w:p>
    <w:sectPr w:rsidR="006564D2" w:rsidSect="004A32E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ragmaticaCTT"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TimesET">
    <w:altName w:val="Times New Roman"/>
    <w:charset w:val="00"/>
    <w:family w:val="auto"/>
    <w:pitch w:val="variable"/>
    <w:sig w:usb0="00000001" w:usb1="00000000" w:usb2="00000000" w:usb3="00000000" w:csb0="0000001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doni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_Timer">
    <w:altName w:val="Times New Roman Cyr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ntiqua"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hoolBook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S ??">
    <w:altName w:val="Malgun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OpenSymbol">
    <w:altName w:val="Courier New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FreeSans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ios">
    <w:altName w:val="Helios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131"/>
      <w:lvlText w:val="%1."/>
      <w:lvlJc w:val="left"/>
      <w:pPr>
        <w:tabs>
          <w:tab w:val="left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FFFFFF82"/>
    <w:multiLevelType w:val="singleLevel"/>
    <w:tmpl w:val="FFFFFF82"/>
    <w:lvl w:ilvl="0">
      <w:start w:val="1"/>
      <w:numFmt w:val="bullet"/>
      <w:pStyle w:val="Tst-question"/>
      <w:lvlText w:val=""/>
      <w:lvlJc w:val="left"/>
      <w:pPr>
        <w:tabs>
          <w:tab w:val="left" w:pos="926"/>
        </w:tabs>
        <w:ind w:left="926" w:hanging="360"/>
      </w:pPr>
    </w:lvl>
  </w:abstractNum>
  <w:abstractNum w:abstractNumId="2" w15:restartNumberingAfterBreak="0">
    <w:nsid w:val="FFFFFF83"/>
    <w:multiLevelType w:val="singleLevel"/>
    <w:tmpl w:val="FFFFFF83"/>
    <w:lvl w:ilvl="0">
      <w:start w:val="1"/>
      <w:numFmt w:val="decimal"/>
      <w:pStyle w:val="3"/>
      <w:lvlText w:val="%1."/>
      <w:lvlJc w:val="left"/>
      <w:pPr>
        <w:ind w:left="720" w:hanging="360"/>
      </w:pPr>
      <w:rPr>
        <w:rFonts w:cs="Times New Roman"/>
      </w:rPr>
    </w:lvl>
  </w:abstractNum>
  <w:abstractNum w:abstractNumId="3" w15:restartNumberingAfterBreak="0">
    <w:nsid w:val="FFFFFF88"/>
    <w:multiLevelType w:val="singleLevel"/>
    <w:tmpl w:val="FFFFFF88"/>
    <w:lvl w:ilvl="0">
      <w:start w:val="1"/>
      <w:numFmt w:val="decimal"/>
      <w:pStyle w:val="-31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</w:abstractNum>
  <w:abstractNum w:abstractNumId="4" w15:restartNumberingAfterBreak="0">
    <w:nsid w:val="FFFFFF89"/>
    <w:multiLevelType w:val="singleLevel"/>
    <w:tmpl w:val="FFFFFF89"/>
    <w:lvl w:ilvl="0">
      <w:start w:val="1"/>
      <w:numFmt w:val="bullet"/>
      <w:pStyle w:val="0752"/>
      <w:lvlText w:val="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FFFFFFFE"/>
    <w:multiLevelType w:val="singleLevel"/>
    <w:tmpl w:val="FFFFFFFE"/>
    <w:lvl w:ilvl="0">
      <w:numFmt w:val="bullet"/>
      <w:lvlText w:val="*"/>
      <w:lvlJc w:val="left"/>
    </w:lvl>
  </w:abstractNum>
  <w:abstractNum w:abstractNumId="6" w15:restartNumberingAfterBreak="0">
    <w:nsid w:val="0A3C56B8"/>
    <w:multiLevelType w:val="multilevel"/>
    <w:tmpl w:val="0A3C56B8"/>
    <w:lvl w:ilvl="0">
      <w:start w:val="1"/>
      <w:numFmt w:val="decimal"/>
      <w:lvlText w:val="%1."/>
      <w:lvlJc w:val="left"/>
      <w:pPr>
        <w:tabs>
          <w:tab w:val="left" w:pos="1260"/>
        </w:tabs>
        <w:ind w:left="12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3450138"/>
    <w:multiLevelType w:val="multilevel"/>
    <w:tmpl w:val="13450138"/>
    <w:lvl w:ilvl="0">
      <w:start w:val="1"/>
      <w:numFmt w:val="decimal"/>
      <w:pStyle w:val="a"/>
      <w:lvlText w:val="%1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7200"/>
        </w:tabs>
        <w:ind w:left="7200" w:hanging="180"/>
      </w:pPr>
      <w:rPr>
        <w:rFonts w:cs="Times New Roman"/>
      </w:rPr>
    </w:lvl>
  </w:abstractNum>
  <w:abstractNum w:abstractNumId="8" w15:restartNumberingAfterBreak="0">
    <w:nsid w:val="17AA16EB"/>
    <w:multiLevelType w:val="multilevel"/>
    <w:tmpl w:val="17AA16EB"/>
    <w:lvl w:ilvl="0">
      <w:start w:val="1"/>
      <w:numFmt w:val="decimal"/>
      <w:pStyle w:val="a0"/>
      <w:lvlText w:val="%1."/>
      <w:lvlJc w:val="left"/>
      <w:pPr>
        <w:tabs>
          <w:tab w:val="left" w:pos="0"/>
        </w:tabs>
        <w:ind w:left="113" w:hanging="113"/>
      </w:pPr>
      <w:rPr>
        <w:rFonts w:cs="Times New Roman"/>
      </w:rPr>
    </w:lvl>
    <w:lvl w:ilvl="1">
      <w:start w:val="1"/>
      <w:numFmt w:val="upperLetter"/>
      <w:lvlText w:val="%2)"/>
      <w:lvlJc w:val="left"/>
      <w:pPr>
        <w:tabs>
          <w:tab w:val="left" w:pos="0"/>
        </w:tabs>
        <w:ind w:left="454" w:hanging="114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left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  <w:rPr>
        <w:rFonts w:cs="Times New Roman"/>
      </w:rPr>
    </w:lvl>
  </w:abstractNum>
  <w:abstractNum w:abstractNumId="9" w15:restartNumberingAfterBreak="0">
    <w:nsid w:val="19F863BE"/>
    <w:multiLevelType w:val="hybridMultilevel"/>
    <w:tmpl w:val="12A8F6B2"/>
    <w:lvl w:ilvl="0" w:tplc="300C9618">
      <w:start w:val="1"/>
      <w:numFmt w:val="decimal"/>
      <w:lvlText w:val="%1"/>
      <w:lvlJc w:val="left"/>
      <w:pPr>
        <w:tabs>
          <w:tab w:val="num" w:pos="862"/>
        </w:tabs>
        <w:ind w:left="862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9744A98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238715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A08FB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D8A491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E840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8FC0F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B0F08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A040C0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D034241"/>
    <w:multiLevelType w:val="multilevel"/>
    <w:tmpl w:val="1D034241"/>
    <w:lvl w:ilvl="0">
      <w:start w:val="1"/>
      <w:numFmt w:val="decimal"/>
      <w:pStyle w:val="2"/>
      <w:lvlText w:val="%1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E625B74"/>
    <w:multiLevelType w:val="hybridMultilevel"/>
    <w:tmpl w:val="6F1E62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115650D"/>
    <w:multiLevelType w:val="multilevel"/>
    <w:tmpl w:val="2115650D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D7873AF"/>
    <w:multiLevelType w:val="multilevel"/>
    <w:tmpl w:val="3D7873AF"/>
    <w:lvl w:ilvl="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3F5A110E"/>
    <w:multiLevelType w:val="multilevel"/>
    <w:tmpl w:val="A5E60C28"/>
    <w:lvl w:ilvl="0">
      <w:start w:val="1"/>
      <w:numFmt w:val="decimal"/>
      <w:lvlText w:val="%1."/>
      <w:lvlJc w:val="left"/>
      <w:pPr>
        <w:tabs>
          <w:tab w:val="left" w:pos="1400"/>
        </w:tabs>
        <w:ind w:left="140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left" w:pos="2120"/>
        </w:tabs>
        <w:ind w:left="21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840"/>
        </w:tabs>
        <w:ind w:left="28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3560"/>
        </w:tabs>
        <w:ind w:left="35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4280"/>
        </w:tabs>
        <w:ind w:left="42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5000"/>
        </w:tabs>
        <w:ind w:left="50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720"/>
        </w:tabs>
        <w:ind w:left="57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6440"/>
        </w:tabs>
        <w:ind w:left="64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7160"/>
        </w:tabs>
        <w:ind w:left="7160" w:hanging="180"/>
      </w:pPr>
      <w:rPr>
        <w:rFonts w:cs="Times New Roman"/>
      </w:rPr>
    </w:lvl>
  </w:abstractNum>
  <w:abstractNum w:abstractNumId="15" w15:restartNumberingAfterBreak="0">
    <w:nsid w:val="4505123A"/>
    <w:multiLevelType w:val="hybridMultilevel"/>
    <w:tmpl w:val="CF7ECB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47E85579"/>
    <w:multiLevelType w:val="multilevel"/>
    <w:tmpl w:val="47E85579"/>
    <w:lvl w:ilvl="0">
      <w:start w:val="1"/>
      <w:numFmt w:val="decimal"/>
      <w:lvlText w:val="%1."/>
      <w:lvlJc w:val="left"/>
      <w:pPr>
        <w:tabs>
          <w:tab w:val="left" w:pos="0"/>
        </w:tabs>
        <w:ind w:left="113" w:hanging="113"/>
      </w:pPr>
      <w:rPr>
        <w:rFonts w:cs="Times New Roman"/>
      </w:rPr>
    </w:lvl>
    <w:lvl w:ilvl="1">
      <w:start w:val="1"/>
      <w:numFmt w:val="upperLetter"/>
      <w:lvlText w:val="%2)"/>
      <w:lvlJc w:val="left"/>
      <w:pPr>
        <w:tabs>
          <w:tab w:val="left" w:pos="0"/>
        </w:tabs>
        <w:ind w:left="454" w:hanging="114"/>
      </w:pPr>
      <w:rPr>
        <w:rFonts w:cs="Times New Roman"/>
      </w:rPr>
    </w:lvl>
    <w:lvl w:ilvl="2">
      <w:start w:val="1"/>
      <w:numFmt w:val="none"/>
      <w:lvlText w:val="%3"/>
      <w:lvlJc w:val="left"/>
      <w:pPr>
        <w:tabs>
          <w:tab w:val="left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  <w:rPr>
        <w:rFonts w:cs="Times New Roman"/>
      </w:rPr>
    </w:lvl>
  </w:abstractNum>
  <w:abstractNum w:abstractNumId="17" w15:restartNumberingAfterBreak="0">
    <w:nsid w:val="4BB51533"/>
    <w:multiLevelType w:val="multilevel"/>
    <w:tmpl w:val="4BB51533"/>
    <w:lvl w:ilvl="0">
      <w:start w:val="1"/>
      <w:numFmt w:val="bullet"/>
      <w:pStyle w:val="1"/>
      <w:lvlText w:val=""/>
      <w:lvlJc w:val="left"/>
      <w:pPr>
        <w:tabs>
          <w:tab w:val="left" w:pos="1440"/>
        </w:tabs>
        <w:ind w:left="1440" w:hanging="360"/>
      </w:pPr>
    </w:lvl>
    <w:lvl w:ilvl="1">
      <w:start w:val="1"/>
      <w:numFmt w:val="bullet"/>
      <w:lvlText w:val="o"/>
      <w:lvlJc w:val="left"/>
      <w:pPr>
        <w:tabs>
          <w:tab w:val="left" w:pos="2160"/>
        </w:tabs>
        <w:ind w:left="2160" w:hanging="360"/>
      </w:pPr>
    </w:lvl>
    <w:lvl w:ilvl="2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</w:lvl>
    <w:lvl w:ilvl="3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</w:lvl>
    <w:lvl w:ilvl="4">
      <w:start w:val="1"/>
      <w:numFmt w:val="bullet"/>
      <w:lvlText w:val="o"/>
      <w:lvlJc w:val="left"/>
      <w:pPr>
        <w:tabs>
          <w:tab w:val="left" w:pos="4320"/>
        </w:tabs>
        <w:ind w:left="4320" w:hanging="360"/>
      </w:pPr>
    </w:lvl>
    <w:lvl w:ilvl="5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</w:lvl>
    <w:lvl w:ilvl="6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</w:lvl>
    <w:lvl w:ilvl="7">
      <w:start w:val="1"/>
      <w:numFmt w:val="bullet"/>
      <w:lvlText w:val="o"/>
      <w:lvlJc w:val="left"/>
      <w:pPr>
        <w:tabs>
          <w:tab w:val="left" w:pos="6480"/>
        </w:tabs>
        <w:ind w:left="6480" w:hanging="360"/>
      </w:pPr>
    </w:lvl>
    <w:lvl w:ilvl="8">
      <w:start w:val="1"/>
      <w:numFmt w:val="bullet"/>
      <w:lvlText w:val=""/>
      <w:lvlJc w:val="left"/>
      <w:pPr>
        <w:tabs>
          <w:tab w:val="left" w:pos="7200"/>
        </w:tabs>
        <w:ind w:left="7200" w:hanging="360"/>
      </w:pPr>
    </w:lvl>
  </w:abstractNum>
  <w:abstractNum w:abstractNumId="18" w15:restartNumberingAfterBreak="0">
    <w:nsid w:val="63CA796F"/>
    <w:multiLevelType w:val="multilevel"/>
    <w:tmpl w:val="63CA796F"/>
    <w:lvl w:ilvl="0">
      <w:start w:val="1"/>
      <w:numFmt w:val="bullet"/>
      <w:lvlText w:val=""/>
      <w:lvlJc w:val="left"/>
      <w:pPr>
        <w:tabs>
          <w:tab w:val="left" w:pos="540"/>
        </w:tabs>
        <w:ind w:left="54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65CE6C88"/>
    <w:multiLevelType w:val="multilevel"/>
    <w:tmpl w:val="65CE6C88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 w15:restartNumberingAfterBreak="0">
    <w:nsid w:val="6AEC3B96"/>
    <w:multiLevelType w:val="multilevel"/>
    <w:tmpl w:val="AE5CA070"/>
    <w:lvl w:ilvl="0">
      <w:start w:val="1"/>
      <w:numFmt w:val="decimal"/>
      <w:lvlText w:val="%1."/>
      <w:lvlJc w:val="left"/>
      <w:pPr>
        <w:tabs>
          <w:tab w:val="left" w:pos="1174"/>
        </w:tabs>
        <w:ind w:left="1174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left" w:pos="1894"/>
        </w:tabs>
        <w:ind w:left="189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614"/>
        </w:tabs>
        <w:ind w:left="261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3334"/>
        </w:tabs>
        <w:ind w:left="333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4054"/>
        </w:tabs>
        <w:ind w:left="405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774"/>
        </w:tabs>
        <w:ind w:left="477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494"/>
        </w:tabs>
        <w:ind w:left="549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6214"/>
        </w:tabs>
        <w:ind w:left="621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934"/>
        </w:tabs>
        <w:ind w:left="6934" w:hanging="180"/>
      </w:pPr>
      <w:rPr>
        <w:rFonts w:cs="Times New Roman"/>
      </w:rPr>
    </w:lvl>
  </w:abstractNum>
  <w:abstractNum w:abstractNumId="21" w15:restartNumberingAfterBreak="0">
    <w:nsid w:val="6CB81905"/>
    <w:multiLevelType w:val="multilevel"/>
    <w:tmpl w:val="6CB81905"/>
    <w:lvl w:ilvl="0">
      <w:start w:val="1"/>
      <w:numFmt w:val="decimal"/>
      <w:pStyle w:val="a1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70E54E5A"/>
    <w:multiLevelType w:val="hybridMultilevel"/>
    <w:tmpl w:val="2E7A554A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714D5789"/>
    <w:multiLevelType w:val="multilevel"/>
    <w:tmpl w:val="714D5789"/>
    <w:lvl w:ilvl="0">
      <w:start w:val="1"/>
      <w:numFmt w:val="decimal"/>
      <w:pStyle w:val="21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71AE6FB9"/>
    <w:multiLevelType w:val="multilevel"/>
    <w:tmpl w:val="71AE6FB9"/>
    <w:lvl w:ilvl="0">
      <w:start w:val="1"/>
      <w:numFmt w:val="decimal"/>
      <w:lvlText w:val="%1."/>
      <w:lvlJc w:val="left"/>
      <w:pPr>
        <w:tabs>
          <w:tab w:val="left" w:pos="417"/>
        </w:tabs>
        <w:ind w:left="417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137"/>
        </w:tabs>
        <w:ind w:left="113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857"/>
        </w:tabs>
        <w:ind w:left="185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577"/>
        </w:tabs>
        <w:ind w:left="257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297"/>
        </w:tabs>
        <w:ind w:left="329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017"/>
        </w:tabs>
        <w:ind w:left="401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4737"/>
        </w:tabs>
        <w:ind w:left="473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457"/>
        </w:tabs>
        <w:ind w:left="545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177"/>
        </w:tabs>
        <w:ind w:left="6177" w:hanging="180"/>
      </w:pPr>
      <w:rPr>
        <w:rFonts w:cs="Times New Roman"/>
      </w:rPr>
    </w:lvl>
  </w:abstractNum>
  <w:abstractNum w:abstractNumId="25" w15:restartNumberingAfterBreak="0">
    <w:nsid w:val="724E6256"/>
    <w:multiLevelType w:val="multilevel"/>
    <w:tmpl w:val="724E6256"/>
    <w:lvl w:ilvl="0">
      <w:start w:val="1"/>
      <w:numFmt w:val="bullet"/>
      <w:lvlText w:val=""/>
      <w:lvlJc w:val="left"/>
      <w:pPr>
        <w:tabs>
          <w:tab w:val="left" w:pos="437"/>
        </w:tabs>
        <w:ind w:left="437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797"/>
        </w:tabs>
        <w:ind w:left="797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left" w:pos="1517"/>
        </w:tabs>
        <w:ind w:left="1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237"/>
        </w:tabs>
        <w:ind w:left="2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57"/>
        </w:tabs>
        <w:ind w:left="295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3677"/>
        </w:tabs>
        <w:ind w:left="3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97"/>
        </w:tabs>
        <w:ind w:left="4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117"/>
        </w:tabs>
        <w:ind w:left="511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5837"/>
        </w:tabs>
        <w:ind w:left="5837" w:hanging="360"/>
      </w:pPr>
      <w:rPr>
        <w:rFonts w:ascii="Wingdings" w:hAnsi="Wingdings" w:hint="default"/>
      </w:rPr>
    </w:lvl>
  </w:abstractNum>
  <w:abstractNum w:abstractNumId="26" w15:restartNumberingAfterBreak="0">
    <w:nsid w:val="7C86031B"/>
    <w:multiLevelType w:val="multilevel"/>
    <w:tmpl w:val="7C86031B"/>
    <w:lvl w:ilvl="0">
      <w:start w:val="1"/>
      <w:numFmt w:val="bullet"/>
      <w:lvlText w:val=""/>
      <w:lvlJc w:val="left"/>
      <w:pPr>
        <w:tabs>
          <w:tab w:val="left" w:pos="900"/>
        </w:tabs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1"/>
  </w:num>
  <w:num w:numId="3">
    <w:abstractNumId w:val="7"/>
  </w:num>
  <w:num w:numId="4">
    <w:abstractNumId w:val="17"/>
  </w:num>
  <w:num w:numId="5">
    <w:abstractNumId w:val="1"/>
  </w:num>
  <w:num w:numId="6">
    <w:abstractNumId w:val="8"/>
  </w:num>
  <w:num w:numId="7">
    <w:abstractNumId w:val="0"/>
  </w:num>
  <w:num w:numId="8">
    <w:abstractNumId w:val="4"/>
  </w:num>
  <w:num w:numId="9">
    <w:abstractNumId w:val="10"/>
  </w:num>
  <w:num w:numId="10">
    <w:abstractNumId w:val="23"/>
  </w:num>
  <w:num w:numId="11">
    <w:abstractNumId w:val="3"/>
  </w:num>
  <w:num w:numId="12">
    <w:abstractNumId w:val="25"/>
  </w:num>
  <w:num w:numId="1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6"/>
  </w:num>
  <w:num w:numId="15">
    <w:abstractNumId w:val="5"/>
    <w:lvlOverride w:ilvl="0">
      <w:lvl w:ilvl="0">
        <w:numFmt w:val="bullet"/>
        <w:lvlText w:val="-"/>
        <w:legacy w:legacy="1" w:legacySpace="0" w:legacyIndent="130"/>
        <w:lvlJc w:val="left"/>
      </w:lvl>
    </w:lvlOverride>
  </w:num>
  <w:num w:numId="16">
    <w:abstractNumId w:val="24"/>
  </w:num>
  <w:num w:numId="17">
    <w:abstractNumId w:val="14"/>
  </w:num>
  <w:num w:numId="18">
    <w:abstractNumId w:val="6"/>
  </w:num>
  <w:num w:numId="19">
    <w:abstractNumId w:val="20"/>
  </w:num>
  <w:num w:numId="20">
    <w:abstractNumId w:val="16"/>
  </w:num>
  <w:num w:numId="21">
    <w:abstractNumId w:val="12"/>
  </w:num>
  <w:num w:numId="22">
    <w:abstractNumId w:val="19"/>
  </w:num>
  <w:num w:numId="23">
    <w:abstractNumId w:val="9"/>
  </w:num>
  <w:num w:numId="24">
    <w:abstractNumId w:val="11"/>
  </w:num>
  <w:num w:numId="25">
    <w:abstractNumId w:val="15"/>
  </w:num>
  <w:num w:numId="2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</w:num>
  <w:num w:numId="28">
    <w:abstractNumId w:val="25"/>
  </w:num>
  <w:num w:numId="2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4A32ED"/>
    <w:rsid w:val="00036FEF"/>
    <w:rsid w:val="00084B91"/>
    <w:rsid w:val="000C7654"/>
    <w:rsid w:val="000C7866"/>
    <w:rsid w:val="0010717D"/>
    <w:rsid w:val="00136883"/>
    <w:rsid w:val="001917EB"/>
    <w:rsid w:val="002A0280"/>
    <w:rsid w:val="002E1BEB"/>
    <w:rsid w:val="00390E70"/>
    <w:rsid w:val="004125CA"/>
    <w:rsid w:val="004237F2"/>
    <w:rsid w:val="00496289"/>
    <w:rsid w:val="004A32ED"/>
    <w:rsid w:val="0051302D"/>
    <w:rsid w:val="00571BD0"/>
    <w:rsid w:val="005A0DEF"/>
    <w:rsid w:val="005B31CE"/>
    <w:rsid w:val="005D2178"/>
    <w:rsid w:val="00600677"/>
    <w:rsid w:val="00626F4D"/>
    <w:rsid w:val="006564D2"/>
    <w:rsid w:val="0065717A"/>
    <w:rsid w:val="00674E04"/>
    <w:rsid w:val="006A2917"/>
    <w:rsid w:val="00831313"/>
    <w:rsid w:val="009023B7"/>
    <w:rsid w:val="00952061"/>
    <w:rsid w:val="009D609E"/>
    <w:rsid w:val="009F06C4"/>
    <w:rsid w:val="009F111C"/>
    <w:rsid w:val="00A17786"/>
    <w:rsid w:val="00A5192B"/>
    <w:rsid w:val="00A82094"/>
    <w:rsid w:val="00A93348"/>
    <w:rsid w:val="00B8465E"/>
    <w:rsid w:val="00B93909"/>
    <w:rsid w:val="00B9490B"/>
    <w:rsid w:val="00BC3515"/>
    <w:rsid w:val="00BF2D3F"/>
    <w:rsid w:val="00C23D40"/>
    <w:rsid w:val="00C25534"/>
    <w:rsid w:val="00C54611"/>
    <w:rsid w:val="00C66DB4"/>
    <w:rsid w:val="00C76F84"/>
    <w:rsid w:val="00CB043F"/>
    <w:rsid w:val="00D51CCC"/>
    <w:rsid w:val="00DB107D"/>
    <w:rsid w:val="00E72C6F"/>
    <w:rsid w:val="00E950C3"/>
    <w:rsid w:val="00E958E4"/>
    <w:rsid w:val="00F26BD7"/>
    <w:rsid w:val="00F7676D"/>
    <w:rsid w:val="00FA61C8"/>
    <w:rsid w:val="00FD4AC4"/>
    <w:rsid w:val="00FD6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F21D6"/>
  <w15:docId w15:val="{D3A4FFBB-5AD7-455E-B60C-467DDAD11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/>
    <w:lsdException w:name="Normal Indent" w:semiHidden="1" w:unhideWhenUsed="1" w:qFormat="1"/>
    <w:lsdException w:name="footnote text" w:semiHidden="1" w:uiPriority="0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 w:qFormat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0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 w:qFormat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 w:qFormat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4A32ED"/>
    <w:pPr>
      <w:widowControl w:val="0"/>
      <w:snapToGrid w:val="0"/>
      <w:spacing w:before="100" w:after="10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10">
    <w:name w:val="heading 1"/>
    <w:basedOn w:val="a2"/>
    <w:next w:val="a2"/>
    <w:link w:val="12"/>
    <w:qFormat/>
    <w:rsid w:val="004A32ED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0"/>
    </w:pPr>
    <w:rPr>
      <w:rFonts w:ascii="PragmaticaCTT" w:hAnsi="PragmaticaCTT"/>
      <w:sz w:val="20"/>
    </w:rPr>
  </w:style>
  <w:style w:type="paragraph" w:styleId="20">
    <w:name w:val="heading 2"/>
    <w:basedOn w:val="10"/>
    <w:next w:val="a2"/>
    <w:link w:val="23"/>
    <w:qFormat/>
    <w:rsid w:val="004A32ED"/>
    <w:pPr>
      <w:outlineLvl w:val="1"/>
    </w:pPr>
  </w:style>
  <w:style w:type="paragraph" w:styleId="30">
    <w:name w:val="heading 3"/>
    <w:basedOn w:val="a2"/>
    <w:next w:val="a2"/>
    <w:link w:val="32"/>
    <w:qFormat/>
    <w:rsid w:val="004A32ED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2"/>
    </w:pPr>
    <w:rPr>
      <w:rFonts w:ascii="PragmaticaCTT" w:hAnsi="PragmaticaCTT"/>
      <w:sz w:val="20"/>
    </w:rPr>
  </w:style>
  <w:style w:type="paragraph" w:styleId="4">
    <w:name w:val="heading 4"/>
    <w:basedOn w:val="a2"/>
    <w:next w:val="a2"/>
    <w:link w:val="40"/>
    <w:uiPriority w:val="99"/>
    <w:qFormat/>
    <w:rsid w:val="004A32ED"/>
    <w:pPr>
      <w:keepNext/>
      <w:widowControl/>
      <w:snapToGrid/>
      <w:spacing w:before="0" w:after="0"/>
      <w:outlineLvl w:val="3"/>
    </w:pPr>
    <w:rPr>
      <w:rFonts w:eastAsia="Times New Roman"/>
    </w:rPr>
  </w:style>
  <w:style w:type="paragraph" w:styleId="5">
    <w:name w:val="heading 5"/>
    <w:basedOn w:val="a2"/>
    <w:next w:val="a2"/>
    <w:link w:val="50"/>
    <w:uiPriority w:val="99"/>
    <w:qFormat/>
    <w:rsid w:val="004A32ED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4"/>
    </w:pPr>
    <w:rPr>
      <w:rFonts w:ascii="PragmaticaCTT" w:eastAsia="Times New Roman" w:hAnsi="PragmaticaCTT" w:cs="PragmaticaCTT"/>
      <w:sz w:val="20"/>
    </w:rPr>
  </w:style>
  <w:style w:type="paragraph" w:styleId="6">
    <w:name w:val="heading 6"/>
    <w:basedOn w:val="a2"/>
    <w:next w:val="a2"/>
    <w:link w:val="60"/>
    <w:uiPriority w:val="99"/>
    <w:qFormat/>
    <w:rsid w:val="004A32ED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5"/>
    </w:pPr>
    <w:rPr>
      <w:rFonts w:ascii="PragmaticaCTT" w:eastAsia="Times New Roman" w:hAnsi="PragmaticaCTT" w:cs="PragmaticaCTT"/>
      <w:sz w:val="20"/>
    </w:rPr>
  </w:style>
  <w:style w:type="paragraph" w:styleId="7">
    <w:name w:val="heading 7"/>
    <w:basedOn w:val="a2"/>
    <w:next w:val="a2"/>
    <w:link w:val="70"/>
    <w:uiPriority w:val="99"/>
    <w:qFormat/>
    <w:rsid w:val="004A32ED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6"/>
    </w:pPr>
    <w:rPr>
      <w:rFonts w:ascii="PragmaticaCTT" w:eastAsia="Times New Roman" w:hAnsi="PragmaticaCTT" w:cs="PragmaticaCTT"/>
      <w:sz w:val="20"/>
    </w:rPr>
  </w:style>
  <w:style w:type="paragraph" w:styleId="8">
    <w:name w:val="heading 8"/>
    <w:basedOn w:val="a2"/>
    <w:next w:val="a2"/>
    <w:link w:val="80"/>
    <w:uiPriority w:val="99"/>
    <w:qFormat/>
    <w:rsid w:val="004A32ED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styleId="9">
    <w:name w:val="heading 9"/>
    <w:basedOn w:val="a2"/>
    <w:next w:val="a2"/>
    <w:link w:val="90"/>
    <w:uiPriority w:val="99"/>
    <w:qFormat/>
    <w:rsid w:val="004A32ED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8"/>
    </w:pPr>
    <w:rPr>
      <w:rFonts w:ascii="PragmaticaCTT" w:eastAsia="Times New Roman" w:hAnsi="PragmaticaCTT" w:cs="PragmaticaCTT"/>
      <w:sz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qFormat/>
    <w:rsid w:val="004A32E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2">
    <w:name w:val="Заголовок 2 Знак"/>
    <w:basedOn w:val="a3"/>
    <w:qFormat/>
    <w:rsid w:val="004A32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1">
    <w:name w:val="Заголовок 3 Знак"/>
    <w:basedOn w:val="a3"/>
    <w:qFormat/>
    <w:rsid w:val="004A32ED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ru-RU"/>
    </w:rPr>
  </w:style>
  <w:style w:type="character" w:customStyle="1" w:styleId="40">
    <w:name w:val="Заголовок 4 Знак"/>
    <w:basedOn w:val="a3"/>
    <w:link w:val="4"/>
    <w:uiPriority w:val="99"/>
    <w:qFormat/>
    <w:rsid w:val="004A32E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3"/>
    <w:link w:val="5"/>
    <w:uiPriority w:val="99"/>
    <w:qFormat/>
    <w:rsid w:val="004A32ED"/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60">
    <w:name w:val="Заголовок 6 Знак"/>
    <w:basedOn w:val="a3"/>
    <w:link w:val="6"/>
    <w:uiPriority w:val="99"/>
    <w:qFormat/>
    <w:rsid w:val="004A32ED"/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70">
    <w:name w:val="Заголовок 7 Знак"/>
    <w:basedOn w:val="a3"/>
    <w:link w:val="7"/>
    <w:uiPriority w:val="99"/>
    <w:qFormat/>
    <w:rsid w:val="004A32ED"/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80">
    <w:name w:val="Заголовок 8 Знак"/>
    <w:basedOn w:val="a3"/>
    <w:link w:val="8"/>
    <w:uiPriority w:val="99"/>
    <w:qFormat/>
    <w:rsid w:val="004A32ED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customStyle="1" w:styleId="90">
    <w:name w:val="Заголовок 9 Знак"/>
    <w:basedOn w:val="a3"/>
    <w:link w:val="9"/>
    <w:uiPriority w:val="99"/>
    <w:qFormat/>
    <w:rsid w:val="004A32ED"/>
    <w:rPr>
      <w:rFonts w:ascii="PragmaticaCTT" w:eastAsia="Times New Roman" w:hAnsi="PragmaticaCTT" w:cs="PragmaticaCTT"/>
      <w:sz w:val="20"/>
      <w:szCs w:val="20"/>
      <w:lang w:eastAsia="ru-RU"/>
    </w:rPr>
  </w:style>
  <w:style w:type="character" w:styleId="HTML">
    <w:name w:val="HTML Sample"/>
    <w:basedOn w:val="a3"/>
    <w:uiPriority w:val="99"/>
    <w:qFormat/>
    <w:rsid w:val="004A32ED"/>
    <w:rPr>
      <w:rFonts w:ascii="Courier New" w:hAnsi="Courier New" w:cs="Times New Roman"/>
    </w:rPr>
  </w:style>
  <w:style w:type="character" w:styleId="a6">
    <w:name w:val="FollowedHyperlink"/>
    <w:basedOn w:val="a3"/>
    <w:uiPriority w:val="99"/>
    <w:qFormat/>
    <w:rsid w:val="004A32ED"/>
    <w:rPr>
      <w:rFonts w:cs="Times New Roman"/>
      <w:color w:val="800080"/>
      <w:u w:val="single"/>
    </w:rPr>
  </w:style>
  <w:style w:type="character" w:styleId="a7">
    <w:name w:val="footnote reference"/>
    <w:basedOn w:val="a3"/>
    <w:uiPriority w:val="99"/>
    <w:qFormat/>
    <w:rsid w:val="004A32ED"/>
    <w:rPr>
      <w:rFonts w:cs="Times New Roman"/>
      <w:vertAlign w:val="superscript"/>
    </w:rPr>
  </w:style>
  <w:style w:type="character" w:styleId="a8">
    <w:name w:val="annotation reference"/>
    <w:basedOn w:val="a3"/>
    <w:uiPriority w:val="99"/>
    <w:qFormat/>
    <w:rsid w:val="004A32ED"/>
    <w:rPr>
      <w:rFonts w:cs="Times New Roman"/>
      <w:sz w:val="16"/>
    </w:rPr>
  </w:style>
  <w:style w:type="character" w:styleId="a9">
    <w:name w:val="endnote reference"/>
    <w:basedOn w:val="a3"/>
    <w:uiPriority w:val="99"/>
    <w:qFormat/>
    <w:rsid w:val="004A32ED"/>
    <w:rPr>
      <w:rFonts w:cs="Times New Roman"/>
      <w:vertAlign w:val="superscript"/>
    </w:rPr>
  </w:style>
  <w:style w:type="character" w:styleId="HTML0">
    <w:name w:val="HTML Acronym"/>
    <w:basedOn w:val="a3"/>
    <w:uiPriority w:val="99"/>
    <w:qFormat/>
    <w:rsid w:val="004A32ED"/>
    <w:rPr>
      <w:rFonts w:cs="Times New Roman"/>
    </w:rPr>
  </w:style>
  <w:style w:type="character" w:styleId="aa">
    <w:name w:val="Emphasis"/>
    <w:basedOn w:val="a3"/>
    <w:uiPriority w:val="99"/>
    <w:qFormat/>
    <w:rsid w:val="004A32ED"/>
    <w:rPr>
      <w:rFonts w:cs="Times New Roman"/>
      <w:i/>
    </w:rPr>
  </w:style>
  <w:style w:type="character" w:styleId="ab">
    <w:name w:val="Hyperlink"/>
    <w:basedOn w:val="a3"/>
    <w:qFormat/>
    <w:rsid w:val="004A32ED"/>
    <w:rPr>
      <w:rFonts w:cs="Times New Roman"/>
      <w:color w:val="000000"/>
      <w:u w:val="single"/>
    </w:rPr>
  </w:style>
  <w:style w:type="character" w:styleId="HTML1">
    <w:name w:val="HTML Code"/>
    <w:basedOn w:val="a3"/>
    <w:uiPriority w:val="99"/>
    <w:qFormat/>
    <w:rsid w:val="004A32ED"/>
    <w:rPr>
      <w:rFonts w:ascii="Courier New" w:hAnsi="Courier New" w:cs="Times New Roman"/>
      <w:sz w:val="20"/>
    </w:rPr>
  </w:style>
  <w:style w:type="character" w:styleId="ac">
    <w:name w:val="page number"/>
    <w:basedOn w:val="a3"/>
    <w:uiPriority w:val="99"/>
    <w:qFormat/>
    <w:rsid w:val="004A32ED"/>
    <w:rPr>
      <w:rFonts w:cs="Times New Roman"/>
    </w:rPr>
  </w:style>
  <w:style w:type="character" w:styleId="ad">
    <w:name w:val="line number"/>
    <w:basedOn w:val="a3"/>
    <w:uiPriority w:val="99"/>
    <w:qFormat/>
    <w:rsid w:val="004A32ED"/>
    <w:rPr>
      <w:rFonts w:cs="Times New Roman"/>
    </w:rPr>
  </w:style>
  <w:style w:type="character" w:styleId="HTML2">
    <w:name w:val="HTML Definition"/>
    <w:basedOn w:val="a3"/>
    <w:uiPriority w:val="99"/>
    <w:qFormat/>
    <w:rsid w:val="004A32ED"/>
    <w:rPr>
      <w:rFonts w:cs="Times New Roman"/>
      <w:i/>
    </w:rPr>
  </w:style>
  <w:style w:type="character" w:styleId="HTML3">
    <w:name w:val="HTML Variable"/>
    <w:basedOn w:val="a3"/>
    <w:uiPriority w:val="99"/>
    <w:qFormat/>
    <w:rsid w:val="004A32ED"/>
    <w:rPr>
      <w:rFonts w:cs="Times New Roman"/>
      <w:i/>
    </w:rPr>
  </w:style>
  <w:style w:type="character" w:styleId="HTML4">
    <w:name w:val="HTML Typewriter"/>
    <w:basedOn w:val="a3"/>
    <w:uiPriority w:val="99"/>
    <w:qFormat/>
    <w:rsid w:val="004A32ED"/>
    <w:rPr>
      <w:rFonts w:ascii="Courier New" w:hAnsi="Courier New" w:cs="Times New Roman"/>
      <w:sz w:val="20"/>
    </w:rPr>
  </w:style>
  <w:style w:type="character" w:styleId="ae">
    <w:name w:val="Strong"/>
    <w:basedOn w:val="a3"/>
    <w:uiPriority w:val="22"/>
    <w:qFormat/>
    <w:rsid w:val="004A32ED"/>
    <w:rPr>
      <w:rFonts w:cs="Times New Roman"/>
      <w:b/>
    </w:rPr>
  </w:style>
  <w:style w:type="character" w:styleId="HTML5">
    <w:name w:val="HTML Cite"/>
    <w:basedOn w:val="a3"/>
    <w:uiPriority w:val="99"/>
    <w:qFormat/>
    <w:rsid w:val="004A32ED"/>
    <w:rPr>
      <w:rFonts w:cs="Times New Roman"/>
      <w:i/>
    </w:rPr>
  </w:style>
  <w:style w:type="paragraph" w:styleId="af">
    <w:name w:val="Balloon Text"/>
    <w:basedOn w:val="a2"/>
    <w:link w:val="af0"/>
    <w:uiPriority w:val="99"/>
    <w:qFormat/>
    <w:rsid w:val="004A32ED"/>
    <w:pPr>
      <w:widowControl/>
      <w:snapToGrid/>
      <w:spacing w:before="0" w:after="0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3"/>
    <w:link w:val="af"/>
    <w:uiPriority w:val="99"/>
    <w:qFormat/>
    <w:rsid w:val="004A32ED"/>
    <w:rPr>
      <w:rFonts w:ascii="Tahoma" w:eastAsia="Times New Roman" w:hAnsi="Tahoma" w:cs="Tahoma"/>
      <w:sz w:val="16"/>
      <w:szCs w:val="16"/>
      <w:lang w:eastAsia="ru-RU"/>
    </w:rPr>
  </w:style>
  <w:style w:type="paragraph" w:styleId="24">
    <w:name w:val="Body Text 2"/>
    <w:basedOn w:val="a2"/>
    <w:link w:val="25"/>
    <w:uiPriority w:val="99"/>
    <w:qFormat/>
    <w:rsid w:val="004A32ED"/>
    <w:pPr>
      <w:widowControl/>
      <w:shd w:val="clear" w:color="auto" w:fill="FFFFFF"/>
      <w:snapToGrid/>
      <w:spacing w:before="233" w:after="0" w:line="360" w:lineRule="auto"/>
      <w:ind w:left="1701" w:hanging="567"/>
    </w:pPr>
    <w:rPr>
      <w:b/>
      <w:color w:val="000000"/>
      <w:spacing w:val="-5"/>
      <w:sz w:val="28"/>
    </w:rPr>
  </w:style>
  <w:style w:type="character" w:customStyle="1" w:styleId="25">
    <w:name w:val="Основной текст 2 Знак"/>
    <w:basedOn w:val="a3"/>
    <w:link w:val="24"/>
    <w:uiPriority w:val="99"/>
    <w:qFormat/>
    <w:rsid w:val="004A32ED"/>
    <w:rPr>
      <w:rFonts w:ascii="Times New Roman" w:eastAsia="Calibri" w:hAnsi="Times New Roman" w:cs="Times New Roman"/>
      <w:b/>
      <w:color w:val="000000"/>
      <w:spacing w:val="-5"/>
      <w:sz w:val="28"/>
      <w:szCs w:val="20"/>
      <w:shd w:val="clear" w:color="auto" w:fill="FFFFFF"/>
      <w:lang w:eastAsia="ru-RU"/>
    </w:rPr>
  </w:style>
  <w:style w:type="paragraph" w:styleId="51">
    <w:name w:val="List Number 5"/>
    <w:basedOn w:val="a2"/>
    <w:uiPriority w:val="99"/>
    <w:qFormat/>
    <w:rsid w:val="004A32ED"/>
    <w:pPr>
      <w:widowControl/>
      <w:tabs>
        <w:tab w:val="left" w:pos="851"/>
        <w:tab w:val="left" w:pos="1492"/>
      </w:tabs>
      <w:snapToGrid/>
      <w:spacing w:before="0" w:after="0"/>
      <w:ind w:left="1492" w:hanging="360"/>
    </w:pPr>
    <w:rPr>
      <w:rFonts w:eastAsia="Times New Roman"/>
      <w:szCs w:val="24"/>
    </w:rPr>
  </w:style>
  <w:style w:type="paragraph" w:styleId="af1">
    <w:name w:val="Normal Indent"/>
    <w:basedOn w:val="a2"/>
    <w:uiPriority w:val="99"/>
    <w:qFormat/>
    <w:rsid w:val="004A32ED"/>
    <w:pPr>
      <w:widowControl/>
      <w:snapToGrid/>
      <w:spacing w:before="0" w:after="0"/>
      <w:ind w:firstLine="720"/>
      <w:jc w:val="both"/>
    </w:pPr>
    <w:rPr>
      <w:rFonts w:eastAsia="Times New Roman"/>
      <w:sz w:val="28"/>
    </w:rPr>
  </w:style>
  <w:style w:type="paragraph" w:styleId="af2">
    <w:name w:val="Plain Text"/>
    <w:basedOn w:val="a2"/>
    <w:link w:val="af3"/>
    <w:qFormat/>
    <w:rsid w:val="004A32ED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character" w:customStyle="1" w:styleId="af3">
    <w:name w:val="Текст Знак"/>
    <w:basedOn w:val="a3"/>
    <w:link w:val="af2"/>
    <w:qFormat/>
    <w:rsid w:val="004A32ED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3">
    <w:name w:val="Body Text Indent 3"/>
    <w:basedOn w:val="a2"/>
    <w:link w:val="330"/>
    <w:uiPriority w:val="99"/>
    <w:qFormat/>
    <w:rsid w:val="004A32ED"/>
    <w:pPr>
      <w:widowControl/>
      <w:snapToGrid/>
      <w:spacing w:before="0" w:after="0" w:line="360" w:lineRule="auto"/>
      <w:ind w:firstLine="709"/>
      <w:jc w:val="both"/>
    </w:pPr>
    <w:rPr>
      <w:sz w:val="20"/>
    </w:rPr>
  </w:style>
  <w:style w:type="character" w:customStyle="1" w:styleId="34">
    <w:name w:val="Основной текст с отступом 3 Знак"/>
    <w:basedOn w:val="a3"/>
    <w:uiPriority w:val="99"/>
    <w:qFormat/>
    <w:rsid w:val="004A32ED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4">
    <w:name w:val="endnote text"/>
    <w:basedOn w:val="a2"/>
    <w:link w:val="af5"/>
    <w:uiPriority w:val="99"/>
    <w:qFormat/>
    <w:rsid w:val="004A32ED"/>
    <w:pPr>
      <w:autoSpaceDE w:val="0"/>
      <w:autoSpaceDN w:val="0"/>
      <w:adjustRightInd w:val="0"/>
      <w:snapToGrid/>
      <w:spacing w:before="0" w:after="0"/>
    </w:pPr>
    <w:rPr>
      <w:rFonts w:eastAsia="Times New Roman"/>
      <w:color w:val="000000"/>
    </w:rPr>
  </w:style>
  <w:style w:type="character" w:customStyle="1" w:styleId="af5">
    <w:name w:val="Текст концевой сноски Знак"/>
    <w:basedOn w:val="a3"/>
    <w:link w:val="af4"/>
    <w:uiPriority w:val="99"/>
    <w:qFormat/>
    <w:rsid w:val="004A32ED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f6">
    <w:name w:val="caption"/>
    <w:basedOn w:val="a2"/>
    <w:next w:val="a2"/>
    <w:uiPriority w:val="99"/>
    <w:qFormat/>
    <w:rsid w:val="004A32ED"/>
    <w:pPr>
      <w:widowControl/>
      <w:snapToGrid/>
      <w:spacing w:before="120" w:after="120" w:line="360" w:lineRule="auto"/>
      <w:jc w:val="both"/>
    </w:pPr>
    <w:rPr>
      <w:rFonts w:eastAsia="Times New Roman"/>
      <w:b/>
      <w:bCs/>
      <w:sz w:val="20"/>
      <w:lang w:val="en-US" w:eastAsia="en-US"/>
    </w:rPr>
  </w:style>
  <w:style w:type="paragraph" w:styleId="af7">
    <w:name w:val="annotation text"/>
    <w:basedOn w:val="a2"/>
    <w:link w:val="af8"/>
    <w:uiPriority w:val="99"/>
    <w:qFormat/>
    <w:rsid w:val="004A32ED"/>
    <w:pPr>
      <w:widowControl/>
      <w:snapToGrid/>
      <w:spacing w:before="0" w:after="0"/>
    </w:pPr>
    <w:rPr>
      <w:rFonts w:eastAsia="Times New Roman"/>
      <w:sz w:val="20"/>
    </w:rPr>
  </w:style>
  <w:style w:type="character" w:customStyle="1" w:styleId="af8">
    <w:name w:val="Текст примечания Знак"/>
    <w:basedOn w:val="a3"/>
    <w:link w:val="af7"/>
    <w:uiPriority w:val="99"/>
    <w:qFormat/>
    <w:rsid w:val="004A32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3">
    <w:name w:val="index 1"/>
    <w:basedOn w:val="a2"/>
    <w:next w:val="a2"/>
    <w:uiPriority w:val="99"/>
    <w:qFormat/>
    <w:rsid w:val="004A32ED"/>
    <w:pPr>
      <w:widowControl/>
      <w:suppressAutoHyphens/>
      <w:snapToGrid/>
      <w:spacing w:before="0" w:after="0"/>
      <w:ind w:left="240" w:hanging="240"/>
    </w:pPr>
    <w:rPr>
      <w:rFonts w:eastAsia="Times New Roman"/>
      <w:szCs w:val="24"/>
      <w:lang w:eastAsia="ar-SA"/>
    </w:rPr>
  </w:style>
  <w:style w:type="paragraph" w:styleId="af9">
    <w:name w:val="annotation subject"/>
    <w:basedOn w:val="af7"/>
    <w:next w:val="af7"/>
    <w:link w:val="afa"/>
    <w:uiPriority w:val="99"/>
    <w:qFormat/>
    <w:rsid w:val="004A32ED"/>
    <w:rPr>
      <w:rFonts w:ascii="Calibri" w:eastAsia="Calibri" w:hAnsi="Calibri"/>
      <w:sz w:val="16"/>
    </w:rPr>
  </w:style>
  <w:style w:type="character" w:customStyle="1" w:styleId="afa">
    <w:name w:val="Тема примечания Знак"/>
    <w:basedOn w:val="af8"/>
    <w:link w:val="af9"/>
    <w:uiPriority w:val="99"/>
    <w:qFormat/>
    <w:rsid w:val="004A32ED"/>
    <w:rPr>
      <w:rFonts w:ascii="Calibri" w:eastAsia="Calibri" w:hAnsi="Calibri" w:cs="Times New Roman"/>
      <w:sz w:val="16"/>
      <w:szCs w:val="20"/>
      <w:lang w:eastAsia="ru-RU"/>
    </w:rPr>
  </w:style>
  <w:style w:type="paragraph" w:styleId="afb">
    <w:name w:val="Document Map"/>
    <w:basedOn w:val="a2"/>
    <w:link w:val="afc"/>
    <w:uiPriority w:val="99"/>
    <w:qFormat/>
    <w:rsid w:val="004A32ED"/>
    <w:pPr>
      <w:widowControl/>
      <w:shd w:val="clear" w:color="auto" w:fill="000080"/>
      <w:snapToGrid/>
      <w:spacing w:before="0" w:after="0"/>
    </w:pPr>
    <w:rPr>
      <w:rFonts w:ascii="Tahoma" w:eastAsia="Times New Roman" w:hAnsi="Tahoma"/>
      <w:sz w:val="20"/>
    </w:rPr>
  </w:style>
  <w:style w:type="character" w:customStyle="1" w:styleId="afc">
    <w:name w:val="Схема документа Знак"/>
    <w:basedOn w:val="a3"/>
    <w:link w:val="afb"/>
    <w:uiPriority w:val="99"/>
    <w:qFormat/>
    <w:rsid w:val="004A32ED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afd">
    <w:name w:val="footnote text"/>
    <w:basedOn w:val="a2"/>
    <w:link w:val="afe"/>
    <w:qFormat/>
    <w:rsid w:val="004A32ED"/>
    <w:pPr>
      <w:widowControl/>
      <w:snapToGrid/>
      <w:spacing w:before="0" w:after="0" w:line="360" w:lineRule="auto"/>
      <w:ind w:firstLine="709"/>
      <w:jc w:val="both"/>
    </w:pPr>
    <w:rPr>
      <w:rFonts w:ascii="Courier New" w:hAnsi="Courier New"/>
      <w:color w:val="000000"/>
    </w:rPr>
  </w:style>
  <w:style w:type="character" w:customStyle="1" w:styleId="afe">
    <w:name w:val="Текст сноски Знак"/>
    <w:basedOn w:val="a3"/>
    <w:link w:val="afd"/>
    <w:qFormat/>
    <w:rsid w:val="004A32ED"/>
    <w:rPr>
      <w:rFonts w:ascii="Courier New" w:eastAsia="Calibri" w:hAnsi="Courier New" w:cs="Times New Roman"/>
      <w:color w:val="000000"/>
      <w:sz w:val="24"/>
      <w:szCs w:val="20"/>
      <w:lang w:eastAsia="ru-RU"/>
    </w:rPr>
  </w:style>
  <w:style w:type="paragraph" w:styleId="81">
    <w:name w:val="toc 8"/>
    <w:basedOn w:val="a2"/>
    <w:next w:val="a2"/>
    <w:uiPriority w:val="99"/>
    <w:qFormat/>
    <w:rsid w:val="004A32ED"/>
    <w:pPr>
      <w:widowControl/>
      <w:snapToGrid/>
      <w:spacing w:before="0" w:line="276" w:lineRule="auto"/>
      <w:ind w:left="1540"/>
    </w:pPr>
    <w:rPr>
      <w:rFonts w:ascii="Calibri" w:eastAsia="Times New Roman" w:hAnsi="Calibri"/>
      <w:sz w:val="22"/>
      <w:szCs w:val="22"/>
    </w:rPr>
  </w:style>
  <w:style w:type="paragraph" w:styleId="3">
    <w:name w:val="List Number 3"/>
    <w:basedOn w:val="a2"/>
    <w:uiPriority w:val="99"/>
    <w:qFormat/>
    <w:rsid w:val="004A32ED"/>
    <w:pPr>
      <w:widowControl/>
      <w:numPr>
        <w:numId w:val="1"/>
      </w:numPr>
      <w:tabs>
        <w:tab w:val="left" w:pos="0"/>
        <w:tab w:val="left" w:pos="851"/>
        <w:tab w:val="left" w:pos="926"/>
      </w:tabs>
      <w:snapToGrid/>
      <w:spacing w:before="0" w:after="0"/>
      <w:ind w:left="926"/>
    </w:pPr>
    <w:rPr>
      <w:rFonts w:eastAsia="Times New Roman"/>
      <w:szCs w:val="24"/>
    </w:rPr>
  </w:style>
  <w:style w:type="paragraph" w:styleId="HTML6">
    <w:name w:val="HTML Address"/>
    <w:basedOn w:val="a2"/>
    <w:link w:val="HTML7"/>
    <w:uiPriority w:val="99"/>
    <w:qFormat/>
    <w:rsid w:val="004A32ED"/>
    <w:pPr>
      <w:widowControl/>
      <w:snapToGrid/>
      <w:spacing w:before="0" w:after="0"/>
    </w:pPr>
    <w:rPr>
      <w:rFonts w:ascii="Calibri" w:hAnsi="Calibri"/>
      <w:i/>
    </w:rPr>
  </w:style>
  <w:style w:type="character" w:customStyle="1" w:styleId="HTML7">
    <w:name w:val="Адрес HTML Знак"/>
    <w:basedOn w:val="a3"/>
    <w:link w:val="HTML6"/>
    <w:uiPriority w:val="99"/>
    <w:qFormat/>
    <w:rsid w:val="004A32ED"/>
    <w:rPr>
      <w:rFonts w:ascii="Calibri" w:eastAsia="Calibri" w:hAnsi="Calibri" w:cs="Times New Roman"/>
      <w:i/>
      <w:sz w:val="24"/>
      <w:szCs w:val="20"/>
      <w:lang w:eastAsia="ru-RU"/>
    </w:rPr>
  </w:style>
  <w:style w:type="paragraph" w:styleId="aff">
    <w:name w:val="header"/>
    <w:basedOn w:val="a2"/>
    <w:link w:val="aff0"/>
    <w:uiPriority w:val="99"/>
    <w:qFormat/>
    <w:rsid w:val="004A32ED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aff0">
    <w:name w:val="Верхний колонтитул Знак"/>
    <w:basedOn w:val="a3"/>
    <w:link w:val="aff"/>
    <w:uiPriority w:val="99"/>
    <w:qFormat/>
    <w:rsid w:val="004A32ED"/>
    <w:rPr>
      <w:rFonts w:ascii="Arial" w:eastAsia="Times New Roman" w:hAnsi="Arial" w:cs="Times New Roman"/>
      <w:sz w:val="24"/>
      <w:szCs w:val="20"/>
      <w:lang w:eastAsia="ru-RU"/>
    </w:rPr>
  </w:style>
  <w:style w:type="paragraph" w:styleId="91">
    <w:name w:val="toc 9"/>
    <w:basedOn w:val="a2"/>
    <w:next w:val="a2"/>
    <w:uiPriority w:val="99"/>
    <w:rsid w:val="004A32ED"/>
    <w:pPr>
      <w:widowControl/>
      <w:snapToGrid/>
      <w:spacing w:before="0" w:line="276" w:lineRule="auto"/>
      <w:ind w:left="1760"/>
    </w:pPr>
    <w:rPr>
      <w:rFonts w:ascii="Calibri" w:eastAsia="Times New Roman" w:hAnsi="Calibri"/>
      <w:sz w:val="22"/>
      <w:szCs w:val="22"/>
    </w:rPr>
  </w:style>
  <w:style w:type="paragraph" w:styleId="71">
    <w:name w:val="toc 7"/>
    <w:basedOn w:val="a2"/>
    <w:next w:val="a2"/>
    <w:uiPriority w:val="99"/>
    <w:qFormat/>
    <w:rsid w:val="004A32ED"/>
    <w:pPr>
      <w:widowControl/>
      <w:snapToGrid/>
      <w:spacing w:before="0" w:line="276" w:lineRule="auto"/>
      <w:ind w:left="1320"/>
    </w:pPr>
    <w:rPr>
      <w:rFonts w:ascii="Calibri" w:eastAsia="Times New Roman" w:hAnsi="Calibri"/>
      <w:sz w:val="22"/>
      <w:szCs w:val="22"/>
    </w:rPr>
  </w:style>
  <w:style w:type="paragraph" w:styleId="aff1">
    <w:name w:val="Body Text"/>
    <w:basedOn w:val="a2"/>
    <w:link w:val="14"/>
    <w:uiPriority w:val="99"/>
    <w:qFormat/>
    <w:rsid w:val="004A32ED"/>
    <w:pPr>
      <w:widowControl/>
      <w:snapToGrid/>
      <w:spacing w:before="0" w:after="0" w:line="360" w:lineRule="auto"/>
    </w:pPr>
    <w:rPr>
      <w:rFonts w:eastAsia="Times New Roman"/>
    </w:rPr>
  </w:style>
  <w:style w:type="character" w:customStyle="1" w:styleId="aff2">
    <w:name w:val="Основной текст Знак"/>
    <w:basedOn w:val="a3"/>
    <w:uiPriority w:val="99"/>
    <w:qFormat/>
    <w:rsid w:val="004A32ED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ff3">
    <w:name w:val="index heading"/>
    <w:basedOn w:val="a2"/>
    <w:next w:val="13"/>
    <w:uiPriority w:val="99"/>
    <w:qFormat/>
    <w:rsid w:val="004A32ED"/>
    <w:pPr>
      <w:widowControl/>
      <w:suppressLineNumbers/>
      <w:suppressAutoHyphens/>
      <w:snapToGrid/>
      <w:spacing w:before="0" w:after="0"/>
    </w:pPr>
    <w:rPr>
      <w:rFonts w:eastAsia="Times New Roman" w:cs="Tahoma"/>
      <w:szCs w:val="24"/>
      <w:lang w:eastAsia="ar-SA"/>
    </w:rPr>
  </w:style>
  <w:style w:type="paragraph" w:styleId="15">
    <w:name w:val="toc 1"/>
    <w:basedOn w:val="a2"/>
    <w:next w:val="a2"/>
    <w:link w:val="16"/>
    <w:uiPriority w:val="99"/>
    <w:qFormat/>
    <w:rsid w:val="004A32ED"/>
    <w:pPr>
      <w:widowControl/>
      <w:tabs>
        <w:tab w:val="left" w:pos="1080"/>
      </w:tabs>
      <w:snapToGrid/>
      <w:spacing w:before="0" w:after="0"/>
    </w:pPr>
    <w:rPr>
      <w:rFonts w:eastAsia="Times New Roman"/>
      <w:b/>
      <w:sz w:val="20"/>
    </w:rPr>
  </w:style>
  <w:style w:type="paragraph" w:styleId="aff4">
    <w:name w:val="macro"/>
    <w:link w:val="aff5"/>
    <w:uiPriority w:val="99"/>
    <w:qFormat/>
    <w:rsid w:val="004A32E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 w:eastAsia="ru-RU"/>
    </w:rPr>
  </w:style>
  <w:style w:type="character" w:customStyle="1" w:styleId="aff5">
    <w:name w:val="Текст макроса Знак"/>
    <w:basedOn w:val="a3"/>
    <w:link w:val="aff4"/>
    <w:uiPriority w:val="99"/>
    <w:qFormat/>
    <w:rsid w:val="004A32ED"/>
    <w:rPr>
      <w:rFonts w:ascii="Courier New" w:eastAsia="Times New Roman" w:hAnsi="Courier New" w:cs="Times New Roman"/>
      <w:sz w:val="20"/>
      <w:szCs w:val="20"/>
      <w:lang w:val="en-US" w:eastAsia="ru-RU"/>
    </w:rPr>
  </w:style>
  <w:style w:type="paragraph" w:styleId="61">
    <w:name w:val="toc 6"/>
    <w:basedOn w:val="a2"/>
    <w:next w:val="a2"/>
    <w:uiPriority w:val="99"/>
    <w:qFormat/>
    <w:rsid w:val="004A32ED"/>
    <w:pPr>
      <w:widowControl/>
      <w:snapToGrid/>
      <w:spacing w:before="0" w:line="276" w:lineRule="auto"/>
      <w:ind w:left="1100"/>
    </w:pPr>
    <w:rPr>
      <w:rFonts w:ascii="Calibri" w:eastAsia="Times New Roman" w:hAnsi="Calibri"/>
      <w:sz w:val="22"/>
      <w:szCs w:val="22"/>
    </w:rPr>
  </w:style>
  <w:style w:type="paragraph" w:styleId="35">
    <w:name w:val="toc 3"/>
    <w:basedOn w:val="a2"/>
    <w:next w:val="a2"/>
    <w:uiPriority w:val="99"/>
    <w:qFormat/>
    <w:rsid w:val="004A32ED"/>
    <w:pPr>
      <w:widowControl/>
      <w:snapToGrid/>
      <w:spacing w:before="0" w:after="0"/>
      <w:ind w:left="480"/>
    </w:pPr>
    <w:rPr>
      <w:rFonts w:eastAsia="Times New Roman"/>
      <w:szCs w:val="24"/>
    </w:rPr>
  </w:style>
  <w:style w:type="paragraph" w:styleId="26">
    <w:name w:val="toc 2"/>
    <w:basedOn w:val="a2"/>
    <w:next w:val="a2"/>
    <w:uiPriority w:val="99"/>
    <w:qFormat/>
    <w:rsid w:val="004A32ED"/>
    <w:pPr>
      <w:widowControl/>
      <w:snapToGrid/>
      <w:spacing w:before="0" w:after="0"/>
      <w:ind w:left="240"/>
    </w:pPr>
    <w:rPr>
      <w:rFonts w:eastAsia="Times New Roman"/>
      <w:szCs w:val="24"/>
    </w:rPr>
  </w:style>
  <w:style w:type="paragraph" w:styleId="41">
    <w:name w:val="toc 4"/>
    <w:basedOn w:val="a2"/>
    <w:next w:val="a2"/>
    <w:uiPriority w:val="99"/>
    <w:qFormat/>
    <w:rsid w:val="004A32ED"/>
    <w:pPr>
      <w:tabs>
        <w:tab w:val="left" w:pos="502"/>
        <w:tab w:val="left" w:pos="3330"/>
      </w:tabs>
      <w:autoSpaceDE w:val="0"/>
      <w:autoSpaceDN w:val="0"/>
      <w:adjustRightInd w:val="0"/>
      <w:snapToGrid/>
      <w:spacing w:before="0" w:after="0"/>
      <w:ind w:left="502" w:hanging="720"/>
    </w:pPr>
    <w:rPr>
      <w:rFonts w:eastAsia="Times New Roman"/>
      <w:szCs w:val="24"/>
    </w:rPr>
  </w:style>
  <w:style w:type="paragraph" w:styleId="52">
    <w:name w:val="toc 5"/>
    <w:basedOn w:val="a2"/>
    <w:next w:val="a2"/>
    <w:uiPriority w:val="99"/>
    <w:qFormat/>
    <w:rsid w:val="004A32ED"/>
    <w:pPr>
      <w:widowControl/>
      <w:snapToGrid/>
      <w:spacing w:before="0" w:line="276" w:lineRule="auto"/>
      <w:ind w:left="880"/>
    </w:pPr>
    <w:rPr>
      <w:rFonts w:ascii="Calibri" w:eastAsia="Times New Roman" w:hAnsi="Calibri"/>
      <w:sz w:val="22"/>
      <w:szCs w:val="22"/>
    </w:rPr>
  </w:style>
  <w:style w:type="paragraph" w:styleId="53">
    <w:name w:val="List Bullet 5"/>
    <w:basedOn w:val="a2"/>
    <w:uiPriority w:val="99"/>
    <w:qFormat/>
    <w:rsid w:val="004A32ED"/>
    <w:pPr>
      <w:widowControl/>
      <w:snapToGrid/>
      <w:spacing w:before="0" w:after="0"/>
      <w:ind w:left="1132" w:hanging="283"/>
    </w:pPr>
    <w:rPr>
      <w:rFonts w:eastAsia="Times New Roman"/>
      <w:color w:val="00000A"/>
      <w:szCs w:val="24"/>
    </w:rPr>
  </w:style>
  <w:style w:type="paragraph" w:styleId="aff6">
    <w:name w:val="Body Text First Indent"/>
    <w:basedOn w:val="aff1"/>
    <w:link w:val="aff7"/>
    <w:uiPriority w:val="99"/>
    <w:qFormat/>
    <w:rsid w:val="004A32ED"/>
    <w:pPr>
      <w:spacing w:after="120" w:line="240" w:lineRule="auto"/>
      <w:ind w:firstLine="210"/>
    </w:pPr>
    <w:rPr>
      <w:szCs w:val="24"/>
    </w:rPr>
  </w:style>
  <w:style w:type="character" w:customStyle="1" w:styleId="aff7">
    <w:name w:val="Красная строка Знак"/>
    <w:basedOn w:val="aff2"/>
    <w:link w:val="aff6"/>
    <w:uiPriority w:val="99"/>
    <w:qFormat/>
    <w:rsid w:val="004A32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8">
    <w:name w:val="Body Text Indent"/>
    <w:basedOn w:val="a2"/>
    <w:link w:val="aff9"/>
    <w:uiPriority w:val="99"/>
    <w:unhideWhenUsed/>
    <w:qFormat/>
    <w:rsid w:val="004A32ED"/>
    <w:pPr>
      <w:spacing w:after="120"/>
      <w:ind w:left="283"/>
    </w:pPr>
  </w:style>
  <w:style w:type="character" w:customStyle="1" w:styleId="aff9">
    <w:name w:val="Основной текст с отступом Знак"/>
    <w:basedOn w:val="a3"/>
    <w:link w:val="aff8"/>
    <w:uiPriority w:val="99"/>
    <w:qFormat/>
    <w:rsid w:val="004A32ED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27">
    <w:name w:val="Body Text First Indent 2"/>
    <w:basedOn w:val="aff8"/>
    <w:link w:val="28"/>
    <w:uiPriority w:val="99"/>
    <w:qFormat/>
    <w:rsid w:val="004A32ED"/>
    <w:pPr>
      <w:widowControl/>
      <w:snapToGrid/>
      <w:spacing w:before="0"/>
      <w:ind w:firstLine="210"/>
    </w:pPr>
    <w:rPr>
      <w:rFonts w:ascii="Arial" w:hAnsi="Arial" w:cs="PragmaticaCTT"/>
      <w:b/>
      <w:bCs/>
      <w:kern w:val="32"/>
      <w:sz w:val="32"/>
      <w:szCs w:val="32"/>
    </w:rPr>
  </w:style>
  <w:style w:type="character" w:customStyle="1" w:styleId="28">
    <w:name w:val="Красная строка 2 Знак"/>
    <w:basedOn w:val="aff9"/>
    <w:link w:val="27"/>
    <w:uiPriority w:val="99"/>
    <w:qFormat/>
    <w:rsid w:val="004A32ED"/>
    <w:rPr>
      <w:rFonts w:ascii="Arial" w:eastAsia="Calibri" w:hAnsi="Arial" w:cs="PragmaticaCTT"/>
      <w:b/>
      <w:bCs/>
      <w:kern w:val="32"/>
      <w:sz w:val="32"/>
      <w:szCs w:val="32"/>
      <w:lang w:eastAsia="ru-RU"/>
    </w:rPr>
  </w:style>
  <w:style w:type="paragraph" w:styleId="42">
    <w:name w:val="List Bullet 4"/>
    <w:basedOn w:val="a2"/>
    <w:uiPriority w:val="99"/>
    <w:qFormat/>
    <w:rsid w:val="004A32ED"/>
    <w:pPr>
      <w:widowControl/>
      <w:snapToGrid/>
      <w:spacing w:before="0" w:after="0"/>
      <w:ind w:left="849" w:hanging="283"/>
    </w:pPr>
    <w:rPr>
      <w:rFonts w:eastAsia="Times New Roman"/>
      <w:color w:val="00000A"/>
      <w:szCs w:val="24"/>
    </w:rPr>
  </w:style>
  <w:style w:type="paragraph" w:styleId="affa">
    <w:name w:val="List Bullet"/>
    <w:basedOn w:val="a2"/>
    <w:uiPriority w:val="99"/>
    <w:qFormat/>
    <w:rsid w:val="004A32ED"/>
    <w:pPr>
      <w:widowControl/>
      <w:tabs>
        <w:tab w:val="left" w:pos="360"/>
      </w:tabs>
      <w:snapToGrid/>
      <w:spacing w:before="0" w:after="0"/>
      <w:ind w:left="360" w:hanging="360"/>
    </w:pPr>
    <w:rPr>
      <w:rFonts w:eastAsia="Times New Roman"/>
      <w:sz w:val="20"/>
      <w:lang w:val="en-US"/>
    </w:rPr>
  </w:style>
  <w:style w:type="paragraph" w:styleId="29">
    <w:name w:val="List Bullet 2"/>
    <w:basedOn w:val="a2"/>
    <w:uiPriority w:val="99"/>
    <w:qFormat/>
    <w:rsid w:val="004A32ED"/>
    <w:pPr>
      <w:widowControl/>
      <w:tabs>
        <w:tab w:val="left" w:pos="643"/>
      </w:tabs>
      <w:snapToGrid/>
      <w:spacing w:before="0" w:after="0"/>
      <w:ind w:left="643" w:hanging="360"/>
    </w:pPr>
    <w:rPr>
      <w:rFonts w:eastAsia="Times New Roman"/>
      <w:szCs w:val="24"/>
    </w:rPr>
  </w:style>
  <w:style w:type="paragraph" w:styleId="36">
    <w:name w:val="List Bullet 3"/>
    <w:basedOn w:val="a2"/>
    <w:uiPriority w:val="99"/>
    <w:qFormat/>
    <w:rsid w:val="004A32ED"/>
    <w:pPr>
      <w:widowControl/>
      <w:tabs>
        <w:tab w:val="left" w:pos="926"/>
      </w:tabs>
      <w:snapToGrid/>
      <w:spacing w:before="0" w:after="0"/>
      <w:ind w:left="926" w:hanging="360"/>
    </w:pPr>
    <w:rPr>
      <w:rFonts w:eastAsia="Times New Roman"/>
      <w:szCs w:val="24"/>
    </w:rPr>
  </w:style>
  <w:style w:type="paragraph" w:styleId="affb">
    <w:name w:val="Title"/>
    <w:basedOn w:val="a2"/>
    <w:link w:val="37"/>
    <w:uiPriority w:val="99"/>
    <w:qFormat/>
    <w:rsid w:val="004A32ED"/>
    <w:pPr>
      <w:widowControl/>
      <w:snapToGrid/>
      <w:spacing w:before="0" w:after="0"/>
      <w:jc w:val="center"/>
    </w:pPr>
    <w:rPr>
      <w:rFonts w:eastAsia="Times New Roman"/>
      <w:sz w:val="28"/>
      <w:szCs w:val="24"/>
      <w:lang w:val="en-US"/>
    </w:rPr>
  </w:style>
  <w:style w:type="character" w:customStyle="1" w:styleId="affc">
    <w:name w:val="Название Знак"/>
    <w:basedOn w:val="a3"/>
    <w:uiPriority w:val="99"/>
    <w:qFormat/>
    <w:rsid w:val="004A32E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fd">
    <w:name w:val="footer"/>
    <w:basedOn w:val="a2"/>
    <w:link w:val="affe"/>
    <w:uiPriority w:val="99"/>
    <w:qFormat/>
    <w:rsid w:val="004A32ED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szCs w:val="24"/>
    </w:rPr>
  </w:style>
  <w:style w:type="character" w:customStyle="1" w:styleId="affe">
    <w:name w:val="Нижний колонтитул Знак"/>
    <w:basedOn w:val="a3"/>
    <w:link w:val="affd"/>
    <w:uiPriority w:val="99"/>
    <w:qFormat/>
    <w:rsid w:val="004A32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">
    <w:name w:val="List Number"/>
    <w:basedOn w:val="a2"/>
    <w:uiPriority w:val="99"/>
    <w:qFormat/>
    <w:rsid w:val="004A32ED"/>
    <w:pPr>
      <w:widowControl/>
      <w:tabs>
        <w:tab w:val="left" w:pos="1440"/>
      </w:tabs>
      <w:snapToGrid/>
      <w:spacing w:before="0" w:after="0"/>
      <w:ind w:left="1440" w:hanging="360"/>
    </w:pPr>
    <w:rPr>
      <w:rFonts w:eastAsia="Times New Roman"/>
      <w:szCs w:val="24"/>
    </w:rPr>
  </w:style>
  <w:style w:type="paragraph" w:styleId="2a">
    <w:name w:val="List Number 2"/>
    <w:basedOn w:val="a2"/>
    <w:uiPriority w:val="99"/>
    <w:qFormat/>
    <w:rsid w:val="004A32ED"/>
    <w:pPr>
      <w:widowControl/>
      <w:tabs>
        <w:tab w:val="left" w:pos="643"/>
      </w:tabs>
      <w:snapToGrid/>
      <w:spacing w:before="0" w:after="0"/>
      <w:ind w:left="643" w:hanging="360"/>
      <w:contextualSpacing/>
    </w:pPr>
    <w:rPr>
      <w:rFonts w:eastAsia="Times New Roman"/>
      <w:szCs w:val="24"/>
    </w:rPr>
  </w:style>
  <w:style w:type="paragraph" w:styleId="afff0">
    <w:name w:val="List"/>
    <w:basedOn w:val="a2"/>
    <w:uiPriority w:val="99"/>
    <w:qFormat/>
    <w:rsid w:val="004A32ED"/>
    <w:pPr>
      <w:widowControl/>
      <w:snapToGrid/>
      <w:spacing w:before="0" w:after="0"/>
      <w:ind w:left="283" w:hanging="283"/>
    </w:pPr>
    <w:rPr>
      <w:rFonts w:eastAsia="Times New Roman"/>
      <w:sz w:val="20"/>
    </w:rPr>
  </w:style>
  <w:style w:type="paragraph" w:styleId="afff1">
    <w:name w:val="Normal (Web)"/>
    <w:aliases w:val=" Знак Знак23,Обычный (Web)"/>
    <w:basedOn w:val="a2"/>
    <w:link w:val="afff2"/>
    <w:uiPriority w:val="99"/>
    <w:qFormat/>
    <w:rsid w:val="004A32ED"/>
    <w:pPr>
      <w:widowControl/>
      <w:snapToGrid/>
      <w:spacing w:before="0" w:after="0"/>
    </w:pPr>
  </w:style>
  <w:style w:type="paragraph" w:styleId="38">
    <w:name w:val="Body Text 3"/>
    <w:basedOn w:val="a2"/>
    <w:link w:val="39"/>
    <w:uiPriority w:val="99"/>
    <w:qFormat/>
    <w:rsid w:val="004A32ED"/>
    <w:pPr>
      <w:widowControl/>
      <w:tabs>
        <w:tab w:val="left" w:pos="360"/>
      </w:tabs>
      <w:snapToGrid/>
      <w:spacing w:before="0" w:after="0"/>
      <w:jc w:val="both"/>
    </w:pPr>
    <w:rPr>
      <w:rFonts w:eastAsia="Times New Roman"/>
      <w:i/>
      <w:sz w:val="26"/>
    </w:rPr>
  </w:style>
  <w:style w:type="character" w:customStyle="1" w:styleId="39">
    <w:name w:val="Основной текст 3 Знак"/>
    <w:basedOn w:val="a3"/>
    <w:link w:val="38"/>
    <w:uiPriority w:val="99"/>
    <w:qFormat/>
    <w:rsid w:val="004A32ED"/>
    <w:rPr>
      <w:rFonts w:ascii="Times New Roman" w:eastAsia="Times New Roman" w:hAnsi="Times New Roman" w:cs="Times New Roman"/>
      <w:i/>
      <w:sz w:val="26"/>
      <w:szCs w:val="20"/>
      <w:lang w:eastAsia="ru-RU"/>
    </w:rPr>
  </w:style>
  <w:style w:type="paragraph" w:styleId="2b">
    <w:name w:val="Body Text Indent 2"/>
    <w:basedOn w:val="a2"/>
    <w:link w:val="220"/>
    <w:uiPriority w:val="99"/>
    <w:qFormat/>
    <w:rsid w:val="004A32ED"/>
    <w:pPr>
      <w:widowControl/>
      <w:overflowPunct w:val="0"/>
      <w:autoSpaceDE w:val="0"/>
      <w:snapToGrid/>
      <w:spacing w:before="0" w:after="0"/>
      <w:ind w:firstLine="567"/>
      <w:jc w:val="both"/>
    </w:pPr>
    <w:rPr>
      <w:sz w:val="20"/>
      <w:lang w:eastAsia="ar-SA"/>
    </w:rPr>
  </w:style>
  <w:style w:type="character" w:customStyle="1" w:styleId="2c">
    <w:name w:val="Основной текст с отступом 2 Знак"/>
    <w:basedOn w:val="a3"/>
    <w:uiPriority w:val="99"/>
    <w:qFormat/>
    <w:rsid w:val="004A32ED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fff3">
    <w:name w:val="Subtitle"/>
    <w:basedOn w:val="a2"/>
    <w:link w:val="afff4"/>
    <w:uiPriority w:val="99"/>
    <w:qFormat/>
    <w:rsid w:val="004A32ED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afff4">
    <w:name w:val="Подзаголовок Знак"/>
    <w:basedOn w:val="a3"/>
    <w:link w:val="afff3"/>
    <w:uiPriority w:val="99"/>
    <w:qFormat/>
    <w:rsid w:val="004A32ED"/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styleId="2d">
    <w:name w:val="List Continue 2"/>
    <w:basedOn w:val="a2"/>
    <w:uiPriority w:val="99"/>
    <w:qFormat/>
    <w:rsid w:val="004A32ED"/>
    <w:pPr>
      <w:widowControl/>
      <w:snapToGrid/>
      <w:spacing w:before="0" w:after="120"/>
      <w:ind w:left="566"/>
    </w:pPr>
    <w:rPr>
      <w:rFonts w:eastAsia="Times New Roman"/>
      <w:sz w:val="20"/>
    </w:rPr>
  </w:style>
  <w:style w:type="paragraph" w:styleId="2e">
    <w:name w:val="List 2"/>
    <w:basedOn w:val="a2"/>
    <w:uiPriority w:val="99"/>
    <w:qFormat/>
    <w:rsid w:val="004A32ED"/>
    <w:pPr>
      <w:widowControl/>
      <w:snapToGrid/>
      <w:spacing w:before="0" w:after="0"/>
      <w:ind w:left="566" w:hanging="283"/>
    </w:pPr>
    <w:rPr>
      <w:rFonts w:eastAsia="Times New Roman"/>
      <w:sz w:val="20"/>
    </w:rPr>
  </w:style>
  <w:style w:type="paragraph" w:styleId="3a">
    <w:name w:val="List 3"/>
    <w:basedOn w:val="a2"/>
    <w:uiPriority w:val="99"/>
    <w:qFormat/>
    <w:rsid w:val="004A32ED"/>
    <w:pPr>
      <w:widowControl/>
      <w:snapToGrid/>
      <w:spacing w:before="0" w:after="0"/>
      <w:ind w:left="849" w:hanging="283"/>
    </w:pPr>
    <w:rPr>
      <w:rFonts w:eastAsia="Times New Roman"/>
      <w:szCs w:val="24"/>
    </w:rPr>
  </w:style>
  <w:style w:type="paragraph" w:styleId="43">
    <w:name w:val="List 4"/>
    <w:basedOn w:val="a2"/>
    <w:uiPriority w:val="99"/>
    <w:qFormat/>
    <w:rsid w:val="004A32ED"/>
    <w:pPr>
      <w:widowControl/>
      <w:snapToGrid/>
      <w:spacing w:before="0" w:after="0"/>
      <w:ind w:left="1132" w:hanging="283"/>
    </w:pPr>
    <w:rPr>
      <w:rFonts w:eastAsia="Times New Roman"/>
      <w:szCs w:val="24"/>
    </w:rPr>
  </w:style>
  <w:style w:type="paragraph" w:styleId="HTML8">
    <w:name w:val="HTML Preformatted"/>
    <w:basedOn w:val="a2"/>
    <w:link w:val="HTML30"/>
    <w:uiPriority w:val="99"/>
    <w:qFormat/>
    <w:rsid w:val="004A32E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/>
      <w:kern w:val="1"/>
      <w:sz w:val="20"/>
      <w:lang w:eastAsia="hi-IN" w:bidi="hi-IN"/>
    </w:rPr>
  </w:style>
  <w:style w:type="character" w:customStyle="1" w:styleId="HTML9">
    <w:name w:val="Стандартный HTML Знак"/>
    <w:basedOn w:val="a3"/>
    <w:uiPriority w:val="99"/>
    <w:qFormat/>
    <w:rsid w:val="004A32ED"/>
    <w:rPr>
      <w:rFonts w:ascii="Consolas" w:eastAsia="Calibri" w:hAnsi="Consolas" w:cs="Consolas"/>
      <w:sz w:val="20"/>
      <w:szCs w:val="20"/>
      <w:lang w:eastAsia="ru-RU"/>
    </w:rPr>
  </w:style>
  <w:style w:type="paragraph" w:styleId="afff5">
    <w:name w:val="Block Text"/>
    <w:basedOn w:val="a2"/>
    <w:uiPriority w:val="99"/>
    <w:qFormat/>
    <w:rsid w:val="004A32ED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table" w:styleId="17">
    <w:name w:val="Table Simple 1"/>
    <w:basedOn w:val="a4"/>
    <w:uiPriority w:val="99"/>
    <w:qFormat/>
    <w:rsid w:val="004A32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styleId="18">
    <w:name w:val="Table Grid 1"/>
    <w:basedOn w:val="a4"/>
    <w:uiPriority w:val="99"/>
    <w:qFormat/>
    <w:rsid w:val="004A32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il"/>
          <w:tr2bl w:val="nil"/>
        </w:tcBorders>
      </w:tcPr>
    </w:tblStylePr>
  </w:style>
  <w:style w:type="table" w:styleId="afff6">
    <w:name w:val="Table Grid"/>
    <w:basedOn w:val="a4"/>
    <w:qFormat/>
    <w:rsid w:val="004A32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7">
    <w:name w:val="Table Professional"/>
    <w:basedOn w:val="a4"/>
    <w:uiPriority w:val="99"/>
    <w:qFormat/>
    <w:rsid w:val="004A32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character" w:customStyle="1" w:styleId="Heading1Char">
    <w:name w:val="Heading 1 Char"/>
    <w:basedOn w:val="a3"/>
    <w:uiPriority w:val="99"/>
    <w:qFormat/>
    <w:locked/>
    <w:rsid w:val="004A32E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a3"/>
    <w:uiPriority w:val="99"/>
    <w:qFormat/>
    <w:locked/>
    <w:rsid w:val="004A32E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a3"/>
    <w:uiPriority w:val="99"/>
    <w:qFormat/>
    <w:locked/>
    <w:rsid w:val="004A32ED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a3"/>
    <w:uiPriority w:val="99"/>
    <w:qFormat/>
    <w:locked/>
    <w:rsid w:val="004A32ED"/>
    <w:rPr>
      <w:rFonts w:ascii="Cambria" w:hAnsi="Cambria" w:cs="Times New Roman"/>
      <w:b/>
      <w:i/>
      <w:color w:val="4F81BD"/>
      <w:sz w:val="22"/>
      <w:lang w:val="ru-RU" w:eastAsia="ru-RU"/>
    </w:rPr>
  </w:style>
  <w:style w:type="character" w:customStyle="1" w:styleId="Heading5Char">
    <w:name w:val="Heading 5 Char"/>
    <w:basedOn w:val="a3"/>
    <w:uiPriority w:val="99"/>
    <w:qFormat/>
    <w:locked/>
    <w:rsid w:val="004A32ED"/>
    <w:rPr>
      <w:rFonts w:cs="Times New Roman"/>
      <w:sz w:val="22"/>
      <w:lang w:val="ru-RU" w:eastAsia="en-US"/>
    </w:rPr>
  </w:style>
  <w:style w:type="character" w:customStyle="1" w:styleId="Heading6Char">
    <w:name w:val="Heading 6 Char"/>
    <w:basedOn w:val="a3"/>
    <w:uiPriority w:val="99"/>
    <w:qFormat/>
    <w:locked/>
    <w:rsid w:val="004A32ED"/>
    <w:rPr>
      <w:rFonts w:cs="Times New Roman"/>
      <w:i/>
      <w:sz w:val="22"/>
      <w:lang w:val="ru-RU" w:eastAsia="en-US"/>
    </w:rPr>
  </w:style>
  <w:style w:type="character" w:customStyle="1" w:styleId="Heading7Char">
    <w:name w:val="Heading 7 Char"/>
    <w:basedOn w:val="a3"/>
    <w:uiPriority w:val="99"/>
    <w:qFormat/>
    <w:locked/>
    <w:rsid w:val="004A32ED"/>
    <w:rPr>
      <w:rFonts w:ascii="Times New Roman" w:hAnsi="Times New Roman" w:cs="Times New Roman"/>
      <w:sz w:val="24"/>
      <w:lang w:eastAsia="ru-RU"/>
    </w:rPr>
  </w:style>
  <w:style w:type="character" w:customStyle="1" w:styleId="Heading8Char">
    <w:name w:val="Heading 8 Char"/>
    <w:basedOn w:val="a3"/>
    <w:uiPriority w:val="99"/>
    <w:qFormat/>
    <w:locked/>
    <w:rsid w:val="004A32ED"/>
    <w:rPr>
      <w:rFonts w:cs="Times New Roman"/>
      <w:i/>
      <w:lang w:val="ru-RU" w:eastAsia="en-US"/>
    </w:rPr>
  </w:style>
  <w:style w:type="character" w:customStyle="1" w:styleId="Heading9Char">
    <w:name w:val="Heading 9 Char"/>
    <w:basedOn w:val="a3"/>
    <w:uiPriority w:val="99"/>
    <w:qFormat/>
    <w:locked/>
    <w:rsid w:val="004A32ED"/>
    <w:rPr>
      <w:rFonts w:ascii="Arial" w:hAnsi="Arial" w:cs="Times New Roman"/>
      <w:lang w:eastAsia="ru-RU"/>
    </w:rPr>
  </w:style>
  <w:style w:type="character" w:customStyle="1" w:styleId="Heading1Char7">
    <w:name w:val="Heading 1 Char7"/>
    <w:basedOn w:val="a3"/>
    <w:uiPriority w:val="99"/>
    <w:qFormat/>
    <w:locked/>
    <w:rsid w:val="004A32E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1Char6">
    <w:name w:val="Heading 1 Char6"/>
    <w:basedOn w:val="a3"/>
    <w:uiPriority w:val="99"/>
    <w:qFormat/>
    <w:locked/>
    <w:rsid w:val="004A32E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1Char4">
    <w:name w:val="Heading 1 Char4"/>
    <w:basedOn w:val="a3"/>
    <w:uiPriority w:val="99"/>
    <w:qFormat/>
    <w:locked/>
    <w:rsid w:val="004A32E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3Char2">
    <w:name w:val="Heading 3 Char2"/>
    <w:basedOn w:val="a3"/>
    <w:uiPriority w:val="99"/>
    <w:qFormat/>
    <w:locked/>
    <w:rsid w:val="004A32ED"/>
    <w:rPr>
      <w:rFonts w:ascii="Arial" w:hAnsi="Arial" w:cs="Times New Roman"/>
      <w:b/>
      <w:sz w:val="26"/>
      <w:lang w:val="ru-RU" w:eastAsia="ru-RU"/>
    </w:rPr>
  </w:style>
  <w:style w:type="character" w:customStyle="1" w:styleId="32">
    <w:name w:val="Заголовок 3 Знак2"/>
    <w:link w:val="30"/>
    <w:qFormat/>
    <w:locked/>
    <w:rsid w:val="004A32ED"/>
    <w:rPr>
      <w:rFonts w:ascii="PragmaticaCTT" w:eastAsia="Calibri" w:hAnsi="PragmaticaCTT" w:cs="Times New Roman"/>
      <w:sz w:val="20"/>
      <w:szCs w:val="20"/>
      <w:lang w:eastAsia="ru-RU"/>
    </w:rPr>
  </w:style>
  <w:style w:type="character" w:customStyle="1" w:styleId="240">
    <w:name w:val="Текст сноски Знак24"/>
    <w:basedOn w:val="a3"/>
    <w:uiPriority w:val="99"/>
    <w:qFormat/>
    <w:rsid w:val="004A32ED"/>
    <w:rPr>
      <w:rFonts w:cs="Times New Roman"/>
    </w:rPr>
  </w:style>
  <w:style w:type="character" w:customStyle="1" w:styleId="spelle">
    <w:name w:val="spelle"/>
    <w:uiPriority w:val="99"/>
    <w:qFormat/>
    <w:rsid w:val="004A32ED"/>
  </w:style>
  <w:style w:type="character" w:customStyle="1" w:styleId="FootnoteTextChar3">
    <w:name w:val="Footnote Text Char3"/>
    <w:uiPriority w:val="99"/>
    <w:qFormat/>
    <w:locked/>
    <w:rsid w:val="004A32ED"/>
    <w:rPr>
      <w:rFonts w:ascii="Courier New" w:hAnsi="Courier New"/>
      <w:color w:val="000000"/>
      <w:sz w:val="24"/>
    </w:rPr>
  </w:style>
  <w:style w:type="paragraph" w:customStyle="1" w:styleId="3b">
    <w:name w:val="Стиль3"/>
    <w:basedOn w:val="10"/>
    <w:next w:val="a2"/>
    <w:link w:val="3c"/>
    <w:uiPriority w:val="99"/>
    <w:qFormat/>
    <w:rsid w:val="004A32ED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 w:line="269" w:lineRule="auto"/>
      <w:contextualSpacing/>
      <w:jc w:val="left"/>
    </w:pPr>
    <w:rPr>
      <w:rFonts w:ascii="Arial" w:hAnsi="Arial"/>
      <w:color w:val="622423"/>
      <w:sz w:val="32"/>
    </w:rPr>
  </w:style>
  <w:style w:type="character" w:customStyle="1" w:styleId="grame">
    <w:name w:val="grame"/>
    <w:uiPriority w:val="99"/>
    <w:qFormat/>
    <w:rsid w:val="004A32ED"/>
  </w:style>
  <w:style w:type="character" w:customStyle="1" w:styleId="FootnoteTextChar">
    <w:name w:val="Footnote Text Char"/>
    <w:basedOn w:val="a3"/>
    <w:uiPriority w:val="99"/>
    <w:qFormat/>
    <w:locked/>
    <w:rsid w:val="004A32ED"/>
    <w:rPr>
      <w:rFonts w:ascii="Times New Roman" w:hAnsi="Times New Roman" w:cs="Times New Roman"/>
      <w:sz w:val="20"/>
      <w:szCs w:val="20"/>
    </w:rPr>
  </w:style>
  <w:style w:type="character" w:customStyle="1" w:styleId="19">
    <w:name w:val="Текст сноски Знак1"/>
    <w:basedOn w:val="a3"/>
    <w:uiPriority w:val="99"/>
    <w:semiHidden/>
    <w:qFormat/>
    <w:rsid w:val="004A32ED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f">
    <w:name w:val="Текст сноски Знак2"/>
    <w:basedOn w:val="a3"/>
    <w:uiPriority w:val="99"/>
    <w:qFormat/>
    <w:rsid w:val="004A32ED"/>
    <w:rPr>
      <w:rFonts w:cs="Times New Roman"/>
    </w:rPr>
  </w:style>
  <w:style w:type="character" w:customStyle="1" w:styleId="BodyTextIndentChar2">
    <w:name w:val="Body Text Indent Char2"/>
    <w:uiPriority w:val="99"/>
    <w:qFormat/>
    <w:locked/>
    <w:rsid w:val="004A32ED"/>
    <w:rPr>
      <w:rFonts w:ascii="Arial" w:hAnsi="Arial"/>
      <w:b/>
      <w:kern w:val="32"/>
      <w:sz w:val="32"/>
      <w:lang w:eastAsia="ru-RU"/>
    </w:rPr>
  </w:style>
  <w:style w:type="character" w:customStyle="1" w:styleId="FontStyle25">
    <w:name w:val="Font Style25"/>
    <w:uiPriority w:val="99"/>
    <w:qFormat/>
    <w:rsid w:val="004A32ED"/>
    <w:rPr>
      <w:rFonts w:ascii="Times New Roman" w:hAnsi="Times New Roman"/>
      <w:i/>
      <w:sz w:val="16"/>
    </w:rPr>
  </w:style>
  <w:style w:type="character" w:customStyle="1" w:styleId="260">
    <w:name w:val="Текст сноски Знак26"/>
    <w:basedOn w:val="a3"/>
    <w:uiPriority w:val="99"/>
    <w:qFormat/>
    <w:rsid w:val="004A32ED"/>
    <w:rPr>
      <w:rFonts w:cs="Times New Roman"/>
    </w:rPr>
  </w:style>
  <w:style w:type="character" w:customStyle="1" w:styleId="250">
    <w:name w:val="Текст сноски Знак25"/>
    <w:basedOn w:val="a3"/>
    <w:uiPriority w:val="99"/>
    <w:semiHidden/>
    <w:qFormat/>
    <w:rsid w:val="004A32ED"/>
    <w:rPr>
      <w:rFonts w:cs="Times New Roman"/>
    </w:rPr>
  </w:style>
  <w:style w:type="paragraph" w:customStyle="1" w:styleId="2f0">
    <w:name w:val="Стиль2"/>
    <w:basedOn w:val="a2"/>
    <w:next w:val="afff"/>
    <w:uiPriority w:val="99"/>
    <w:qFormat/>
    <w:rsid w:val="004A32ED"/>
    <w:pPr>
      <w:widowControl/>
      <w:snapToGrid/>
      <w:spacing w:before="0" w:after="0"/>
    </w:pPr>
    <w:rPr>
      <w:rFonts w:eastAsia="Times New Roman"/>
      <w:b/>
      <w:sz w:val="20"/>
      <w:szCs w:val="24"/>
    </w:rPr>
  </w:style>
  <w:style w:type="character" w:customStyle="1" w:styleId="23">
    <w:name w:val="Заголовок 2 Знак3"/>
    <w:link w:val="20"/>
    <w:qFormat/>
    <w:locked/>
    <w:rsid w:val="004A32ED"/>
    <w:rPr>
      <w:rFonts w:ascii="PragmaticaCTT" w:eastAsia="Calibri" w:hAnsi="PragmaticaCTT" w:cs="Times New Roman"/>
      <w:sz w:val="20"/>
      <w:szCs w:val="20"/>
      <w:lang w:eastAsia="ru-RU"/>
    </w:rPr>
  </w:style>
  <w:style w:type="character" w:customStyle="1" w:styleId="BodyTextIndent2Char">
    <w:name w:val="Body Text Indent 2 Char"/>
    <w:basedOn w:val="a3"/>
    <w:uiPriority w:val="99"/>
    <w:qFormat/>
    <w:locked/>
    <w:rsid w:val="004A32ED"/>
    <w:rPr>
      <w:rFonts w:cs="Times New Roman"/>
      <w:sz w:val="24"/>
    </w:rPr>
  </w:style>
  <w:style w:type="character" w:customStyle="1" w:styleId="FontStyle47">
    <w:name w:val="Font Style47"/>
    <w:uiPriority w:val="99"/>
    <w:qFormat/>
    <w:rsid w:val="004A32ED"/>
    <w:rPr>
      <w:rFonts w:ascii="Times New Roman" w:hAnsi="Times New Roman"/>
      <w:sz w:val="24"/>
    </w:rPr>
  </w:style>
  <w:style w:type="character" w:customStyle="1" w:styleId="HeaderChar">
    <w:name w:val="Header Char"/>
    <w:basedOn w:val="a3"/>
    <w:uiPriority w:val="99"/>
    <w:qFormat/>
    <w:locked/>
    <w:rsid w:val="004A32ED"/>
    <w:rPr>
      <w:rFonts w:cs="Times New Roman"/>
      <w:sz w:val="24"/>
    </w:rPr>
  </w:style>
  <w:style w:type="character" w:customStyle="1" w:styleId="b-serp-urlitem1">
    <w:name w:val="b-serp-url__item1"/>
    <w:uiPriority w:val="99"/>
    <w:qFormat/>
    <w:rsid w:val="004A32ED"/>
  </w:style>
  <w:style w:type="character" w:customStyle="1" w:styleId="DocumentMapChar">
    <w:name w:val="Document Map Char"/>
    <w:basedOn w:val="a3"/>
    <w:uiPriority w:val="99"/>
    <w:qFormat/>
    <w:locked/>
    <w:rsid w:val="004A32ED"/>
    <w:rPr>
      <w:rFonts w:ascii="Tahoma" w:hAnsi="Tahoma" w:cs="Times New Roman"/>
    </w:rPr>
  </w:style>
  <w:style w:type="character" w:customStyle="1" w:styleId="140">
    <w:name w:val="Знак Знак14"/>
    <w:uiPriority w:val="99"/>
    <w:qFormat/>
    <w:locked/>
    <w:rsid w:val="004A32ED"/>
    <w:rPr>
      <w:b/>
      <w:sz w:val="27"/>
      <w:lang w:val="ru-RU" w:eastAsia="ru-RU"/>
    </w:rPr>
  </w:style>
  <w:style w:type="character" w:customStyle="1" w:styleId="310">
    <w:name w:val="Основной текст 3 Знак1"/>
    <w:basedOn w:val="a3"/>
    <w:uiPriority w:val="99"/>
    <w:qFormat/>
    <w:rsid w:val="004A32ED"/>
    <w:rPr>
      <w:rFonts w:cs="Times New Roman"/>
      <w:sz w:val="16"/>
      <w:szCs w:val="16"/>
    </w:rPr>
  </w:style>
  <w:style w:type="character" w:customStyle="1" w:styleId="BodyTextIndent3Char">
    <w:name w:val="Body Text Indent 3 Char"/>
    <w:basedOn w:val="a3"/>
    <w:uiPriority w:val="99"/>
    <w:qFormat/>
    <w:locked/>
    <w:rsid w:val="004A32ED"/>
    <w:rPr>
      <w:rFonts w:ascii="Times New Roman" w:hAnsi="Times New Roman" w:cs="Times New Roman"/>
      <w:sz w:val="16"/>
    </w:rPr>
  </w:style>
  <w:style w:type="character" w:customStyle="1" w:styleId="72">
    <w:name w:val="Знак Знак7"/>
    <w:uiPriority w:val="99"/>
    <w:qFormat/>
    <w:rsid w:val="004A32ED"/>
    <w:rPr>
      <w:sz w:val="16"/>
      <w:lang w:val="ru-RU" w:eastAsia="ru-RU"/>
    </w:rPr>
  </w:style>
  <w:style w:type="paragraph" w:customStyle="1" w:styleId="afff8">
    <w:name w:val="......."/>
    <w:basedOn w:val="a2"/>
    <w:next w:val="a2"/>
    <w:uiPriority w:val="99"/>
    <w:qFormat/>
    <w:rsid w:val="004A32ED"/>
    <w:pPr>
      <w:widowControl/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BodyTextChar">
    <w:name w:val="Body Text Char"/>
    <w:basedOn w:val="a3"/>
    <w:uiPriority w:val="99"/>
    <w:qFormat/>
    <w:rsid w:val="004A32ED"/>
    <w:rPr>
      <w:rFonts w:ascii="Times New Roman" w:hAnsi="Times New Roman"/>
      <w:sz w:val="24"/>
      <w:szCs w:val="20"/>
    </w:rPr>
  </w:style>
  <w:style w:type="character" w:customStyle="1" w:styleId="BodyTextChar6">
    <w:name w:val="Body Text Char6"/>
    <w:basedOn w:val="a3"/>
    <w:uiPriority w:val="99"/>
    <w:qFormat/>
    <w:locked/>
    <w:rsid w:val="004A32ED"/>
    <w:rPr>
      <w:rFonts w:ascii="Times New Roman" w:hAnsi="Times New Roman" w:cs="Times New Roman"/>
      <w:sz w:val="24"/>
      <w:szCs w:val="24"/>
    </w:rPr>
  </w:style>
  <w:style w:type="character" w:customStyle="1" w:styleId="BodyTextChar2">
    <w:name w:val="Body Text Char2"/>
    <w:basedOn w:val="a3"/>
    <w:uiPriority w:val="99"/>
    <w:qFormat/>
    <w:locked/>
    <w:rsid w:val="004A32ED"/>
    <w:rPr>
      <w:rFonts w:ascii="Times New Roman" w:hAnsi="Times New Roman" w:cs="Times New Roman"/>
      <w:sz w:val="24"/>
      <w:szCs w:val="24"/>
    </w:rPr>
  </w:style>
  <w:style w:type="character" w:customStyle="1" w:styleId="14">
    <w:name w:val="Основной текст Знак1"/>
    <w:basedOn w:val="a3"/>
    <w:link w:val="aff1"/>
    <w:uiPriority w:val="99"/>
    <w:qFormat/>
    <w:locked/>
    <w:rsid w:val="004A32E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10">
    <w:name w:val="Текст сноски Знак21"/>
    <w:basedOn w:val="a3"/>
    <w:uiPriority w:val="99"/>
    <w:qFormat/>
    <w:rsid w:val="004A32ED"/>
    <w:rPr>
      <w:rFonts w:cs="Times New Roman"/>
    </w:rPr>
  </w:style>
  <w:style w:type="character" w:customStyle="1" w:styleId="221">
    <w:name w:val="Текст сноски Знак22"/>
    <w:basedOn w:val="a3"/>
    <w:uiPriority w:val="99"/>
    <w:semiHidden/>
    <w:qFormat/>
    <w:rsid w:val="004A32ED"/>
    <w:rPr>
      <w:rFonts w:cs="Times New Roman"/>
    </w:rPr>
  </w:style>
  <w:style w:type="character" w:customStyle="1" w:styleId="230">
    <w:name w:val="Текст сноски Знак23"/>
    <w:basedOn w:val="a3"/>
    <w:uiPriority w:val="99"/>
    <w:semiHidden/>
    <w:qFormat/>
    <w:rsid w:val="004A32ED"/>
    <w:rPr>
      <w:rFonts w:cs="Times New Roman"/>
    </w:rPr>
  </w:style>
  <w:style w:type="character" w:customStyle="1" w:styleId="BodyText3Char">
    <w:name w:val="Body Text 3 Char"/>
    <w:basedOn w:val="a3"/>
    <w:uiPriority w:val="99"/>
    <w:qFormat/>
    <w:locked/>
    <w:rsid w:val="004A32ED"/>
    <w:rPr>
      <w:rFonts w:ascii="Times New Roman" w:hAnsi="Times New Roman" w:cs="Times New Roman"/>
      <w:sz w:val="16"/>
      <w:szCs w:val="16"/>
    </w:rPr>
  </w:style>
  <w:style w:type="paragraph" w:customStyle="1" w:styleId="afff9">
    <w:name w:val="Для таблиц"/>
    <w:basedOn w:val="a2"/>
    <w:uiPriority w:val="99"/>
    <w:qFormat/>
    <w:rsid w:val="004A32ED"/>
    <w:pPr>
      <w:widowControl/>
      <w:snapToGrid/>
      <w:spacing w:before="0" w:after="0"/>
    </w:pPr>
    <w:rPr>
      <w:rFonts w:eastAsia="Times New Roman"/>
      <w:szCs w:val="24"/>
    </w:rPr>
  </w:style>
  <w:style w:type="character" w:customStyle="1" w:styleId="120">
    <w:name w:val="Основной текст с отступом Знак12"/>
    <w:basedOn w:val="a3"/>
    <w:uiPriority w:val="99"/>
    <w:qFormat/>
    <w:rsid w:val="004A32ED"/>
    <w:rPr>
      <w:rFonts w:cs="Times New Roman"/>
      <w:sz w:val="24"/>
      <w:szCs w:val="24"/>
    </w:rPr>
  </w:style>
  <w:style w:type="character" w:customStyle="1" w:styleId="130">
    <w:name w:val="Основной текст с отступом Знак13"/>
    <w:basedOn w:val="a3"/>
    <w:uiPriority w:val="99"/>
    <w:semiHidden/>
    <w:qFormat/>
    <w:rsid w:val="004A32ED"/>
    <w:rPr>
      <w:rFonts w:cs="Times New Roman"/>
      <w:sz w:val="24"/>
      <w:szCs w:val="24"/>
    </w:rPr>
  </w:style>
  <w:style w:type="character" w:customStyle="1" w:styleId="FontStyle11">
    <w:name w:val="Font Style11"/>
    <w:uiPriority w:val="99"/>
    <w:qFormat/>
    <w:rsid w:val="004A32ED"/>
    <w:rPr>
      <w:rFonts w:ascii="Times New Roman" w:hAnsi="Times New Roman"/>
      <w:b/>
      <w:sz w:val="24"/>
    </w:rPr>
  </w:style>
  <w:style w:type="character" w:customStyle="1" w:styleId="1a">
    <w:name w:val="Основной текст с отступом Знак1"/>
    <w:basedOn w:val="a3"/>
    <w:uiPriority w:val="99"/>
    <w:qFormat/>
    <w:rsid w:val="004A32ED"/>
    <w:rPr>
      <w:rFonts w:cs="Times New Roman"/>
      <w:sz w:val="24"/>
      <w:szCs w:val="24"/>
    </w:rPr>
  </w:style>
  <w:style w:type="character" w:customStyle="1" w:styleId="FontStyle12">
    <w:name w:val="Font Style12"/>
    <w:uiPriority w:val="99"/>
    <w:qFormat/>
    <w:rsid w:val="004A32ED"/>
    <w:rPr>
      <w:rFonts w:ascii="Times New Roman" w:hAnsi="Times New Roman"/>
      <w:sz w:val="24"/>
    </w:rPr>
  </w:style>
  <w:style w:type="character" w:customStyle="1" w:styleId="BodyTextIndentChar">
    <w:name w:val="Body Text Indent Char"/>
    <w:basedOn w:val="a3"/>
    <w:uiPriority w:val="99"/>
    <w:qFormat/>
    <w:locked/>
    <w:rsid w:val="004A32ED"/>
    <w:rPr>
      <w:rFonts w:ascii="Times New Roman" w:hAnsi="Times New Roman" w:cs="Times New Roman"/>
      <w:sz w:val="20"/>
      <w:szCs w:val="20"/>
    </w:rPr>
  </w:style>
  <w:style w:type="character" w:customStyle="1" w:styleId="BodyTextIndentChar11">
    <w:name w:val="Body Text Indent Char11"/>
    <w:basedOn w:val="a3"/>
    <w:uiPriority w:val="99"/>
    <w:semiHidden/>
    <w:locked/>
    <w:rsid w:val="004A32ED"/>
    <w:rPr>
      <w:rFonts w:ascii="Times New Roman" w:hAnsi="Times New Roman" w:cs="Times New Roman"/>
      <w:sz w:val="20"/>
      <w:szCs w:val="20"/>
    </w:rPr>
  </w:style>
  <w:style w:type="character" w:customStyle="1" w:styleId="BodyTextIndentChar10">
    <w:name w:val="Body Text Indent Char10"/>
    <w:basedOn w:val="a3"/>
    <w:uiPriority w:val="99"/>
    <w:semiHidden/>
    <w:qFormat/>
    <w:locked/>
    <w:rsid w:val="004A32ED"/>
    <w:rPr>
      <w:rFonts w:ascii="Times New Roman" w:hAnsi="Times New Roman" w:cs="Times New Roman"/>
      <w:sz w:val="20"/>
      <w:szCs w:val="20"/>
    </w:rPr>
  </w:style>
  <w:style w:type="character" w:customStyle="1" w:styleId="BodyTextIndentChar9">
    <w:name w:val="Body Text Indent Char9"/>
    <w:basedOn w:val="a3"/>
    <w:uiPriority w:val="99"/>
    <w:semiHidden/>
    <w:qFormat/>
    <w:locked/>
    <w:rsid w:val="004A32ED"/>
    <w:rPr>
      <w:rFonts w:ascii="Times New Roman" w:hAnsi="Times New Roman" w:cs="Times New Roman"/>
      <w:sz w:val="20"/>
      <w:szCs w:val="20"/>
    </w:rPr>
  </w:style>
  <w:style w:type="character" w:customStyle="1" w:styleId="BodyTextIndentChar8">
    <w:name w:val="Body Text Indent Char8"/>
    <w:basedOn w:val="a3"/>
    <w:uiPriority w:val="99"/>
    <w:semiHidden/>
    <w:qFormat/>
    <w:locked/>
    <w:rsid w:val="004A32ED"/>
    <w:rPr>
      <w:rFonts w:ascii="Times New Roman" w:hAnsi="Times New Roman" w:cs="Times New Roman"/>
      <w:sz w:val="20"/>
      <w:szCs w:val="20"/>
    </w:rPr>
  </w:style>
  <w:style w:type="character" w:customStyle="1" w:styleId="BodyTextIndentChar7">
    <w:name w:val="Body Text Indent Char7"/>
    <w:basedOn w:val="a3"/>
    <w:uiPriority w:val="99"/>
    <w:semiHidden/>
    <w:qFormat/>
    <w:locked/>
    <w:rsid w:val="004A32ED"/>
    <w:rPr>
      <w:rFonts w:ascii="Times New Roman" w:hAnsi="Times New Roman" w:cs="Times New Roman"/>
      <w:sz w:val="24"/>
      <w:szCs w:val="24"/>
    </w:rPr>
  </w:style>
  <w:style w:type="character" w:customStyle="1" w:styleId="BodyTextIndentChar6">
    <w:name w:val="Body Text Indent Char6"/>
    <w:basedOn w:val="a3"/>
    <w:uiPriority w:val="99"/>
    <w:semiHidden/>
    <w:qFormat/>
    <w:locked/>
    <w:rsid w:val="004A32ED"/>
    <w:rPr>
      <w:rFonts w:ascii="Times New Roman" w:hAnsi="Times New Roman" w:cs="Times New Roman"/>
      <w:sz w:val="24"/>
      <w:szCs w:val="24"/>
    </w:rPr>
  </w:style>
  <w:style w:type="character" w:customStyle="1" w:styleId="BodyTextIndentChar5">
    <w:name w:val="Body Text Indent Char5"/>
    <w:basedOn w:val="a3"/>
    <w:uiPriority w:val="99"/>
    <w:qFormat/>
    <w:locked/>
    <w:rsid w:val="004A32ED"/>
    <w:rPr>
      <w:rFonts w:ascii="Times New Roman" w:hAnsi="Times New Roman" w:cs="Times New Roman"/>
      <w:sz w:val="24"/>
      <w:szCs w:val="24"/>
    </w:rPr>
  </w:style>
  <w:style w:type="character" w:customStyle="1" w:styleId="2f1">
    <w:name w:val="Основной текст с отступом Знак2"/>
    <w:basedOn w:val="a3"/>
    <w:uiPriority w:val="99"/>
    <w:qFormat/>
    <w:rsid w:val="004A32ED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qFormat/>
    <w:rsid w:val="004A32E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ffa">
    <w:name w:val="список с точками"/>
    <w:basedOn w:val="a2"/>
    <w:uiPriority w:val="99"/>
    <w:qFormat/>
    <w:rsid w:val="004A32ED"/>
    <w:pPr>
      <w:widowControl/>
      <w:tabs>
        <w:tab w:val="left" w:pos="3330"/>
      </w:tabs>
      <w:snapToGrid/>
      <w:spacing w:before="0" w:after="0" w:line="312" w:lineRule="auto"/>
      <w:ind w:left="3330" w:hanging="720"/>
      <w:jc w:val="both"/>
    </w:pPr>
    <w:rPr>
      <w:rFonts w:eastAsia="Times New Roman"/>
      <w:szCs w:val="24"/>
    </w:rPr>
  </w:style>
  <w:style w:type="character" w:customStyle="1" w:styleId="312">
    <w:name w:val="Основной текст 3 Знак12"/>
    <w:basedOn w:val="a3"/>
    <w:uiPriority w:val="99"/>
    <w:qFormat/>
    <w:rsid w:val="004A32ED"/>
    <w:rPr>
      <w:rFonts w:cs="Times New Roman"/>
      <w:sz w:val="16"/>
      <w:szCs w:val="16"/>
    </w:rPr>
  </w:style>
  <w:style w:type="character" w:customStyle="1" w:styleId="313">
    <w:name w:val="Основной текст 3 Знак13"/>
    <w:basedOn w:val="a3"/>
    <w:uiPriority w:val="99"/>
    <w:qFormat/>
    <w:rsid w:val="004A32ED"/>
    <w:rPr>
      <w:rFonts w:cs="Times New Roman"/>
      <w:sz w:val="16"/>
      <w:szCs w:val="16"/>
    </w:rPr>
  </w:style>
  <w:style w:type="character" w:customStyle="1" w:styleId="314">
    <w:name w:val="Основной текст 3 Знак14"/>
    <w:basedOn w:val="a3"/>
    <w:uiPriority w:val="99"/>
    <w:semiHidden/>
    <w:qFormat/>
    <w:rsid w:val="004A32ED"/>
    <w:rPr>
      <w:rFonts w:cs="Times New Roman"/>
      <w:sz w:val="16"/>
      <w:szCs w:val="16"/>
    </w:rPr>
  </w:style>
  <w:style w:type="character" w:customStyle="1" w:styleId="12">
    <w:name w:val="Заголовок 1 Знак2"/>
    <w:link w:val="10"/>
    <w:qFormat/>
    <w:locked/>
    <w:rsid w:val="004A32ED"/>
    <w:rPr>
      <w:rFonts w:ascii="PragmaticaCTT" w:eastAsia="Calibri" w:hAnsi="PragmaticaCTT" w:cs="Times New Roman"/>
      <w:sz w:val="20"/>
      <w:szCs w:val="20"/>
      <w:lang w:eastAsia="ru-RU"/>
    </w:rPr>
  </w:style>
  <w:style w:type="character" w:customStyle="1" w:styleId="FooterChar">
    <w:name w:val="Footer Char"/>
    <w:basedOn w:val="a3"/>
    <w:uiPriority w:val="99"/>
    <w:qFormat/>
    <w:locked/>
    <w:rsid w:val="004A32ED"/>
    <w:rPr>
      <w:rFonts w:cs="Times New Roman"/>
      <w:sz w:val="24"/>
    </w:rPr>
  </w:style>
  <w:style w:type="character" w:customStyle="1" w:styleId="BodyText2Char">
    <w:name w:val="Body Text 2 Char"/>
    <w:basedOn w:val="a3"/>
    <w:uiPriority w:val="99"/>
    <w:qFormat/>
    <w:locked/>
    <w:rsid w:val="004A32ED"/>
    <w:rPr>
      <w:rFonts w:cs="Times New Roman"/>
    </w:rPr>
  </w:style>
  <w:style w:type="paragraph" w:customStyle="1" w:styleId="ConsPlusNonformat">
    <w:name w:val="ConsPlusNonformat"/>
    <w:uiPriority w:val="99"/>
    <w:qFormat/>
    <w:rsid w:val="004A32E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PlainTextChar">
    <w:name w:val="Plain Text Char"/>
    <w:basedOn w:val="a3"/>
    <w:uiPriority w:val="99"/>
    <w:qFormat/>
    <w:locked/>
    <w:rsid w:val="004A32ED"/>
    <w:rPr>
      <w:rFonts w:ascii="Courier New" w:hAnsi="Courier New" w:cs="Courier New"/>
      <w:sz w:val="20"/>
      <w:szCs w:val="20"/>
    </w:rPr>
  </w:style>
  <w:style w:type="character" w:customStyle="1" w:styleId="PlainTextChar4">
    <w:name w:val="Plain Text Char4"/>
    <w:basedOn w:val="a3"/>
    <w:uiPriority w:val="99"/>
    <w:qFormat/>
    <w:locked/>
    <w:rsid w:val="004A32ED"/>
    <w:rPr>
      <w:rFonts w:ascii="Courier New" w:hAnsi="Courier New" w:cs="Times New Roman"/>
      <w:lang w:val="ru-RU" w:eastAsia="ru-RU"/>
    </w:rPr>
  </w:style>
  <w:style w:type="character" w:customStyle="1" w:styleId="330">
    <w:name w:val="Основной текст с отступом 3 Знак3"/>
    <w:link w:val="33"/>
    <w:uiPriority w:val="99"/>
    <w:qFormat/>
    <w:locked/>
    <w:rsid w:val="004A32ED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FontStyle42">
    <w:name w:val="Font Style42"/>
    <w:uiPriority w:val="99"/>
    <w:qFormat/>
    <w:rsid w:val="004A32ED"/>
    <w:rPr>
      <w:rFonts w:ascii="Times New Roman" w:hAnsi="Times New Roman"/>
      <w:sz w:val="26"/>
    </w:rPr>
  </w:style>
  <w:style w:type="paragraph" w:customStyle="1" w:styleId="Style1">
    <w:name w:val="Style1"/>
    <w:basedOn w:val="a2"/>
    <w:uiPriority w:val="99"/>
    <w:qFormat/>
    <w:rsid w:val="004A32ED"/>
    <w:pPr>
      <w:autoSpaceDE w:val="0"/>
      <w:autoSpaceDN w:val="0"/>
      <w:adjustRightInd w:val="0"/>
      <w:snapToGrid/>
      <w:spacing w:before="0" w:after="0" w:line="309" w:lineRule="exact"/>
      <w:ind w:firstLine="686"/>
      <w:jc w:val="both"/>
    </w:pPr>
    <w:rPr>
      <w:rFonts w:eastAsia="Times New Roman"/>
      <w:szCs w:val="24"/>
    </w:rPr>
  </w:style>
  <w:style w:type="paragraph" w:customStyle="1" w:styleId="Style2">
    <w:name w:val="Style2"/>
    <w:basedOn w:val="a2"/>
    <w:uiPriority w:val="99"/>
    <w:qFormat/>
    <w:rsid w:val="004A32ED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afffb">
    <w:name w:val="Знак Знак Знак Знак Знак Знак"/>
    <w:basedOn w:val="a2"/>
    <w:uiPriority w:val="99"/>
    <w:qFormat/>
    <w:rsid w:val="004A32E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220">
    <w:name w:val="Основной текст с отступом 2 Знак2"/>
    <w:link w:val="2b"/>
    <w:uiPriority w:val="99"/>
    <w:qFormat/>
    <w:locked/>
    <w:rsid w:val="004A32ED"/>
    <w:rPr>
      <w:rFonts w:ascii="Times New Roman" w:eastAsia="Calibri" w:hAnsi="Times New Roman" w:cs="Times New Roman"/>
      <w:sz w:val="20"/>
      <w:szCs w:val="20"/>
      <w:lang w:eastAsia="ar-SA"/>
    </w:rPr>
  </w:style>
  <w:style w:type="character" w:customStyle="1" w:styleId="ft250">
    <w:name w:val="ft250"/>
    <w:uiPriority w:val="99"/>
    <w:qFormat/>
    <w:rsid w:val="004A32ED"/>
  </w:style>
  <w:style w:type="character" w:customStyle="1" w:styleId="110">
    <w:name w:val="Заголовок 1 Знак1"/>
    <w:uiPriority w:val="99"/>
    <w:qFormat/>
    <w:locked/>
    <w:rsid w:val="004A32ED"/>
    <w:rPr>
      <w:b/>
      <w:caps/>
      <w:sz w:val="24"/>
    </w:rPr>
  </w:style>
  <w:style w:type="character" w:customStyle="1" w:styleId="100">
    <w:name w:val="Знак Знак10"/>
    <w:uiPriority w:val="99"/>
    <w:qFormat/>
    <w:locked/>
    <w:rsid w:val="004A32ED"/>
    <w:rPr>
      <w:sz w:val="16"/>
      <w:lang w:val="ru-RU" w:eastAsia="ru-RU"/>
    </w:rPr>
  </w:style>
  <w:style w:type="character" w:customStyle="1" w:styleId="121">
    <w:name w:val="Заголовок 1 Знак Знак21"/>
    <w:uiPriority w:val="99"/>
    <w:locked/>
    <w:rsid w:val="004A32ED"/>
    <w:rPr>
      <w:b/>
      <w:caps/>
      <w:sz w:val="24"/>
      <w:lang w:val="ru-RU" w:eastAsia="ru-RU"/>
    </w:rPr>
  </w:style>
  <w:style w:type="paragraph" w:customStyle="1" w:styleId="Style23">
    <w:name w:val="Style23"/>
    <w:basedOn w:val="a2"/>
    <w:uiPriority w:val="99"/>
    <w:qFormat/>
    <w:rsid w:val="004A32ED"/>
    <w:pPr>
      <w:autoSpaceDE w:val="0"/>
      <w:autoSpaceDN w:val="0"/>
      <w:adjustRightInd w:val="0"/>
      <w:snapToGrid/>
      <w:spacing w:before="0" w:after="0" w:line="482" w:lineRule="exact"/>
      <w:ind w:firstLine="720"/>
      <w:jc w:val="both"/>
    </w:pPr>
    <w:rPr>
      <w:rFonts w:eastAsia="Times New Roman"/>
      <w:szCs w:val="24"/>
    </w:rPr>
  </w:style>
  <w:style w:type="character" w:customStyle="1" w:styleId="FontStyle34">
    <w:name w:val="Font Style34"/>
    <w:uiPriority w:val="99"/>
    <w:qFormat/>
    <w:rsid w:val="004A32ED"/>
    <w:rPr>
      <w:rFonts w:ascii="Times New Roman" w:hAnsi="Times New Roman"/>
      <w:sz w:val="26"/>
    </w:rPr>
  </w:style>
  <w:style w:type="character" w:customStyle="1" w:styleId="FontStyle38">
    <w:name w:val="Font Style38"/>
    <w:uiPriority w:val="99"/>
    <w:qFormat/>
    <w:rsid w:val="004A32ED"/>
    <w:rPr>
      <w:rFonts w:ascii="Times New Roman" w:hAnsi="Times New Roman"/>
      <w:sz w:val="26"/>
    </w:rPr>
  </w:style>
  <w:style w:type="character" w:customStyle="1" w:styleId="62">
    <w:name w:val="Знак Знак6"/>
    <w:uiPriority w:val="99"/>
    <w:qFormat/>
    <w:rsid w:val="004A32ED"/>
    <w:rPr>
      <w:rFonts w:ascii="Arial" w:hAnsi="Arial"/>
      <w:b/>
      <w:i/>
      <w:sz w:val="28"/>
      <w:lang w:val="ru-RU" w:eastAsia="en-US"/>
    </w:rPr>
  </w:style>
  <w:style w:type="paragraph" w:customStyle="1" w:styleId="Style5">
    <w:name w:val="Style5"/>
    <w:basedOn w:val="a2"/>
    <w:uiPriority w:val="99"/>
    <w:qFormat/>
    <w:rsid w:val="004A32ED"/>
    <w:pPr>
      <w:autoSpaceDE w:val="0"/>
      <w:autoSpaceDN w:val="0"/>
      <w:adjustRightInd w:val="0"/>
      <w:snapToGrid/>
      <w:spacing w:before="0" w:after="0" w:line="490" w:lineRule="exact"/>
      <w:jc w:val="center"/>
    </w:pPr>
    <w:rPr>
      <w:rFonts w:eastAsia="Times New Roman"/>
      <w:szCs w:val="24"/>
    </w:rPr>
  </w:style>
  <w:style w:type="character" w:customStyle="1" w:styleId="FontStyle50">
    <w:name w:val="Font Style50"/>
    <w:uiPriority w:val="99"/>
    <w:qFormat/>
    <w:rsid w:val="004A32ED"/>
    <w:rPr>
      <w:rFonts w:ascii="Times New Roman" w:hAnsi="Times New Roman"/>
      <w:b/>
      <w:sz w:val="26"/>
    </w:rPr>
  </w:style>
  <w:style w:type="paragraph" w:customStyle="1" w:styleId="FR3">
    <w:name w:val="FR3"/>
    <w:uiPriority w:val="99"/>
    <w:qFormat/>
    <w:rsid w:val="004A32ED"/>
    <w:pPr>
      <w:widowControl w:val="0"/>
      <w:spacing w:after="0" w:line="28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b">
    <w:name w:val="Обычный (веб)1"/>
    <w:basedOn w:val="a2"/>
    <w:uiPriority w:val="99"/>
    <w:qFormat/>
    <w:rsid w:val="004A32ED"/>
    <w:pPr>
      <w:widowControl/>
      <w:snapToGrid/>
      <w:spacing w:before="75" w:afterAutospacing="1"/>
      <w:jc w:val="both"/>
    </w:pPr>
    <w:rPr>
      <w:rFonts w:ascii="Arial" w:eastAsia="Times New Roman" w:hAnsi="Arial" w:cs="Arial"/>
      <w:color w:val="000000"/>
      <w:sz w:val="20"/>
    </w:rPr>
  </w:style>
  <w:style w:type="character" w:customStyle="1" w:styleId="blk">
    <w:name w:val="blk"/>
    <w:uiPriority w:val="99"/>
    <w:qFormat/>
    <w:rsid w:val="004A32ED"/>
  </w:style>
  <w:style w:type="paragraph" w:customStyle="1" w:styleId="Style16">
    <w:name w:val="Style16"/>
    <w:basedOn w:val="a2"/>
    <w:uiPriority w:val="99"/>
    <w:qFormat/>
    <w:rsid w:val="004A32ED"/>
    <w:pPr>
      <w:autoSpaceDE w:val="0"/>
      <w:autoSpaceDN w:val="0"/>
      <w:adjustRightInd w:val="0"/>
      <w:snapToGrid/>
      <w:spacing w:before="0" w:after="0" w:line="478" w:lineRule="exact"/>
      <w:ind w:firstLine="706"/>
      <w:jc w:val="both"/>
    </w:pPr>
    <w:rPr>
      <w:rFonts w:eastAsia="Times New Roman"/>
      <w:szCs w:val="24"/>
    </w:rPr>
  </w:style>
  <w:style w:type="character" w:customStyle="1" w:styleId="FontStyle36">
    <w:name w:val="Font Style36"/>
    <w:uiPriority w:val="99"/>
    <w:qFormat/>
    <w:rsid w:val="004A32ED"/>
    <w:rPr>
      <w:rFonts w:ascii="Times New Roman" w:hAnsi="Times New Roman"/>
      <w:sz w:val="26"/>
    </w:rPr>
  </w:style>
  <w:style w:type="paragraph" w:styleId="afffc">
    <w:name w:val="List Paragraph"/>
    <w:basedOn w:val="a2"/>
    <w:link w:val="1c"/>
    <w:uiPriority w:val="34"/>
    <w:qFormat/>
    <w:rsid w:val="004A32ED"/>
    <w:pPr>
      <w:widowControl/>
      <w:snapToGrid/>
      <w:spacing w:before="0" w:after="200" w:line="276" w:lineRule="auto"/>
      <w:ind w:left="720"/>
    </w:pPr>
    <w:rPr>
      <w:rFonts w:ascii="Calibri" w:hAnsi="Calibri"/>
      <w:sz w:val="20"/>
    </w:rPr>
  </w:style>
  <w:style w:type="paragraph" w:customStyle="1" w:styleId="afffd">
    <w:name w:val="Îáû÷íûé"/>
    <w:uiPriority w:val="99"/>
    <w:qFormat/>
    <w:rsid w:val="004A32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fffe">
    <w:name w:val="Об"/>
    <w:uiPriority w:val="99"/>
    <w:qFormat/>
    <w:rsid w:val="004A32ED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ffff">
    <w:name w:val="Основной текст Знак Знак Знак"/>
    <w:uiPriority w:val="99"/>
    <w:locked/>
    <w:rsid w:val="004A32ED"/>
    <w:rPr>
      <w:sz w:val="24"/>
      <w:lang w:val="ru-RU" w:eastAsia="ru-RU"/>
    </w:rPr>
  </w:style>
  <w:style w:type="character" w:customStyle="1" w:styleId="TitleChar">
    <w:name w:val="Title Char"/>
    <w:basedOn w:val="a3"/>
    <w:uiPriority w:val="99"/>
    <w:qFormat/>
    <w:locked/>
    <w:rsid w:val="004A32ED"/>
    <w:rPr>
      <w:rFonts w:cs="Times New Roman"/>
      <w:sz w:val="24"/>
      <w:lang w:val="en-US"/>
    </w:rPr>
  </w:style>
  <w:style w:type="character" w:customStyle="1" w:styleId="37">
    <w:name w:val="Заголовок Знак3"/>
    <w:basedOn w:val="a3"/>
    <w:link w:val="affb"/>
    <w:uiPriority w:val="99"/>
    <w:locked/>
    <w:rsid w:val="004A32ED"/>
    <w:rPr>
      <w:rFonts w:ascii="Times New Roman" w:eastAsia="Times New Roman" w:hAnsi="Times New Roman" w:cs="Times New Roman"/>
      <w:sz w:val="28"/>
      <w:szCs w:val="24"/>
      <w:lang w:val="en-US" w:eastAsia="ru-RU"/>
    </w:rPr>
  </w:style>
  <w:style w:type="paragraph" w:customStyle="1" w:styleId="ConsPlusNormal">
    <w:name w:val="ConsPlusNormal"/>
    <w:link w:val="ConsPlusNormal0"/>
    <w:uiPriority w:val="99"/>
    <w:qFormat/>
    <w:rsid w:val="004A32E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paragraph" w:customStyle="1" w:styleId="1d">
    <w:name w:val="Абзац списка1"/>
    <w:basedOn w:val="a2"/>
    <w:link w:val="ListParagraphChar"/>
    <w:uiPriority w:val="99"/>
    <w:qFormat/>
    <w:rsid w:val="004A32ED"/>
    <w:pPr>
      <w:widowControl/>
      <w:snapToGrid/>
      <w:spacing w:before="0" w:after="0"/>
      <w:ind w:left="720"/>
      <w:contextualSpacing/>
    </w:pPr>
  </w:style>
  <w:style w:type="character" w:customStyle="1" w:styleId="ListParagraphChar">
    <w:name w:val="List Paragraph Char"/>
    <w:link w:val="1d"/>
    <w:uiPriority w:val="99"/>
    <w:qFormat/>
    <w:locked/>
    <w:rsid w:val="004A32ED"/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tbln121">
    <w:name w:val="tbln121"/>
    <w:uiPriority w:val="99"/>
    <w:qFormat/>
    <w:rsid w:val="004A32ED"/>
    <w:rPr>
      <w:rFonts w:ascii="Arial" w:hAnsi="Arial"/>
      <w:i/>
      <w:color w:val="000000"/>
      <w:sz w:val="18"/>
      <w:u w:val="none"/>
    </w:rPr>
  </w:style>
  <w:style w:type="character" w:customStyle="1" w:styleId="mistake">
    <w:name w:val="mistake"/>
    <w:uiPriority w:val="99"/>
    <w:qFormat/>
    <w:rsid w:val="004A32ED"/>
    <w:rPr>
      <w:sz w:val="24"/>
    </w:rPr>
  </w:style>
  <w:style w:type="character" w:customStyle="1" w:styleId="trb12">
    <w:name w:val="trb12"/>
    <w:basedOn w:val="a3"/>
    <w:uiPriority w:val="99"/>
    <w:qFormat/>
    <w:rsid w:val="004A32ED"/>
    <w:rPr>
      <w:rFonts w:cs="Times New Roman"/>
    </w:rPr>
  </w:style>
  <w:style w:type="character" w:customStyle="1" w:styleId="tbln12">
    <w:name w:val="tbln12"/>
    <w:basedOn w:val="a3"/>
    <w:uiPriority w:val="99"/>
    <w:qFormat/>
    <w:rsid w:val="004A32ED"/>
    <w:rPr>
      <w:rFonts w:cs="Times New Roman"/>
    </w:rPr>
  </w:style>
  <w:style w:type="character" w:customStyle="1" w:styleId="tbb12">
    <w:name w:val="tbb12"/>
    <w:basedOn w:val="a3"/>
    <w:uiPriority w:val="99"/>
    <w:qFormat/>
    <w:rsid w:val="004A32ED"/>
    <w:rPr>
      <w:rFonts w:cs="Times New Roman"/>
    </w:rPr>
  </w:style>
  <w:style w:type="paragraph" w:customStyle="1" w:styleId="Style9">
    <w:name w:val="Style9"/>
    <w:basedOn w:val="a2"/>
    <w:uiPriority w:val="99"/>
    <w:qFormat/>
    <w:rsid w:val="004A32ED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affff0">
    <w:name w:val="Темы"/>
    <w:basedOn w:val="a2"/>
    <w:link w:val="affff1"/>
    <w:uiPriority w:val="99"/>
    <w:qFormat/>
    <w:rsid w:val="004A32ED"/>
    <w:pPr>
      <w:keepNext/>
      <w:widowControl/>
      <w:snapToGrid/>
      <w:spacing w:before="0" w:after="0"/>
      <w:jc w:val="both"/>
    </w:pPr>
    <w:rPr>
      <w:b/>
    </w:rPr>
  </w:style>
  <w:style w:type="paragraph" w:customStyle="1" w:styleId="Style19">
    <w:name w:val="Style19"/>
    <w:basedOn w:val="a2"/>
    <w:uiPriority w:val="99"/>
    <w:qFormat/>
    <w:rsid w:val="004A32ED"/>
    <w:pPr>
      <w:autoSpaceDE w:val="0"/>
      <w:autoSpaceDN w:val="0"/>
      <w:adjustRightInd w:val="0"/>
      <w:snapToGrid/>
      <w:spacing w:before="0" w:after="0" w:line="516" w:lineRule="exact"/>
      <w:ind w:firstLine="701"/>
      <w:jc w:val="both"/>
    </w:pPr>
    <w:rPr>
      <w:rFonts w:eastAsia="Times New Roman"/>
      <w:szCs w:val="24"/>
    </w:rPr>
  </w:style>
  <w:style w:type="paragraph" w:customStyle="1" w:styleId="stepanov">
    <w:name w:val="stepanov"/>
    <w:basedOn w:val="af2"/>
    <w:uiPriority w:val="99"/>
    <w:qFormat/>
    <w:rsid w:val="004A32ED"/>
    <w:pPr>
      <w:spacing w:line="360" w:lineRule="auto"/>
      <w:jc w:val="both"/>
    </w:pPr>
    <w:rPr>
      <w:rFonts w:ascii="Times New Roman" w:hAnsi="Times New Roman"/>
      <w:sz w:val="24"/>
    </w:rPr>
  </w:style>
  <w:style w:type="paragraph" w:customStyle="1" w:styleId="1e">
    <w:name w:val="Стиль1"/>
    <w:basedOn w:val="stepanov"/>
    <w:link w:val="1f"/>
    <w:uiPriority w:val="99"/>
    <w:qFormat/>
    <w:rsid w:val="004A32ED"/>
    <w:pPr>
      <w:suppressAutoHyphens/>
      <w:spacing w:line="240" w:lineRule="auto"/>
    </w:pPr>
    <w:rPr>
      <w:rFonts w:eastAsia="Calibri"/>
      <w:sz w:val="20"/>
    </w:rPr>
  </w:style>
  <w:style w:type="paragraph" w:customStyle="1" w:styleId="075">
    <w:name w:val="Стиль Нумерованный список + сверху: (одинарная Авто  075 пт лини..."/>
    <w:basedOn w:val="afff"/>
    <w:uiPriority w:val="99"/>
    <w:qFormat/>
    <w:rsid w:val="004A32ED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0751">
    <w:name w:val="Стиль Нумерованный список + сверху: (одинарная Авто  075 пт лини...1"/>
    <w:basedOn w:val="afff"/>
    <w:uiPriority w:val="99"/>
    <w:qFormat/>
    <w:rsid w:val="004A32ED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0756">
    <w:name w:val="Стиль Нумерованный список + сверху: (одинарная Авто  075 пт лини...6"/>
    <w:basedOn w:val="afff"/>
    <w:uiPriority w:val="99"/>
    <w:qFormat/>
    <w:rsid w:val="004A32ED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0757">
    <w:name w:val="Стиль Нумерованный список + сверху: (одинарная Авто  075 пт лини...7"/>
    <w:basedOn w:val="afff"/>
    <w:uiPriority w:val="99"/>
    <w:qFormat/>
    <w:rsid w:val="004A32ED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2TimesNewRoman12">
    <w:name w:val="Стиль Заголовок 2 + Times New Roman 12 пт не курсив"/>
    <w:basedOn w:val="20"/>
    <w:uiPriority w:val="99"/>
    <w:qFormat/>
    <w:rsid w:val="004A32ED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sz w:val="24"/>
      <w:szCs w:val="28"/>
    </w:rPr>
  </w:style>
  <w:style w:type="paragraph" w:customStyle="1" w:styleId="2TimesNewRoman120">
    <w:name w:val="Стиль Стиль Заголовок 2 + Times New Roman 12 пт не курсив + курсив"/>
    <w:basedOn w:val="2TimesNewRoman12"/>
    <w:uiPriority w:val="99"/>
    <w:qFormat/>
    <w:rsid w:val="004A32ED"/>
    <w:rPr>
      <w:iCs/>
    </w:rPr>
  </w:style>
  <w:style w:type="paragraph" w:customStyle="1" w:styleId="2TimesNewRoman121">
    <w:name w:val="Стиль Заголовок 2 + Times New Roman 12 пт"/>
    <w:basedOn w:val="20"/>
    <w:uiPriority w:val="99"/>
    <w:qFormat/>
    <w:rsid w:val="004A32ED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iCs/>
      <w:sz w:val="24"/>
      <w:szCs w:val="28"/>
    </w:rPr>
  </w:style>
  <w:style w:type="paragraph" w:customStyle="1" w:styleId="style10">
    <w:name w:val="style1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FontStyle448">
    <w:name w:val="Font Style448"/>
    <w:uiPriority w:val="99"/>
    <w:qFormat/>
    <w:rsid w:val="004A32ED"/>
    <w:rPr>
      <w:rFonts w:ascii="Times New Roman" w:hAnsi="Times New Roman"/>
      <w:sz w:val="20"/>
    </w:rPr>
  </w:style>
  <w:style w:type="paragraph" w:customStyle="1" w:styleId="211">
    <w:name w:val="Основной текст 21"/>
    <w:basedOn w:val="a2"/>
    <w:uiPriority w:val="99"/>
    <w:qFormat/>
    <w:rsid w:val="004A32ED"/>
    <w:pPr>
      <w:widowControl/>
      <w:shd w:val="clear" w:color="auto" w:fill="FFFFFF"/>
      <w:snapToGrid/>
      <w:spacing w:before="233" w:after="0" w:line="360" w:lineRule="auto"/>
      <w:ind w:left="1701" w:hanging="567"/>
    </w:pPr>
    <w:rPr>
      <w:rFonts w:eastAsia="Times New Roman"/>
      <w:b/>
      <w:color w:val="000000"/>
      <w:spacing w:val="-5"/>
      <w:sz w:val="28"/>
    </w:rPr>
  </w:style>
  <w:style w:type="paragraph" w:customStyle="1" w:styleId="1f0">
    <w:name w:val="Обычный1"/>
    <w:qFormat/>
    <w:rsid w:val="004A32ED"/>
    <w:pPr>
      <w:widowControl w:val="0"/>
      <w:spacing w:after="0" w:line="260" w:lineRule="auto"/>
      <w:ind w:firstLine="46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CommentSubjectChar3">
    <w:name w:val="Comment Subject Char3"/>
    <w:uiPriority w:val="99"/>
    <w:locked/>
    <w:rsid w:val="004A32ED"/>
    <w:rPr>
      <w:sz w:val="16"/>
    </w:rPr>
  </w:style>
  <w:style w:type="character" w:customStyle="1" w:styleId="CommentTextChar">
    <w:name w:val="Comment Text Char"/>
    <w:basedOn w:val="a3"/>
    <w:uiPriority w:val="99"/>
    <w:qFormat/>
    <w:locked/>
    <w:rsid w:val="004A32ED"/>
    <w:rPr>
      <w:rFonts w:ascii="Times New Roman" w:hAnsi="Times New Roman" w:cs="Times New Roman"/>
      <w:sz w:val="20"/>
      <w:lang w:eastAsia="ru-RU"/>
    </w:rPr>
  </w:style>
  <w:style w:type="character" w:customStyle="1" w:styleId="CommentSubjectChar">
    <w:name w:val="Comment Subject Char"/>
    <w:basedOn w:val="af8"/>
    <w:uiPriority w:val="99"/>
    <w:qFormat/>
    <w:locked/>
    <w:rsid w:val="004A32E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1">
    <w:name w:val="Тема примечания Знак1"/>
    <w:basedOn w:val="af8"/>
    <w:uiPriority w:val="99"/>
    <w:qFormat/>
    <w:rsid w:val="004A32E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200">
    <w:name w:val="Тема примечания Знак120"/>
    <w:basedOn w:val="af8"/>
    <w:uiPriority w:val="99"/>
    <w:semiHidden/>
    <w:qFormat/>
    <w:rsid w:val="004A32ED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9">
    <w:name w:val="Тема примечания Знак119"/>
    <w:basedOn w:val="af8"/>
    <w:uiPriority w:val="99"/>
    <w:semiHidden/>
    <w:qFormat/>
    <w:rsid w:val="004A32ED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8">
    <w:name w:val="Тема примечания Знак118"/>
    <w:basedOn w:val="af8"/>
    <w:uiPriority w:val="99"/>
    <w:semiHidden/>
    <w:qFormat/>
    <w:rsid w:val="004A32ED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7">
    <w:name w:val="Тема примечания Знак117"/>
    <w:basedOn w:val="af8"/>
    <w:uiPriority w:val="99"/>
    <w:qFormat/>
    <w:rsid w:val="004A32ED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6">
    <w:name w:val="Тема примечания Знак116"/>
    <w:basedOn w:val="af8"/>
    <w:uiPriority w:val="99"/>
    <w:semiHidden/>
    <w:qFormat/>
    <w:rsid w:val="004A32ED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5">
    <w:name w:val="Тема примечания Знак115"/>
    <w:basedOn w:val="af8"/>
    <w:uiPriority w:val="99"/>
    <w:semiHidden/>
    <w:qFormat/>
    <w:rsid w:val="004A32ED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4">
    <w:name w:val="Тема примечания Знак114"/>
    <w:basedOn w:val="af8"/>
    <w:uiPriority w:val="99"/>
    <w:semiHidden/>
    <w:qFormat/>
    <w:rsid w:val="004A32ED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3">
    <w:name w:val="Тема примечания Знак113"/>
    <w:basedOn w:val="af8"/>
    <w:uiPriority w:val="99"/>
    <w:semiHidden/>
    <w:qFormat/>
    <w:rsid w:val="004A32ED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2">
    <w:name w:val="Тема примечания Знак112"/>
    <w:basedOn w:val="af8"/>
    <w:uiPriority w:val="99"/>
    <w:semiHidden/>
    <w:qFormat/>
    <w:rsid w:val="004A32ED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1">
    <w:name w:val="Тема примечания Знак111"/>
    <w:basedOn w:val="af8"/>
    <w:uiPriority w:val="99"/>
    <w:qFormat/>
    <w:rsid w:val="004A32ED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00">
    <w:name w:val="Тема примечания Знак110"/>
    <w:basedOn w:val="af8"/>
    <w:uiPriority w:val="99"/>
    <w:semiHidden/>
    <w:qFormat/>
    <w:rsid w:val="004A32ED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90">
    <w:name w:val="Тема примечания Знак19"/>
    <w:basedOn w:val="af8"/>
    <w:uiPriority w:val="99"/>
    <w:qFormat/>
    <w:rsid w:val="004A32ED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80">
    <w:name w:val="Тема примечания Знак18"/>
    <w:basedOn w:val="af8"/>
    <w:uiPriority w:val="99"/>
    <w:semiHidden/>
    <w:qFormat/>
    <w:rsid w:val="004A32ED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70">
    <w:name w:val="Тема примечания Знак17"/>
    <w:basedOn w:val="af8"/>
    <w:uiPriority w:val="99"/>
    <w:semiHidden/>
    <w:qFormat/>
    <w:rsid w:val="004A32ED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60">
    <w:name w:val="Тема примечания Знак16"/>
    <w:basedOn w:val="af8"/>
    <w:uiPriority w:val="99"/>
    <w:semiHidden/>
    <w:qFormat/>
    <w:rsid w:val="004A32ED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50">
    <w:name w:val="Тема примечания Знак15"/>
    <w:basedOn w:val="af8"/>
    <w:uiPriority w:val="99"/>
    <w:qFormat/>
    <w:rsid w:val="004A32ED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41">
    <w:name w:val="Тема примечания Знак14"/>
    <w:basedOn w:val="af8"/>
    <w:uiPriority w:val="99"/>
    <w:semiHidden/>
    <w:qFormat/>
    <w:rsid w:val="004A32ED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32">
    <w:name w:val="Тема примечания Знак13"/>
    <w:basedOn w:val="af8"/>
    <w:uiPriority w:val="99"/>
    <w:semiHidden/>
    <w:qFormat/>
    <w:rsid w:val="004A32ED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22">
    <w:name w:val="Тема примечания Знак12"/>
    <w:basedOn w:val="af8"/>
    <w:uiPriority w:val="99"/>
    <w:qFormat/>
    <w:rsid w:val="004A32ED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a">
    <w:name w:val="Тема примечания Знак11"/>
    <w:uiPriority w:val="99"/>
    <w:qFormat/>
    <w:rsid w:val="004A32ED"/>
    <w:rPr>
      <w:b/>
      <w:lang w:val="ru-RU" w:eastAsia="ru-RU"/>
    </w:rPr>
  </w:style>
  <w:style w:type="character" w:customStyle="1" w:styleId="highlighthighlightactive">
    <w:name w:val="highlight highlight_active"/>
    <w:basedOn w:val="a3"/>
    <w:uiPriority w:val="99"/>
    <w:qFormat/>
    <w:rsid w:val="004A32ED"/>
    <w:rPr>
      <w:rFonts w:cs="Times New Roman"/>
    </w:rPr>
  </w:style>
  <w:style w:type="character" w:customStyle="1" w:styleId="161">
    <w:name w:val="Знак Знак16"/>
    <w:uiPriority w:val="99"/>
    <w:qFormat/>
    <w:locked/>
    <w:rsid w:val="004A32ED"/>
    <w:rPr>
      <w:b/>
      <w:caps/>
      <w:sz w:val="24"/>
      <w:lang w:val="ru-RU" w:eastAsia="ru-RU"/>
    </w:rPr>
  </w:style>
  <w:style w:type="paragraph" w:customStyle="1" w:styleId="1f2">
    <w:name w:val="1"/>
    <w:basedOn w:val="a2"/>
    <w:uiPriority w:val="99"/>
    <w:qFormat/>
    <w:rsid w:val="004A32ED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1f3">
    <w:name w:val="Загол. 1 ур."/>
    <w:basedOn w:val="a2"/>
    <w:uiPriority w:val="99"/>
    <w:qFormat/>
    <w:rsid w:val="004A32ED"/>
    <w:pPr>
      <w:keepNext/>
      <w:keepLines/>
      <w:autoSpaceDE w:val="0"/>
      <w:autoSpaceDN w:val="0"/>
      <w:adjustRightInd w:val="0"/>
      <w:snapToGrid/>
      <w:spacing w:before="57" w:after="57" w:line="220" w:lineRule="atLeast"/>
      <w:jc w:val="center"/>
    </w:pPr>
    <w:rPr>
      <w:rFonts w:ascii="PragmaticaCTT" w:eastAsia="Times New Roman" w:hAnsi="PragmaticaCTT" w:cs="PragmaticaCTT"/>
      <w:b/>
      <w:bCs/>
      <w:caps/>
      <w:sz w:val="22"/>
      <w:szCs w:val="22"/>
    </w:rPr>
  </w:style>
  <w:style w:type="paragraph" w:customStyle="1" w:styleId="44">
    <w:name w:val="заголовок 4"/>
    <w:basedOn w:val="4"/>
    <w:uiPriority w:val="99"/>
    <w:qFormat/>
    <w:rsid w:val="004A32ED"/>
    <w:pPr>
      <w:tabs>
        <w:tab w:val="left" w:pos="720"/>
      </w:tabs>
      <w:spacing w:before="240" w:after="60"/>
      <w:ind w:left="720" w:hanging="360"/>
    </w:pPr>
    <w:rPr>
      <w:bCs/>
      <w:i/>
      <w:sz w:val="28"/>
      <w:szCs w:val="28"/>
    </w:rPr>
  </w:style>
  <w:style w:type="character" w:customStyle="1" w:styleId="small11">
    <w:name w:val="small11"/>
    <w:uiPriority w:val="99"/>
    <w:qFormat/>
    <w:rsid w:val="004A32ED"/>
    <w:rPr>
      <w:sz w:val="16"/>
    </w:rPr>
  </w:style>
  <w:style w:type="paragraph" w:customStyle="1" w:styleId="affff2">
    <w:name w:val="a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cxspmiddle">
    <w:name w:val="acxspmiddle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73">
    <w:name w:val="Знак Знак73"/>
    <w:uiPriority w:val="99"/>
    <w:qFormat/>
    <w:rsid w:val="004A32ED"/>
    <w:rPr>
      <w:sz w:val="16"/>
      <w:lang w:val="ru-RU" w:eastAsia="ru-RU"/>
    </w:rPr>
  </w:style>
  <w:style w:type="paragraph" w:customStyle="1" w:styleId="ConsPlusTitle">
    <w:name w:val="ConsPlusTitle"/>
    <w:uiPriority w:val="99"/>
    <w:qFormat/>
    <w:rsid w:val="004A32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08">
    <w:name w:val="Стиль По ширине Первая строка:  08 см"/>
    <w:basedOn w:val="a2"/>
    <w:uiPriority w:val="99"/>
    <w:qFormat/>
    <w:rsid w:val="004A32ED"/>
    <w:pPr>
      <w:widowControl/>
      <w:snapToGrid/>
      <w:spacing w:before="0" w:after="0"/>
      <w:ind w:firstLine="454"/>
      <w:jc w:val="both"/>
    </w:pPr>
    <w:rPr>
      <w:rFonts w:eastAsia="Times New Roman"/>
      <w:szCs w:val="24"/>
    </w:rPr>
  </w:style>
  <w:style w:type="character" w:customStyle="1" w:styleId="apple-converted-space">
    <w:name w:val="apple-converted-space"/>
    <w:qFormat/>
    <w:rsid w:val="004A32ED"/>
  </w:style>
  <w:style w:type="character" w:customStyle="1" w:styleId="apple-style-span">
    <w:name w:val="apple-style-span"/>
    <w:uiPriority w:val="99"/>
    <w:qFormat/>
    <w:rsid w:val="004A32ED"/>
  </w:style>
  <w:style w:type="character" w:customStyle="1" w:styleId="orange">
    <w:name w:val="orange"/>
    <w:uiPriority w:val="99"/>
    <w:qFormat/>
    <w:rsid w:val="004A32ED"/>
  </w:style>
  <w:style w:type="character" w:customStyle="1" w:styleId="gray">
    <w:name w:val="gray"/>
    <w:uiPriority w:val="99"/>
    <w:qFormat/>
    <w:rsid w:val="004A32ED"/>
  </w:style>
  <w:style w:type="paragraph" w:customStyle="1" w:styleId="1KGK9">
    <w:name w:val="1KG=K9"/>
    <w:uiPriority w:val="99"/>
    <w:qFormat/>
    <w:rsid w:val="004A32E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eastAsia="Times New Roman" w:hAnsi="MS Sans Serif" w:cs="Times New Roman"/>
      <w:sz w:val="24"/>
      <w:szCs w:val="20"/>
      <w:lang w:eastAsia="ru-RU"/>
    </w:rPr>
  </w:style>
  <w:style w:type="character" w:customStyle="1" w:styleId="133">
    <w:name w:val="табл_заголовок_13 Знак"/>
    <w:link w:val="134"/>
    <w:uiPriority w:val="99"/>
    <w:qFormat/>
    <w:locked/>
    <w:rsid w:val="004A32ED"/>
    <w:rPr>
      <w:b/>
      <w:sz w:val="26"/>
    </w:rPr>
  </w:style>
  <w:style w:type="paragraph" w:customStyle="1" w:styleId="134">
    <w:name w:val="табл_заголовок_13"/>
    <w:basedOn w:val="a2"/>
    <w:link w:val="133"/>
    <w:uiPriority w:val="99"/>
    <w:qFormat/>
    <w:rsid w:val="004A32ED"/>
    <w:pPr>
      <w:widowControl/>
      <w:snapToGrid/>
      <w:spacing w:before="0" w:after="240" w:line="288" w:lineRule="auto"/>
      <w:jc w:val="center"/>
    </w:pPr>
    <w:rPr>
      <w:rFonts w:asciiTheme="minorHAnsi" w:eastAsiaTheme="minorHAnsi" w:hAnsiTheme="minorHAnsi" w:cstheme="minorBidi"/>
      <w:b/>
      <w:sz w:val="26"/>
      <w:szCs w:val="22"/>
      <w:lang w:eastAsia="en-US"/>
    </w:rPr>
  </w:style>
  <w:style w:type="paragraph" w:customStyle="1" w:styleId="135">
    <w:name w:val="табл_текст_центр_ 13"/>
    <w:basedOn w:val="a2"/>
    <w:uiPriority w:val="99"/>
    <w:qFormat/>
    <w:rsid w:val="004A32ED"/>
    <w:pPr>
      <w:widowControl/>
      <w:suppressAutoHyphens/>
      <w:snapToGrid/>
      <w:spacing w:before="0" w:after="0"/>
      <w:jc w:val="center"/>
    </w:pPr>
    <w:rPr>
      <w:rFonts w:eastAsia="Times New Roman"/>
      <w:sz w:val="26"/>
      <w:szCs w:val="24"/>
      <w:lang w:eastAsia="ar-SA"/>
    </w:rPr>
  </w:style>
  <w:style w:type="paragraph" w:customStyle="1" w:styleId="2f2">
    <w:name w:val="Заголовок_2"/>
    <w:basedOn w:val="a2"/>
    <w:uiPriority w:val="99"/>
    <w:qFormat/>
    <w:rsid w:val="004A32ED"/>
    <w:pPr>
      <w:widowControl/>
      <w:snapToGrid/>
      <w:spacing w:before="0" w:after="0" w:line="360" w:lineRule="auto"/>
      <w:jc w:val="both"/>
    </w:pPr>
    <w:rPr>
      <w:rFonts w:ascii="Arial" w:eastAsia="Times New Roman" w:hAnsi="Arial"/>
      <w:b/>
      <w:i/>
      <w:sz w:val="28"/>
    </w:rPr>
  </w:style>
  <w:style w:type="paragraph" w:customStyle="1" w:styleId="affff3">
    <w:name w:val="Абзац_СУБД"/>
    <w:basedOn w:val="a2"/>
    <w:uiPriority w:val="99"/>
    <w:qFormat/>
    <w:rsid w:val="004A32ED"/>
    <w:pPr>
      <w:widowControl/>
      <w:snapToGrid/>
      <w:spacing w:before="0" w:after="0" w:line="360" w:lineRule="auto"/>
      <w:ind w:firstLine="720"/>
      <w:jc w:val="both"/>
    </w:pPr>
    <w:rPr>
      <w:rFonts w:ascii="Arial" w:eastAsia="Times New Roman" w:hAnsi="Arial"/>
      <w:sz w:val="28"/>
    </w:rPr>
  </w:style>
  <w:style w:type="character" w:customStyle="1" w:styleId="FontStyle40">
    <w:name w:val="Font Style40"/>
    <w:uiPriority w:val="99"/>
    <w:qFormat/>
    <w:rsid w:val="004A32ED"/>
    <w:rPr>
      <w:rFonts w:ascii="Times New Roman" w:hAnsi="Times New Roman"/>
      <w:sz w:val="26"/>
    </w:rPr>
  </w:style>
  <w:style w:type="character" w:customStyle="1" w:styleId="FontStyle55">
    <w:name w:val="Font Style55"/>
    <w:uiPriority w:val="99"/>
    <w:qFormat/>
    <w:rsid w:val="004A32ED"/>
    <w:rPr>
      <w:rFonts w:ascii="Times New Roman" w:hAnsi="Times New Roman"/>
      <w:sz w:val="28"/>
    </w:rPr>
  </w:style>
  <w:style w:type="character" w:customStyle="1" w:styleId="FontStyle43">
    <w:name w:val="Font Style43"/>
    <w:uiPriority w:val="99"/>
    <w:qFormat/>
    <w:rsid w:val="004A32ED"/>
    <w:rPr>
      <w:rFonts w:ascii="Times New Roman" w:hAnsi="Times New Roman"/>
      <w:b/>
      <w:sz w:val="26"/>
    </w:rPr>
  </w:style>
  <w:style w:type="paragraph" w:customStyle="1" w:styleId="FR2">
    <w:name w:val="FR2"/>
    <w:link w:val="FR20"/>
    <w:uiPriority w:val="99"/>
    <w:qFormat/>
    <w:rsid w:val="004A32ED"/>
    <w:pPr>
      <w:widowControl w:val="0"/>
      <w:snapToGrid w:val="0"/>
      <w:spacing w:before="300" w:after="0" w:line="240" w:lineRule="auto"/>
      <w:jc w:val="both"/>
    </w:pPr>
    <w:rPr>
      <w:rFonts w:ascii="Arial" w:eastAsia="Calibri" w:hAnsi="Arial" w:cs="Times New Roman"/>
      <w:lang w:eastAsia="ru-RU"/>
    </w:rPr>
  </w:style>
  <w:style w:type="paragraph" w:customStyle="1" w:styleId="FR1">
    <w:name w:val="FR1"/>
    <w:uiPriority w:val="99"/>
    <w:qFormat/>
    <w:rsid w:val="004A32ED"/>
    <w:pPr>
      <w:widowControl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ff4">
    <w:name w:val="Основной тект"/>
    <w:basedOn w:val="a2"/>
    <w:link w:val="affff5"/>
    <w:uiPriority w:val="99"/>
    <w:qFormat/>
    <w:rsid w:val="004A32ED"/>
    <w:pPr>
      <w:widowControl/>
      <w:snapToGrid/>
      <w:spacing w:before="0" w:after="0"/>
      <w:ind w:firstLine="454"/>
      <w:jc w:val="both"/>
    </w:pPr>
  </w:style>
  <w:style w:type="character" w:customStyle="1" w:styleId="affff5">
    <w:name w:val="Основной тект Знак"/>
    <w:link w:val="affff4"/>
    <w:uiPriority w:val="99"/>
    <w:qFormat/>
    <w:locked/>
    <w:rsid w:val="004A32ED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a1">
    <w:name w:val="Модуль"/>
    <w:basedOn w:val="a2"/>
    <w:uiPriority w:val="99"/>
    <w:qFormat/>
    <w:rsid w:val="004A32ED"/>
    <w:pPr>
      <w:keepNext/>
      <w:widowControl/>
      <w:numPr>
        <w:numId w:val="2"/>
      </w:numPr>
      <w:snapToGrid/>
      <w:spacing w:before="0" w:after="0"/>
      <w:jc w:val="both"/>
    </w:pPr>
    <w:rPr>
      <w:rFonts w:eastAsia="Times New Roman"/>
      <w:sz w:val="20"/>
    </w:rPr>
  </w:style>
  <w:style w:type="paragraph" w:customStyle="1" w:styleId="Style11">
    <w:name w:val="Style11"/>
    <w:basedOn w:val="a2"/>
    <w:uiPriority w:val="99"/>
    <w:qFormat/>
    <w:rsid w:val="004A32ED"/>
    <w:pPr>
      <w:autoSpaceDE w:val="0"/>
      <w:autoSpaceDN w:val="0"/>
      <w:adjustRightInd w:val="0"/>
      <w:snapToGrid/>
      <w:spacing w:before="0" w:after="0" w:line="494" w:lineRule="exact"/>
      <w:ind w:firstLine="902"/>
    </w:pPr>
    <w:rPr>
      <w:rFonts w:eastAsia="Times New Roman"/>
      <w:szCs w:val="24"/>
    </w:rPr>
  </w:style>
  <w:style w:type="paragraph" w:customStyle="1" w:styleId="affff6">
    <w:name w:val="Нормальный"/>
    <w:uiPriority w:val="99"/>
    <w:qFormat/>
    <w:rsid w:val="004A32E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f4">
    <w:name w:val="Текст1"/>
    <w:basedOn w:val="a2"/>
    <w:uiPriority w:val="99"/>
    <w:qFormat/>
    <w:rsid w:val="004A32ED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affff7">
    <w:name w:val="Примечание"/>
    <w:basedOn w:val="a2"/>
    <w:uiPriority w:val="99"/>
    <w:qFormat/>
    <w:rsid w:val="004A32ED"/>
    <w:pPr>
      <w:widowControl/>
      <w:snapToGrid/>
      <w:spacing w:before="0" w:after="0"/>
      <w:ind w:firstLine="454"/>
      <w:jc w:val="both"/>
    </w:pPr>
    <w:rPr>
      <w:rFonts w:eastAsia="Times New Roman"/>
      <w:i/>
      <w:szCs w:val="24"/>
    </w:rPr>
  </w:style>
  <w:style w:type="paragraph" w:customStyle="1" w:styleId="Style6">
    <w:name w:val="Style6"/>
    <w:basedOn w:val="a2"/>
    <w:uiPriority w:val="99"/>
    <w:qFormat/>
    <w:rsid w:val="004A32ED"/>
    <w:pPr>
      <w:autoSpaceDE w:val="0"/>
      <w:autoSpaceDN w:val="0"/>
      <w:adjustRightInd w:val="0"/>
      <w:snapToGrid/>
      <w:spacing w:before="0" w:after="0"/>
      <w:jc w:val="both"/>
    </w:pPr>
    <w:rPr>
      <w:rFonts w:eastAsia="Times New Roman"/>
      <w:szCs w:val="24"/>
    </w:rPr>
  </w:style>
  <w:style w:type="paragraph" w:customStyle="1" w:styleId="Style33">
    <w:name w:val="Style33"/>
    <w:basedOn w:val="a2"/>
    <w:uiPriority w:val="99"/>
    <w:qFormat/>
    <w:rsid w:val="004A32ED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affff8">
    <w:name w:val="Таблицы (моноширинный)"/>
    <w:basedOn w:val="a2"/>
    <w:next w:val="a2"/>
    <w:uiPriority w:val="99"/>
    <w:qFormat/>
    <w:rsid w:val="004A32ED"/>
    <w:pPr>
      <w:autoSpaceDE w:val="0"/>
      <w:autoSpaceDN w:val="0"/>
      <w:adjustRightInd w:val="0"/>
      <w:snapToGrid/>
      <w:spacing w:before="0" w:after="0"/>
      <w:jc w:val="both"/>
    </w:pPr>
    <w:rPr>
      <w:rFonts w:ascii="Courier New" w:eastAsia="Times New Roman" w:hAnsi="Courier New" w:cs="Courier New"/>
      <w:sz w:val="20"/>
    </w:rPr>
  </w:style>
  <w:style w:type="paragraph" w:customStyle="1" w:styleId="f">
    <w:name w:val="f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nameautor3">
    <w:name w:val="name_autor3"/>
    <w:basedOn w:val="a3"/>
    <w:uiPriority w:val="99"/>
    <w:qFormat/>
    <w:rsid w:val="004A32ED"/>
    <w:rPr>
      <w:rFonts w:cs="Times New Roman"/>
    </w:rPr>
  </w:style>
  <w:style w:type="paragraph" w:customStyle="1" w:styleId="affff9">
    <w:name w:val="Прижатый влево"/>
    <w:basedOn w:val="a2"/>
    <w:next w:val="a2"/>
    <w:uiPriority w:val="99"/>
    <w:qFormat/>
    <w:rsid w:val="004A32ED"/>
    <w:pPr>
      <w:widowControl/>
      <w:autoSpaceDE w:val="0"/>
      <w:autoSpaceDN w:val="0"/>
      <w:adjustRightInd w:val="0"/>
      <w:snapToGrid/>
      <w:spacing w:before="0" w:after="0"/>
    </w:pPr>
    <w:rPr>
      <w:rFonts w:ascii="Arial" w:eastAsia="Times New Roman" w:hAnsi="Arial"/>
      <w:sz w:val="20"/>
    </w:rPr>
  </w:style>
  <w:style w:type="paragraph" w:customStyle="1" w:styleId="11b">
    <w:name w:val="Обычный11"/>
    <w:uiPriority w:val="99"/>
    <w:qFormat/>
    <w:rsid w:val="004A32ED"/>
    <w:pPr>
      <w:widowControl w:val="0"/>
      <w:spacing w:after="0" w:line="260" w:lineRule="auto"/>
      <w:ind w:firstLine="46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1f5">
    <w:name w:val="Цитата1"/>
    <w:basedOn w:val="a2"/>
    <w:uiPriority w:val="99"/>
    <w:qFormat/>
    <w:rsid w:val="004A32ED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350">
    <w:name w:val="35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a">
    <w:name w:val="Нормальный (таблица)"/>
    <w:basedOn w:val="a2"/>
    <w:next w:val="a2"/>
    <w:uiPriority w:val="99"/>
    <w:qFormat/>
    <w:rsid w:val="004A32ED"/>
    <w:pPr>
      <w:autoSpaceDE w:val="0"/>
      <w:autoSpaceDN w:val="0"/>
      <w:adjustRightInd w:val="0"/>
      <w:snapToGrid/>
      <w:spacing w:before="0" w:after="0"/>
      <w:jc w:val="both"/>
    </w:pPr>
    <w:rPr>
      <w:rFonts w:ascii="Arial" w:eastAsia="Times New Roman" w:hAnsi="Arial" w:cs="Arial"/>
      <w:szCs w:val="24"/>
    </w:rPr>
  </w:style>
  <w:style w:type="paragraph" w:customStyle="1" w:styleId="311">
    <w:name w:val="Основной текст с отступом 31"/>
    <w:basedOn w:val="a2"/>
    <w:uiPriority w:val="99"/>
    <w:qFormat/>
    <w:rsid w:val="004A32ED"/>
    <w:pPr>
      <w:widowControl/>
      <w:suppressAutoHyphens/>
      <w:snapToGrid/>
      <w:spacing w:before="0" w:after="120"/>
      <w:ind w:left="283"/>
    </w:pPr>
    <w:rPr>
      <w:rFonts w:eastAsia="Times New Roman"/>
      <w:sz w:val="16"/>
      <w:szCs w:val="16"/>
      <w:lang w:eastAsia="ar-SA"/>
    </w:rPr>
  </w:style>
  <w:style w:type="character" w:customStyle="1" w:styleId="ft318">
    <w:name w:val="ft318"/>
    <w:basedOn w:val="a3"/>
    <w:uiPriority w:val="99"/>
    <w:qFormat/>
    <w:rsid w:val="004A32ED"/>
    <w:rPr>
      <w:rFonts w:cs="Times New Roman"/>
    </w:rPr>
  </w:style>
  <w:style w:type="character" w:customStyle="1" w:styleId="ft523">
    <w:name w:val="ft523"/>
    <w:basedOn w:val="a3"/>
    <w:uiPriority w:val="99"/>
    <w:qFormat/>
    <w:rsid w:val="004A32ED"/>
    <w:rPr>
      <w:rFonts w:cs="Times New Roman"/>
    </w:rPr>
  </w:style>
  <w:style w:type="character" w:customStyle="1" w:styleId="ft459">
    <w:name w:val="ft459"/>
    <w:basedOn w:val="a3"/>
    <w:uiPriority w:val="99"/>
    <w:qFormat/>
    <w:rsid w:val="004A32ED"/>
    <w:rPr>
      <w:rFonts w:cs="Times New Roman"/>
    </w:rPr>
  </w:style>
  <w:style w:type="character" w:customStyle="1" w:styleId="ft553">
    <w:name w:val="ft553"/>
    <w:basedOn w:val="a3"/>
    <w:uiPriority w:val="99"/>
    <w:qFormat/>
    <w:rsid w:val="004A32ED"/>
    <w:rPr>
      <w:rFonts w:cs="Times New Roman"/>
    </w:rPr>
  </w:style>
  <w:style w:type="character" w:customStyle="1" w:styleId="ft672">
    <w:name w:val="ft672"/>
    <w:basedOn w:val="a3"/>
    <w:uiPriority w:val="99"/>
    <w:qFormat/>
    <w:rsid w:val="004A32ED"/>
    <w:rPr>
      <w:rFonts w:cs="Times New Roman"/>
    </w:rPr>
  </w:style>
  <w:style w:type="character" w:customStyle="1" w:styleId="fieldname">
    <w:name w:val="fieldname"/>
    <w:basedOn w:val="a3"/>
    <w:uiPriority w:val="99"/>
    <w:qFormat/>
    <w:rsid w:val="004A32ED"/>
    <w:rPr>
      <w:rFonts w:cs="Times New Roman"/>
    </w:rPr>
  </w:style>
  <w:style w:type="character" w:customStyle="1" w:styleId="ft224">
    <w:name w:val="ft224"/>
    <w:basedOn w:val="a3"/>
    <w:uiPriority w:val="99"/>
    <w:qFormat/>
    <w:rsid w:val="004A32ED"/>
    <w:rPr>
      <w:rFonts w:cs="Times New Roman"/>
    </w:rPr>
  </w:style>
  <w:style w:type="character" w:customStyle="1" w:styleId="Heading1Char3">
    <w:name w:val="Heading 1 Char3"/>
    <w:uiPriority w:val="99"/>
    <w:qFormat/>
    <w:locked/>
    <w:rsid w:val="004A32ED"/>
    <w:rPr>
      <w:rFonts w:ascii="Cambria" w:hAnsi="Cambria"/>
      <w:b/>
      <w:kern w:val="32"/>
      <w:sz w:val="32"/>
    </w:rPr>
  </w:style>
  <w:style w:type="character" w:customStyle="1" w:styleId="BodyText3Char3">
    <w:name w:val="Body Text 3 Char3"/>
    <w:uiPriority w:val="99"/>
    <w:qFormat/>
    <w:locked/>
    <w:rsid w:val="004A32ED"/>
    <w:rPr>
      <w:sz w:val="16"/>
    </w:rPr>
  </w:style>
  <w:style w:type="paragraph" w:customStyle="1" w:styleId="affffb">
    <w:name w:val="Стиль"/>
    <w:uiPriority w:val="99"/>
    <w:qFormat/>
    <w:rsid w:val="004A32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rmlabels1">
    <w:name w:val="form_labels1"/>
    <w:uiPriority w:val="99"/>
    <w:qFormat/>
    <w:rsid w:val="004A32ED"/>
    <w:rPr>
      <w:rFonts w:ascii="Verdana" w:hAnsi="Verdana"/>
      <w:sz w:val="16"/>
    </w:rPr>
  </w:style>
  <w:style w:type="character" w:customStyle="1" w:styleId="BodyTextFirstIndentChar">
    <w:name w:val="Body Text First Indent Char"/>
    <w:basedOn w:val="14"/>
    <w:uiPriority w:val="99"/>
    <w:qFormat/>
    <w:locked/>
    <w:rsid w:val="004A32ED"/>
    <w:rPr>
      <w:rFonts w:ascii="PragmaticaCTT" w:eastAsia="Times New Roman" w:hAnsi="PragmaticaCTT" w:cs="Times New Roman"/>
      <w:sz w:val="24"/>
      <w:szCs w:val="20"/>
      <w:lang w:eastAsia="ru-RU"/>
    </w:rPr>
  </w:style>
  <w:style w:type="character" w:customStyle="1" w:styleId="BodyTextChar3">
    <w:name w:val="Body Text Char3"/>
    <w:uiPriority w:val="99"/>
    <w:locked/>
    <w:rsid w:val="004A32ED"/>
    <w:rPr>
      <w:rFonts w:ascii="Times New Roman" w:hAnsi="Times New Roman"/>
      <w:sz w:val="24"/>
    </w:rPr>
  </w:style>
  <w:style w:type="paragraph" w:customStyle="1" w:styleId="caaieiaie3">
    <w:name w:val="caaieiaie 3"/>
    <w:uiPriority w:val="99"/>
    <w:qFormat/>
    <w:rsid w:val="004A32ED"/>
    <w:pPr>
      <w:keepNext/>
      <w:spacing w:after="0" w:line="190" w:lineRule="atLeast"/>
      <w:jc w:val="center"/>
    </w:pPr>
    <w:rPr>
      <w:rFonts w:ascii="PragmaticaCTT" w:eastAsia="Times New Roman" w:hAnsi="PragmaticaCTT" w:cs="Times New Roman"/>
      <w:sz w:val="24"/>
      <w:szCs w:val="20"/>
      <w:lang w:eastAsia="ru-RU"/>
    </w:rPr>
  </w:style>
  <w:style w:type="paragraph" w:customStyle="1" w:styleId="affffc">
    <w:name w:val="Литература"/>
    <w:basedOn w:val="a2"/>
    <w:uiPriority w:val="99"/>
    <w:qFormat/>
    <w:rsid w:val="004A32ED"/>
    <w:pPr>
      <w:keepNext/>
      <w:widowControl/>
      <w:snapToGrid/>
      <w:spacing w:before="0" w:after="0"/>
      <w:jc w:val="center"/>
    </w:pPr>
    <w:rPr>
      <w:rFonts w:eastAsia="Times New Roman"/>
      <w:b/>
      <w:szCs w:val="24"/>
    </w:rPr>
  </w:style>
  <w:style w:type="paragraph" w:customStyle="1" w:styleId="2f3">
    <w:name w:val="Знак Знак2 Знак Знак Знак Знак Знак Знак Знак Знак Знак Знак"/>
    <w:basedOn w:val="a2"/>
    <w:uiPriority w:val="99"/>
    <w:qFormat/>
    <w:rsid w:val="004A32ED"/>
    <w:pPr>
      <w:widowControl/>
      <w:snapToGrid/>
      <w:spacing w:beforeAutospacing="1" w:afterAutospacing="1"/>
    </w:pPr>
    <w:rPr>
      <w:rFonts w:ascii="Tahoma" w:eastAsia="Times New Roman" w:hAnsi="Tahoma" w:cs="Tahoma"/>
      <w:sz w:val="20"/>
      <w:lang w:val="en-US" w:eastAsia="en-US"/>
    </w:rPr>
  </w:style>
  <w:style w:type="character" w:customStyle="1" w:styleId="pagename1">
    <w:name w:val="pagename1"/>
    <w:uiPriority w:val="99"/>
    <w:qFormat/>
    <w:rsid w:val="004A32ED"/>
    <w:rPr>
      <w:rFonts w:ascii="Verdana" w:hAnsi="Verdana"/>
      <w:b/>
      <w:color w:val="7C9DC0"/>
      <w:sz w:val="22"/>
      <w:shd w:val="clear" w:color="auto" w:fill="FAF0E6"/>
    </w:rPr>
  </w:style>
  <w:style w:type="paragraph" w:customStyle="1" w:styleId="western">
    <w:name w:val="western"/>
    <w:basedOn w:val="a2"/>
    <w:uiPriority w:val="99"/>
    <w:qFormat/>
    <w:rsid w:val="004A32ED"/>
    <w:pPr>
      <w:widowControl/>
      <w:snapToGrid/>
      <w:spacing w:beforeAutospacing="1" w:after="115"/>
    </w:pPr>
    <w:rPr>
      <w:rFonts w:eastAsia="Times New Roman"/>
      <w:color w:val="000000"/>
      <w:sz w:val="20"/>
    </w:rPr>
  </w:style>
  <w:style w:type="paragraph" w:customStyle="1" w:styleId="cjk">
    <w:name w:val="cjk"/>
    <w:basedOn w:val="a2"/>
    <w:uiPriority w:val="99"/>
    <w:qFormat/>
    <w:rsid w:val="004A32ED"/>
    <w:pPr>
      <w:widowControl/>
      <w:snapToGrid/>
      <w:spacing w:beforeAutospacing="1" w:after="115"/>
    </w:pPr>
    <w:rPr>
      <w:rFonts w:eastAsia="Times New Roman"/>
      <w:color w:val="000000"/>
      <w:sz w:val="20"/>
    </w:rPr>
  </w:style>
  <w:style w:type="paragraph" w:customStyle="1" w:styleId="ctl">
    <w:name w:val="ctl"/>
    <w:basedOn w:val="a2"/>
    <w:uiPriority w:val="99"/>
    <w:qFormat/>
    <w:rsid w:val="004A32ED"/>
    <w:pPr>
      <w:widowControl/>
      <w:snapToGrid/>
      <w:spacing w:beforeAutospacing="1" w:after="115"/>
    </w:pPr>
    <w:rPr>
      <w:rFonts w:ascii="Calibri" w:eastAsia="Times New Roman" w:hAnsi="Calibri"/>
      <w:color w:val="000000"/>
      <w:sz w:val="20"/>
    </w:rPr>
  </w:style>
  <w:style w:type="character" w:customStyle="1" w:styleId="ft1100">
    <w:name w:val="ft1100"/>
    <w:basedOn w:val="a3"/>
    <w:uiPriority w:val="99"/>
    <w:qFormat/>
    <w:rsid w:val="004A32ED"/>
    <w:rPr>
      <w:rFonts w:cs="Times New Roman"/>
    </w:rPr>
  </w:style>
  <w:style w:type="character" w:customStyle="1" w:styleId="ft1168">
    <w:name w:val="ft1168"/>
    <w:basedOn w:val="a3"/>
    <w:uiPriority w:val="99"/>
    <w:qFormat/>
    <w:rsid w:val="004A32ED"/>
    <w:rPr>
      <w:rFonts w:cs="Times New Roman"/>
    </w:rPr>
  </w:style>
  <w:style w:type="character" w:customStyle="1" w:styleId="ft1237">
    <w:name w:val="ft1237"/>
    <w:basedOn w:val="a3"/>
    <w:uiPriority w:val="99"/>
    <w:qFormat/>
    <w:rsid w:val="004A32ED"/>
    <w:rPr>
      <w:rFonts w:cs="Times New Roman"/>
    </w:rPr>
  </w:style>
  <w:style w:type="character" w:customStyle="1" w:styleId="ft1245">
    <w:name w:val="ft1245"/>
    <w:basedOn w:val="a3"/>
    <w:uiPriority w:val="99"/>
    <w:qFormat/>
    <w:rsid w:val="004A32ED"/>
    <w:rPr>
      <w:rFonts w:cs="Times New Roman"/>
    </w:rPr>
  </w:style>
  <w:style w:type="character" w:customStyle="1" w:styleId="articletext">
    <w:name w:val="article_text"/>
    <w:basedOn w:val="a3"/>
    <w:uiPriority w:val="99"/>
    <w:qFormat/>
    <w:rsid w:val="004A32ED"/>
    <w:rPr>
      <w:rFonts w:cs="Times New Roman"/>
    </w:rPr>
  </w:style>
  <w:style w:type="paragraph" w:customStyle="1" w:styleId="2f4">
    <w:name w:val="[О] Загол. 2 ур."/>
    <w:uiPriority w:val="99"/>
    <w:qFormat/>
    <w:rsid w:val="004A32ED"/>
    <w:pPr>
      <w:tabs>
        <w:tab w:val="right" w:pos="561"/>
        <w:tab w:val="left" w:pos="624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Times New Roman"/>
      <w:sz w:val="18"/>
      <w:szCs w:val="18"/>
      <w:lang w:eastAsia="ru-RU"/>
    </w:rPr>
  </w:style>
  <w:style w:type="character" w:customStyle="1" w:styleId="mw-headline">
    <w:name w:val="mw-headline"/>
    <w:basedOn w:val="a3"/>
    <w:qFormat/>
    <w:rsid w:val="004A32ED"/>
    <w:rPr>
      <w:rFonts w:cs="Times New Roman"/>
    </w:rPr>
  </w:style>
  <w:style w:type="character" w:customStyle="1" w:styleId="610">
    <w:name w:val="Знак Знак610"/>
    <w:uiPriority w:val="99"/>
    <w:qFormat/>
    <w:locked/>
    <w:rsid w:val="004A32ED"/>
    <w:rPr>
      <w:b/>
      <w:caps/>
      <w:sz w:val="24"/>
      <w:lang w:val="ru-RU" w:eastAsia="ru-RU"/>
    </w:rPr>
  </w:style>
  <w:style w:type="paragraph" w:customStyle="1" w:styleId="affffd">
    <w:name w:val="Знак Знак Знак Знак Знак Знак Знак Знак Знак Знак Знак Знак Знак"/>
    <w:basedOn w:val="a2"/>
    <w:uiPriority w:val="99"/>
    <w:qFormat/>
    <w:rsid w:val="004A32ED"/>
    <w:pPr>
      <w:widowControl/>
      <w:tabs>
        <w:tab w:val="left" w:pos="720"/>
      </w:tabs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affffe">
    <w:name w:val="Абзац"/>
    <w:basedOn w:val="a2"/>
    <w:uiPriority w:val="99"/>
    <w:qFormat/>
    <w:rsid w:val="004A32ED"/>
    <w:pPr>
      <w:widowControl/>
      <w:snapToGrid/>
      <w:spacing w:before="0" w:after="0" w:line="312" w:lineRule="auto"/>
      <w:ind w:firstLine="567"/>
      <w:jc w:val="both"/>
    </w:pPr>
    <w:rPr>
      <w:rFonts w:eastAsia="Times New Roman"/>
      <w:spacing w:val="-4"/>
    </w:rPr>
  </w:style>
  <w:style w:type="paragraph" w:customStyle="1" w:styleId="315">
    <w:name w:val="Основной текст 31"/>
    <w:basedOn w:val="1f0"/>
    <w:uiPriority w:val="99"/>
    <w:qFormat/>
    <w:rsid w:val="004A32ED"/>
    <w:pPr>
      <w:widowControl/>
      <w:spacing w:line="240" w:lineRule="auto"/>
      <w:ind w:firstLine="0"/>
    </w:pPr>
    <w:rPr>
      <w:i/>
      <w:sz w:val="26"/>
    </w:rPr>
  </w:style>
  <w:style w:type="character" w:customStyle="1" w:styleId="162">
    <w:name w:val="Знак Знак162"/>
    <w:uiPriority w:val="99"/>
    <w:qFormat/>
    <w:rsid w:val="004A32ED"/>
    <w:rPr>
      <w:rFonts w:ascii="Cambria" w:hAnsi="Cambria"/>
      <w:b/>
      <w:kern w:val="32"/>
      <w:sz w:val="32"/>
    </w:rPr>
  </w:style>
  <w:style w:type="paragraph" w:customStyle="1" w:styleId="BodyText22">
    <w:name w:val="Body Text 22"/>
    <w:basedOn w:val="a2"/>
    <w:uiPriority w:val="99"/>
    <w:qFormat/>
    <w:rsid w:val="004A32ED"/>
    <w:pPr>
      <w:keepNext/>
      <w:tabs>
        <w:tab w:val="left" w:pos="142"/>
        <w:tab w:val="left" w:pos="6946"/>
      </w:tabs>
      <w:autoSpaceDE w:val="0"/>
      <w:autoSpaceDN w:val="0"/>
      <w:snapToGrid/>
      <w:spacing w:before="0" w:after="0"/>
      <w:ind w:left="284" w:firstLine="709"/>
      <w:jc w:val="both"/>
    </w:pPr>
    <w:rPr>
      <w:rFonts w:eastAsia="Times New Roman"/>
      <w:sz w:val="22"/>
      <w:szCs w:val="22"/>
      <w:lang w:val="en-US"/>
    </w:rPr>
  </w:style>
  <w:style w:type="paragraph" w:customStyle="1" w:styleId="2f5">
    <w:name w:val="_СПИСОК_2"/>
    <w:basedOn w:val="a2"/>
    <w:uiPriority w:val="99"/>
    <w:qFormat/>
    <w:rsid w:val="004A32ED"/>
    <w:pPr>
      <w:widowControl/>
      <w:snapToGrid/>
      <w:spacing w:before="0" w:after="0"/>
      <w:ind w:left="600" w:hanging="600"/>
      <w:jc w:val="both"/>
    </w:pPr>
    <w:rPr>
      <w:rFonts w:eastAsia="MS Mincho"/>
      <w:sz w:val="28"/>
      <w:szCs w:val="28"/>
      <w:lang w:eastAsia="ja-JP"/>
    </w:rPr>
  </w:style>
  <w:style w:type="paragraph" w:customStyle="1" w:styleId="afffff">
    <w:name w:val="Îñíîâíîé"/>
    <w:basedOn w:val="a2"/>
    <w:uiPriority w:val="99"/>
    <w:qFormat/>
    <w:rsid w:val="004A32ED"/>
    <w:pPr>
      <w:widowControl/>
      <w:overflowPunct w:val="0"/>
      <w:autoSpaceDE w:val="0"/>
      <w:autoSpaceDN w:val="0"/>
      <w:adjustRightInd w:val="0"/>
      <w:snapToGrid/>
      <w:spacing w:before="0" w:after="0"/>
      <w:ind w:firstLine="426"/>
      <w:jc w:val="both"/>
      <w:textAlignment w:val="baseline"/>
    </w:pPr>
    <w:rPr>
      <w:rFonts w:eastAsia="Times New Roman"/>
      <w:sz w:val="28"/>
    </w:rPr>
  </w:style>
  <w:style w:type="paragraph" w:customStyle="1" w:styleId="1f6">
    <w:name w:val="Çàãë1"/>
    <w:basedOn w:val="a2"/>
    <w:uiPriority w:val="99"/>
    <w:qFormat/>
    <w:rsid w:val="004A32ED"/>
    <w:pPr>
      <w:widowControl/>
      <w:overflowPunct w:val="0"/>
      <w:autoSpaceDE w:val="0"/>
      <w:autoSpaceDN w:val="0"/>
      <w:adjustRightInd w:val="0"/>
      <w:snapToGrid/>
      <w:spacing w:before="0" w:after="0"/>
      <w:jc w:val="center"/>
      <w:textAlignment w:val="baseline"/>
    </w:pPr>
    <w:rPr>
      <w:rFonts w:eastAsia="Times New Roman"/>
      <w:sz w:val="28"/>
    </w:rPr>
  </w:style>
  <w:style w:type="character" w:customStyle="1" w:styleId="name">
    <w:name w:val="name"/>
    <w:basedOn w:val="a3"/>
    <w:uiPriority w:val="99"/>
    <w:qFormat/>
    <w:rsid w:val="004A32ED"/>
    <w:rPr>
      <w:rFonts w:cs="Times New Roman"/>
    </w:rPr>
  </w:style>
  <w:style w:type="character" w:customStyle="1" w:styleId="FontStyle33">
    <w:name w:val="Font Style33"/>
    <w:uiPriority w:val="99"/>
    <w:qFormat/>
    <w:rsid w:val="004A32ED"/>
    <w:rPr>
      <w:rFonts w:ascii="Times New Roman" w:hAnsi="Times New Roman"/>
      <w:b/>
      <w:sz w:val="26"/>
    </w:rPr>
  </w:style>
  <w:style w:type="paragraph" w:customStyle="1" w:styleId="Style100">
    <w:name w:val="Style10"/>
    <w:basedOn w:val="a2"/>
    <w:uiPriority w:val="99"/>
    <w:qFormat/>
    <w:rsid w:val="004A32ED"/>
    <w:pPr>
      <w:autoSpaceDE w:val="0"/>
      <w:autoSpaceDN w:val="0"/>
      <w:adjustRightInd w:val="0"/>
      <w:snapToGrid/>
      <w:spacing w:before="0" w:after="0" w:line="480" w:lineRule="exact"/>
      <w:ind w:firstLine="720"/>
      <w:jc w:val="both"/>
    </w:pPr>
    <w:rPr>
      <w:rFonts w:eastAsia="Times New Roman"/>
      <w:szCs w:val="24"/>
    </w:rPr>
  </w:style>
  <w:style w:type="paragraph" w:customStyle="1" w:styleId="Style20">
    <w:name w:val="Style20"/>
    <w:basedOn w:val="a2"/>
    <w:uiPriority w:val="99"/>
    <w:qFormat/>
    <w:rsid w:val="004A32ED"/>
    <w:pPr>
      <w:autoSpaceDE w:val="0"/>
      <w:autoSpaceDN w:val="0"/>
      <w:adjustRightInd w:val="0"/>
      <w:snapToGrid/>
      <w:spacing w:before="0" w:after="0" w:line="478" w:lineRule="exact"/>
    </w:pPr>
    <w:rPr>
      <w:rFonts w:eastAsia="Times New Roman"/>
      <w:szCs w:val="24"/>
    </w:rPr>
  </w:style>
  <w:style w:type="character" w:customStyle="1" w:styleId="FontStyle35">
    <w:name w:val="Font Style35"/>
    <w:uiPriority w:val="99"/>
    <w:qFormat/>
    <w:rsid w:val="004A32ED"/>
    <w:rPr>
      <w:rFonts w:ascii="Times New Roman" w:hAnsi="Times New Roman"/>
      <w:i/>
      <w:sz w:val="24"/>
    </w:rPr>
  </w:style>
  <w:style w:type="paragraph" w:customStyle="1" w:styleId="Style8">
    <w:name w:val="Style8"/>
    <w:basedOn w:val="a2"/>
    <w:uiPriority w:val="99"/>
    <w:qFormat/>
    <w:rsid w:val="004A32ED"/>
    <w:pPr>
      <w:autoSpaceDE w:val="0"/>
      <w:autoSpaceDN w:val="0"/>
      <w:adjustRightInd w:val="0"/>
      <w:snapToGrid/>
      <w:spacing w:before="0" w:after="0"/>
      <w:jc w:val="both"/>
    </w:pPr>
    <w:rPr>
      <w:rFonts w:eastAsia="Times New Roman"/>
      <w:szCs w:val="24"/>
    </w:rPr>
  </w:style>
  <w:style w:type="paragraph" w:customStyle="1" w:styleId="Style18">
    <w:name w:val="Style18"/>
    <w:basedOn w:val="a2"/>
    <w:uiPriority w:val="99"/>
    <w:qFormat/>
    <w:rsid w:val="004A32ED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FontStyle37">
    <w:name w:val="Font Style37"/>
    <w:uiPriority w:val="99"/>
    <w:qFormat/>
    <w:rsid w:val="004A32ED"/>
    <w:rPr>
      <w:rFonts w:ascii="Times New Roman" w:hAnsi="Times New Roman"/>
      <w:sz w:val="32"/>
    </w:rPr>
  </w:style>
  <w:style w:type="paragraph" w:customStyle="1" w:styleId="Style17">
    <w:name w:val="Style17"/>
    <w:basedOn w:val="a2"/>
    <w:uiPriority w:val="99"/>
    <w:qFormat/>
    <w:rsid w:val="004A32ED"/>
    <w:pPr>
      <w:autoSpaceDE w:val="0"/>
      <w:autoSpaceDN w:val="0"/>
      <w:adjustRightInd w:val="0"/>
      <w:snapToGrid/>
      <w:spacing w:before="0" w:after="0" w:line="516" w:lineRule="exact"/>
      <w:ind w:firstLine="691"/>
      <w:jc w:val="both"/>
    </w:pPr>
    <w:rPr>
      <w:rFonts w:eastAsia="Times New Roman"/>
      <w:szCs w:val="24"/>
    </w:rPr>
  </w:style>
  <w:style w:type="paragraph" w:customStyle="1" w:styleId="Style25">
    <w:name w:val="Style25"/>
    <w:basedOn w:val="a2"/>
    <w:uiPriority w:val="99"/>
    <w:qFormat/>
    <w:rsid w:val="004A32ED"/>
    <w:pPr>
      <w:autoSpaceDE w:val="0"/>
      <w:autoSpaceDN w:val="0"/>
      <w:adjustRightInd w:val="0"/>
      <w:snapToGrid/>
      <w:spacing w:before="0" w:after="0" w:line="274" w:lineRule="exact"/>
    </w:pPr>
    <w:rPr>
      <w:rFonts w:eastAsia="Times New Roman"/>
      <w:szCs w:val="24"/>
    </w:rPr>
  </w:style>
  <w:style w:type="paragraph" w:customStyle="1" w:styleId="Style30">
    <w:name w:val="Style30"/>
    <w:basedOn w:val="a2"/>
    <w:uiPriority w:val="99"/>
    <w:qFormat/>
    <w:rsid w:val="004A32ED"/>
    <w:pPr>
      <w:autoSpaceDE w:val="0"/>
      <w:autoSpaceDN w:val="0"/>
      <w:adjustRightInd w:val="0"/>
      <w:snapToGrid/>
      <w:spacing w:before="0" w:after="0" w:line="274" w:lineRule="exact"/>
    </w:pPr>
    <w:rPr>
      <w:rFonts w:eastAsia="Times New Roman"/>
      <w:szCs w:val="24"/>
    </w:rPr>
  </w:style>
  <w:style w:type="paragraph" w:customStyle="1" w:styleId="acaae">
    <w:name w:val="?acaae"/>
    <w:basedOn w:val="a2"/>
    <w:uiPriority w:val="99"/>
    <w:qFormat/>
    <w:rsid w:val="004A32ED"/>
    <w:pPr>
      <w:keepNext/>
      <w:widowControl/>
      <w:tabs>
        <w:tab w:val="left" w:pos="567"/>
        <w:tab w:val="left" w:pos="851"/>
        <w:tab w:val="left" w:pos="1134"/>
        <w:tab w:val="left" w:pos="1418"/>
        <w:tab w:val="left" w:pos="1701"/>
        <w:tab w:val="left" w:pos="1985"/>
      </w:tabs>
      <w:snapToGrid/>
      <w:spacing w:before="0" w:after="0" w:line="360" w:lineRule="auto"/>
      <w:jc w:val="center"/>
    </w:pPr>
    <w:rPr>
      <w:rFonts w:eastAsia="Times New Roman"/>
      <w:b/>
      <w:kern w:val="28"/>
    </w:rPr>
  </w:style>
  <w:style w:type="paragraph" w:customStyle="1" w:styleId="1f7">
    <w:name w:val="Знак Знак Знак Знак Знак Знак Знак Знак Знак Знак Знак Знак Знак1"/>
    <w:basedOn w:val="a2"/>
    <w:uiPriority w:val="99"/>
    <w:qFormat/>
    <w:rsid w:val="004A32ED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afffff0">
    <w:name w:val="Обычный текст"/>
    <w:basedOn w:val="a2"/>
    <w:link w:val="afffff1"/>
    <w:uiPriority w:val="99"/>
    <w:qFormat/>
    <w:rsid w:val="004A32ED"/>
    <w:pPr>
      <w:widowControl/>
      <w:snapToGrid/>
      <w:spacing w:before="0" w:after="0"/>
      <w:ind w:firstLine="454"/>
      <w:jc w:val="both"/>
    </w:pPr>
    <w:rPr>
      <w:sz w:val="20"/>
    </w:rPr>
  </w:style>
  <w:style w:type="paragraph" w:customStyle="1" w:styleId="11c">
    <w:name w:val="Абзац списка11"/>
    <w:basedOn w:val="a2"/>
    <w:uiPriority w:val="99"/>
    <w:qFormat/>
    <w:rsid w:val="004A32ED"/>
    <w:pPr>
      <w:snapToGrid/>
      <w:spacing w:before="0" w:after="0"/>
      <w:ind w:left="720" w:firstLine="400"/>
      <w:jc w:val="both"/>
    </w:pPr>
    <w:rPr>
      <w:rFonts w:eastAsia="Times New Roman"/>
      <w:szCs w:val="24"/>
    </w:rPr>
  </w:style>
  <w:style w:type="paragraph" w:customStyle="1" w:styleId="212">
    <w:name w:val="Основной текст с отступом 21"/>
    <w:basedOn w:val="a2"/>
    <w:uiPriority w:val="99"/>
    <w:qFormat/>
    <w:rsid w:val="004A32ED"/>
    <w:pPr>
      <w:snapToGrid/>
      <w:spacing w:before="0" w:after="0" w:line="360" w:lineRule="auto"/>
      <w:ind w:firstLine="720"/>
    </w:pPr>
    <w:rPr>
      <w:rFonts w:eastAsia="Times New Roman"/>
      <w:sz w:val="26"/>
      <w:szCs w:val="24"/>
    </w:rPr>
  </w:style>
  <w:style w:type="paragraph" w:customStyle="1" w:styleId="320">
    <w:name w:val="Основной текст с отступом 32"/>
    <w:basedOn w:val="a2"/>
    <w:uiPriority w:val="99"/>
    <w:qFormat/>
    <w:rsid w:val="004A32ED"/>
    <w:pPr>
      <w:widowControl/>
      <w:overflowPunct w:val="0"/>
      <w:autoSpaceDE w:val="0"/>
      <w:autoSpaceDN w:val="0"/>
      <w:adjustRightInd w:val="0"/>
      <w:snapToGrid/>
      <w:spacing w:before="0" w:after="120"/>
      <w:ind w:left="283"/>
      <w:textAlignment w:val="baseline"/>
    </w:pPr>
    <w:rPr>
      <w:rFonts w:eastAsia="Times New Roman"/>
      <w:sz w:val="16"/>
    </w:rPr>
  </w:style>
  <w:style w:type="character" w:customStyle="1" w:styleId="ft3087">
    <w:name w:val="ft3087"/>
    <w:basedOn w:val="a3"/>
    <w:uiPriority w:val="99"/>
    <w:qFormat/>
    <w:rsid w:val="004A32ED"/>
    <w:rPr>
      <w:rFonts w:cs="Times New Roman"/>
    </w:rPr>
  </w:style>
  <w:style w:type="character" w:customStyle="1" w:styleId="ft3162">
    <w:name w:val="ft3162"/>
    <w:basedOn w:val="a3"/>
    <w:uiPriority w:val="99"/>
    <w:qFormat/>
    <w:rsid w:val="004A32ED"/>
    <w:rPr>
      <w:rFonts w:cs="Times New Roman"/>
    </w:rPr>
  </w:style>
  <w:style w:type="character" w:customStyle="1" w:styleId="ft1373">
    <w:name w:val="ft1373"/>
    <w:basedOn w:val="a3"/>
    <w:uiPriority w:val="99"/>
    <w:qFormat/>
    <w:rsid w:val="004A32ED"/>
    <w:rPr>
      <w:rFonts w:cs="Times New Roman"/>
    </w:rPr>
  </w:style>
  <w:style w:type="character" w:customStyle="1" w:styleId="ft32">
    <w:name w:val="ft32"/>
    <w:basedOn w:val="a3"/>
    <w:uiPriority w:val="99"/>
    <w:qFormat/>
    <w:rsid w:val="004A32ED"/>
    <w:rPr>
      <w:rFonts w:cs="Times New Roman"/>
    </w:rPr>
  </w:style>
  <w:style w:type="character" w:customStyle="1" w:styleId="ft1433">
    <w:name w:val="ft1433"/>
    <w:basedOn w:val="a3"/>
    <w:uiPriority w:val="99"/>
    <w:qFormat/>
    <w:rsid w:val="004A32ED"/>
    <w:rPr>
      <w:rFonts w:cs="Times New Roman"/>
    </w:rPr>
  </w:style>
  <w:style w:type="character" w:customStyle="1" w:styleId="ft1481">
    <w:name w:val="ft1481"/>
    <w:basedOn w:val="a3"/>
    <w:uiPriority w:val="99"/>
    <w:qFormat/>
    <w:rsid w:val="004A32ED"/>
    <w:rPr>
      <w:rFonts w:cs="Times New Roman"/>
    </w:rPr>
  </w:style>
  <w:style w:type="character" w:customStyle="1" w:styleId="ft1536">
    <w:name w:val="ft1536"/>
    <w:basedOn w:val="a3"/>
    <w:uiPriority w:val="99"/>
    <w:qFormat/>
    <w:rsid w:val="004A32ED"/>
    <w:rPr>
      <w:rFonts w:cs="Times New Roman"/>
    </w:rPr>
  </w:style>
  <w:style w:type="character" w:customStyle="1" w:styleId="ft1543">
    <w:name w:val="ft1543"/>
    <w:basedOn w:val="a3"/>
    <w:uiPriority w:val="99"/>
    <w:qFormat/>
    <w:rsid w:val="004A32ED"/>
    <w:rPr>
      <w:rFonts w:cs="Times New Roman"/>
    </w:rPr>
  </w:style>
  <w:style w:type="character" w:customStyle="1" w:styleId="ft1">
    <w:name w:val="ft1"/>
    <w:basedOn w:val="a3"/>
    <w:uiPriority w:val="99"/>
    <w:qFormat/>
    <w:rsid w:val="004A32ED"/>
    <w:rPr>
      <w:rFonts w:cs="Times New Roman"/>
    </w:rPr>
  </w:style>
  <w:style w:type="character" w:customStyle="1" w:styleId="ft1546">
    <w:name w:val="ft1546"/>
    <w:basedOn w:val="a3"/>
    <w:uiPriority w:val="99"/>
    <w:qFormat/>
    <w:rsid w:val="004A32ED"/>
    <w:rPr>
      <w:rFonts w:cs="Times New Roman"/>
    </w:rPr>
  </w:style>
  <w:style w:type="character" w:customStyle="1" w:styleId="ft1550">
    <w:name w:val="ft1550"/>
    <w:basedOn w:val="a3"/>
    <w:uiPriority w:val="99"/>
    <w:qFormat/>
    <w:rsid w:val="004A32ED"/>
    <w:rPr>
      <w:rFonts w:cs="Times New Roman"/>
    </w:rPr>
  </w:style>
  <w:style w:type="character" w:customStyle="1" w:styleId="ft1571">
    <w:name w:val="ft1571"/>
    <w:basedOn w:val="a3"/>
    <w:uiPriority w:val="99"/>
    <w:qFormat/>
    <w:rsid w:val="004A32ED"/>
    <w:rPr>
      <w:rFonts w:cs="Times New Roman"/>
    </w:rPr>
  </w:style>
  <w:style w:type="character" w:customStyle="1" w:styleId="ft1577">
    <w:name w:val="ft1577"/>
    <w:basedOn w:val="a3"/>
    <w:uiPriority w:val="99"/>
    <w:qFormat/>
    <w:rsid w:val="004A32ED"/>
    <w:rPr>
      <w:rFonts w:cs="Times New Roman"/>
    </w:rPr>
  </w:style>
  <w:style w:type="character" w:customStyle="1" w:styleId="ft1583">
    <w:name w:val="ft1583"/>
    <w:basedOn w:val="a3"/>
    <w:uiPriority w:val="99"/>
    <w:qFormat/>
    <w:rsid w:val="004A32ED"/>
    <w:rPr>
      <w:rFonts w:cs="Times New Roman"/>
    </w:rPr>
  </w:style>
  <w:style w:type="character" w:customStyle="1" w:styleId="ft1593">
    <w:name w:val="ft1593"/>
    <w:basedOn w:val="a3"/>
    <w:uiPriority w:val="99"/>
    <w:qFormat/>
    <w:rsid w:val="004A32ED"/>
    <w:rPr>
      <w:rFonts w:cs="Times New Roman"/>
    </w:rPr>
  </w:style>
  <w:style w:type="character" w:customStyle="1" w:styleId="ft1641">
    <w:name w:val="ft1641"/>
    <w:basedOn w:val="a3"/>
    <w:uiPriority w:val="99"/>
    <w:qFormat/>
    <w:rsid w:val="004A32ED"/>
    <w:rPr>
      <w:rFonts w:cs="Times New Roman"/>
    </w:rPr>
  </w:style>
  <w:style w:type="character" w:customStyle="1" w:styleId="ft1671">
    <w:name w:val="ft1671"/>
    <w:basedOn w:val="a3"/>
    <w:uiPriority w:val="99"/>
    <w:qFormat/>
    <w:rsid w:val="004A32ED"/>
    <w:rPr>
      <w:rFonts w:cs="Times New Roman"/>
    </w:rPr>
  </w:style>
  <w:style w:type="character" w:customStyle="1" w:styleId="ft1723">
    <w:name w:val="ft1723"/>
    <w:basedOn w:val="a3"/>
    <w:uiPriority w:val="99"/>
    <w:qFormat/>
    <w:rsid w:val="004A32ED"/>
    <w:rPr>
      <w:rFonts w:cs="Times New Roman"/>
    </w:rPr>
  </w:style>
  <w:style w:type="character" w:customStyle="1" w:styleId="ft1786">
    <w:name w:val="ft1786"/>
    <w:basedOn w:val="a3"/>
    <w:uiPriority w:val="99"/>
    <w:qFormat/>
    <w:rsid w:val="004A32ED"/>
    <w:rPr>
      <w:rFonts w:cs="Times New Roman"/>
    </w:rPr>
  </w:style>
  <w:style w:type="character" w:customStyle="1" w:styleId="ft1809">
    <w:name w:val="ft1809"/>
    <w:basedOn w:val="a3"/>
    <w:uiPriority w:val="99"/>
    <w:qFormat/>
    <w:rsid w:val="004A32ED"/>
    <w:rPr>
      <w:rFonts w:cs="Times New Roman"/>
    </w:rPr>
  </w:style>
  <w:style w:type="character" w:customStyle="1" w:styleId="ft1814">
    <w:name w:val="ft1814"/>
    <w:basedOn w:val="a3"/>
    <w:uiPriority w:val="99"/>
    <w:qFormat/>
    <w:rsid w:val="004A32ED"/>
    <w:rPr>
      <w:rFonts w:cs="Times New Roman"/>
    </w:rPr>
  </w:style>
  <w:style w:type="character" w:customStyle="1" w:styleId="ft1827">
    <w:name w:val="ft1827"/>
    <w:basedOn w:val="a3"/>
    <w:uiPriority w:val="99"/>
    <w:qFormat/>
    <w:rsid w:val="004A32ED"/>
    <w:rPr>
      <w:rFonts w:cs="Times New Roman"/>
    </w:rPr>
  </w:style>
  <w:style w:type="character" w:customStyle="1" w:styleId="ft1831">
    <w:name w:val="ft1831"/>
    <w:basedOn w:val="a3"/>
    <w:uiPriority w:val="99"/>
    <w:qFormat/>
    <w:rsid w:val="004A32ED"/>
    <w:rPr>
      <w:rFonts w:cs="Times New Roman"/>
    </w:rPr>
  </w:style>
  <w:style w:type="character" w:customStyle="1" w:styleId="ft1837">
    <w:name w:val="ft1837"/>
    <w:basedOn w:val="a3"/>
    <w:uiPriority w:val="99"/>
    <w:qFormat/>
    <w:rsid w:val="004A32ED"/>
    <w:rPr>
      <w:rFonts w:cs="Times New Roman"/>
    </w:rPr>
  </w:style>
  <w:style w:type="character" w:customStyle="1" w:styleId="ft1857">
    <w:name w:val="ft1857"/>
    <w:basedOn w:val="a3"/>
    <w:uiPriority w:val="99"/>
    <w:qFormat/>
    <w:rsid w:val="004A32ED"/>
    <w:rPr>
      <w:rFonts w:cs="Times New Roman"/>
    </w:rPr>
  </w:style>
  <w:style w:type="character" w:customStyle="1" w:styleId="ft1873">
    <w:name w:val="ft1873"/>
    <w:basedOn w:val="a3"/>
    <w:uiPriority w:val="99"/>
    <w:qFormat/>
    <w:rsid w:val="004A32ED"/>
    <w:rPr>
      <w:rFonts w:cs="Times New Roman"/>
    </w:rPr>
  </w:style>
  <w:style w:type="character" w:customStyle="1" w:styleId="ft1932">
    <w:name w:val="ft1932"/>
    <w:basedOn w:val="a3"/>
    <w:uiPriority w:val="99"/>
    <w:qFormat/>
    <w:rsid w:val="004A32ED"/>
    <w:rPr>
      <w:rFonts w:cs="Times New Roman"/>
    </w:rPr>
  </w:style>
  <w:style w:type="character" w:customStyle="1" w:styleId="ft1995">
    <w:name w:val="ft1995"/>
    <w:basedOn w:val="a3"/>
    <w:uiPriority w:val="99"/>
    <w:qFormat/>
    <w:rsid w:val="004A32ED"/>
    <w:rPr>
      <w:rFonts w:cs="Times New Roman"/>
    </w:rPr>
  </w:style>
  <w:style w:type="character" w:customStyle="1" w:styleId="ft2033">
    <w:name w:val="ft2033"/>
    <w:basedOn w:val="a3"/>
    <w:uiPriority w:val="99"/>
    <w:qFormat/>
    <w:rsid w:val="004A32ED"/>
    <w:rPr>
      <w:rFonts w:cs="Times New Roman"/>
    </w:rPr>
  </w:style>
  <w:style w:type="character" w:customStyle="1" w:styleId="ft11943">
    <w:name w:val="ft11943"/>
    <w:basedOn w:val="a3"/>
    <w:uiPriority w:val="99"/>
    <w:qFormat/>
    <w:rsid w:val="004A32ED"/>
    <w:rPr>
      <w:rFonts w:cs="Times New Roman"/>
    </w:rPr>
  </w:style>
  <w:style w:type="character" w:customStyle="1" w:styleId="ft12010">
    <w:name w:val="ft12010"/>
    <w:basedOn w:val="a3"/>
    <w:uiPriority w:val="99"/>
    <w:qFormat/>
    <w:rsid w:val="004A32ED"/>
    <w:rPr>
      <w:rFonts w:cs="Times New Roman"/>
    </w:rPr>
  </w:style>
  <w:style w:type="character" w:customStyle="1" w:styleId="ft12050">
    <w:name w:val="ft12050"/>
    <w:basedOn w:val="a3"/>
    <w:uiPriority w:val="99"/>
    <w:qFormat/>
    <w:rsid w:val="004A32ED"/>
    <w:rPr>
      <w:rFonts w:cs="Times New Roman"/>
    </w:rPr>
  </w:style>
  <w:style w:type="character" w:customStyle="1" w:styleId="ft12104">
    <w:name w:val="ft12104"/>
    <w:basedOn w:val="a3"/>
    <w:uiPriority w:val="99"/>
    <w:qFormat/>
    <w:rsid w:val="004A32ED"/>
    <w:rPr>
      <w:rFonts w:cs="Times New Roman"/>
    </w:rPr>
  </w:style>
  <w:style w:type="character" w:customStyle="1" w:styleId="ft12139">
    <w:name w:val="ft12139"/>
    <w:basedOn w:val="a3"/>
    <w:uiPriority w:val="99"/>
    <w:qFormat/>
    <w:rsid w:val="004A32ED"/>
    <w:rPr>
      <w:rFonts w:cs="Times New Roman"/>
    </w:rPr>
  </w:style>
  <w:style w:type="character" w:customStyle="1" w:styleId="ft12166">
    <w:name w:val="ft12166"/>
    <w:basedOn w:val="a3"/>
    <w:uiPriority w:val="99"/>
    <w:qFormat/>
    <w:rsid w:val="004A32ED"/>
    <w:rPr>
      <w:rFonts w:cs="Times New Roman"/>
    </w:rPr>
  </w:style>
  <w:style w:type="character" w:customStyle="1" w:styleId="ft12184">
    <w:name w:val="ft12184"/>
    <w:basedOn w:val="a3"/>
    <w:uiPriority w:val="99"/>
    <w:qFormat/>
    <w:rsid w:val="004A32ED"/>
    <w:rPr>
      <w:rFonts w:cs="Times New Roman"/>
    </w:rPr>
  </w:style>
  <w:style w:type="character" w:customStyle="1" w:styleId="ft12250">
    <w:name w:val="ft12250"/>
    <w:basedOn w:val="a3"/>
    <w:uiPriority w:val="99"/>
    <w:qFormat/>
    <w:rsid w:val="004A32ED"/>
    <w:rPr>
      <w:rFonts w:cs="Times New Roman"/>
    </w:rPr>
  </w:style>
  <w:style w:type="character" w:customStyle="1" w:styleId="ft12278">
    <w:name w:val="ft12278"/>
    <w:basedOn w:val="a3"/>
    <w:uiPriority w:val="99"/>
    <w:qFormat/>
    <w:rsid w:val="004A32ED"/>
    <w:rPr>
      <w:rFonts w:cs="Times New Roman"/>
    </w:rPr>
  </w:style>
  <w:style w:type="character" w:customStyle="1" w:styleId="ft12329">
    <w:name w:val="ft12329"/>
    <w:basedOn w:val="a3"/>
    <w:uiPriority w:val="99"/>
    <w:qFormat/>
    <w:rsid w:val="004A32ED"/>
    <w:rPr>
      <w:rFonts w:cs="Times New Roman"/>
    </w:rPr>
  </w:style>
  <w:style w:type="character" w:customStyle="1" w:styleId="ft12373">
    <w:name w:val="ft12373"/>
    <w:basedOn w:val="a3"/>
    <w:uiPriority w:val="99"/>
    <w:qFormat/>
    <w:rsid w:val="004A32ED"/>
    <w:rPr>
      <w:rFonts w:cs="Times New Roman"/>
    </w:rPr>
  </w:style>
  <w:style w:type="character" w:customStyle="1" w:styleId="ft12374">
    <w:name w:val="ft12374"/>
    <w:basedOn w:val="a3"/>
    <w:uiPriority w:val="99"/>
    <w:qFormat/>
    <w:rsid w:val="004A32ED"/>
    <w:rPr>
      <w:rFonts w:cs="Times New Roman"/>
    </w:rPr>
  </w:style>
  <w:style w:type="character" w:customStyle="1" w:styleId="ft12429">
    <w:name w:val="ft12429"/>
    <w:basedOn w:val="a3"/>
    <w:uiPriority w:val="99"/>
    <w:qFormat/>
    <w:rsid w:val="004A32ED"/>
    <w:rPr>
      <w:rFonts w:cs="Times New Roman"/>
    </w:rPr>
  </w:style>
  <w:style w:type="character" w:customStyle="1" w:styleId="ft12471">
    <w:name w:val="ft12471"/>
    <w:basedOn w:val="a3"/>
    <w:uiPriority w:val="99"/>
    <w:qFormat/>
    <w:rsid w:val="004A32ED"/>
    <w:rPr>
      <w:rFonts w:cs="Times New Roman"/>
    </w:rPr>
  </w:style>
  <w:style w:type="character" w:customStyle="1" w:styleId="ft12500">
    <w:name w:val="ft12500"/>
    <w:basedOn w:val="a3"/>
    <w:uiPriority w:val="99"/>
    <w:qFormat/>
    <w:rsid w:val="004A32ED"/>
    <w:rPr>
      <w:rFonts w:cs="Times New Roman"/>
    </w:rPr>
  </w:style>
  <w:style w:type="character" w:customStyle="1" w:styleId="ft12501">
    <w:name w:val="ft12501"/>
    <w:basedOn w:val="a3"/>
    <w:uiPriority w:val="99"/>
    <w:qFormat/>
    <w:rsid w:val="004A32ED"/>
    <w:rPr>
      <w:rFonts w:cs="Times New Roman"/>
    </w:rPr>
  </w:style>
  <w:style w:type="character" w:customStyle="1" w:styleId="ft12561">
    <w:name w:val="ft12561"/>
    <w:basedOn w:val="a3"/>
    <w:uiPriority w:val="99"/>
    <w:qFormat/>
    <w:rsid w:val="004A32ED"/>
    <w:rPr>
      <w:rFonts w:cs="Times New Roman"/>
    </w:rPr>
  </w:style>
  <w:style w:type="character" w:customStyle="1" w:styleId="ft12562">
    <w:name w:val="ft12562"/>
    <w:basedOn w:val="a3"/>
    <w:uiPriority w:val="99"/>
    <w:qFormat/>
    <w:rsid w:val="004A32ED"/>
    <w:rPr>
      <w:rFonts w:cs="Times New Roman"/>
    </w:rPr>
  </w:style>
  <w:style w:type="character" w:customStyle="1" w:styleId="ft12589">
    <w:name w:val="ft12589"/>
    <w:basedOn w:val="a3"/>
    <w:uiPriority w:val="99"/>
    <w:qFormat/>
    <w:rsid w:val="004A32ED"/>
    <w:rPr>
      <w:rFonts w:cs="Times New Roman"/>
    </w:rPr>
  </w:style>
  <w:style w:type="character" w:customStyle="1" w:styleId="ft12609">
    <w:name w:val="ft12609"/>
    <w:basedOn w:val="a3"/>
    <w:uiPriority w:val="99"/>
    <w:qFormat/>
    <w:rsid w:val="004A32ED"/>
    <w:rPr>
      <w:rFonts w:cs="Times New Roman"/>
    </w:rPr>
  </w:style>
  <w:style w:type="character" w:customStyle="1" w:styleId="ft12670">
    <w:name w:val="ft12670"/>
    <w:basedOn w:val="a3"/>
    <w:uiPriority w:val="99"/>
    <w:qFormat/>
    <w:rsid w:val="004A32ED"/>
    <w:rPr>
      <w:rFonts w:cs="Times New Roman"/>
    </w:rPr>
  </w:style>
  <w:style w:type="character" w:customStyle="1" w:styleId="ft12676">
    <w:name w:val="ft12676"/>
    <w:basedOn w:val="a3"/>
    <w:uiPriority w:val="99"/>
    <w:qFormat/>
    <w:rsid w:val="004A32ED"/>
    <w:rPr>
      <w:rFonts w:cs="Times New Roman"/>
    </w:rPr>
  </w:style>
  <w:style w:type="character" w:customStyle="1" w:styleId="ft12686">
    <w:name w:val="ft12686"/>
    <w:basedOn w:val="a3"/>
    <w:uiPriority w:val="99"/>
    <w:qFormat/>
    <w:rsid w:val="004A32ED"/>
    <w:rPr>
      <w:rFonts w:cs="Times New Roman"/>
    </w:rPr>
  </w:style>
  <w:style w:type="character" w:customStyle="1" w:styleId="ft12696">
    <w:name w:val="ft12696"/>
    <w:basedOn w:val="a3"/>
    <w:uiPriority w:val="99"/>
    <w:qFormat/>
    <w:rsid w:val="004A32ED"/>
    <w:rPr>
      <w:rFonts w:cs="Times New Roman"/>
    </w:rPr>
  </w:style>
  <w:style w:type="character" w:customStyle="1" w:styleId="ft12701">
    <w:name w:val="ft12701"/>
    <w:basedOn w:val="a3"/>
    <w:uiPriority w:val="99"/>
    <w:qFormat/>
    <w:rsid w:val="004A32ED"/>
    <w:rPr>
      <w:rFonts w:cs="Times New Roman"/>
    </w:rPr>
  </w:style>
  <w:style w:type="character" w:customStyle="1" w:styleId="ft12708">
    <w:name w:val="ft12708"/>
    <w:basedOn w:val="a3"/>
    <w:uiPriority w:val="99"/>
    <w:qFormat/>
    <w:rsid w:val="004A32ED"/>
    <w:rPr>
      <w:rFonts w:cs="Times New Roman"/>
    </w:rPr>
  </w:style>
  <w:style w:type="character" w:customStyle="1" w:styleId="ft12715">
    <w:name w:val="ft12715"/>
    <w:basedOn w:val="a3"/>
    <w:uiPriority w:val="99"/>
    <w:qFormat/>
    <w:rsid w:val="004A32ED"/>
    <w:rPr>
      <w:rFonts w:cs="Times New Roman"/>
    </w:rPr>
  </w:style>
  <w:style w:type="character" w:customStyle="1" w:styleId="ft12722">
    <w:name w:val="ft12722"/>
    <w:basedOn w:val="a3"/>
    <w:uiPriority w:val="99"/>
    <w:qFormat/>
    <w:rsid w:val="004A32ED"/>
    <w:rPr>
      <w:rFonts w:cs="Times New Roman"/>
    </w:rPr>
  </w:style>
  <w:style w:type="character" w:customStyle="1" w:styleId="ft12787">
    <w:name w:val="ft12787"/>
    <w:basedOn w:val="a3"/>
    <w:uiPriority w:val="99"/>
    <w:qFormat/>
    <w:rsid w:val="004A32ED"/>
    <w:rPr>
      <w:rFonts w:cs="Times New Roman"/>
    </w:rPr>
  </w:style>
  <w:style w:type="character" w:customStyle="1" w:styleId="ft12790">
    <w:name w:val="ft12790"/>
    <w:basedOn w:val="a3"/>
    <w:uiPriority w:val="99"/>
    <w:qFormat/>
    <w:rsid w:val="004A32ED"/>
    <w:rPr>
      <w:rFonts w:cs="Times New Roman"/>
    </w:rPr>
  </w:style>
  <w:style w:type="character" w:customStyle="1" w:styleId="ft12850">
    <w:name w:val="ft12850"/>
    <w:basedOn w:val="a3"/>
    <w:uiPriority w:val="99"/>
    <w:qFormat/>
    <w:rsid w:val="004A32ED"/>
    <w:rPr>
      <w:rFonts w:cs="Times New Roman"/>
    </w:rPr>
  </w:style>
  <w:style w:type="character" w:customStyle="1" w:styleId="ft12896">
    <w:name w:val="ft12896"/>
    <w:basedOn w:val="a3"/>
    <w:uiPriority w:val="99"/>
    <w:qFormat/>
    <w:rsid w:val="004A32ED"/>
    <w:rPr>
      <w:rFonts w:cs="Times New Roman"/>
    </w:rPr>
  </w:style>
  <w:style w:type="character" w:customStyle="1" w:styleId="ft12942">
    <w:name w:val="ft12942"/>
    <w:basedOn w:val="a3"/>
    <w:uiPriority w:val="99"/>
    <w:qFormat/>
    <w:rsid w:val="004A32ED"/>
    <w:rPr>
      <w:rFonts w:cs="Times New Roman"/>
    </w:rPr>
  </w:style>
  <w:style w:type="character" w:customStyle="1" w:styleId="ft12991">
    <w:name w:val="ft12991"/>
    <w:basedOn w:val="a3"/>
    <w:uiPriority w:val="99"/>
    <w:qFormat/>
    <w:rsid w:val="004A32ED"/>
    <w:rPr>
      <w:rFonts w:cs="Times New Roman"/>
    </w:rPr>
  </w:style>
  <w:style w:type="character" w:customStyle="1" w:styleId="ft13046">
    <w:name w:val="ft13046"/>
    <w:basedOn w:val="a3"/>
    <w:uiPriority w:val="99"/>
    <w:qFormat/>
    <w:rsid w:val="004A32ED"/>
    <w:rPr>
      <w:rFonts w:cs="Times New Roman"/>
    </w:rPr>
  </w:style>
  <w:style w:type="character" w:customStyle="1" w:styleId="ft13079">
    <w:name w:val="ft13079"/>
    <w:basedOn w:val="a3"/>
    <w:uiPriority w:val="99"/>
    <w:qFormat/>
    <w:rsid w:val="004A32ED"/>
    <w:rPr>
      <w:rFonts w:cs="Times New Roman"/>
    </w:rPr>
  </w:style>
  <w:style w:type="character" w:customStyle="1" w:styleId="ft13129">
    <w:name w:val="ft13129"/>
    <w:basedOn w:val="a3"/>
    <w:uiPriority w:val="99"/>
    <w:qFormat/>
    <w:rsid w:val="004A32ED"/>
    <w:rPr>
      <w:rFonts w:cs="Times New Roman"/>
    </w:rPr>
  </w:style>
  <w:style w:type="character" w:customStyle="1" w:styleId="ft13186">
    <w:name w:val="ft13186"/>
    <w:basedOn w:val="a3"/>
    <w:uiPriority w:val="99"/>
    <w:qFormat/>
    <w:rsid w:val="004A32ED"/>
    <w:rPr>
      <w:rFonts w:cs="Times New Roman"/>
    </w:rPr>
  </w:style>
  <w:style w:type="character" w:customStyle="1" w:styleId="ft13226">
    <w:name w:val="ft13226"/>
    <w:basedOn w:val="a3"/>
    <w:uiPriority w:val="99"/>
    <w:qFormat/>
    <w:rsid w:val="004A32ED"/>
    <w:rPr>
      <w:rFonts w:cs="Times New Roman"/>
    </w:rPr>
  </w:style>
  <w:style w:type="character" w:customStyle="1" w:styleId="ft13271">
    <w:name w:val="ft13271"/>
    <w:basedOn w:val="a3"/>
    <w:uiPriority w:val="99"/>
    <w:qFormat/>
    <w:rsid w:val="004A32ED"/>
    <w:rPr>
      <w:rFonts w:cs="Times New Roman"/>
    </w:rPr>
  </w:style>
  <w:style w:type="character" w:customStyle="1" w:styleId="ft13309">
    <w:name w:val="ft13309"/>
    <w:basedOn w:val="a3"/>
    <w:uiPriority w:val="99"/>
    <w:qFormat/>
    <w:rsid w:val="004A32ED"/>
    <w:rPr>
      <w:rFonts w:cs="Times New Roman"/>
    </w:rPr>
  </w:style>
  <w:style w:type="character" w:customStyle="1" w:styleId="ft13366">
    <w:name w:val="ft13366"/>
    <w:basedOn w:val="a3"/>
    <w:uiPriority w:val="99"/>
    <w:qFormat/>
    <w:rsid w:val="004A32ED"/>
    <w:rPr>
      <w:rFonts w:cs="Times New Roman"/>
    </w:rPr>
  </w:style>
  <w:style w:type="character" w:customStyle="1" w:styleId="ft13418">
    <w:name w:val="ft13418"/>
    <w:basedOn w:val="a3"/>
    <w:uiPriority w:val="99"/>
    <w:qFormat/>
    <w:rsid w:val="004A32ED"/>
    <w:rPr>
      <w:rFonts w:cs="Times New Roman"/>
    </w:rPr>
  </w:style>
  <w:style w:type="character" w:customStyle="1" w:styleId="ft13441">
    <w:name w:val="ft13441"/>
    <w:basedOn w:val="a3"/>
    <w:uiPriority w:val="99"/>
    <w:qFormat/>
    <w:rsid w:val="004A32ED"/>
    <w:rPr>
      <w:rFonts w:cs="Times New Roman"/>
    </w:rPr>
  </w:style>
  <w:style w:type="character" w:customStyle="1" w:styleId="ft13487">
    <w:name w:val="ft13487"/>
    <w:basedOn w:val="a3"/>
    <w:uiPriority w:val="99"/>
    <w:qFormat/>
    <w:rsid w:val="004A32ED"/>
    <w:rPr>
      <w:rFonts w:cs="Times New Roman"/>
    </w:rPr>
  </w:style>
  <w:style w:type="character" w:customStyle="1" w:styleId="ft13488">
    <w:name w:val="ft13488"/>
    <w:basedOn w:val="a3"/>
    <w:uiPriority w:val="99"/>
    <w:qFormat/>
    <w:rsid w:val="004A32ED"/>
    <w:rPr>
      <w:rFonts w:cs="Times New Roman"/>
    </w:rPr>
  </w:style>
  <w:style w:type="character" w:customStyle="1" w:styleId="ft13494">
    <w:name w:val="ft13494"/>
    <w:basedOn w:val="a3"/>
    <w:uiPriority w:val="99"/>
    <w:qFormat/>
    <w:rsid w:val="004A32ED"/>
    <w:rPr>
      <w:rFonts w:cs="Times New Roman"/>
    </w:rPr>
  </w:style>
  <w:style w:type="character" w:customStyle="1" w:styleId="ft13500">
    <w:name w:val="ft13500"/>
    <w:basedOn w:val="a3"/>
    <w:uiPriority w:val="99"/>
    <w:qFormat/>
    <w:rsid w:val="004A32ED"/>
    <w:rPr>
      <w:rFonts w:cs="Times New Roman"/>
    </w:rPr>
  </w:style>
  <w:style w:type="character" w:customStyle="1" w:styleId="ft13505">
    <w:name w:val="ft13505"/>
    <w:basedOn w:val="a3"/>
    <w:uiPriority w:val="99"/>
    <w:qFormat/>
    <w:rsid w:val="004A32ED"/>
    <w:rPr>
      <w:rFonts w:cs="Times New Roman"/>
    </w:rPr>
  </w:style>
  <w:style w:type="character" w:customStyle="1" w:styleId="ft13518">
    <w:name w:val="ft13518"/>
    <w:basedOn w:val="a3"/>
    <w:uiPriority w:val="99"/>
    <w:qFormat/>
    <w:rsid w:val="004A32ED"/>
    <w:rPr>
      <w:rFonts w:cs="Times New Roman"/>
    </w:rPr>
  </w:style>
  <w:style w:type="character" w:customStyle="1" w:styleId="ft13525">
    <w:name w:val="ft13525"/>
    <w:basedOn w:val="a3"/>
    <w:uiPriority w:val="99"/>
    <w:qFormat/>
    <w:rsid w:val="004A32ED"/>
    <w:rPr>
      <w:rFonts w:cs="Times New Roman"/>
    </w:rPr>
  </w:style>
  <w:style w:type="character" w:customStyle="1" w:styleId="ft13537">
    <w:name w:val="ft13537"/>
    <w:basedOn w:val="a3"/>
    <w:uiPriority w:val="99"/>
    <w:qFormat/>
    <w:rsid w:val="004A32ED"/>
    <w:rPr>
      <w:rFonts w:cs="Times New Roman"/>
    </w:rPr>
  </w:style>
  <w:style w:type="character" w:customStyle="1" w:styleId="ft13542">
    <w:name w:val="ft13542"/>
    <w:basedOn w:val="a3"/>
    <w:uiPriority w:val="99"/>
    <w:qFormat/>
    <w:rsid w:val="004A32ED"/>
    <w:rPr>
      <w:rFonts w:cs="Times New Roman"/>
    </w:rPr>
  </w:style>
  <w:style w:type="character" w:customStyle="1" w:styleId="ft13555">
    <w:name w:val="ft13555"/>
    <w:basedOn w:val="a3"/>
    <w:uiPriority w:val="99"/>
    <w:qFormat/>
    <w:rsid w:val="004A32ED"/>
    <w:rPr>
      <w:rFonts w:cs="Times New Roman"/>
    </w:rPr>
  </w:style>
  <w:style w:type="character" w:customStyle="1" w:styleId="ft13563">
    <w:name w:val="ft13563"/>
    <w:basedOn w:val="a3"/>
    <w:uiPriority w:val="99"/>
    <w:qFormat/>
    <w:rsid w:val="004A32ED"/>
    <w:rPr>
      <w:rFonts w:cs="Times New Roman"/>
    </w:rPr>
  </w:style>
  <w:style w:type="character" w:customStyle="1" w:styleId="ft13566">
    <w:name w:val="ft13566"/>
    <w:basedOn w:val="a3"/>
    <w:uiPriority w:val="99"/>
    <w:qFormat/>
    <w:rsid w:val="004A32ED"/>
    <w:rPr>
      <w:rFonts w:cs="Times New Roman"/>
    </w:rPr>
  </w:style>
  <w:style w:type="character" w:customStyle="1" w:styleId="ft13578">
    <w:name w:val="ft13578"/>
    <w:basedOn w:val="a3"/>
    <w:uiPriority w:val="99"/>
    <w:qFormat/>
    <w:rsid w:val="004A32ED"/>
    <w:rPr>
      <w:rFonts w:cs="Times New Roman"/>
    </w:rPr>
  </w:style>
  <w:style w:type="character" w:customStyle="1" w:styleId="ft13580">
    <w:name w:val="ft13580"/>
    <w:basedOn w:val="a3"/>
    <w:uiPriority w:val="99"/>
    <w:qFormat/>
    <w:rsid w:val="004A32ED"/>
    <w:rPr>
      <w:rFonts w:cs="Times New Roman"/>
    </w:rPr>
  </w:style>
  <w:style w:type="character" w:customStyle="1" w:styleId="ft13588">
    <w:name w:val="ft13588"/>
    <w:basedOn w:val="a3"/>
    <w:uiPriority w:val="99"/>
    <w:qFormat/>
    <w:rsid w:val="004A32ED"/>
    <w:rPr>
      <w:rFonts w:cs="Times New Roman"/>
    </w:rPr>
  </w:style>
  <w:style w:type="character" w:customStyle="1" w:styleId="ft13644">
    <w:name w:val="ft13644"/>
    <w:basedOn w:val="a3"/>
    <w:uiPriority w:val="99"/>
    <w:qFormat/>
    <w:rsid w:val="004A32ED"/>
    <w:rPr>
      <w:rFonts w:cs="Times New Roman"/>
    </w:rPr>
  </w:style>
  <w:style w:type="character" w:customStyle="1" w:styleId="ft13668">
    <w:name w:val="ft13668"/>
    <w:basedOn w:val="a3"/>
    <w:uiPriority w:val="99"/>
    <w:qFormat/>
    <w:rsid w:val="004A32ED"/>
    <w:rPr>
      <w:rFonts w:cs="Times New Roman"/>
    </w:rPr>
  </w:style>
  <w:style w:type="character" w:customStyle="1" w:styleId="ft13712">
    <w:name w:val="ft13712"/>
    <w:basedOn w:val="a3"/>
    <w:uiPriority w:val="99"/>
    <w:qFormat/>
    <w:rsid w:val="004A32ED"/>
    <w:rPr>
      <w:rFonts w:cs="Times New Roman"/>
    </w:rPr>
  </w:style>
  <w:style w:type="character" w:customStyle="1" w:styleId="ft13768">
    <w:name w:val="ft13768"/>
    <w:basedOn w:val="a3"/>
    <w:uiPriority w:val="99"/>
    <w:qFormat/>
    <w:rsid w:val="004A32ED"/>
    <w:rPr>
      <w:rFonts w:cs="Times New Roman"/>
    </w:rPr>
  </w:style>
  <w:style w:type="character" w:customStyle="1" w:styleId="ft13810">
    <w:name w:val="ft13810"/>
    <w:basedOn w:val="a3"/>
    <w:uiPriority w:val="99"/>
    <w:qFormat/>
    <w:rsid w:val="004A32ED"/>
    <w:rPr>
      <w:rFonts w:cs="Times New Roman"/>
    </w:rPr>
  </w:style>
  <w:style w:type="character" w:customStyle="1" w:styleId="ft13834">
    <w:name w:val="ft13834"/>
    <w:basedOn w:val="a3"/>
    <w:uiPriority w:val="99"/>
    <w:qFormat/>
    <w:rsid w:val="004A32ED"/>
    <w:rPr>
      <w:rFonts w:cs="Times New Roman"/>
    </w:rPr>
  </w:style>
  <w:style w:type="character" w:customStyle="1" w:styleId="ft13885">
    <w:name w:val="ft13885"/>
    <w:basedOn w:val="a3"/>
    <w:uiPriority w:val="99"/>
    <w:qFormat/>
    <w:rsid w:val="004A32ED"/>
    <w:rPr>
      <w:rFonts w:cs="Times New Roman"/>
    </w:rPr>
  </w:style>
  <w:style w:type="paragraph" w:customStyle="1" w:styleId="TimesNewRoman">
    <w:name w:val="Стиль Основной текст + Times New Roman по ширине Первая строка:  ..."/>
    <w:basedOn w:val="aff1"/>
    <w:uiPriority w:val="99"/>
    <w:qFormat/>
    <w:rsid w:val="004A32ED"/>
    <w:pPr>
      <w:spacing w:line="240" w:lineRule="auto"/>
      <w:ind w:firstLine="720"/>
      <w:jc w:val="both"/>
    </w:pPr>
  </w:style>
  <w:style w:type="character" w:customStyle="1" w:styleId="afffff2">
    <w:name w:val="Оглавление"/>
    <w:uiPriority w:val="99"/>
    <w:qFormat/>
    <w:rsid w:val="004A32ED"/>
    <w:rPr>
      <w:rFonts w:ascii="Times New Roman" w:hAnsi="Times New Roman"/>
      <w:b/>
      <w:i/>
      <w:sz w:val="28"/>
    </w:rPr>
  </w:style>
  <w:style w:type="character" w:customStyle="1" w:styleId="postbody">
    <w:name w:val="postbody"/>
    <w:basedOn w:val="a3"/>
    <w:uiPriority w:val="99"/>
    <w:qFormat/>
    <w:rsid w:val="004A32ED"/>
    <w:rPr>
      <w:rFonts w:cs="Times New Roman"/>
    </w:rPr>
  </w:style>
  <w:style w:type="character" w:customStyle="1" w:styleId="FontStyle41">
    <w:name w:val="Font Style41"/>
    <w:uiPriority w:val="99"/>
    <w:qFormat/>
    <w:rsid w:val="004A32ED"/>
    <w:rPr>
      <w:rFonts w:ascii="Times New Roman" w:hAnsi="Times New Roman"/>
      <w:sz w:val="22"/>
    </w:rPr>
  </w:style>
  <w:style w:type="paragraph" w:customStyle="1" w:styleId="Style34">
    <w:name w:val="Style34"/>
    <w:basedOn w:val="a2"/>
    <w:uiPriority w:val="99"/>
    <w:qFormat/>
    <w:rsid w:val="004A32ED"/>
    <w:pPr>
      <w:autoSpaceDE w:val="0"/>
      <w:autoSpaceDN w:val="0"/>
      <w:adjustRightInd w:val="0"/>
      <w:snapToGrid/>
      <w:spacing w:before="0" w:after="0" w:line="274" w:lineRule="exact"/>
    </w:pPr>
    <w:rPr>
      <w:rFonts w:eastAsia="Times New Roman"/>
      <w:szCs w:val="24"/>
    </w:rPr>
  </w:style>
  <w:style w:type="character" w:customStyle="1" w:styleId="submenu-table">
    <w:name w:val="submenu-table"/>
    <w:uiPriority w:val="99"/>
    <w:qFormat/>
    <w:rsid w:val="004A32ED"/>
  </w:style>
  <w:style w:type="character" w:customStyle="1" w:styleId="Heading2Char1">
    <w:name w:val="Heading 2 Char1"/>
    <w:uiPriority w:val="99"/>
    <w:locked/>
    <w:rsid w:val="004A32ED"/>
    <w:rPr>
      <w:rFonts w:ascii="Times New Roman" w:hAnsi="Times New Roman"/>
      <w:sz w:val="24"/>
    </w:rPr>
  </w:style>
  <w:style w:type="character" w:customStyle="1" w:styleId="FontStyle48">
    <w:name w:val="Font Style48"/>
    <w:uiPriority w:val="99"/>
    <w:qFormat/>
    <w:rsid w:val="004A32ED"/>
    <w:rPr>
      <w:rFonts w:ascii="Times New Roman" w:hAnsi="Times New Roman"/>
      <w:i/>
      <w:sz w:val="18"/>
    </w:rPr>
  </w:style>
  <w:style w:type="paragraph" w:customStyle="1" w:styleId="1f8">
    <w:name w:val="Стиль Заголовок 1 + все прописные"/>
    <w:basedOn w:val="10"/>
    <w:uiPriority w:val="99"/>
    <w:qFormat/>
    <w:rsid w:val="004A32ED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ind w:left="360" w:hanging="360"/>
      <w:jc w:val="left"/>
    </w:pPr>
    <w:rPr>
      <w:rFonts w:ascii="Arial" w:hAnsi="Arial"/>
      <w:b/>
      <w:bCs/>
      <w:sz w:val="32"/>
      <w:szCs w:val="32"/>
    </w:rPr>
  </w:style>
  <w:style w:type="paragraph" w:customStyle="1" w:styleId="Style13">
    <w:name w:val="Style13"/>
    <w:basedOn w:val="a2"/>
    <w:uiPriority w:val="99"/>
    <w:qFormat/>
    <w:rsid w:val="004A32ED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FontStyle51">
    <w:name w:val="Font Style51"/>
    <w:uiPriority w:val="99"/>
    <w:qFormat/>
    <w:rsid w:val="004A32ED"/>
    <w:rPr>
      <w:rFonts w:ascii="Times New Roman" w:hAnsi="Times New Roman"/>
      <w:b/>
      <w:sz w:val="18"/>
    </w:rPr>
  </w:style>
  <w:style w:type="character" w:customStyle="1" w:styleId="FontStyle75">
    <w:name w:val="Font Style75"/>
    <w:uiPriority w:val="99"/>
    <w:qFormat/>
    <w:rsid w:val="004A32ED"/>
    <w:rPr>
      <w:rFonts w:ascii="Times New Roman" w:hAnsi="Times New Roman"/>
      <w:b/>
      <w:sz w:val="16"/>
    </w:rPr>
  </w:style>
  <w:style w:type="character" w:customStyle="1" w:styleId="FontStyle56">
    <w:name w:val="Font Style56"/>
    <w:uiPriority w:val="99"/>
    <w:qFormat/>
    <w:rsid w:val="004A32ED"/>
    <w:rPr>
      <w:rFonts w:ascii="Times New Roman" w:hAnsi="Times New Roman"/>
      <w:b/>
      <w:spacing w:val="-10"/>
      <w:sz w:val="18"/>
    </w:rPr>
  </w:style>
  <w:style w:type="character" w:customStyle="1" w:styleId="FontStyle57">
    <w:name w:val="Font Style57"/>
    <w:uiPriority w:val="99"/>
    <w:qFormat/>
    <w:rsid w:val="004A32ED"/>
    <w:rPr>
      <w:rFonts w:ascii="Times New Roman" w:hAnsi="Times New Roman"/>
      <w:b/>
      <w:spacing w:val="-10"/>
      <w:sz w:val="22"/>
    </w:rPr>
  </w:style>
  <w:style w:type="character" w:customStyle="1" w:styleId="FontStyle59">
    <w:name w:val="Font Style59"/>
    <w:uiPriority w:val="99"/>
    <w:qFormat/>
    <w:rsid w:val="004A32ED"/>
    <w:rPr>
      <w:rFonts w:ascii="Candara" w:hAnsi="Candara"/>
      <w:b/>
      <w:i/>
      <w:sz w:val="16"/>
    </w:rPr>
  </w:style>
  <w:style w:type="character" w:customStyle="1" w:styleId="afffff3">
    <w:name w:val="Выделенный"/>
    <w:uiPriority w:val="99"/>
    <w:qFormat/>
    <w:rsid w:val="004A32ED"/>
    <w:rPr>
      <w:b/>
      <w:lang w:val="ru-RU" w:eastAsia="ru-RU"/>
    </w:rPr>
  </w:style>
  <w:style w:type="character" w:customStyle="1" w:styleId="1f9">
    <w:name w:val="Слабое выделение1"/>
    <w:basedOn w:val="a3"/>
    <w:uiPriority w:val="99"/>
    <w:qFormat/>
    <w:rsid w:val="004A32ED"/>
    <w:rPr>
      <w:rFonts w:cs="Times New Roman"/>
      <w:i/>
      <w:color w:val="808080"/>
    </w:rPr>
  </w:style>
  <w:style w:type="paragraph" w:customStyle="1" w:styleId="1fa">
    <w:name w:val="стиль1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textcopy">
    <w:name w:val="textcopy"/>
    <w:basedOn w:val="a3"/>
    <w:uiPriority w:val="99"/>
    <w:qFormat/>
    <w:rsid w:val="004A32ED"/>
    <w:rPr>
      <w:rFonts w:cs="Times New Roman"/>
    </w:rPr>
  </w:style>
  <w:style w:type="paragraph" w:customStyle="1" w:styleId="2Arial">
    <w:name w:val="Стиль Заголовок 2 + Arial"/>
    <w:basedOn w:val="20"/>
    <w:uiPriority w:val="99"/>
    <w:qFormat/>
    <w:rsid w:val="004A32ED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92"/>
      </w:tabs>
      <w:autoSpaceDE/>
      <w:autoSpaceDN/>
      <w:adjustRightInd/>
      <w:spacing w:before="240" w:after="60"/>
      <w:ind w:left="792" w:hanging="432"/>
      <w:jc w:val="left"/>
    </w:pPr>
    <w:rPr>
      <w:rFonts w:ascii="Arial" w:hAnsi="Arial"/>
      <w:b/>
      <w:bCs/>
      <w:kern w:val="32"/>
      <w:sz w:val="24"/>
      <w:szCs w:val="28"/>
    </w:rPr>
  </w:style>
  <w:style w:type="paragraph" w:customStyle="1" w:styleId="11d">
    <w:name w:val="Заголовок 1.1"/>
    <w:basedOn w:val="a2"/>
    <w:uiPriority w:val="99"/>
    <w:qFormat/>
    <w:rsid w:val="004A32ED"/>
    <w:pPr>
      <w:widowControl/>
      <w:shd w:val="clear" w:color="auto" w:fill="FFFFFF"/>
      <w:snapToGrid/>
      <w:spacing w:before="240" w:after="60"/>
    </w:pPr>
    <w:rPr>
      <w:rFonts w:ascii="Arial" w:eastAsia="Times New Roman" w:hAnsi="Arial"/>
      <w:b/>
      <w:bCs/>
      <w:sz w:val="32"/>
    </w:rPr>
  </w:style>
  <w:style w:type="paragraph" w:customStyle="1" w:styleId="ConsNormal">
    <w:name w:val="ConsNormal"/>
    <w:link w:val="ConsNormal0"/>
    <w:uiPriority w:val="99"/>
    <w:qFormat/>
    <w:rsid w:val="004A32E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character" w:customStyle="1" w:styleId="style21">
    <w:name w:val="style21"/>
    <w:uiPriority w:val="99"/>
    <w:qFormat/>
    <w:rsid w:val="004A32ED"/>
  </w:style>
  <w:style w:type="paragraph" w:customStyle="1" w:styleId="justify2">
    <w:name w:val="justify2"/>
    <w:basedOn w:val="a2"/>
    <w:uiPriority w:val="99"/>
    <w:qFormat/>
    <w:rsid w:val="004A32ED"/>
    <w:pPr>
      <w:widowControl/>
      <w:snapToGrid/>
      <w:spacing w:beforeAutospacing="1" w:afterAutospacing="1"/>
      <w:ind w:firstLine="600"/>
      <w:jc w:val="both"/>
    </w:pPr>
    <w:rPr>
      <w:rFonts w:ascii="Arial Unicode MS" w:eastAsia="Times New Roman" w:cs="Arial Unicode MS"/>
      <w:szCs w:val="24"/>
    </w:rPr>
  </w:style>
  <w:style w:type="paragraph" w:customStyle="1" w:styleId="H5">
    <w:name w:val="H5"/>
    <w:basedOn w:val="a2"/>
    <w:next w:val="a2"/>
    <w:uiPriority w:val="99"/>
    <w:qFormat/>
    <w:rsid w:val="004A32ED"/>
    <w:pPr>
      <w:keepNext/>
      <w:widowControl/>
      <w:outlineLvl w:val="5"/>
    </w:pPr>
    <w:rPr>
      <w:rFonts w:eastAsia="Times New Roman"/>
      <w:b/>
      <w:sz w:val="20"/>
    </w:rPr>
  </w:style>
  <w:style w:type="character" w:customStyle="1" w:styleId="3d">
    <w:name w:val="Знак Знак Знак3"/>
    <w:uiPriority w:val="99"/>
    <w:qFormat/>
    <w:rsid w:val="004A32ED"/>
    <w:rPr>
      <w:rFonts w:ascii="Times New Roman" w:hAnsi="Times New Roman"/>
      <w:b/>
      <w:caps/>
      <w:sz w:val="28"/>
    </w:rPr>
  </w:style>
  <w:style w:type="character" w:customStyle="1" w:styleId="FontStyle185">
    <w:name w:val="Font Style185"/>
    <w:uiPriority w:val="99"/>
    <w:qFormat/>
    <w:rsid w:val="004A32ED"/>
    <w:rPr>
      <w:rFonts w:ascii="Times New Roman" w:hAnsi="Times New Roman"/>
      <w:sz w:val="18"/>
    </w:rPr>
  </w:style>
  <w:style w:type="character" w:customStyle="1" w:styleId="FontStyle179">
    <w:name w:val="Font Style179"/>
    <w:uiPriority w:val="99"/>
    <w:qFormat/>
    <w:rsid w:val="004A32ED"/>
    <w:rPr>
      <w:rFonts w:ascii="Times New Roman" w:hAnsi="Times New Roman"/>
      <w:i/>
      <w:sz w:val="18"/>
    </w:rPr>
  </w:style>
  <w:style w:type="paragraph" w:customStyle="1" w:styleId="Style66">
    <w:name w:val="Style66"/>
    <w:basedOn w:val="a2"/>
    <w:uiPriority w:val="99"/>
    <w:qFormat/>
    <w:rsid w:val="004A32ED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Style71">
    <w:name w:val="Style71"/>
    <w:basedOn w:val="a2"/>
    <w:uiPriority w:val="99"/>
    <w:qFormat/>
    <w:rsid w:val="004A32ED"/>
    <w:pPr>
      <w:autoSpaceDE w:val="0"/>
      <w:autoSpaceDN w:val="0"/>
      <w:adjustRightInd w:val="0"/>
      <w:snapToGrid/>
      <w:spacing w:before="0" w:after="0" w:line="250" w:lineRule="exact"/>
      <w:ind w:firstLine="302"/>
      <w:jc w:val="both"/>
    </w:pPr>
    <w:rPr>
      <w:rFonts w:eastAsia="Times New Roman"/>
      <w:szCs w:val="24"/>
    </w:rPr>
  </w:style>
  <w:style w:type="character" w:customStyle="1" w:styleId="FontStyle266">
    <w:name w:val="Font Style266"/>
    <w:uiPriority w:val="99"/>
    <w:qFormat/>
    <w:rsid w:val="004A32ED"/>
    <w:rPr>
      <w:rFonts w:ascii="Times New Roman" w:hAnsi="Times New Roman"/>
      <w:sz w:val="18"/>
    </w:rPr>
  </w:style>
  <w:style w:type="character" w:customStyle="1" w:styleId="FontStyle267">
    <w:name w:val="Font Style267"/>
    <w:uiPriority w:val="99"/>
    <w:qFormat/>
    <w:rsid w:val="004A32ED"/>
    <w:rPr>
      <w:rFonts w:ascii="Times New Roman" w:hAnsi="Times New Roman"/>
      <w:i/>
      <w:sz w:val="18"/>
    </w:rPr>
  </w:style>
  <w:style w:type="character" w:customStyle="1" w:styleId="FontStyle202">
    <w:name w:val="Font Style202"/>
    <w:uiPriority w:val="99"/>
    <w:qFormat/>
    <w:rsid w:val="004A32ED"/>
    <w:rPr>
      <w:rFonts w:ascii="Times New Roman" w:hAnsi="Times New Roman"/>
      <w:sz w:val="18"/>
    </w:rPr>
  </w:style>
  <w:style w:type="character" w:customStyle="1" w:styleId="FontStyle564">
    <w:name w:val="Font Style564"/>
    <w:uiPriority w:val="99"/>
    <w:qFormat/>
    <w:rsid w:val="004A32ED"/>
    <w:rPr>
      <w:rFonts w:ascii="Times New Roman" w:hAnsi="Times New Roman"/>
      <w:sz w:val="20"/>
    </w:rPr>
  </w:style>
  <w:style w:type="character" w:customStyle="1" w:styleId="FontStyle592">
    <w:name w:val="Font Style592"/>
    <w:uiPriority w:val="99"/>
    <w:qFormat/>
    <w:rsid w:val="004A32ED"/>
    <w:rPr>
      <w:rFonts w:ascii="Franklin Gothic Medium Cond" w:hAnsi="Franklin Gothic Medium Cond"/>
      <w:i/>
      <w:spacing w:val="30"/>
      <w:sz w:val="20"/>
    </w:rPr>
  </w:style>
  <w:style w:type="character" w:customStyle="1" w:styleId="FontStyle563">
    <w:name w:val="Font Style563"/>
    <w:uiPriority w:val="99"/>
    <w:qFormat/>
    <w:rsid w:val="004A32ED"/>
    <w:rPr>
      <w:rFonts w:ascii="Times New Roman" w:hAnsi="Times New Roman"/>
      <w:b/>
      <w:sz w:val="20"/>
    </w:rPr>
  </w:style>
  <w:style w:type="paragraph" w:customStyle="1" w:styleId="Style113">
    <w:name w:val="Style113"/>
    <w:basedOn w:val="a2"/>
    <w:uiPriority w:val="99"/>
    <w:qFormat/>
    <w:rsid w:val="004A32ED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FontStyle134">
    <w:name w:val="Font Style134"/>
    <w:uiPriority w:val="99"/>
    <w:qFormat/>
    <w:rsid w:val="004A32ED"/>
    <w:rPr>
      <w:rFonts w:ascii="Times New Roman" w:hAnsi="Times New Roman"/>
      <w:b/>
      <w:sz w:val="18"/>
    </w:rPr>
  </w:style>
  <w:style w:type="character" w:customStyle="1" w:styleId="textcop1">
    <w:name w:val="textcop1"/>
    <w:uiPriority w:val="99"/>
    <w:qFormat/>
    <w:rsid w:val="004A32ED"/>
    <w:rPr>
      <w:rFonts w:ascii="Arial" w:hAnsi="Arial"/>
      <w:color w:val="000000"/>
      <w:sz w:val="20"/>
    </w:rPr>
  </w:style>
  <w:style w:type="character" w:customStyle="1" w:styleId="hl1">
    <w:name w:val="hl1"/>
    <w:uiPriority w:val="99"/>
    <w:qFormat/>
    <w:rsid w:val="004A32ED"/>
    <w:rPr>
      <w:color w:val="4682B4"/>
    </w:rPr>
  </w:style>
  <w:style w:type="character" w:customStyle="1" w:styleId="b1">
    <w:name w:val="b1"/>
    <w:uiPriority w:val="99"/>
    <w:qFormat/>
    <w:rsid w:val="004A32ED"/>
    <w:rPr>
      <w:b/>
    </w:rPr>
  </w:style>
  <w:style w:type="character" w:customStyle="1" w:styleId="FontStyle201">
    <w:name w:val="Font Style201"/>
    <w:uiPriority w:val="99"/>
    <w:qFormat/>
    <w:rsid w:val="004A32ED"/>
    <w:rPr>
      <w:rFonts w:ascii="Times New Roman" w:hAnsi="Times New Roman"/>
      <w:sz w:val="26"/>
    </w:rPr>
  </w:style>
  <w:style w:type="paragraph" w:customStyle="1" w:styleId="Style12">
    <w:name w:val="Style12"/>
    <w:basedOn w:val="a2"/>
    <w:uiPriority w:val="99"/>
    <w:qFormat/>
    <w:rsid w:val="004A32ED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Style4">
    <w:name w:val="Style4"/>
    <w:basedOn w:val="a2"/>
    <w:uiPriority w:val="99"/>
    <w:qFormat/>
    <w:rsid w:val="004A32ED"/>
    <w:pPr>
      <w:autoSpaceDE w:val="0"/>
      <w:autoSpaceDN w:val="0"/>
      <w:adjustRightInd w:val="0"/>
      <w:snapToGrid/>
      <w:spacing w:before="0" w:after="0" w:line="235" w:lineRule="exact"/>
      <w:jc w:val="center"/>
    </w:pPr>
    <w:rPr>
      <w:rFonts w:eastAsia="Times New Roman"/>
      <w:szCs w:val="24"/>
    </w:rPr>
  </w:style>
  <w:style w:type="character" w:customStyle="1" w:styleId="251">
    <w:name w:val="Знак Знак25"/>
    <w:uiPriority w:val="99"/>
    <w:qFormat/>
    <w:rsid w:val="004A32ED"/>
    <w:rPr>
      <w:rFonts w:ascii="Times New Roman" w:hAnsi="Times New Roman"/>
      <w:b/>
      <w:sz w:val="28"/>
    </w:rPr>
  </w:style>
  <w:style w:type="character" w:customStyle="1" w:styleId="222">
    <w:name w:val="Знак Знак22"/>
    <w:uiPriority w:val="99"/>
    <w:qFormat/>
    <w:rsid w:val="004A32ED"/>
    <w:rPr>
      <w:rFonts w:ascii="Times New Roman" w:hAnsi="Times New Roman"/>
      <w:sz w:val="24"/>
    </w:rPr>
  </w:style>
  <w:style w:type="character" w:customStyle="1" w:styleId="200">
    <w:name w:val="Знак Знак20"/>
    <w:uiPriority w:val="99"/>
    <w:qFormat/>
    <w:rsid w:val="004A32ED"/>
    <w:rPr>
      <w:rFonts w:ascii="Arial" w:hAnsi="Arial"/>
      <w:sz w:val="22"/>
    </w:rPr>
  </w:style>
  <w:style w:type="character" w:customStyle="1" w:styleId="191">
    <w:name w:val="Знак Знак19"/>
    <w:uiPriority w:val="99"/>
    <w:qFormat/>
    <w:rsid w:val="004A32ED"/>
    <w:rPr>
      <w:rFonts w:ascii="Times New Roman" w:hAnsi="Times New Roman"/>
      <w:sz w:val="16"/>
      <w:lang w:eastAsia="ru-RU"/>
    </w:rPr>
  </w:style>
  <w:style w:type="character" w:customStyle="1" w:styleId="181">
    <w:name w:val="Знак Знак18"/>
    <w:uiPriority w:val="99"/>
    <w:qFormat/>
    <w:rsid w:val="004A32ED"/>
    <w:rPr>
      <w:rFonts w:ascii="Courier New" w:hAnsi="Courier New"/>
    </w:rPr>
  </w:style>
  <w:style w:type="character" w:customStyle="1" w:styleId="171">
    <w:name w:val="Знак Знак17"/>
    <w:uiPriority w:val="99"/>
    <w:qFormat/>
    <w:rsid w:val="004A32ED"/>
    <w:rPr>
      <w:rFonts w:ascii="Times New Roman" w:hAnsi="Times New Roman"/>
      <w:sz w:val="24"/>
    </w:rPr>
  </w:style>
  <w:style w:type="character" w:customStyle="1" w:styleId="SubtitleChar">
    <w:name w:val="Subtitle Char"/>
    <w:basedOn w:val="a3"/>
    <w:uiPriority w:val="99"/>
    <w:qFormat/>
    <w:locked/>
    <w:rsid w:val="004A32ED"/>
    <w:rPr>
      <w:rFonts w:ascii="Cambria" w:hAnsi="Cambria" w:cs="Times New Roman"/>
      <w:i/>
      <w:color w:val="4F81BD"/>
      <w:spacing w:val="15"/>
      <w:sz w:val="24"/>
    </w:rPr>
  </w:style>
  <w:style w:type="paragraph" w:customStyle="1" w:styleId="mane">
    <w:name w:val="mane"/>
    <w:uiPriority w:val="99"/>
    <w:qFormat/>
    <w:rsid w:val="004A32ED"/>
    <w:pPr>
      <w:autoSpaceDE w:val="0"/>
      <w:autoSpaceDN w:val="0"/>
      <w:adjustRightInd w:val="0"/>
      <w:spacing w:after="0" w:line="240" w:lineRule="auto"/>
      <w:ind w:firstLine="567"/>
      <w:jc w:val="both"/>
    </w:pPr>
    <w:rPr>
      <w:rFonts w:ascii="PragmaticaCTT" w:eastAsia="Times New Roman" w:hAnsi="PragmaticaCTT" w:cs="PragmaticaCTT"/>
      <w:spacing w:val="-15"/>
      <w:sz w:val="18"/>
      <w:szCs w:val="18"/>
      <w:lang w:eastAsia="ru-RU"/>
    </w:rPr>
  </w:style>
  <w:style w:type="character" w:customStyle="1" w:styleId="BodyTextFirstIndent2Char">
    <w:name w:val="Body Text First Indent 2 Char"/>
    <w:basedOn w:val="BodyTextIndentChar2"/>
    <w:uiPriority w:val="99"/>
    <w:qFormat/>
    <w:locked/>
    <w:rsid w:val="004A32ED"/>
    <w:rPr>
      <w:rFonts w:ascii="PragmaticaCTT" w:hAnsi="PragmaticaCTT" w:cs="Arial"/>
      <w:b/>
      <w:bCs/>
      <w:kern w:val="32"/>
      <w:sz w:val="32"/>
      <w:szCs w:val="32"/>
      <w:lang w:eastAsia="ru-RU"/>
    </w:rPr>
  </w:style>
  <w:style w:type="paragraph" w:customStyle="1" w:styleId="Iniiaiieoaenonionooiii3">
    <w:name w:val="Iniiaiie oaeno n ionooiii 3"/>
    <w:basedOn w:val="a2"/>
    <w:uiPriority w:val="99"/>
    <w:qFormat/>
    <w:rsid w:val="004A32ED"/>
    <w:pPr>
      <w:overflowPunct w:val="0"/>
      <w:autoSpaceDE w:val="0"/>
      <w:autoSpaceDN w:val="0"/>
      <w:adjustRightInd w:val="0"/>
      <w:snapToGrid/>
      <w:spacing w:before="0" w:after="0" w:line="220" w:lineRule="atLeast"/>
      <w:ind w:firstLine="440"/>
    </w:pPr>
    <w:rPr>
      <w:rFonts w:eastAsia="Times New Roman"/>
      <w:sz w:val="32"/>
    </w:rPr>
  </w:style>
  <w:style w:type="paragraph" w:customStyle="1" w:styleId="aoeao">
    <w:name w:val="aoeao"/>
    <w:basedOn w:val="a2"/>
    <w:uiPriority w:val="99"/>
    <w:qFormat/>
    <w:rsid w:val="004A32ED"/>
    <w:pPr>
      <w:overflowPunct w:val="0"/>
      <w:autoSpaceDE w:val="0"/>
      <w:autoSpaceDN w:val="0"/>
      <w:adjustRightInd w:val="0"/>
      <w:snapToGrid/>
      <w:spacing w:before="0" w:after="0" w:line="240" w:lineRule="exact"/>
      <w:ind w:left="397" w:hanging="397"/>
      <w:jc w:val="both"/>
    </w:pPr>
    <w:rPr>
      <w:rFonts w:ascii="TimesET" w:eastAsia="Times New Roman" w:hAnsi="TimesET"/>
      <w:kern w:val="28"/>
      <w:sz w:val="20"/>
    </w:rPr>
  </w:style>
  <w:style w:type="paragraph" w:customStyle="1" w:styleId="auiue">
    <w:name w:val="au?iue"/>
    <w:uiPriority w:val="99"/>
    <w:qFormat/>
    <w:rsid w:val="004A32ED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pacing w:val="2"/>
      <w:kern w:val="28"/>
      <w:sz w:val="28"/>
      <w:szCs w:val="20"/>
      <w:lang w:eastAsia="ru-RU"/>
    </w:rPr>
  </w:style>
  <w:style w:type="paragraph" w:customStyle="1" w:styleId="Iauiue">
    <w:name w:val="Iau?iue"/>
    <w:uiPriority w:val="99"/>
    <w:qFormat/>
    <w:rsid w:val="004A32ED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pacing w:val="2"/>
      <w:kern w:val="28"/>
      <w:sz w:val="28"/>
      <w:szCs w:val="20"/>
      <w:lang w:eastAsia="ru-RU"/>
    </w:rPr>
  </w:style>
  <w:style w:type="paragraph" w:customStyle="1" w:styleId="en">
    <w:name w:val="?en"/>
    <w:basedOn w:val="a2"/>
    <w:uiPriority w:val="99"/>
    <w:qFormat/>
    <w:rsid w:val="004A32ED"/>
    <w:pPr>
      <w:overflowPunct w:val="0"/>
      <w:autoSpaceDE w:val="0"/>
      <w:autoSpaceDN w:val="0"/>
      <w:adjustRightInd w:val="0"/>
      <w:snapToGrid/>
      <w:spacing w:before="120" w:after="120"/>
      <w:jc w:val="center"/>
      <w:textAlignment w:val="baseline"/>
    </w:pPr>
    <w:rPr>
      <w:rFonts w:ascii="TimesET" w:eastAsia="Times New Roman" w:hAnsi="TimesET"/>
      <w:i/>
      <w:sz w:val="18"/>
    </w:rPr>
  </w:style>
  <w:style w:type="paragraph" w:customStyle="1" w:styleId="142">
    <w:name w:val="Стиль 14 пт По ширине"/>
    <w:basedOn w:val="a2"/>
    <w:qFormat/>
    <w:rsid w:val="004A32ED"/>
    <w:pPr>
      <w:widowControl/>
      <w:snapToGrid/>
      <w:spacing w:before="0" w:after="0"/>
      <w:jc w:val="both"/>
    </w:pPr>
    <w:rPr>
      <w:rFonts w:eastAsia="Times New Roman"/>
      <w:sz w:val="28"/>
    </w:rPr>
  </w:style>
  <w:style w:type="character" w:customStyle="1" w:styleId="BalloonTextChar">
    <w:name w:val="Balloon Text Char"/>
    <w:basedOn w:val="a3"/>
    <w:uiPriority w:val="99"/>
    <w:qFormat/>
    <w:locked/>
    <w:rsid w:val="004A32ED"/>
    <w:rPr>
      <w:rFonts w:ascii="Tahoma" w:hAnsi="Tahoma" w:cs="Times New Roman"/>
      <w:sz w:val="16"/>
    </w:rPr>
  </w:style>
  <w:style w:type="paragraph" w:customStyle="1" w:styleId="1fb">
    <w:name w:val="абзац1"/>
    <w:basedOn w:val="a2"/>
    <w:uiPriority w:val="99"/>
    <w:qFormat/>
    <w:rsid w:val="004A32ED"/>
    <w:pPr>
      <w:tabs>
        <w:tab w:val="left" w:pos="1152"/>
      </w:tabs>
      <w:snapToGrid/>
      <w:spacing w:before="0" w:after="0"/>
      <w:ind w:firstLine="431"/>
    </w:pPr>
    <w:rPr>
      <w:rFonts w:ascii="Courier New" w:eastAsia="Times New Roman" w:hAnsi="Courier New"/>
      <w:sz w:val="20"/>
    </w:rPr>
  </w:style>
  <w:style w:type="paragraph" w:customStyle="1" w:styleId="45">
    <w:name w:val="Стиль4"/>
    <w:basedOn w:val="2a"/>
    <w:uiPriority w:val="99"/>
    <w:qFormat/>
    <w:rsid w:val="004A32ED"/>
    <w:pPr>
      <w:tabs>
        <w:tab w:val="clear" w:pos="643"/>
        <w:tab w:val="left" w:pos="703"/>
      </w:tabs>
      <w:ind w:left="0" w:firstLine="0"/>
      <w:contextualSpacing w:val="0"/>
    </w:pPr>
    <w:rPr>
      <w:sz w:val="20"/>
      <w:szCs w:val="20"/>
    </w:rPr>
  </w:style>
  <w:style w:type="paragraph" w:customStyle="1" w:styleId="54">
    <w:name w:val="Стиль5"/>
    <w:basedOn w:val="a2"/>
    <w:uiPriority w:val="99"/>
    <w:qFormat/>
    <w:rsid w:val="004A32ED"/>
    <w:pPr>
      <w:widowControl/>
      <w:snapToGrid/>
      <w:spacing w:before="0" w:after="0"/>
    </w:pPr>
    <w:rPr>
      <w:rFonts w:eastAsia="Times New Roman"/>
      <w:sz w:val="20"/>
      <w:szCs w:val="24"/>
    </w:rPr>
  </w:style>
  <w:style w:type="paragraph" w:customStyle="1" w:styleId="63">
    <w:name w:val="Стиль6"/>
    <w:basedOn w:val="a2"/>
    <w:next w:val="afff"/>
    <w:uiPriority w:val="99"/>
    <w:qFormat/>
    <w:rsid w:val="004A32ED"/>
    <w:pPr>
      <w:widowControl/>
      <w:tabs>
        <w:tab w:val="left" w:pos="851"/>
      </w:tabs>
      <w:snapToGrid/>
      <w:spacing w:before="0" w:after="0"/>
      <w:ind w:left="851" w:hanging="511"/>
    </w:pPr>
    <w:rPr>
      <w:rFonts w:eastAsia="Times New Roman"/>
      <w:sz w:val="20"/>
      <w:szCs w:val="24"/>
    </w:rPr>
  </w:style>
  <w:style w:type="paragraph" w:customStyle="1" w:styleId="74">
    <w:name w:val="Стиль7"/>
    <w:basedOn w:val="10"/>
    <w:uiPriority w:val="99"/>
    <w:qFormat/>
    <w:rsid w:val="004A32ED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ind w:right="696"/>
      <w:jc w:val="left"/>
    </w:pPr>
    <w:rPr>
      <w:rFonts w:ascii="Arial" w:hAnsi="Arial"/>
      <w:b/>
      <w:caps/>
      <w:sz w:val="32"/>
      <w:szCs w:val="32"/>
    </w:rPr>
  </w:style>
  <w:style w:type="character" w:customStyle="1" w:styleId="2f6">
    <w:name w:val="Основной текст2"/>
    <w:uiPriority w:val="99"/>
    <w:rsid w:val="004A32ED"/>
    <w:rPr>
      <w:rFonts w:ascii="Times New Roman" w:hAnsi="Times New Roman"/>
      <w:spacing w:val="0"/>
      <w:sz w:val="21"/>
    </w:rPr>
  </w:style>
  <w:style w:type="paragraph" w:customStyle="1" w:styleId="afffff4">
    <w:name w:val="Диссер"/>
    <w:basedOn w:val="a2"/>
    <w:uiPriority w:val="99"/>
    <w:qFormat/>
    <w:rsid w:val="004A32ED"/>
    <w:pPr>
      <w:widowControl/>
      <w:autoSpaceDE w:val="0"/>
      <w:autoSpaceDN w:val="0"/>
      <w:adjustRightInd w:val="0"/>
      <w:snapToGrid/>
      <w:spacing w:before="0" w:after="0" w:line="360" w:lineRule="auto"/>
      <w:ind w:firstLine="709"/>
      <w:jc w:val="both"/>
    </w:pPr>
    <w:rPr>
      <w:rFonts w:eastAsia="Times New Roman" w:cs="Arial"/>
      <w:sz w:val="28"/>
      <w:szCs w:val="28"/>
    </w:rPr>
  </w:style>
  <w:style w:type="paragraph" w:customStyle="1" w:styleId="main">
    <w:name w:val="main"/>
    <w:basedOn w:val="a2"/>
    <w:uiPriority w:val="99"/>
    <w:qFormat/>
    <w:rsid w:val="004A32ED"/>
    <w:pPr>
      <w:widowControl/>
      <w:snapToGrid/>
      <w:spacing w:before="0" w:after="0"/>
      <w:ind w:firstLine="400"/>
      <w:jc w:val="both"/>
      <w:textAlignment w:val="center"/>
    </w:pPr>
    <w:rPr>
      <w:rFonts w:eastAsia="Times New Roman"/>
      <w:sz w:val="27"/>
      <w:szCs w:val="27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2"/>
    <w:uiPriority w:val="99"/>
    <w:qFormat/>
    <w:rsid w:val="004A32ED"/>
    <w:pPr>
      <w:widowControl/>
      <w:snapToGrid/>
      <w:spacing w:before="0" w:after="0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Style38">
    <w:name w:val="Style38"/>
    <w:basedOn w:val="a2"/>
    <w:uiPriority w:val="99"/>
    <w:qFormat/>
    <w:rsid w:val="004A32ED"/>
    <w:pPr>
      <w:autoSpaceDE w:val="0"/>
      <w:autoSpaceDN w:val="0"/>
      <w:adjustRightInd w:val="0"/>
      <w:snapToGrid/>
      <w:spacing w:before="0" w:after="0" w:line="235" w:lineRule="exact"/>
      <w:ind w:firstLine="307"/>
      <w:jc w:val="both"/>
    </w:pPr>
    <w:rPr>
      <w:rFonts w:ascii="Franklin Gothic Medium Cond" w:eastAsia="Times New Roman" w:hAnsi="Franklin Gothic Medium Cond"/>
      <w:szCs w:val="24"/>
    </w:rPr>
  </w:style>
  <w:style w:type="paragraph" w:customStyle="1" w:styleId="afffff5">
    <w:name w:val="ненормальный"/>
    <w:basedOn w:val="a2"/>
    <w:uiPriority w:val="99"/>
    <w:qFormat/>
    <w:rsid w:val="004A32ED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FR4">
    <w:name w:val="FR4"/>
    <w:uiPriority w:val="99"/>
    <w:qFormat/>
    <w:rsid w:val="004A32ED"/>
    <w:pPr>
      <w:spacing w:after="0" w:line="240" w:lineRule="auto"/>
      <w:jc w:val="center"/>
    </w:pPr>
    <w:rPr>
      <w:rFonts w:ascii="Arial" w:eastAsia="Times New Roman" w:hAnsi="Arial" w:cs="Times New Roman"/>
      <w:b/>
      <w:sz w:val="12"/>
      <w:szCs w:val="20"/>
      <w:lang w:eastAsia="ru-RU"/>
    </w:rPr>
  </w:style>
  <w:style w:type="paragraph" w:customStyle="1" w:styleId="BodyText21">
    <w:name w:val="Body Text 21"/>
    <w:basedOn w:val="a2"/>
    <w:uiPriority w:val="99"/>
    <w:qFormat/>
    <w:rsid w:val="004A32ED"/>
    <w:pPr>
      <w:widowControl/>
      <w:snapToGrid/>
      <w:spacing w:before="0" w:after="0" w:line="360" w:lineRule="auto"/>
      <w:jc w:val="both"/>
    </w:pPr>
    <w:rPr>
      <w:rFonts w:eastAsia="Times New Roman"/>
    </w:rPr>
  </w:style>
  <w:style w:type="character" w:customStyle="1" w:styleId="FontStyle573">
    <w:name w:val="Font Style573"/>
    <w:uiPriority w:val="99"/>
    <w:qFormat/>
    <w:rsid w:val="004A32ED"/>
    <w:rPr>
      <w:rFonts w:ascii="Times New Roman" w:hAnsi="Times New Roman"/>
      <w:i/>
      <w:sz w:val="20"/>
    </w:rPr>
  </w:style>
  <w:style w:type="character" w:customStyle="1" w:styleId="FontStyle115">
    <w:name w:val="Font Style115"/>
    <w:uiPriority w:val="99"/>
    <w:qFormat/>
    <w:rsid w:val="004A32ED"/>
    <w:rPr>
      <w:rFonts w:ascii="Times New Roman" w:hAnsi="Times New Roman"/>
      <w:sz w:val="28"/>
    </w:rPr>
  </w:style>
  <w:style w:type="character" w:customStyle="1" w:styleId="FontStyle293">
    <w:name w:val="Font Style293"/>
    <w:uiPriority w:val="99"/>
    <w:qFormat/>
    <w:rsid w:val="004A32ED"/>
    <w:rPr>
      <w:rFonts w:ascii="Times New Roman" w:hAnsi="Times New Roman"/>
      <w:sz w:val="20"/>
    </w:rPr>
  </w:style>
  <w:style w:type="character" w:customStyle="1" w:styleId="FontStyle325">
    <w:name w:val="Font Style325"/>
    <w:uiPriority w:val="99"/>
    <w:qFormat/>
    <w:rsid w:val="004A32ED"/>
    <w:rPr>
      <w:rFonts w:ascii="Times New Roman" w:hAnsi="Times New Roman"/>
      <w:sz w:val="26"/>
    </w:rPr>
  </w:style>
  <w:style w:type="character" w:customStyle="1" w:styleId="FontStyle219">
    <w:name w:val="Font Style219"/>
    <w:uiPriority w:val="99"/>
    <w:qFormat/>
    <w:rsid w:val="004A32ED"/>
    <w:rPr>
      <w:rFonts w:ascii="Times New Roman" w:hAnsi="Times New Roman"/>
      <w:b/>
      <w:sz w:val="18"/>
    </w:rPr>
  </w:style>
  <w:style w:type="character" w:customStyle="1" w:styleId="FontStyle207">
    <w:name w:val="Font Style207"/>
    <w:uiPriority w:val="99"/>
    <w:qFormat/>
    <w:rsid w:val="004A32ED"/>
    <w:rPr>
      <w:rFonts w:ascii="Times New Roman" w:hAnsi="Times New Roman"/>
      <w:i/>
      <w:sz w:val="18"/>
    </w:rPr>
  </w:style>
  <w:style w:type="character" w:customStyle="1" w:styleId="FontStyle574">
    <w:name w:val="Font Style574"/>
    <w:uiPriority w:val="99"/>
    <w:qFormat/>
    <w:rsid w:val="004A32ED"/>
    <w:rPr>
      <w:rFonts w:ascii="Times New Roman" w:hAnsi="Times New Roman"/>
      <w:b/>
      <w:i/>
      <w:sz w:val="20"/>
    </w:rPr>
  </w:style>
  <w:style w:type="character" w:customStyle="1" w:styleId="FontStyle588">
    <w:name w:val="Font Style588"/>
    <w:uiPriority w:val="99"/>
    <w:qFormat/>
    <w:rsid w:val="004A32ED"/>
    <w:rPr>
      <w:rFonts w:ascii="Times New Roman" w:hAnsi="Times New Roman"/>
      <w:sz w:val="20"/>
    </w:rPr>
  </w:style>
  <w:style w:type="character" w:customStyle="1" w:styleId="FontStyle117">
    <w:name w:val="Font Style117"/>
    <w:uiPriority w:val="99"/>
    <w:qFormat/>
    <w:rsid w:val="004A32ED"/>
    <w:rPr>
      <w:rFonts w:ascii="Times New Roman" w:hAnsi="Times New Roman"/>
      <w:i/>
      <w:sz w:val="28"/>
    </w:rPr>
  </w:style>
  <w:style w:type="paragraph" w:customStyle="1" w:styleId="bodytxt">
    <w:name w:val="bodytxt"/>
    <w:basedOn w:val="a2"/>
    <w:uiPriority w:val="99"/>
    <w:qFormat/>
    <w:rsid w:val="004A32ED"/>
    <w:pPr>
      <w:widowControl/>
      <w:snapToGrid/>
      <w:spacing w:beforeAutospacing="1" w:afterAutospacing="1"/>
    </w:pPr>
    <w:rPr>
      <w:rFonts w:ascii="Tahoma" w:eastAsia="Times New Roman" w:hAnsi="Tahoma" w:cs="Tahoma"/>
      <w:color w:val="111111"/>
      <w:sz w:val="33"/>
      <w:szCs w:val="33"/>
    </w:rPr>
  </w:style>
  <w:style w:type="paragraph" w:customStyle="1" w:styleId="FR5">
    <w:name w:val="FR5"/>
    <w:uiPriority w:val="99"/>
    <w:qFormat/>
    <w:rsid w:val="004A32ED"/>
    <w:pPr>
      <w:spacing w:after="0" w:line="240" w:lineRule="auto"/>
      <w:jc w:val="center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400">
    <w:name w:val="Основной текст (40)"/>
    <w:link w:val="401"/>
    <w:uiPriority w:val="99"/>
    <w:qFormat/>
    <w:locked/>
    <w:rsid w:val="004A32ED"/>
    <w:rPr>
      <w:b/>
      <w:sz w:val="14"/>
      <w:shd w:val="clear" w:color="auto" w:fill="FFFFFF"/>
    </w:rPr>
  </w:style>
  <w:style w:type="paragraph" w:customStyle="1" w:styleId="401">
    <w:name w:val="Основной текст (40)1"/>
    <w:basedOn w:val="a2"/>
    <w:link w:val="400"/>
    <w:uiPriority w:val="99"/>
    <w:qFormat/>
    <w:rsid w:val="004A32ED"/>
    <w:pPr>
      <w:widowControl/>
      <w:shd w:val="clear" w:color="auto" w:fill="FFFFFF"/>
      <w:snapToGrid/>
      <w:spacing w:before="0" w:after="0" w:line="163" w:lineRule="exact"/>
      <w:jc w:val="both"/>
    </w:pPr>
    <w:rPr>
      <w:rFonts w:asciiTheme="minorHAnsi" w:eastAsiaTheme="minorHAnsi" w:hAnsiTheme="minorHAnsi" w:cstheme="minorBidi"/>
      <w:b/>
      <w:sz w:val="14"/>
      <w:szCs w:val="22"/>
      <w:shd w:val="clear" w:color="auto" w:fill="FFFFFF"/>
      <w:lang w:eastAsia="en-US"/>
    </w:rPr>
  </w:style>
  <w:style w:type="character" w:customStyle="1" w:styleId="143">
    <w:name w:val="Основной текст (14)"/>
    <w:link w:val="1410"/>
    <w:uiPriority w:val="99"/>
    <w:qFormat/>
    <w:locked/>
    <w:rsid w:val="004A32ED"/>
    <w:rPr>
      <w:b/>
      <w:sz w:val="16"/>
      <w:shd w:val="clear" w:color="auto" w:fill="FFFFFF"/>
    </w:rPr>
  </w:style>
  <w:style w:type="paragraph" w:customStyle="1" w:styleId="1410">
    <w:name w:val="Основной текст (14)1"/>
    <w:basedOn w:val="a2"/>
    <w:link w:val="143"/>
    <w:uiPriority w:val="99"/>
    <w:qFormat/>
    <w:rsid w:val="004A32ED"/>
    <w:pPr>
      <w:widowControl/>
      <w:shd w:val="clear" w:color="auto" w:fill="FFFFFF"/>
      <w:snapToGrid/>
      <w:spacing w:before="0" w:after="0" w:line="240" w:lineRule="atLeast"/>
    </w:pPr>
    <w:rPr>
      <w:rFonts w:asciiTheme="minorHAnsi" w:eastAsiaTheme="minorHAnsi" w:hAnsiTheme="minorHAnsi" w:cstheme="minorBidi"/>
      <w:b/>
      <w:sz w:val="16"/>
      <w:szCs w:val="22"/>
      <w:shd w:val="clear" w:color="auto" w:fill="FFFFFF"/>
      <w:lang w:eastAsia="en-US"/>
    </w:rPr>
  </w:style>
  <w:style w:type="paragraph" w:customStyle="1" w:styleId="afffff6">
    <w:name w:val="Маркир"/>
    <w:basedOn w:val="a2"/>
    <w:uiPriority w:val="99"/>
    <w:qFormat/>
    <w:rsid w:val="004A32ED"/>
    <w:pPr>
      <w:widowControl/>
      <w:tabs>
        <w:tab w:val="left" w:pos="369"/>
        <w:tab w:val="left" w:pos="3330"/>
      </w:tabs>
      <w:snapToGrid/>
      <w:spacing w:before="0" w:after="40"/>
      <w:ind w:left="697" w:hanging="357"/>
      <w:jc w:val="both"/>
    </w:pPr>
    <w:rPr>
      <w:rFonts w:eastAsia="Times New Roman"/>
      <w:sz w:val="20"/>
    </w:rPr>
  </w:style>
  <w:style w:type="character" w:customStyle="1" w:styleId="HTMLPreformattedChar">
    <w:name w:val="HTML Preformatted Char"/>
    <w:basedOn w:val="a3"/>
    <w:uiPriority w:val="99"/>
    <w:qFormat/>
    <w:locked/>
    <w:rsid w:val="004A32ED"/>
    <w:rPr>
      <w:rFonts w:ascii="Courier New" w:hAnsi="Courier New" w:cs="Times New Roman"/>
      <w:lang w:eastAsia="ru-RU"/>
    </w:rPr>
  </w:style>
  <w:style w:type="paragraph" w:customStyle="1" w:styleId="2f7">
    <w:name w:val="обычный2"/>
    <w:basedOn w:val="a2"/>
    <w:uiPriority w:val="99"/>
    <w:qFormat/>
    <w:rsid w:val="004A32ED"/>
    <w:pPr>
      <w:widowControl/>
      <w:autoSpaceDE w:val="0"/>
      <w:autoSpaceDN w:val="0"/>
      <w:adjustRightInd w:val="0"/>
      <w:snapToGrid/>
      <w:spacing w:before="0" w:after="0" w:line="480" w:lineRule="atLeast"/>
      <w:ind w:firstLine="720"/>
      <w:jc w:val="both"/>
    </w:pPr>
    <w:rPr>
      <w:rFonts w:ascii="Verdana" w:eastAsia="Times New Roman" w:hAnsi="Verdana" w:cs="Verdana"/>
      <w:szCs w:val="24"/>
    </w:rPr>
  </w:style>
  <w:style w:type="paragraph" w:customStyle="1" w:styleId="271">
    <w:name w:val="Основной текст (27)1"/>
    <w:basedOn w:val="a2"/>
    <w:link w:val="270"/>
    <w:uiPriority w:val="99"/>
    <w:qFormat/>
    <w:rsid w:val="004A32ED"/>
    <w:pPr>
      <w:widowControl/>
      <w:shd w:val="clear" w:color="auto" w:fill="FFFFFF"/>
      <w:snapToGrid/>
      <w:spacing w:before="0" w:after="0" w:line="240" w:lineRule="atLeast"/>
    </w:pPr>
    <w:rPr>
      <w:rFonts w:ascii="Garamond" w:hAnsi="Garamond"/>
      <w:sz w:val="10"/>
      <w:shd w:val="clear" w:color="auto" w:fill="FFFFFF"/>
    </w:rPr>
  </w:style>
  <w:style w:type="character" w:customStyle="1" w:styleId="270">
    <w:name w:val="Основной текст (27)"/>
    <w:link w:val="271"/>
    <w:uiPriority w:val="99"/>
    <w:qFormat/>
    <w:locked/>
    <w:rsid w:val="004A32ED"/>
    <w:rPr>
      <w:rFonts w:ascii="Garamond" w:eastAsia="Calibri" w:hAnsi="Garamond" w:cs="Times New Roman"/>
      <w:sz w:val="10"/>
      <w:szCs w:val="20"/>
      <w:shd w:val="clear" w:color="auto" w:fill="FFFFFF"/>
      <w:lang w:eastAsia="ru-RU"/>
    </w:rPr>
  </w:style>
  <w:style w:type="paragraph" w:customStyle="1" w:styleId="741">
    <w:name w:val="Основной текст (74)1"/>
    <w:basedOn w:val="a2"/>
    <w:link w:val="740"/>
    <w:uiPriority w:val="99"/>
    <w:qFormat/>
    <w:rsid w:val="004A32ED"/>
    <w:pPr>
      <w:widowControl/>
      <w:shd w:val="clear" w:color="auto" w:fill="FFFFFF"/>
      <w:snapToGrid/>
      <w:spacing w:before="0" w:after="0" w:line="240" w:lineRule="atLeast"/>
    </w:pPr>
    <w:rPr>
      <w:sz w:val="10"/>
      <w:shd w:val="clear" w:color="auto" w:fill="FFFFFF"/>
    </w:rPr>
  </w:style>
  <w:style w:type="character" w:customStyle="1" w:styleId="740">
    <w:name w:val="Основной текст (74)"/>
    <w:link w:val="741"/>
    <w:uiPriority w:val="99"/>
    <w:qFormat/>
    <w:locked/>
    <w:rsid w:val="004A32ED"/>
    <w:rPr>
      <w:rFonts w:ascii="Times New Roman" w:eastAsia="Calibri" w:hAnsi="Times New Roman" w:cs="Times New Roman"/>
      <w:sz w:val="10"/>
      <w:szCs w:val="20"/>
      <w:shd w:val="clear" w:color="auto" w:fill="FFFFFF"/>
      <w:lang w:eastAsia="ru-RU"/>
    </w:rPr>
  </w:style>
  <w:style w:type="paragraph" w:customStyle="1" w:styleId="811">
    <w:name w:val="Основной текст (81)1"/>
    <w:basedOn w:val="a2"/>
    <w:link w:val="810"/>
    <w:uiPriority w:val="99"/>
    <w:qFormat/>
    <w:rsid w:val="004A32ED"/>
    <w:pPr>
      <w:widowControl/>
      <w:shd w:val="clear" w:color="auto" w:fill="FFFFFF"/>
      <w:snapToGrid/>
      <w:spacing w:before="0" w:after="0" w:line="192" w:lineRule="exact"/>
      <w:ind w:firstLine="280"/>
    </w:pPr>
    <w:rPr>
      <w:rFonts w:ascii="Trebuchet MS" w:hAnsi="Trebuchet MS"/>
      <w:b/>
      <w:sz w:val="14"/>
      <w:shd w:val="clear" w:color="auto" w:fill="FFFFFF"/>
    </w:rPr>
  </w:style>
  <w:style w:type="character" w:customStyle="1" w:styleId="810">
    <w:name w:val="Основной текст (81)"/>
    <w:link w:val="811"/>
    <w:uiPriority w:val="99"/>
    <w:qFormat/>
    <w:locked/>
    <w:rsid w:val="004A32ED"/>
    <w:rPr>
      <w:rFonts w:ascii="Trebuchet MS" w:eastAsia="Calibri" w:hAnsi="Trebuchet MS" w:cs="Times New Roman"/>
      <w:b/>
      <w:sz w:val="14"/>
      <w:szCs w:val="20"/>
      <w:shd w:val="clear" w:color="auto" w:fill="FFFFFF"/>
      <w:lang w:eastAsia="ru-RU"/>
    </w:rPr>
  </w:style>
  <w:style w:type="paragraph" w:customStyle="1" w:styleId="710">
    <w:name w:val="Основной текст (7)1"/>
    <w:basedOn w:val="a2"/>
    <w:link w:val="75"/>
    <w:uiPriority w:val="99"/>
    <w:qFormat/>
    <w:rsid w:val="004A32ED"/>
    <w:pPr>
      <w:widowControl/>
      <w:shd w:val="clear" w:color="auto" w:fill="FFFFFF"/>
      <w:snapToGrid/>
      <w:spacing w:before="0" w:after="180" w:line="240" w:lineRule="atLeast"/>
    </w:pPr>
    <w:rPr>
      <w:rFonts w:ascii="Century Schoolbook" w:hAnsi="Century Schoolbook"/>
      <w:sz w:val="26"/>
      <w:shd w:val="clear" w:color="auto" w:fill="FFFFFF"/>
    </w:rPr>
  </w:style>
  <w:style w:type="character" w:customStyle="1" w:styleId="75">
    <w:name w:val="Основной текст (7)"/>
    <w:link w:val="710"/>
    <w:uiPriority w:val="99"/>
    <w:qFormat/>
    <w:locked/>
    <w:rsid w:val="004A32ED"/>
    <w:rPr>
      <w:rFonts w:ascii="Century Schoolbook" w:eastAsia="Calibri" w:hAnsi="Century Schoolbook" w:cs="Times New Roman"/>
      <w:sz w:val="26"/>
      <w:szCs w:val="20"/>
      <w:shd w:val="clear" w:color="auto" w:fill="FFFFFF"/>
      <w:lang w:eastAsia="ru-RU"/>
    </w:rPr>
  </w:style>
  <w:style w:type="paragraph" w:customStyle="1" w:styleId="531">
    <w:name w:val="Основной текст (53)1"/>
    <w:basedOn w:val="a2"/>
    <w:link w:val="530"/>
    <w:uiPriority w:val="99"/>
    <w:qFormat/>
    <w:rsid w:val="004A32ED"/>
    <w:pPr>
      <w:widowControl/>
      <w:shd w:val="clear" w:color="auto" w:fill="FFFFFF"/>
      <w:snapToGrid/>
      <w:spacing w:before="0" w:after="0" w:line="235" w:lineRule="exact"/>
      <w:jc w:val="both"/>
    </w:pPr>
    <w:rPr>
      <w:rFonts w:ascii="Century Schoolbook" w:hAnsi="Century Schoolbook"/>
      <w:sz w:val="20"/>
      <w:shd w:val="clear" w:color="auto" w:fill="FFFFFF"/>
    </w:rPr>
  </w:style>
  <w:style w:type="character" w:customStyle="1" w:styleId="530">
    <w:name w:val="Основной текст (53)"/>
    <w:link w:val="531"/>
    <w:uiPriority w:val="99"/>
    <w:qFormat/>
    <w:locked/>
    <w:rsid w:val="004A32ED"/>
    <w:rPr>
      <w:rFonts w:ascii="Century Schoolbook" w:eastAsia="Calibri" w:hAnsi="Century Schoolbook" w:cs="Times New Roman"/>
      <w:sz w:val="20"/>
      <w:szCs w:val="20"/>
      <w:shd w:val="clear" w:color="auto" w:fill="FFFFFF"/>
      <w:lang w:eastAsia="ru-RU"/>
    </w:rPr>
  </w:style>
  <w:style w:type="paragraph" w:customStyle="1" w:styleId="261">
    <w:name w:val="Основной текст (26)1"/>
    <w:basedOn w:val="a2"/>
    <w:link w:val="262"/>
    <w:uiPriority w:val="99"/>
    <w:qFormat/>
    <w:rsid w:val="004A32ED"/>
    <w:pPr>
      <w:widowControl/>
      <w:shd w:val="clear" w:color="auto" w:fill="FFFFFF"/>
      <w:snapToGrid/>
      <w:spacing w:before="0" w:after="0" w:line="240" w:lineRule="atLeast"/>
    </w:pPr>
    <w:rPr>
      <w:rFonts w:ascii="Garamond" w:hAnsi="Garamond"/>
      <w:b/>
      <w:sz w:val="18"/>
      <w:shd w:val="clear" w:color="auto" w:fill="FFFFFF"/>
    </w:rPr>
  </w:style>
  <w:style w:type="character" w:customStyle="1" w:styleId="262">
    <w:name w:val="Основной текст (26)"/>
    <w:link w:val="261"/>
    <w:uiPriority w:val="99"/>
    <w:qFormat/>
    <w:locked/>
    <w:rsid w:val="004A32ED"/>
    <w:rPr>
      <w:rFonts w:ascii="Garamond" w:eastAsia="Calibri" w:hAnsi="Garamond" w:cs="Times New Roman"/>
      <w:b/>
      <w:sz w:val="18"/>
      <w:szCs w:val="20"/>
      <w:shd w:val="clear" w:color="auto" w:fill="FFFFFF"/>
      <w:lang w:eastAsia="ru-RU"/>
    </w:rPr>
  </w:style>
  <w:style w:type="paragraph" w:customStyle="1" w:styleId="213">
    <w:name w:val="Подпись к картинке (2)1"/>
    <w:basedOn w:val="a2"/>
    <w:link w:val="2f8"/>
    <w:uiPriority w:val="99"/>
    <w:qFormat/>
    <w:rsid w:val="004A32ED"/>
    <w:pPr>
      <w:widowControl/>
      <w:shd w:val="clear" w:color="auto" w:fill="FFFFFF"/>
      <w:snapToGrid/>
      <w:spacing w:before="0" w:after="0" w:line="226" w:lineRule="exact"/>
      <w:ind w:hanging="560"/>
    </w:pPr>
    <w:rPr>
      <w:rFonts w:ascii="Garamond" w:hAnsi="Garamond"/>
      <w:shd w:val="clear" w:color="auto" w:fill="FFFFFF"/>
    </w:rPr>
  </w:style>
  <w:style w:type="character" w:customStyle="1" w:styleId="2f8">
    <w:name w:val="Подпись к картинке (2)"/>
    <w:link w:val="213"/>
    <w:uiPriority w:val="99"/>
    <w:qFormat/>
    <w:locked/>
    <w:rsid w:val="004A32ED"/>
    <w:rPr>
      <w:rFonts w:ascii="Garamond" w:eastAsia="Calibri" w:hAnsi="Garamond" w:cs="Times New Roman"/>
      <w:sz w:val="24"/>
      <w:szCs w:val="20"/>
      <w:shd w:val="clear" w:color="auto" w:fill="FFFFFF"/>
      <w:lang w:eastAsia="ru-RU"/>
    </w:rPr>
  </w:style>
  <w:style w:type="paragraph" w:customStyle="1" w:styleId="410">
    <w:name w:val="Основной текст (4)1"/>
    <w:basedOn w:val="a2"/>
    <w:link w:val="46"/>
    <w:uiPriority w:val="99"/>
    <w:qFormat/>
    <w:rsid w:val="004A32ED"/>
    <w:pPr>
      <w:widowControl/>
      <w:shd w:val="clear" w:color="auto" w:fill="FFFFFF"/>
      <w:snapToGrid/>
      <w:spacing w:before="180" w:after="60" w:line="242" w:lineRule="exact"/>
      <w:ind w:hanging="320"/>
    </w:pPr>
    <w:rPr>
      <w:rFonts w:ascii="Garamond" w:hAnsi="Garamond"/>
      <w:shd w:val="clear" w:color="auto" w:fill="FFFFFF"/>
    </w:rPr>
  </w:style>
  <w:style w:type="character" w:customStyle="1" w:styleId="46">
    <w:name w:val="Основной текст (4)"/>
    <w:link w:val="410"/>
    <w:uiPriority w:val="99"/>
    <w:qFormat/>
    <w:locked/>
    <w:rsid w:val="004A32ED"/>
    <w:rPr>
      <w:rFonts w:ascii="Garamond" w:eastAsia="Calibri" w:hAnsi="Garamond" w:cs="Times New Roman"/>
      <w:sz w:val="24"/>
      <w:szCs w:val="20"/>
      <w:shd w:val="clear" w:color="auto" w:fill="FFFFFF"/>
      <w:lang w:eastAsia="ru-RU"/>
    </w:rPr>
  </w:style>
  <w:style w:type="paragraph" w:customStyle="1" w:styleId="316">
    <w:name w:val="Основной текст (3)1"/>
    <w:basedOn w:val="a2"/>
    <w:link w:val="3e"/>
    <w:uiPriority w:val="99"/>
    <w:qFormat/>
    <w:rsid w:val="004A32ED"/>
    <w:pPr>
      <w:widowControl/>
      <w:shd w:val="clear" w:color="auto" w:fill="FFFFFF"/>
      <w:snapToGrid/>
      <w:spacing w:before="300" w:after="180" w:line="240" w:lineRule="atLeast"/>
    </w:pPr>
    <w:rPr>
      <w:rFonts w:ascii="Garamond" w:hAnsi="Garamond"/>
      <w:shd w:val="clear" w:color="auto" w:fill="FFFFFF"/>
    </w:rPr>
  </w:style>
  <w:style w:type="character" w:customStyle="1" w:styleId="3e">
    <w:name w:val="Основной текст (3)"/>
    <w:link w:val="316"/>
    <w:uiPriority w:val="99"/>
    <w:locked/>
    <w:rsid w:val="004A32ED"/>
    <w:rPr>
      <w:rFonts w:ascii="Garamond" w:eastAsia="Calibri" w:hAnsi="Garamond" w:cs="Times New Roman"/>
      <w:sz w:val="24"/>
      <w:szCs w:val="20"/>
      <w:shd w:val="clear" w:color="auto" w:fill="FFFFFF"/>
      <w:lang w:eastAsia="ru-RU"/>
    </w:rPr>
  </w:style>
  <w:style w:type="character" w:customStyle="1" w:styleId="HTML30">
    <w:name w:val="Стандартный HTML Знак3"/>
    <w:link w:val="HTML8"/>
    <w:uiPriority w:val="99"/>
    <w:qFormat/>
    <w:locked/>
    <w:rsid w:val="004A32ED"/>
    <w:rPr>
      <w:rFonts w:ascii="Courier New" w:eastAsia="Calibri" w:hAnsi="Courier New" w:cs="Times New Roman"/>
      <w:kern w:val="1"/>
      <w:sz w:val="20"/>
      <w:szCs w:val="20"/>
      <w:lang w:eastAsia="hi-IN" w:bidi="hi-IN"/>
    </w:rPr>
  </w:style>
  <w:style w:type="paragraph" w:customStyle="1" w:styleId="1fc">
    <w:name w:val="обычный1"/>
    <w:basedOn w:val="a2"/>
    <w:uiPriority w:val="99"/>
    <w:qFormat/>
    <w:rsid w:val="004A32ED"/>
    <w:pPr>
      <w:widowControl/>
      <w:snapToGrid/>
      <w:spacing w:before="0" w:after="0"/>
      <w:ind w:firstLine="720"/>
      <w:jc w:val="both"/>
    </w:pPr>
    <w:rPr>
      <w:rFonts w:eastAsia="Times New Roman"/>
    </w:rPr>
  </w:style>
  <w:style w:type="paragraph" w:customStyle="1" w:styleId="ConsNonformat">
    <w:name w:val="ConsNonformat"/>
    <w:uiPriority w:val="99"/>
    <w:qFormat/>
    <w:rsid w:val="004A32ED"/>
    <w:pPr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f9">
    <w:name w:val="заголовок 2"/>
    <w:basedOn w:val="a2"/>
    <w:uiPriority w:val="99"/>
    <w:qFormat/>
    <w:rsid w:val="004A32ED"/>
    <w:pPr>
      <w:keepNext/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overflowPunct w:val="0"/>
      <w:autoSpaceDE w:val="0"/>
      <w:autoSpaceDN w:val="0"/>
      <w:adjustRightInd w:val="0"/>
      <w:snapToGrid/>
      <w:spacing w:before="0" w:after="0"/>
      <w:ind w:firstLine="851"/>
      <w:textAlignment w:val="baseline"/>
    </w:pPr>
    <w:rPr>
      <w:rFonts w:eastAsia="Times New Roman"/>
      <w:sz w:val="20"/>
    </w:rPr>
  </w:style>
  <w:style w:type="paragraph" w:customStyle="1" w:styleId="300">
    <w:name w:val="Стиль Заголовок 3 + Перед:  0 пт После:  0 пт"/>
    <w:basedOn w:val="30"/>
    <w:uiPriority w:val="99"/>
    <w:qFormat/>
    <w:rsid w:val="004A32ED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240" w:line="360" w:lineRule="auto"/>
      <w:jc w:val="center"/>
    </w:pPr>
    <w:rPr>
      <w:rFonts w:ascii="Times New Roman" w:hAnsi="Times New Roman"/>
      <w:b/>
      <w:bCs/>
      <w:sz w:val="24"/>
      <w:lang w:val="en-US" w:eastAsia="en-US"/>
    </w:rPr>
  </w:style>
  <w:style w:type="paragraph" w:customStyle="1" w:styleId="2fa">
    <w:name w:val="Стиль Заголовок 2 + полужирный"/>
    <w:basedOn w:val="20"/>
    <w:uiPriority w:val="99"/>
    <w:qFormat/>
    <w:rsid w:val="004A32ED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sz w:val="24"/>
    </w:rPr>
  </w:style>
  <w:style w:type="paragraph" w:customStyle="1" w:styleId="1fd">
    <w:name w:val="1 уровень"/>
    <w:basedOn w:val="a2"/>
    <w:uiPriority w:val="99"/>
    <w:qFormat/>
    <w:rsid w:val="004A32ED"/>
    <w:pPr>
      <w:keepNext/>
      <w:widowControl/>
      <w:snapToGrid/>
      <w:spacing w:before="520" w:after="260"/>
      <w:jc w:val="center"/>
      <w:outlineLvl w:val="0"/>
    </w:pPr>
    <w:rPr>
      <w:rFonts w:eastAsia="Times New Roman"/>
      <w:b/>
      <w:szCs w:val="24"/>
    </w:rPr>
  </w:style>
  <w:style w:type="paragraph" w:customStyle="1" w:styleId="Heading">
    <w:name w:val="Heading"/>
    <w:uiPriority w:val="99"/>
    <w:qFormat/>
    <w:rsid w:val="004A32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1fe">
    <w:name w:val="Указатель1"/>
    <w:basedOn w:val="a2"/>
    <w:uiPriority w:val="99"/>
    <w:qFormat/>
    <w:rsid w:val="004A32ED"/>
    <w:pPr>
      <w:widowControl/>
      <w:suppressLineNumbers/>
      <w:suppressAutoHyphens/>
      <w:snapToGrid/>
      <w:spacing w:before="0" w:after="0"/>
    </w:pPr>
    <w:rPr>
      <w:rFonts w:eastAsia="Times New Roman" w:cs="Mangal"/>
      <w:szCs w:val="24"/>
      <w:lang w:eastAsia="zh-CN"/>
    </w:rPr>
  </w:style>
  <w:style w:type="paragraph" w:customStyle="1" w:styleId="afffff7">
    <w:name w:val="Содержимое таблицы"/>
    <w:basedOn w:val="a2"/>
    <w:uiPriority w:val="99"/>
    <w:qFormat/>
    <w:rsid w:val="004A32ED"/>
    <w:pPr>
      <w:widowControl/>
      <w:suppressLineNumbers/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afffff8">
    <w:name w:val="Заголовок таблицы"/>
    <w:basedOn w:val="afffff7"/>
    <w:uiPriority w:val="99"/>
    <w:qFormat/>
    <w:rsid w:val="004A32ED"/>
    <w:pPr>
      <w:jc w:val="center"/>
    </w:pPr>
    <w:rPr>
      <w:b/>
      <w:bCs/>
    </w:rPr>
  </w:style>
  <w:style w:type="paragraph" w:customStyle="1" w:styleId="1ff">
    <w:name w:val="Стиль Заголовок 1 + не полужирный По левому краю Междустр.интерва..."/>
    <w:basedOn w:val="10"/>
    <w:uiPriority w:val="99"/>
    <w:qFormat/>
    <w:rsid w:val="004A32ED"/>
    <w:pPr>
      <w:keepNext/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Times New Roman" w:hAnsi="Times New Roman"/>
      <w:b/>
      <w:kern w:val="32"/>
      <w:sz w:val="24"/>
      <w:lang w:eastAsia="en-US"/>
    </w:rPr>
  </w:style>
  <w:style w:type="paragraph" w:customStyle="1" w:styleId="2fb">
    <w:name w:val="Стиль Заголовок 2 + не полужирный По левому краю"/>
    <w:basedOn w:val="20"/>
    <w:uiPriority w:val="99"/>
    <w:qFormat/>
    <w:rsid w:val="004A32ED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kern w:val="32"/>
      <w:sz w:val="24"/>
      <w:lang w:eastAsia="en-US"/>
    </w:rPr>
  </w:style>
  <w:style w:type="paragraph" w:customStyle="1" w:styleId="214">
    <w:name w:val="Стиль Заголовок 2 + не полужирный По левому краю1"/>
    <w:basedOn w:val="20"/>
    <w:uiPriority w:val="99"/>
    <w:qFormat/>
    <w:rsid w:val="004A32ED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kern w:val="32"/>
      <w:sz w:val="24"/>
      <w:lang w:eastAsia="en-US"/>
    </w:rPr>
  </w:style>
  <w:style w:type="paragraph" w:customStyle="1" w:styleId="1ff0">
    <w:name w:val="маркирован_1"/>
    <w:basedOn w:val="a2"/>
    <w:uiPriority w:val="99"/>
    <w:qFormat/>
    <w:rsid w:val="004A32ED"/>
    <w:pPr>
      <w:adjustRightInd w:val="0"/>
      <w:snapToGrid/>
      <w:spacing w:before="0" w:after="0" w:line="360" w:lineRule="auto"/>
      <w:jc w:val="both"/>
      <w:textAlignment w:val="baseline"/>
    </w:pPr>
    <w:rPr>
      <w:rFonts w:eastAsia="Times New Roman"/>
      <w:sz w:val="28"/>
      <w:szCs w:val="28"/>
    </w:rPr>
  </w:style>
  <w:style w:type="paragraph" w:customStyle="1" w:styleId="1ff1">
    <w:name w:val="Нумерован_1"/>
    <w:basedOn w:val="a2"/>
    <w:uiPriority w:val="99"/>
    <w:qFormat/>
    <w:rsid w:val="004A32ED"/>
    <w:pPr>
      <w:tabs>
        <w:tab w:val="left" w:pos="360"/>
      </w:tabs>
      <w:adjustRightInd w:val="0"/>
      <w:snapToGrid/>
      <w:spacing w:before="0" w:after="0" w:line="360" w:lineRule="auto"/>
      <w:ind w:left="360" w:hanging="360"/>
      <w:jc w:val="both"/>
      <w:textAlignment w:val="baseline"/>
    </w:pPr>
    <w:rPr>
      <w:rFonts w:eastAsia="Times New Roman"/>
      <w:sz w:val="28"/>
      <w:szCs w:val="28"/>
    </w:rPr>
  </w:style>
  <w:style w:type="paragraph" w:customStyle="1" w:styleId="1ff2">
    <w:name w:val="марк_1"/>
    <w:basedOn w:val="a2"/>
    <w:uiPriority w:val="99"/>
    <w:qFormat/>
    <w:rsid w:val="004A32ED"/>
    <w:pPr>
      <w:tabs>
        <w:tab w:val="left" w:pos="1440"/>
      </w:tabs>
      <w:adjustRightInd w:val="0"/>
      <w:snapToGrid/>
      <w:spacing w:before="0" w:after="0" w:line="360" w:lineRule="auto"/>
      <w:ind w:left="1440" w:hanging="360"/>
      <w:jc w:val="both"/>
      <w:textAlignment w:val="baseline"/>
    </w:pPr>
    <w:rPr>
      <w:rFonts w:eastAsia="Times New Roman"/>
      <w:sz w:val="28"/>
      <w:szCs w:val="28"/>
    </w:rPr>
  </w:style>
  <w:style w:type="paragraph" w:customStyle="1" w:styleId="afffff9">
    <w:name w:val="Заг_глав"/>
    <w:basedOn w:val="30"/>
    <w:uiPriority w:val="99"/>
    <w:qFormat/>
    <w:rsid w:val="004A32ED"/>
    <w:pPr>
      <w:keepNext/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spacing w:before="120" w:after="360" w:line="360" w:lineRule="atLeast"/>
      <w:ind w:firstLine="397"/>
      <w:contextualSpacing/>
      <w:jc w:val="center"/>
      <w:textAlignment w:val="baseline"/>
      <w:outlineLvl w:val="9"/>
    </w:pPr>
    <w:rPr>
      <w:rFonts w:ascii="Times New Roman" w:hAnsi="Times New Roman"/>
      <w:b/>
      <w:caps/>
      <w:sz w:val="32"/>
      <w:szCs w:val="28"/>
      <w:lang w:eastAsia="en-US"/>
    </w:rPr>
  </w:style>
  <w:style w:type="paragraph" w:customStyle="1" w:styleId="a">
    <w:name w:val="заг_пар"/>
    <w:basedOn w:val="30"/>
    <w:uiPriority w:val="99"/>
    <w:qFormat/>
    <w:rsid w:val="004A32ED"/>
    <w:pPr>
      <w:keepNext/>
      <w:widowControl w:val="0"/>
      <w:numPr>
        <w:numId w:val="3"/>
      </w:numPr>
      <w:tabs>
        <w:tab w:val="clear" w:pos="1440"/>
        <w:tab w:val="clear" w:pos="1729"/>
        <w:tab w:val="clear" w:pos="7002"/>
        <w:tab w:val="left" w:pos="360"/>
      </w:tabs>
      <w:autoSpaceDE/>
      <w:autoSpaceDN/>
      <w:spacing w:before="240" w:after="240" w:line="360" w:lineRule="auto"/>
      <w:ind w:left="0" w:firstLine="720"/>
      <w:jc w:val="center"/>
      <w:textAlignment w:val="baseline"/>
    </w:pPr>
    <w:rPr>
      <w:rFonts w:ascii="Times New Roman" w:hAnsi="Times New Roman"/>
      <w:bCs/>
      <w:caps/>
      <w:sz w:val="32"/>
      <w:szCs w:val="32"/>
    </w:rPr>
  </w:style>
  <w:style w:type="paragraph" w:customStyle="1" w:styleId="1">
    <w:name w:val="заголовок 1"/>
    <w:basedOn w:val="a"/>
    <w:uiPriority w:val="99"/>
    <w:qFormat/>
    <w:rsid w:val="004A32ED"/>
    <w:pPr>
      <w:numPr>
        <w:numId w:val="4"/>
      </w:numPr>
      <w:tabs>
        <w:tab w:val="clear" w:pos="1440"/>
      </w:tabs>
      <w:ind w:left="0" w:firstLine="720"/>
    </w:pPr>
    <w:rPr>
      <w:sz w:val="28"/>
      <w:szCs w:val="28"/>
    </w:rPr>
  </w:style>
  <w:style w:type="paragraph" w:customStyle="1" w:styleId="afffffa">
    <w:name w:val="огл_гл"/>
    <w:basedOn w:val="a2"/>
    <w:uiPriority w:val="99"/>
    <w:qFormat/>
    <w:rsid w:val="004A32ED"/>
    <w:pPr>
      <w:adjustRightInd w:val="0"/>
      <w:snapToGrid/>
      <w:spacing w:before="0" w:after="0" w:line="360" w:lineRule="auto"/>
      <w:ind w:left="794" w:hanging="794"/>
      <w:jc w:val="both"/>
      <w:textAlignment w:val="baseline"/>
    </w:pPr>
    <w:rPr>
      <w:rFonts w:eastAsia="Times New Roman"/>
      <w:bCs/>
      <w:sz w:val="28"/>
      <w:szCs w:val="28"/>
    </w:rPr>
  </w:style>
  <w:style w:type="paragraph" w:customStyle="1" w:styleId="afffffb">
    <w:name w:val="параг_огл"/>
    <w:basedOn w:val="a2"/>
    <w:uiPriority w:val="99"/>
    <w:qFormat/>
    <w:rsid w:val="004A32ED"/>
    <w:pPr>
      <w:adjustRightInd w:val="0"/>
      <w:snapToGrid/>
      <w:spacing w:before="0" w:after="0" w:line="360" w:lineRule="auto"/>
      <w:ind w:left="567"/>
      <w:textAlignment w:val="baseline"/>
    </w:pPr>
    <w:rPr>
      <w:rFonts w:eastAsia="Times New Roman"/>
      <w:sz w:val="28"/>
      <w:szCs w:val="28"/>
    </w:rPr>
  </w:style>
  <w:style w:type="paragraph" w:customStyle="1" w:styleId="afffffc">
    <w:name w:val="Стиль параг_огл + По левому краю"/>
    <w:basedOn w:val="afffffb"/>
    <w:uiPriority w:val="99"/>
    <w:qFormat/>
    <w:rsid w:val="004A32ED"/>
    <w:pPr>
      <w:ind w:left="794"/>
    </w:pPr>
    <w:rPr>
      <w:szCs w:val="20"/>
    </w:rPr>
  </w:style>
  <w:style w:type="paragraph" w:customStyle="1" w:styleId="afffffd">
    <w:name w:val="Наш стиль"/>
    <w:basedOn w:val="a2"/>
    <w:uiPriority w:val="99"/>
    <w:qFormat/>
    <w:rsid w:val="004A32ED"/>
    <w:pPr>
      <w:widowControl/>
      <w:snapToGrid/>
      <w:spacing w:before="0" w:after="0" w:line="360" w:lineRule="auto"/>
      <w:ind w:firstLine="720"/>
    </w:pPr>
    <w:rPr>
      <w:rFonts w:eastAsia="Times New Roman"/>
    </w:rPr>
  </w:style>
  <w:style w:type="character" w:customStyle="1" w:styleId="1ff3">
    <w:name w:val="Основной текст + Полужирный1"/>
    <w:uiPriority w:val="99"/>
    <w:qFormat/>
    <w:rsid w:val="004A32ED"/>
    <w:rPr>
      <w:rFonts w:ascii="Times New Roman" w:hAnsi="Times New Roman"/>
      <w:b/>
      <w:sz w:val="20"/>
    </w:rPr>
  </w:style>
  <w:style w:type="character" w:customStyle="1" w:styleId="151">
    <w:name w:val="Знак Знак15"/>
    <w:uiPriority w:val="99"/>
    <w:qFormat/>
    <w:rsid w:val="004A32ED"/>
    <w:rPr>
      <w:b/>
      <w:sz w:val="28"/>
    </w:rPr>
  </w:style>
  <w:style w:type="character" w:customStyle="1" w:styleId="720">
    <w:name w:val="Знак Знак72"/>
    <w:uiPriority w:val="99"/>
    <w:qFormat/>
    <w:rsid w:val="004A32ED"/>
    <w:rPr>
      <w:rFonts w:ascii="Times New Roman" w:hAnsi="Times New Roman"/>
      <w:lang w:eastAsia="en-US"/>
    </w:rPr>
  </w:style>
  <w:style w:type="character" w:customStyle="1" w:styleId="r">
    <w:name w:val="r"/>
    <w:uiPriority w:val="99"/>
    <w:qFormat/>
    <w:rsid w:val="004A32ED"/>
  </w:style>
  <w:style w:type="character" w:customStyle="1" w:styleId="Garamond">
    <w:name w:val="Основной текст + Garamond"/>
    <w:uiPriority w:val="99"/>
    <w:qFormat/>
    <w:rsid w:val="004A32ED"/>
    <w:rPr>
      <w:rFonts w:ascii="Garamond" w:hAnsi="Garamond"/>
      <w:sz w:val="24"/>
    </w:rPr>
  </w:style>
  <w:style w:type="character" w:customStyle="1" w:styleId="FontStyle278">
    <w:name w:val="Font Style278"/>
    <w:uiPriority w:val="99"/>
    <w:qFormat/>
    <w:rsid w:val="004A32ED"/>
    <w:rPr>
      <w:rFonts w:ascii="Times New Roman" w:hAnsi="Times New Roman"/>
      <w:color w:val="000000"/>
      <w:sz w:val="22"/>
    </w:rPr>
  </w:style>
  <w:style w:type="character" w:customStyle="1" w:styleId="FontStyle271">
    <w:name w:val="Font Style271"/>
    <w:uiPriority w:val="99"/>
    <w:qFormat/>
    <w:rsid w:val="004A32ED"/>
    <w:rPr>
      <w:rFonts w:ascii="Times New Roman" w:hAnsi="Times New Roman"/>
      <w:i/>
      <w:color w:val="000000"/>
      <w:sz w:val="22"/>
    </w:rPr>
  </w:style>
  <w:style w:type="paragraph" w:customStyle="1" w:styleId="afffffe">
    <w:name w:val="Êðàòêèé îáðàòíûé àäðåñ"/>
    <w:basedOn w:val="a2"/>
    <w:uiPriority w:val="99"/>
    <w:qFormat/>
    <w:rsid w:val="004A32ED"/>
    <w:pPr>
      <w:widowControl/>
      <w:snapToGrid/>
      <w:spacing w:before="0" w:after="0"/>
    </w:pPr>
    <w:rPr>
      <w:rFonts w:ascii="MS Sans Serif" w:eastAsia="Times New Roman" w:hAnsi="MS Sans Serif"/>
      <w:sz w:val="20"/>
      <w:lang w:val="en-US"/>
    </w:rPr>
  </w:style>
  <w:style w:type="character" w:customStyle="1" w:styleId="215">
    <w:name w:val="Знак Знак21"/>
    <w:uiPriority w:val="99"/>
    <w:qFormat/>
    <w:locked/>
    <w:rsid w:val="004A32ED"/>
    <w:rPr>
      <w:b/>
      <w:sz w:val="28"/>
      <w:lang w:val="ru-RU" w:eastAsia="ru-RU"/>
    </w:rPr>
  </w:style>
  <w:style w:type="character" w:customStyle="1" w:styleId="411">
    <w:name w:val="Знак Знак41"/>
    <w:uiPriority w:val="99"/>
    <w:qFormat/>
    <w:locked/>
    <w:rsid w:val="004A32ED"/>
    <w:rPr>
      <w:rFonts w:ascii="Arial" w:hAnsi="Arial"/>
      <w:b/>
      <w:i/>
      <w:sz w:val="28"/>
      <w:lang w:val="ru-RU" w:eastAsia="en-US"/>
    </w:rPr>
  </w:style>
  <w:style w:type="character" w:customStyle="1" w:styleId="390">
    <w:name w:val="Знак Знак39"/>
    <w:uiPriority w:val="99"/>
    <w:qFormat/>
    <w:locked/>
    <w:rsid w:val="004A32ED"/>
    <w:rPr>
      <w:b/>
      <w:sz w:val="28"/>
      <w:lang w:val="ru-RU" w:eastAsia="ru-RU"/>
    </w:rPr>
  </w:style>
  <w:style w:type="character" w:customStyle="1" w:styleId="380">
    <w:name w:val="Знак Знак38"/>
    <w:uiPriority w:val="99"/>
    <w:qFormat/>
    <w:locked/>
    <w:rsid w:val="004A32ED"/>
    <w:rPr>
      <w:b/>
      <w:i/>
      <w:sz w:val="26"/>
      <w:lang w:val="ru-RU" w:eastAsia="ru-RU"/>
    </w:rPr>
  </w:style>
  <w:style w:type="character" w:customStyle="1" w:styleId="370">
    <w:name w:val="Знак Знак37"/>
    <w:uiPriority w:val="99"/>
    <w:qFormat/>
    <w:locked/>
    <w:rsid w:val="004A32ED"/>
    <w:rPr>
      <w:sz w:val="24"/>
      <w:lang w:val="ru-RU" w:eastAsia="ru-RU"/>
    </w:rPr>
  </w:style>
  <w:style w:type="character" w:customStyle="1" w:styleId="360">
    <w:name w:val="Знак Знак36"/>
    <w:uiPriority w:val="99"/>
    <w:qFormat/>
    <w:locked/>
    <w:rsid w:val="004A32ED"/>
    <w:rPr>
      <w:sz w:val="24"/>
      <w:lang w:val="ru-RU" w:eastAsia="ru-RU"/>
    </w:rPr>
  </w:style>
  <w:style w:type="character" w:customStyle="1" w:styleId="351">
    <w:name w:val="Знак Знак35"/>
    <w:uiPriority w:val="99"/>
    <w:qFormat/>
    <w:locked/>
    <w:rsid w:val="004A32ED"/>
    <w:rPr>
      <w:i/>
      <w:sz w:val="24"/>
      <w:lang w:val="ru-RU" w:eastAsia="ru-RU"/>
    </w:rPr>
  </w:style>
  <w:style w:type="character" w:customStyle="1" w:styleId="340">
    <w:name w:val="Знак Знак34"/>
    <w:uiPriority w:val="99"/>
    <w:qFormat/>
    <w:locked/>
    <w:rsid w:val="004A32ED"/>
    <w:rPr>
      <w:rFonts w:ascii="Arial" w:hAnsi="Arial"/>
      <w:sz w:val="22"/>
      <w:lang w:val="ru-RU" w:eastAsia="ru-RU"/>
    </w:rPr>
  </w:style>
  <w:style w:type="character" w:customStyle="1" w:styleId="HTMLAddressChar2">
    <w:name w:val="HTML Address Char2"/>
    <w:uiPriority w:val="99"/>
    <w:locked/>
    <w:rsid w:val="004A32ED"/>
    <w:rPr>
      <w:i/>
      <w:sz w:val="24"/>
      <w:lang w:eastAsia="ru-RU"/>
    </w:rPr>
  </w:style>
  <w:style w:type="character" w:customStyle="1" w:styleId="HTMLAddressChar">
    <w:name w:val="HTML Address Char"/>
    <w:basedOn w:val="a3"/>
    <w:uiPriority w:val="99"/>
    <w:qFormat/>
    <w:locked/>
    <w:rsid w:val="004A32ED"/>
    <w:rPr>
      <w:rFonts w:cs="Times New Roman"/>
      <w:i/>
      <w:sz w:val="24"/>
      <w:lang w:val="ru-RU" w:eastAsia="ru-RU"/>
    </w:rPr>
  </w:style>
  <w:style w:type="character" w:customStyle="1" w:styleId="HTML10">
    <w:name w:val="Адрес HTML Знак1"/>
    <w:basedOn w:val="a3"/>
    <w:uiPriority w:val="99"/>
    <w:qFormat/>
    <w:rsid w:val="004A32ED"/>
    <w:rPr>
      <w:rFonts w:ascii="Times New Roman" w:hAnsi="Times New Roman" w:cs="Times New Roman"/>
      <w:i/>
      <w:iCs/>
      <w:sz w:val="24"/>
      <w:szCs w:val="24"/>
      <w:lang w:eastAsia="ru-RU"/>
    </w:rPr>
  </w:style>
  <w:style w:type="character" w:customStyle="1" w:styleId="HTML120">
    <w:name w:val="Адрес HTML Знак120"/>
    <w:basedOn w:val="a3"/>
    <w:uiPriority w:val="99"/>
    <w:semiHidden/>
    <w:qFormat/>
    <w:rsid w:val="004A32ED"/>
    <w:rPr>
      <w:rFonts w:cs="Times New Roman"/>
      <w:i/>
      <w:iCs/>
      <w:sz w:val="24"/>
      <w:szCs w:val="24"/>
    </w:rPr>
  </w:style>
  <w:style w:type="character" w:customStyle="1" w:styleId="HTML119">
    <w:name w:val="Адрес HTML Знак119"/>
    <w:basedOn w:val="a3"/>
    <w:uiPriority w:val="99"/>
    <w:semiHidden/>
    <w:qFormat/>
    <w:rsid w:val="004A32ED"/>
    <w:rPr>
      <w:rFonts w:cs="Times New Roman"/>
      <w:i/>
      <w:iCs/>
      <w:sz w:val="24"/>
      <w:szCs w:val="24"/>
    </w:rPr>
  </w:style>
  <w:style w:type="character" w:customStyle="1" w:styleId="HTML118">
    <w:name w:val="Адрес HTML Знак118"/>
    <w:basedOn w:val="a3"/>
    <w:uiPriority w:val="99"/>
    <w:semiHidden/>
    <w:qFormat/>
    <w:rsid w:val="004A32ED"/>
    <w:rPr>
      <w:rFonts w:cs="Times New Roman"/>
      <w:i/>
      <w:iCs/>
      <w:sz w:val="24"/>
      <w:szCs w:val="24"/>
    </w:rPr>
  </w:style>
  <w:style w:type="character" w:customStyle="1" w:styleId="HTML117">
    <w:name w:val="Адрес HTML Знак117"/>
    <w:basedOn w:val="a3"/>
    <w:uiPriority w:val="99"/>
    <w:qFormat/>
    <w:rsid w:val="004A32ED"/>
    <w:rPr>
      <w:rFonts w:cs="Times New Roman"/>
      <w:i/>
      <w:iCs/>
      <w:sz w:val="24"/>
      <w:szCs w:val="24"/>
    </w:rPr>
  </w:style>
  <w:style w:type="character" w:customStyle="1" w:styleId="HTML116">
    <w:name w:val="Адрес HTML Знак116"/>
    <w:basedOn w:val="a3"/>
    <w:uiPriority w:val="99"/>
    <w:semiHidden/>
    <w:qFormat/>
    <w:rsid w:val="004A32ED"/>
    <w:rPr>
      <w:rFonts w:cs="Times New Roman"/>
      <w:i/>
      <w:iCs/>
      <w:sz w:val="24"/>
      <w:szCs w:val="24"/>
    </w:rPr>
  </w:style>
  <w:style w:type="character" w:customStyle="1" w:styleId="HTML115">
    <w:name w:val="Адрес HTML Знак115"/>
    <w:basedOn w:val="a3"/>
    <w:uiPriority w:val="99"/>
    <w:semiHidden/>
    <w:qFormat/>
    <w:rsid w:val="004A32ED"/>
    <w:rPr>
      <w:rFonts w:cs="Times New Roman"/>
      <w:i/>
      <w:iCs/>
      <w:sz w:val="24"/>
      <w:szCs w:val="24"/>
    </w:rPr>
  </w:style>
  <w:style w:type="character" w:customStyle="1" w:styleId="HTML114">
    <w:name w:val="Адрес HTML Знак114"/>
    <w:basedOn w:val="a3"/>
    <w:uiPriority w:val="99"/>
    <w:semiHidden/>
    <w:qFormat/>
    <w:rsid w:val="004A32ED"/>
    <w:rPr>
      <w:rFonts w:cs="Times New Roman"/>
      <w:i/>
      <w:iCs/>
      <w:sz w:val="24"/>
      <w:szCs w:val="24"/>
    </w:rPr>
  </w:style>
  <w:style w:type="character" w:customStyle="1" w:styleId="HTML113">
    <w:name w:val="Адрес HTML Знак113"/>
    <w:basedOn w:val="a3"/>
    <w:uiPriority w:val="99"/>
    <w:semiHidden/>
    <w:qFormat/>
    <w:rsid w:val="004A32ED"/>
    <w:rPr>
      <w:rFonts w:cs="Times New Roman"/>
      <w:i/>
      <w:iCs/>
      <w:sz w:val="24"/>
      <w:szCs w:val="24"/>
    </w:rPr>
  </w:style>
  <w:style w:type="character" w:customStyle="1" w:styleId="HTML112">
    <w:name w:val="Адрес HTML Знак112"/>
    <w:basedOn w:val="a3"/>
    <w:uiPriority w:val="99"/>
    <w:semiHidden/>
    <w:qFormat/>
    <w:rsid w:val="004A32ED"/>
    <w:rPr>
      <w:rFonts w:cs="Times New Roman"/>
      <w:i/>
      <w:iCs/>
      <w:sz w:val="24"/>
      <w:szCs w:val="24"/>
    </w:rPr>
  </w:style>
  <w:style w:type="character" w:customStyle="1" w:styleId="HTML111">
    <w:name w:val="Адрес HTML Знак111"/>
    <w:basedOn w:val="a3"/>
    <w:uiPriority w:val="99"/>
    <w:qFormat/>
    <w:rsid w:val="004A32ED"/>
    <w:rPr>
      <w:rFonts w:cs="Times New Roman"/>
      <w:i/>
      <w:iCs/>
      <w:sz w:val="24"/>
      <w:szCs w:val="24"/>
    </w:rPr>
  </w:style>
  <w:style w:type="character" w:customStyle="1" w:styleId="HTML110">
    <w:name w:val="Адрес HTML Знак110"/>
    <w:basedOn w:val="a3"/>
    <w:uiPriority w:val="99"/>
    <w:semiHidden/>
    <w:qFormat/>
    <w:rsid w:val="004A32ED"/>
    <w:rPr>
      <w:rFonts w:cs="Times New Roman"/>
      <w:i/>
      <w:iCs/>
      <w:sz w:val="24"/>
      <w:szCs w:val="24"/>
    </w:rPr>
  </w:style>
  <w:style w:type="character" w:customStyle="1" w:styleId="HTML19">
    <w:name w:val="Адрес HTML Знак19"/>
    <w:basedOn w:val="a3"/>
    <w:uiPriority w:val="99"/>
    <w:qFormat/>
    <w:rsid w:val="004A32ED"/>
    <w:rPr>
      <w:rFonts w:cs="Times New Roman"/>
      <w:i/>
      <w:iCs/>
      <w:sz w:val="24"/>
      <w:szCs w:val="24"/>
    </w:rPr>
  </w:style>
  <w:style w:type="character" w:customStyle="1" w:styleId="HTML18">
    <w:name w:val="Адрес HTML Знак18"/>
    <w:basedOn w:val="a3"/>
    <w:uiPriority w:val="99"/>
    <w:semiHidden/>
    <w:qFormat/>
    <w:rsid w:val="004A32ED"/>
    <w:rPr>
      <w:rFonts w:cs="Times New Roman"/>
      <w:i/>
      <w:iCs/>
      <w:sz w:val="24"/>
      <w:szCs w:val="24"/>
    </w:rPr>
  </w:style>
  <w:style w:type="character" w:customStyle="1" w:styleId="HTML17">
    <w:name w:val="Адрес HTML Знак17"/>
    <w:basedOn w:val="a3"/>
    <w:uiPriority w:val="99"/>
    <w:semiHidden/>
    <w:qFormat/>
    <w:rsid w:val="004A32ED"/>
    <w:rPr>
      <w:rFonts w:cs="Times New Roman"/>
      <w:i/>
      <w:iCs/>
      <w:sz w:val="24"/>
      <w:szCs w:val="24"/>
    </w:rPr>
  </w:style>
  <w:style w:type="character" w:customStyle="1" w:styleId="HTML16">
    <w:name w:val="Адрес HTML Знак16"/>
    <w:basedOn w:val="a3"/>
    <w:uiPriority w:val="99"/>
    <w:semiHidden/>
    <w:qFormat/>
    <w:rsid w:val="004A32ED"/>
    <w:rPr>
      <w:rFonts w:cs="Times New Roman"/>
      <w:i/>
      <w:iCs/>
      <w:sz w:val="24"/>
      <w:szCs w:val="24"/>
    </w:rPr>
  </w:style>
  <w:style w:type="character" w:customStyle="1" w:styleId="HTML15">
    <w:name w:val="Адрес HTML Знак15"/>
    <w:basedOn w:val="a3"/>
    <w:uiPriority w:val="99"/>
    <w:qFormat/>
    <w:rsid w:val="004A32ED"/>
    <w:rPr>
      <w:rFonts w:cs="Times New Roman"/>
      <w:i/>
      <w:iCs/>
      <w:sz w:val="24"/>
      <w:szCs w:val="24"/>
    </w:rPr>
  </w:style>
  <w:style w:type="character" w:customStyle="1" w:styleId="HTML14">
    <w:name w:val="Адрес HTML Знак14"/>
    <w:basedOn w:val="a3"/>
    <w:uiPriority w:val="99"/>
    <w:qFormat/>
    <w:rsid w:val="004A32ED"/>
    <w:rPr>
      <w:rFonts w:cs="Times New Roman"/>
      <w:i/>
      <w:iCs/>
      <w:sz w:val="24"/>
      <w:szCs w:val="24"/>
    </w:rPr>
  </w:style>
  <w:style w:type="character" w:customStyle="1" w:styleId="HTML13">
    <w:name w:val="Адрес HTML Знак13"/>
    <w:basedOn w:val="a3"/>
    <w:uiPriority w:val="99"/>
    <w:semiHidden/>
    <w:qFormat/>
    <w:rsid w:val="004A32ED"/>
    <w:rPr>
      <w:rFonts w:cs="Times New Roman"/>
      <w:i/>
      <w:iCs/>
      <w:sz w:val="24"/>
      <w:szCs w:val="24"/>
    </w:rPr>
  </w:style>
  <w:style w:type="character" w:customStyle="1" w:styleId="HTML12">
    <w:name w:val="Адрес HTML Знак12"/>
    <w:basedOn w:val="a3"/>
    <w:uiPriority w:val="99"/>
    <w:qFormat/>
    <w:rsid w:val="004A32ED"/>
    <w:rPr>
      <w:rFonts w:cs="Times New Roman"/>
      <w:i/>
      <w:iCs/>
      <w:sz w:val="22"/>
    </w:rPr>
  </w:style>
  <w:style w:type="character" w:customStyle="1" w:styleId="Web">
    <w:name w:val="Обычный (Web) Знак"/>
    <w:uiPriority w:val="99"/>
    <w:qFormat/>
    <w:locked/>
    <w:rsid w:val="004A32ED"/>
    <w:rPr>
      <w:rFonts w:ascii="Tahoma" w:hAnsi="Tahoma"/>
      <w:sz w:val="16"/>
    </w:rPr>
  </w:style>
  <w:style w:type="character" w:customStyle="1" w:styleId="321">
    <w:name w:val="Знак Знак32"/>
    <w:uiPriority w:val="99"/>
    <w:qFormat/>
    <w:locked/>
    <w:rsid w:val="004A32ED"/>
    <w:rPr>
      <w:lang w:val="ru-RU" w:eastAsia="ru-RU"/>
    </w:rPr>
  </w:style>
  <w:style w:type="character" w:customStyle="1" w:styleId="317">
    <w:name w:val="Знак Знак31"/>
    <w:uiPriority w:val="99"/>
    <w:qFormat/>
    <w:locked/>
    <w:rsid w:val="004A32ED"/>
    <w:rPr>
      <w:sz w:val="24"/>
      <w:lang w:val="ru-RU" w:eastAsia="ru-RU"/>
    </w:rPr>
  </w:style>
  <w:style w:type="character" w:customStyle="1" w:styleId="301">
    <w:name w:val="Знак Знак30"/>
    <w:uiPriority w:val="99"/>
    <w:qFormat/>
    <w:locked/>
    <w:rsid w:val="004A32ED"/>
    <w:rPr>
      <w:sz w:val="24"/>
      <w:lang w:val="ru-RU" w:eastAsia="ru-RU"/>
    </w:rPr>
  </w:style>
  <w:style w:type="character" w:customStyle="1" w:styleId="1ff4">
    <w:name w:val="Знак1 Знак Знак"/>
    <w:uiPriority w:val="99"/>
    <w:qFormat/>
    <w:locked/>
    <w:rsid w:val="004A32ED"/>
    <w:rPr>
      <w:sz w:val="24"/>
      <w:lang w:val="ru-RU" w:eastAsia="ru-RU"/>
    </w:rPr>
  </w:style>
  <w:style w:type="character" w:customStyle="1" w:styleId="1910">
    <w:name w:val="Знак Знак191"/>
    <w:uiPriority w:val="99"/>
    <w:qFormat/>
    <w:locked/>
    <w:rsid w:val="004A32ED"/>
    <w:rPr>
      <w:sz w:val="24"/>
      <w:lang w:val="en-US" w:eastAsia="ru-RU"/>
    </w:rPr>
  </w:style>
  <w:style w:type="character" w:customStyle="1" w:styleId="1411">
    <w:name w:val="Знак Знак141"/>
    <w:uiPriority w:val="99"/>
    <w:qFormat/>
    <w:locked/>
    <w:rsid w:val="004A32ED"/>
    <w:rPr>
      <w:rFonts w:ascii="Cambria" w:hAnsi="Cambria"/>
      <w:i/>
      <w:color w:val="4F81BD"/>
      <w:spacing w:val="15"/>
      <w:sz w:val="24"/>
      <w:lang w:val="ru-RU" w:eastAsia="ru-RU"/>
    </w:rPr>
  </w:style>
  <w:style w:type="character" w:customStyle="1" w:styleId="123">
    <w:name w:val="Знак Знак12"/>
    <w:uiPriority w:val="99"/>
    <w:qFormat/>
    <w:locked/>
    <w:rsid w:val="004A32ED"/>
    <w:rPr>
      <w:rFonts w:ascii="PragmaticaCTT" w:hAnsi="PragmaticaCTT"/>
      <w:sz w:val="24"/>
      <w:lang w:val="ru-RU" w:eastAsia="ru-RU"/>
    </w:rPr>
  </w:style>
  <w:style w:type="character" w:customStyle="1" w:styleId="2210">
    <w:name w:val="Знак Знак221"/>
    <w:uiPriority w:val="99"/>
    <w:qFormat/>
    <w:locked/>
    <w:rsid w:val="004A32ED"/>
    <w:rPr>
      <w:color w:val="000000"/>
      <w:sz w:val="24"/>
      <w:lang w:val="ru-RU" w:eastAsia="ru-RU"/>
    </w:rPr>
  </w:style>
  <w:style w:type="character" w:customStyle="1" w:styleId="290">
    <w:name w:val="Знак Знак29"/>
    <w:uiPriority w:val="99"/>
    <w:qFormat/>
    <w:locked/>
    <w:rsid w:val="004A32ED"/>
    <w:rPr>
      <w:sz w:val="16"/>
      <w:lang w:val="ru-RU" w:eastAsia="ru-RU"/>
    </w:rPr>
  </w:style>
  <w:style w:type="character" w:customStyle="1" w:styleId="2510">
    <w:name w:val="Знак Знак251"/>
    <w:uiPriority w:val="99"/>
    <w:qFormat/>
    <w:locked/>
    <w:rsid w:val="004A32ED"/>
    <w:rPr>
      <w:sz w:val="24"/>
      <w:lang w:val="ru-RU" w:eastAsia="ru-RU"/>
    </w:rPr>
  </w:style>
  <w:style w:type="character" w:customStyle="1" w:styleId="280">
    <w:name w:val="Знак Знак28"/>
    <w:uiPriority w:val="99"/>
    <w:qFormat/>
    <w:locked/>
    <w:rsid w:val="004A32ED"/>
    <w:rPr>
      <w:sz w:val="16"/>
      <w:lang w:val="ru-RU" w:eastAsia="ru-RU"/>
    </w:rPr>
  </w:style>
  <w:style w:type="character" w:customStyle="1" w:styleId="272">
    <w:name w:val="Знак Знак27"/>
    <w:uiPriority w:val="99"/>
    <w:qFormat/>
    <w:locked/>
    <w:rsid w:val="004A32ED"/>
    <w:rPr>
      <w:rFonts w:ascii="Courier New" w:hAnsi="Courier New"/>
      <w:lang w:val="ru-RU" w:eastAsia="ru-RU"/>
    </w:rPr>
  </w:style>
  <w:style w:type="character" w:customStyle="1" w:styleId="1810">
    <w:name w:val="Знак Знак181"/>
    <w:uiPriority w:val="99"/>
    <w:qFormat/>
    <w:locked/>
    <w:rsid w:val="004A32ED"/>
    <w:rPr>
      <w:b/>
      <w:lang w:val="ru-RU" w:eastAsia="ru-RU"/>
    </w:rPr>
  </w:style>
  <w:style w:type="character" w:customStyle="1" w:styleId="201">
    <w:name w:val="Знак Знак201"/>
    <w:uiPriority w:val="99"/>
    <w:qFormat/>
    <w:locked/>
    <w:rsid w:val="004A32ED"/>
    <w:rPr>
      <w:rFonts w:ascii="Tahoma" w:hAnsi="Tahoma"/>
      <w:sz w:val="16"/>
      <w:lang w:val="ru-RU" w:eastAsia="ru-RU"/>
    </w:rPr>
  </w:style>
  <w:style w:type="paragraph" w:customStyle="1" w:styleId="2fc">
    <w:name w:val="Знак Знак Знак Знак Знак Знак2"/>
    <w:basedOn w:val="a2"/>
    <w:uiPriority w:val="99"/>
    <w:qFormat/>
    <w:rsid w:val="004A32E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affff1">
    <w:name w:val="Темы Знак"/>
    <w:link w:val="affff0"/>
    <w:uiPriority w:val="99"/>
    <w:qFormat/>
    <w:locked/>
    <w:rsid w:val="004A32ED"/>
    <w:rPr>
      <w:rFonts w:ascii="Times New Roman" w:eastAsia="Calibri" w:hAnsi="Times New Roman" w:cs="Times New Roman"/>
      <w:b/>
      <w:sz w:val="24"/>
      <w:szCs w:val="20"/>
      <w:lang w:eastAsia="ru-RU"/>
    </w:rPr>
  </w:style>
  <w:style w:type="character" w:customStyle="1" w:styleId="affffff">
    <w:name w:val="Основной текст_"/>
    <w:link w:val="1ff5"/>
    <w:qFormat/>
    <w:locked/>
    <w:rsid w:val="004A32ED"/>
    <w:rPr>
      <w:rFonts w:ascii="Arial" w:hAnsi="Arial"/>
      <w:sz w:val="19"/>
      <w:shd w:val="clear" w:color="auto" w:fill="FFFFFF"/>
    </w:rPr>
  </w:style>
  <w:style w:type="paragraph" w:customStyle="1" w:styleId="1ff5">
    <w:name w:val="Основной текст1"/>
    <w:basedOn w:val="a2"/>
    <w:link w:val="affffff"/>
    <w:qFormat/>
    <w:rsid w:val="004A32ED"/>
    <w:pPr>
      <w:widowControl/>
      <w:shd w:val="clear" w:color="auto" w:fill="FFFFFF"/>
      <w:snapToGrid/>
      <w:spacing w:before="180" w:after="0" w:line="235" w:lineRule="exact"/>
      <w:jc w:val="both"/>
    </w:pPr>
    <w:rPr>
      <w:rFonts w:ascii="Arial" w:eastAsiaTheme="minorHAnsi" w:hAnsi="Arial" w:cstheme="minorBidi"/>
      <w:sz w:val="19"/>
      <w:szCs w:val="22"/>
      <w:shd w:val="clear" w:color="auto" w:fill="FFFFFF"/>
      <w:lang w:eastAsia="en-US"/>
    </w:rPr>
  </w:style>
  <w:style w:type="paragraph" w:customStyle="1" w:styleId="2TimesNewRoman1200">
    <w:name w:val="Стиль Заголовок 2 + (латиница) Times New Roman 12 пт Перед:  0 пт..."/>
    <w:basedOn w:val="20"/>
    <w:uiPriority w:val="99"/>
    <w:qFormat/>
    <w:rsid w:val="004A32ED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92"/>
      </w:tabs>
      <w:autoSpaceDE/>
      <w:autoSpaceDN/>
      <w:adjustRightInd/>
      <w:spacing w:before="240" w:after="60"/>
      <w:jc w:val="left"/>
    </w:pPr>
    <w:rPr>
      <w:rFonts w:ascii="Times New Roman" w:hAnsi="Times New Roman"/>
      <w:b/>
      <w:bCs/>
      <w:kern w:val="32"/>
      <w:sz w:val="24"/>
    </w:rPr>
  </w:style>
  <w:style w:type="paragraph" w:customStyle="1" w:styleId="Style24">
    <w:name w:val="Style24"/>
    <w:basedOn w:val="a2"/>
    <w:uiPriority w:val="99"/>
    <w:qFormat/>
    <w:rsid w:val="004A32ED"/>
    <w:pPr>
      <w:autoSpaceDE w:val="0"/>
      <w:autoSpaceDN w:val="0"/>
      <w:adjustRightInd w:val="0"/>
      <w:snapToGrid/>
      <w:spacing w:before="0" w:after="0" w:line="482" w:lineRule="exact"/>
      <w:ind w:firstLine="720"/>
      <w:jc w:val="both"/>
    </w:pPr>
    <w:rPr>
      <w:rFonts w:eastAsia="Times New Roman"/>
      <w:szCs w:val="24"/>
    </w:rPr>
  </w:style>
  <w:style w:type="paragraph" w:customStyle="1" w:styleId="2TimesNewRoman0">
    <w:name w:val="Стиль заголовок 2 + Times New Roman полужирный Первая строка:  0..."/>
    <w:basedOn w:val="2f9"/>
    <w:uiPriority w:val="99"/>
    <w:qFormat/>
    <w:rsid w:val="004A32ED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overflowPunct/>
      <w:spacing w:before="24" w:after="16" w:line="190" w:lineRule="atLeast"/>
      <w:ind w:firstLine="454"/>
      <w:jc w:val="center"/>
      <w:textAlignment w:val="auto"/>
    </w:pPr>
    <w:rPr>
      <w:b/>
      <w:bCs/>
      <w:sz w:val="24"/>
      <w:szCs w:val="24"/>
    </w:rPr>
  </w:style>
  <w:style w:type="character" w:customStyle="1" w:styleId="1f">
    <w:name w:val="Стиль1 Знак"/>
    <w:link w:val="1e"/>
    <w:uiPriority w:val="99"/>
    <w:qFormat/>
    <w:locked/>
    <w:rsid w:val="004A32ED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affffff0">
    <w:name w:val="Стиль По ширине"/>
    <w:basedOn w:val="a2"/>
    <w:uiPriority w:val="99"/>
    <w:qFormat/>
    <w:rsid w:val="004A32ED"/>
    <w:pPr>
      <w:widowControl/>
      <w:snapToGrid/>
      <w:spacing w:before="0" w:after="0" w:line="312" w:lineRule="auto"/>
      <w:ind w:firstLine="454"/>
      <w:jc w:val="both"/>
    </w:pPr>
    <w:rPr>
      <w:rFonts w:eastAsia="Times New Roman"/>
      <w:szCs w:val="24"/>
    </w:rPr>
  </w:style>
  <w:style w:type="paragraph" w:customStyle="1" w:styleId="Style53">
    <w:name w:val="Style53"/>
    <w:basedOn w:val="a2"/>
    <w:uiPriority w:val="99"/>
    <w:qFormat/>
    <w:rsid w:val="004A32ED"/>
    <w:pPr>
      <w:autoSpaceDE w:val="0"/>
      <w:autoSpaceDN w:val="0"/>
      <w:adjustRightInd w:val="0"/>
      <w:snapToGrid/>
      <w:spacing w:before="0" w:after="0" w:line="197" w:lineRule="exact"/>
      <w:ind w:firstLine="456"/>
      <w:jc w:val="both"/>
    </w:pPr>
    <w:rPr>
      <w:rFonts w:ascii="Palatino Linotype" w:eastAsia="Times New Roman" w:hAnsi="Palatino Linotype"/>
      <w:szCs w:val="24"/>
    </w:rPr>
  </w:style>
  <w:style w:type="paragraph" w:customStyle="1" w:styleId="Style57">
    <w:name w:val="Style57"/>
    <w:basedOn w:val="a2"/>
    <w:uiPriority w:val="99"/>
    <w:qFormat/>
    <w:rsid w:val="004A32ED"/>
    <w:pPr>
      <w:autoSpaceDE w:val="0"/>
      <w:autoSpaceDN w:val="0"/>
      <w:adjustRightInd w:val="0"/>
      <w:snapToGrid/>
      <w:spacing w:before="0" w:after="0" w:line="216" w:lineRule="exact"/>
      <w:jc w:val="both"/>
    </w:pPr>
    <w:rPr>
      <w:rFonts w:ascii="Palatino Linotype" w:eastAsia="Times New Roman" w:hAnsi="Palatino Linotype"/>
      <w:szCs w:val="24"/>
    </w:rPr>
  </w:style>
  <w:style w:type="paragraph" w:customStyle="1" w:styleId="Style35">
    <w:name w:val="Style35"/>
    <w:basedOn w:val="a2"/>
    <w:uiPriority w:val="99"/>
    <w:qFormat/>
    <w:rsid w:val="004A32ED"/>
    <w:pPr>
      <w:autoSpaceDE w:val="0"/>
      <w:autoSpaceDN w:val="0"/>
      <w:adjustRightInd w:val="0"/>
      <w:snapToGrid/>
      <w:spacing w:before="0" w:after="0" w:line="197" w:lineRule="exact"/>
      <w:ind w:firstLine="442"/>
      <w:jc w:val="both"/>
    </w:pPr>
    <w:rPr>
      <w:rFonts w:ascii="Palatino Linotype" w:eastAsia="Times New Roman" w:hAnsi="Palatino Linotype"/>
      <w:szCs w:val="24"/>
    </w:rPr>
  </w:style>
  <w:style w:type="paragraph" w:customStyle="1" w:styleId="Style37">
    <w:name w:val="Style37"/>
    <w:basedOn w:val="a2"/>
    <w:uiPriority w:val="99"/>
    <w:qFormat/>
    <w:rsid w:val="004A32ED"/>
    <w:pPr>
      <w:autoSpaceDE w:val="0"/>
      <w:autoSpaceDN w:val="0"/>
      <w:adjustRightInd w:val="0"/>
      <w:snapToGrid/>
      <w:spacing w:before="0" w:after="0" w:line="221" w:lineRule="exact"/>
      <w:ind w:firstLine="221"/>
      <w:jc w:val="both"/>
    </w:pPr>
    <w:rPr>
      <w:rFonts w:ascii="Palatino Linotype" w:eastAsia="Times New Roman" w:hAnsi="Palatino Linotype"/>
      <w:szCs w:val="24"/>
    </w:rPr>
  </w:style>
  <w:style w:type="paragraph" w:customStyle="1" w:styleId="Style31">
    <w:name w:val="Style31"/>
    <w:basedOn w:val="a2"/>
    <w:uiPriority w:val="99"/>
    <w:qFormat/>
    <w:rsid w:val="004A32ED"/>
    <w:pPr>
      <w:autoSpaceDE w:val="0"/>
      <w:autoSpaceDN w:val="0"/>
      <w:adjustRightInd w:val="0"/>
      <w:snapToGrid/>
      <w:spacing w:before="0" w:after="0"/>
    </w:pPr>
    <w:rPr>
      <w:rFonts w:ascii="Palatino Linotype" w:eastAsia="Times New Roman" w:hAnsi="Palatino Linotype"/>
      <w:szCs w:val="24"/>
    </w:rPr>
  </w:style>
  <w:style w:type="paragraph" w:customStyle="1" w:styleId="2Arial12">
    <w:name w:val="Стиль Заголовок 2 + Arial полужирный курсив Перед:  12 пт После..."/>
    <w:basedOn w:val="20"/>
    <w:uiPriority w:val="99"/>
    <w:qFormat/>
    <w:rsid w:val="004A32ED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20"/>
      </w:tabs>
      <w:autoSpaceDE/>
      <w:autoSpaceDN/>
      <w:adjustRightInd/>
      <w:spacing w:before="240" w:after="60"/>
      <w:ind w:left="720" w:hanging="360"/>
    </w:pPr>
    <w:rPr>
      <w:rFonts w:ascii="Arial" w:hAnsi="Arial"/>
      <w:b/>
      <w:bCs/>
      <w:iCs/>
      <w:sz w:val="24"/>
    </w:rPr>
  </w:style>
  <w:style w:type="paragraph" w:customStyle="1" w:styleId="2Arial0">
    <w:name w:val="Стиль Заголовок 2 + Arial полужирный Слева:  0 см Первая строка:..."/>
    <w:basedOn w:val="20"/>
    <w:uiPriority w:val="99"/>
    <w:qFormat/>
    <w:rsid w:val="004A32ED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20"/>
      </w:tabs>
      <w:autoSpaceDE/>
      <w:autoSpaceDN/>
      <w:adjustRightInd/>
      <w:spacing w:before="240" w:after="60"/>
      <w:ind w:left="720" w:hanging="360"/>
    </w:pPr>
    <w:rPr>
      <w:rFonts w:ascii="Arial" w:hAnsi="Arial"/>
      <w:b/>
      <w:bCs/>
      <w:sz w:val="24"/>
    </w:rPr>
  </w:style>
  <w:style w:type="character" w:customStyle="1" w:styleId="ConsNormal0">
    <w:name w:val="ConsNormal Знак"/>
    <w:link w:val="ConsNormal"/>
    <w:uiPriority w:val="99"/>
    <w:qFormat/>
    <w:locked/>
    <w:rsid w:val="004A32ED"/>
    <w:rPr>
      <w:rFonts w:ascii="Arial" w:eastAsia="Calibri" w:hAnsi="Arial" w:cs="Times New Roman"/>
      <w:lang w:eastAsia="ru-RU"/>
    </w:rPr>
  </w:style>
  <w:style w:type="character" w:customStyle="1" w:styleId="223">
    <w:name w:val="Основной текст (22)_"/>
    <w:link w:val="224"/>
    <w:uiPriority w:val="99"/>
    <w:qFormat/>
    <w:locked/>
    <w:rsid w:val="004A32ED"/>
    <w:rPr>
      <w:rFonts w:ascii="Century Schoolbook" w:hAnsi="Century Schoolbook"/>
      <w:sz w:val="21"/>
      <w:shd w:val="clear" w:color="auto" w:fill="FFFFFF"/>
    </w:rPr>
  </w:style>
  <w:style w:type="paragraph" w:customStyle="1" w:styleId="224">
    <w:name w:val="Основной текст (22)"/>
    <w:basedOn w:val="a2"/>
    <w:link w:val="223"/>
    <w:uiPriority w:val="99"/>
    <w:qFormat/>
    <w:rsid w:val="004A32ED"/>
    <w:pPr>
      <w:widowControl/>
      <w:shd w:val="clear" w:color="auto" w:fill="FFFFFF"/>
      <w:snapToGrid/>
      <w:spacing w:before="540" w:after="120" w:line="238" w:lineRule="exact"/>
      <w:ind w:hanging="480"/>
      <w:jc w:val="both"/>
    </w:pPr>
    <w:rPr>
      <w:rFonts w:ascii="Century Schoolbook" w:eastAsiaTheme="minorHAnsi" w:hAnsi="Century Schoolbook" w:cstheme="minorBidi"/>
      <w:sz w:val="21"/>
      <w:szCs w:val="22"/>
      <w:shd w:val="clear" w:color="auto" w:fill="FFFFFF"/>
      <w:lang w:eastAsia="en-US"/>
    </w:rPr>
  </w:style>
  <w:style w:type="paragraph" w:customStyle="1" w:styleId="341">
    <w:name w:val="Основной текст34"/>
    <w:basedOn w:val="a2"/>
    <w:uiPriority w:val="99"/>
    <w:qFormat/>
    <w:rsid w:val="004A32ED"/>
    <w:pPr>
      <w:widowControl/>
      <w:shd w:val="clear" w:color="auto" w:fill="FFFFFF"/>
      <w:snapToGrid/>
      <w:spacing w:before="480" w:after="120" w:line="284" w:lineRule="exact"/>
      <w:ind w:hanging="1620"/>
      <w:jc w:val="both"/>
    </w:pPr>
    <w:rPr>
      <w:rFonts w:ascii="Arial" w:eastAsia="Times New Roman" w:hAnsi="Arial" w:cs="Arial"/>
      <w:color w:val="000000"/>
      <w:sz w:val="19"/>
      <w:szCs w:val="19"/>
    </w:rPr>
  </w:style>
  <w:style w:type="character" w:customStyle="1" w:styleId="136">
    <w:name w:val="Основной текст (13)_"/>
    <w:link w:val="137"/>
    <w:uiPriority w:val="99"/>
    <w:qFormat/>
    <w:locked/>
    <w:rsid w:val="004A32ED"/>
    <w:rPr>
      <w:rFonts w:ascii="Century Schoolbook" w:hAnsi="Century Schoolbook"/>
      <w:sz w:val="18"/>
      <w:shd w:val="clear" w:color="auto" w:fill="FFFFFF"/>
    </w:rPr>
  </w:style>
  <w:style w:type="paragraph" w:customStyle="1" w:styleId="137">
    <w:name w:val="Основной текст (13)"/>
    <w:basedOn w:val="a2"/>
    <w:link w:val="136"/>
    <w:uiPriority w:val="99"/>
    <w:qFormat/>
    <w:rsid w:val="004A32ED"/>
    <w:pPr>
      <w:widowControl/>
      <w:shd w:val="clear" w:color="auto" w:fill="FFFFFF"/>
      <w:snapToGrid/>
      <w:spacing w:before="480" w:after="300" w:line="240" w:lineRule="atLeast"/>
      <w:ind w:hanging="420"/>
    </w:pPr>
    <w:rPr>
      <w:rFonts w:ascii="Century Schoolbook" w:eastAsiaTheme="minorHAnsi" w:hAnsi="Century Schoolbook" w:cstheme="minorBidi"/>
      <w:sz w:val="18"/>
      <w:szCs w:val="22"/>
      <w:shd w:val="clear" w:color="auto" w:fill="FFFFFF"/>
      <w:lang w:eastAsia="en-US"/>
    </w:rPr>
  </w:style>
  <w:style w:type="character" w:customStyle="1" w:styleId="92">
    <w:name w:val="Основной текст (9)_"/>
    <w:link w:val="93"/>
    <w:uiPriority w:val="99"/>
    <w:qFormat/>
    <w:locked/>
    <w:rsid w:val="004A32ED"/>
    <w:rPr>
      <w:rFonts w:ascii="Century Schoolbook" w:hAnsi="Century Schoolbook"/>
      <w:sz w:val="18"/>
      <w:shd w:val="clear" w:color="auto" w:fill="FFFFFF"/>
    </w:rPr>
  </w:style>
  <w:style w:type="paragraph" w:customStyle="1" w:styleId="93">
    <w:name w:val="Основной текст (9)"/>
    <w:basedOn w:val="a2"/>
    <w:link w:val="92"/>
    <w:uiPriority w:val="99"/>
    <w:qFormat/>
    <w:rsid w:val="004A32ED"/>
    <w:pPr>
      <w:widowControl/>
      <w:shd w:val="clear" w:color="auto" w:fill="FFFFFF"/>
      <w:snapToGrid/>
      <w:spacing w:before="120" w:after="240" w:line="240" w:lineRule="atLeast"/>
    </w:pPr>
    <w:rPr>
      <w:rFonts w:ascii="Century Schoolbook" w:eastAsiaTheme="minorHAnsi" w:hAnsi="Century Schoolbook" w:cstheme="minorBidi"/>
      <w:sz w:val="18"/>
      <w:szCs w:val="22"/>
      <w:shd w:val="clear" w:color="auto" w:fill="FFFFFF"/>
      <w:lang w:eastAsia="en-US"/>
    </w:rPr>
  </w:style>
  <w:style w:type="character" w:customStyle="1" w:styleId="3f">
    <w:name w:val="Основной текст (3)_"/>
    <w:uiPriority w:val="99"/>
    <w:qFormat/>
    <w:locked/>
    <w:rsid w:val="004A32ED"/>
    <w:rPr>
      <w:rFonts w:ascii="Century Schoolbook" w:hAnsi="Century Schoolbook"/>
      <w:sz w:val="18"/>
      <w:shd w:val="clear" w:color="auto" w:fill="FFFFFF"/>
    </w:rPr>
  </w:style>
  <w:style w:type="paragraph" w:customStyle="1" w:styleId="2Arial1">
    <w:name w:val="Заголовок 2  Arial"/>
    <w:basedOn w:val="20"/>
    <w:uiPriority w:val="99"/>
    <w:qFormat/>
    <w:rsid w:val="004A32ED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120"/>
      <w:jc w:val="left"/>
    </w:pPr>
    <w:rPr>
      <w:rFonts w:ascii="Arial" w:hAnsi="Arial" w:cs="Arial"/>
      <w:b/>
      <w:bCs/>
      <w:sz w:val="24"/>
      <w:szCs w:val="24"/>
      <w:lang w:eastAsia="en-US"/>
    </w:rPr>
  </w:style>
  <w:style w:type="paragraph" w:customStyle="1" w:styleId="1ff6">
    <w:name w:val="Заголовок 1  Междустр.интервал:  одинарный"/>
    <w:basedOn w:val="10"/>
    <w:uiPriority w:val="99"/>
    <w:qFormat/>
    <w:rsid w:val="004A32ED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</w:pPr>
    <w:rPr>
      <w:rFonts w:ascii="Arial" w:hAnsi="Arial" w:cs="Arial"/>
      <w:b/>
      <w:bCs/>
      <w:caps/>
      <w:kern w:val="32"/>
      <w:sz w:val="32"/>
      <w:szCs w:val="32"/>
      <w:lang w:eastAsia="en-US"/>
    </w:rPr>
  </w:style>
  <w:style w:type="paragraph" w:customStyle="1" w:styleId="article">
    <w:name w:val="article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1">
    <w:name w:val="Без интервала Знак"/>
    <w:link w:val="94"/>
    <w:uiPriority w:val="99"/>
    <w:qFormat/>
    <w:locked/>
    <w:rsid w:val="004A32ED"/>
    <w:rPr>
      <w:lang w:val="en-US"/>
    </w:rPr>
  </w:style>
  <w:style w:type="paragraph" w:customStyle="1" w:styleId="94">
    <w:name w:val="Без интервала9"/>
    <w:link w:val="affffff1"/>
    <w:uiPriority w:val="99"/>
    <w:rsid w:val="004A32ED"/>
    <w:pPr>
      <w:spacing w:before="100" w:beforeAutospacing="1" w:after="100" w:afterAutospacing="1" w:line="240" w:lineRule="auto"/>
    </w:pPr>
    <w:rPr>
      <w:lang w:val="en-US"/>
    </w:rPr>
  </w:style>
  <w:style w:type="paragraph" w:styleId="affffff2">
    <w:name w:val="No Spacing"/>
    <w:link w:val="64"/>
    <w:uiPriority w:val="99"/>
    <w:qFormat/>
    <w:rsid w:val="004A32ED"/>
    <w:pPr>
      <w:spacing w:after="160" w:line="259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220">
    <w:name w:val="Знак1 Знак Знак22"/>
    <w:uiPriority w:val="99"/>
    <w:qFormat/>
    <w:locked/>
    <w:rsid w:val="004A32ED"/>
    <w:rPr>
      <w:sz w:val="24"/>
    </w:rPr>
  </w:style>
  <w:style w:type="paragraph" w:styleId="2fd">
    <w:name w:val="Quote"/>
    <w:basedOn w:val="a2"/>
    <w:next w:val="a2"/>
    <w:link w:val="241"/>
    <w:uiPriority w:val="99"/>
    <w:qFormat/>
    <w:rsid w:val="004A32ED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character" w:customStyle="1" w:styleId="2fe">
    <w:name w:val="Цитата 2 Знак"/>
    <w:basedOn w:val="a3"/>
    <w:link w:val="281"/>
    <w:uiPriority w:val="99"/>
    <w:qFormat/>
    <w:rsid w:val="004A32ED"/>
    <w:rPr>
      <w:rFonts w:ascii="Times New Roman" w:eastAsia="Calibri" w:hAnsi="Times New Roman" w:cs="Times New Roman"/>
      <w:i/>
      <w:iCs/>
      <w:color w:val="000000" w:themeColor="text1"/>
      <w:sz w:val="24"/>
      <w:szCs w:val="20"/>
      <w:lang w:eastAsia="ru-RU"/>
    </w:rPr>
  </w:style>
  <w:style w:type="character" w:customStyle="1" w:styleId="QuoteChar">
    <w:name w:val="Quote Char"/>
    <w:basedOn w:val="a3"/>
    <w:link w:val="2110"/>
    <w:uiPriority w:val="99"/>
    <w:qFormat/>
    <w:locked/>
    <w:rsid w:val="004A32ED"/>
    <w:rPr>
      <w:rFonts w:cs="Times New Roman"/>
      <w:i/>
      <w:color w:val="000000"/>
      <w:sz w:val="24"/>
    </w:rPr>
  </w:style>
  <w:style w:type="paragraph" w:customStyle="1" w:styleId="2110">
    <w:name w:val="Цитата 211"/>
    <w:basedOn w:val="a2"/>
    <w:next w:val="a2"/>
    <w:link w:val="QuoteChar"/>
    <w:uiPriority w:val="99"/>
    <w:rsid w:val="004A32ED"/>
    <w:pPr>
      <w:widowControl/>
      <w:snapToGrid/>
      <w:spacing w:before="0" w:after="0"/>
    </w:pPr>
    <w:rPr>
      <w:rFonts w:asciiTheme="minorHAnsi" w:eastAsiaTheme="minorHAnsi" w:hAnsiTheme="minorHAnsi"/>
      <w:i/>
      <w:color w:val="000000"/>
      <w:szCs w:val="22"/>
      <w:lang w:eastAsia="en-US"/>
    </w:rPr>
  </w:style>
  <w:style w:type="character" w:customStyle="1" w:styleId="241">
    <w:name w:val="Цитата 2 Знак4"/>
    <w:basedOn w:val="a3"/>
    <w:link w:val="2fd"/>
    <w:uiPriority w:val="99"/>
    <w:locked/>
    <w:rsid w:val="004A32ED"/>
    <w:rPr>
      <w:rFonts w:ascii="Calibri" w:eastAsia="Times New Roman" w:hAnsi="Calibri" w:cs="Times New Roman"/>
      <w:i/>
      <w:iCs/>
      <w:color w:val="000000"/>
      <w:sz w:val="24"/>
      <w:szCs w:val="24"/>
      <w:lang w:eastAsia="ru-RU"/>
    </w:rPr>
  </w:style>
  <w:style w:type="character" w:customStyle="1" w:styleId="IntenseQuoteChar7">
    <w:name w:val="Intense Quote Char7"/>
    <w:uiPriority w:val="99"/>
    <w:locked/>
    <w:rsid w:val="004A32ED"/>
    <w:rPr>
      <w:rFonts w:ascii="Calibri" w:hAnsi="Calibri"/>
      <w:b/>
      <w:i/>
      <w:color w:val="4F81BD"/>
      <w:sz w:val="24"/>
    </w:rPr>
  </w:style>
  <w:style w:type="character" w:customStyle="1" w:styleId="510">
    <w:name w:val="Знак5 Знак Знак1"/>
    <w:uiPriority w:val="99"/>
    <w:locked/>
    <w:rsid w:val="004A32ED"/>
    <w:rPr>
      <w:sz w:val="16"/>
      <w:lang w:val="ru-RU" w:eastAsia="ru-RU"/>
    </w:rPr>
  </w:style>
  <w:style w:type="character" w:customStyle="1" w:styleId="125">
    <w:name w:val="Знак1 Знак Знак25"/>
    <w:uiPriority w:val="99"/>
    <w:qFormat/>
    <w:locked/>
    <w:rsid w:val="004A32ED"/>
    <w:rPr>
      <w:sz w:val="24"/>
    </w:rPr>
  </w:style>
  <w:style w:type="character" w:customStyle="1" w:styleId="124">
    <w:name w:val="Знак1 Знак Знак24"/>
    <w:uiPriority w:val="99"/>
    <w:qFormat/>
    <w:locked/>
    <w:rsid w:val="004A32ED"/>
    <w:rPr>
      <w:sz w:val="24"/>
    </w:rPr>
  </w:style>
  <w:style w:type="character" w:customStyle="1" w:styleId="1230">
    <w:name w:val="Знак1 Знак Знак23"/>
    <w:uiPriority w:val="99"/>
    <w:qFormat/>
    <w:locked/>
    <w:rsid w:val="004A32ED"/>
    <w:rPr>
      <w:sz w:val="24"/>
    </w:rPr>
  </w:style>
  <w:style w:type="character" w:customStyle="1" w:styleId="216">
    <w:name w:val="Цитата 2 Знак1"/>
    <w:basedOn w:val="a3"/>
    <w:uiPriority w:val="99"/>
    <w:qFormat/>
    <w:rsid w:val="004A32ED"/>
    <w:rPr>
      <w:rFonts w:cs="Times New Roman"/>
      <w:i/>
      <w:iCs/>
      <w:color w:val="404040"/>
      <w:sz w:val="24"/>
      <w:szCs w:val="24"/>
    </w:rPr>
  </w:style>
  <w:style w:type="paragraph" w:customStyle="1" w:styleId="p12">
    <w:name w:val="p12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styleId="affffff3">
    <w:name w:val="Intense Quote"/>
    <w:basedOn w:val="a2"/>
    <w:next w:val="a2"/>
    <w:link w:val="47"/>
    <w:uiPriority w:val="99"/>
    <w:qFormat/>
    <w:rsid w:val="004A32ED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hAnsi="Calibri"/>
      <w:b/>
      <w:i/>
      <w:color w:val="4F81BD"/>
    </w:rPr>
  </w:style>
  <w:style w:type="character" w:customStyle="1" w:styleId="affffff4">
    <w:name w:val="Выделенная цитата Знак"/>
    <w:basedOn w:val="a3"/>
    <w:link w:val="82"/>
    <w:uiPriority w:val="99"/>
    <w:qFormat/>
    <w:rsid w:val="004A32ED"/>
    <w:rPr>
      <w:rFonts w:ascii="Times New Roman" w:eastAsia="Calibri" w:hAnsi="Times New Roman" w:cs="Times New Roman"/>
      <w:b/>
      <w:bCs/>
      <w:i/>
      <w:iCs/>
      <w:color w:val="4F81BD" w:themeColor="accent1"/>
      <w:sz w:val="24"/>
      <w:szCs w:val="20"/>
      <w:lang w:eastAsia="ru-RU"/>
    </w:rPr>
  </w:style>
  <w:style w:type="character" w:customStyle="1" w:styleId="IntenseQuoteChar">
    <w:name w:val="Intense Quote Char"/>
    <w:basedOn w:val="a3"/>
    <w:link w:val="11e"/>
    <w:uiPriority w:val="99"/>
    <w:qFormat/>
    <w:locked/>
    <w:rsid w:val="004A32ED"/>
    <w:rPr>
      <w:rFonts w:cs="Times New Roman"/>
      <w:b/>
      <w:i/>
      <w:color w:val="4F81BD"/>
      <w:sz w:val="24"/>
    </w:rPr>
  </w:style>
  <w:style w:type="paragraph" w:customStyle="1" w:styleId="11e">
    <w:name w:val="Выделенная цитата11"/>
    <w:basedOn w:val="a2"/>
    <w:next w:val="a2"/>
    <w:link w:val="IntenseQuoteChar"/>
    <w:uiPriority w:val="99"/>
    <w:rsid w:val="004A32ED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Theme="minorHAnsi" w:eastAsiaTheme="minorHAnsi" w:hAnsiTheme="minorHAnsi"/>
      <w:b/>
      <w:i/>
      <w:color w:val="4F81BD"/>
      <w:szCs w:val="22"/>
      <w:lang w:eastAsia="en-US"/>
    </w:rPr>
  </w:style>
  <w:style w:type="character" w:customStyle="1" w:styleId="47">
    <w:name w:val="Выделенная цитата Знак4"/>
    <w:basedOn w:val="a3"/>
    <w:link w:val="affffff3"/>
    <w:uiPriority w:val="99"/>
    <w:locked/>
    <w:rsid w:val="004A32ED"/>
    <w:rPr>
      <w:rFonts w:ascii="Calibri" w:eastAsia="Calibri" w:hAnsi="Calibri" w:cs="Times New Roman"/>
      <w:b/>
      <w:i/>
      <w:color w:val="4F81BD"/>
      <w:sz w:val="24"/>
      <w:szCs w:val="20"/>
      <w:lang w:eastAsia="ru-RU"/>
    </w:rPr>
  </w:style>
  <w:style w:type="character" w:customStyle="1" w:styleId="1ff7">
    <w:name w:val="Выделенная цитата Знак1"/>
    <w:basedOn w:val="a3"/>
    <w:uiPriority w:val="99"/>
    <w:qFormat/>
    <w:rsid w:val="004A32ED"/>
    <w:rPr>
      <w:rFonts w:ascii="Times New Roman" w:hAnsi="Times New Roman" w:cs="Times New Roman"/>
      <w:i/>
      <w:iCs/>
      <w:color w:val="5B9BD5"/>
      <w:sz w:val="24"/>
      <w:szCs w:val="24"/>
      <w:lang w:eastAsia="ru-RU"/>
    </w:rPr>
  </w:style>
  <w:style w:type="character" w:customStyle="1" w:styleId="1201">
    <w:name w:val="Выделенная цитата Знак120"/>
    <w:basedOn w:val="a3"/>
    <w:uiPriority w:val="99"/>
    <w:qFormat/>
    <w:rsid w:val="004A32ED"/>
    <w:rPr>
      <w:rFonts w:cs="Times New Roman"/>
      <w:i/>
      <w:iCs/>
      <w:color w:val="5B9BD5"/>
      <w:sz w:val="24"/>
      <w:szCs w:val="24"/>
    </w:rPr>
  </w:style>
  <w:style w:type="character" w:customStyle="1" w:styleId="1190">
    <w:name w:val="Выделенная цитата Знак119"/>
    <w:basedOn w:val="a3"/>
    <w:uiPriority w:val="99"/>
    <w:qFormat/>
    <w:rsid w:val="004A32ED"/>
    <w:rPr>
      <w:rFonts w:cs="Times New Roman"/>
      <w:i/>
      <w:iCs/>
      <w:color w:val="5B9BD5"/>
      <w:sz w:val="24"/>
      <w:szCs w:val="24"/>
    </w:rPr>
  </w:style>
  <w:style w:type="character" w:customStyle="1" w:styleId="1180">
    <w:name w:val="Выделенная цитата Знак118"/>
    <w:basedOn w:val="a3"/>
    <w:uiPriority w:val="99"/>
    <w:qFormat/>
    <w:rsid w:val="004A32ED"/>
    <w:rPr>
      <w:rFonts w:cs="Times New Roman"/>
      <w:i/>
      <w:iCs/>
      <w:color w:val="5B9BD5"/>
      <w:sz w:val="24"/>
      <w:szCs w:val="24"/>
    </w:rPr>
  </w:style>
  <w:style w:type="character" w:customStyle="1" w:styleId="1170">
    <w:name w:val="Выделенная цитата Знак117"/>
    <w:basedOn w:val="a3"/>
    <w:uiPriority w:val="99"/>
    <w:qFormat/>
    <w:rsid w:val="004A32ED"/>
    <w:rPr>
      <w:rFonts w:cs="Times New Roman"/>
      <w:i/>
      <w:iCs/>
      <w:color w:val="5B9BD5"/>
      <w:sz w:val="24"/>
      <w:szCs w:val="24"/>
    </w:rPr>
  </w:style>
  <w:style w:type="character" w:customStyle="1" w:styleId="1160">
    <w:name w:val="Выделенная цитата Знак116"/>
    <w:basedOn w:val="a3"/>
    <w:uiPriority w:val="99"/>
    <w:qFormat/>
    <w:rsid w:val="004A32ED"/>
    <w:rPr>
      <w:rFonts w:cs="Times New Roman"/>
      <w:i/>
      <w:iCs/>
      <w:color w:val="5B9BD5"/>
      <w:sz w:val="24"/>
      <w:szCs w:val="24"/>
    </w:rPr>
  </w:style>
  <w:style w:type="character" w:customStyle="1" w:styleId="1150">
    <w:name w:val="Выделенная цитата Знак115"/>
    <w:basedOn w:val="a3"/>
    <w:uiPriority w:val="99"/>
    <w:qFormat/>
    <w:rsid w:val="004A32ED"/>
    <w:rPr>
      <w:rFonts w:cs="Times New Roman"/>
      <w:i/>
      <w:iCs/>
      <w:color w:val="5B9BD5"/>
      <w:sz w:val="24"/>
      <w:szCs w:val="24"/>
    </w:rPr>
  </w:style>
  <w:style w:type="character" w:customStyle="1" w:styleId="1140">
    <w:name w:val="Выделенная цитата Знак114"/>
    <w:basedOn w:val="a3"/>
    <w:uiPriority w:val="99"/>
    <w:qFormat/>
    <w:rsid w:val="004A32ED"/>
    <w:rPr>
      <w:rFonts w:cs="Times New Roman"/>
      <w:i/>
      <w:iCs/>
      <w:color w:val="5B9BD5"/>
      <w:sz w:val="24"/>
      <w:szCs w:val="24"/>
    </w:rPr>
  </w:style>
  <w:style w:type="character" w:customStyle="1" w:styleId="1130">
    <w:name w:val="Выделенная цитата Знак113"/>
    <w:basedOn w:val="a3"/>
    <w:uiPriority w:val="99"/>
    <w:qFormat/>
    <w:rsid w:val="004A32ED"/>
    <w:rPr>
      <w:rFonts w:cs="Times New Roman"/>
      <w:i/>
      <w:iCs/>
      <w:color w:val="5B9BD5"/>
      <w:sz w:val="24"/>
      <w:szCs w:val="24"/>
    </w:rPr>
  </w:style>
  <w:style w:type="character" w:customStyle="1" w:styleId="1120">
    <w:name w:val="Выделенная цитата Знак112"/>
    <w:basedOn w:val="a3"/>
    <w:uiPriority w:val="99"/>
    <w:qFormat/>
    <w:rsid w:val="004A32ED"/>
    <w:rPr>
      <w:rFonts w:cs="Times New Roman"/>
      <w:i/>
      <w:iCs/>
      <w:color w:val="5B9BD5"/>
      <w:sz w:val="24"/>
      <w:szCs w:val="24"/>
    </w:rPr>
  </w:style>
  <w:style w:type="character" w:customStyle="1" w:styleId="1110">
    <w:name w:val="Выделенная цитата Знак111"/>
    <w:basedOn w:val="a3"/>
    <w:uiPriority w:val="99"/>
    <w:qFormat/>
    <w:rsid w:val="004A32ED"/>
    <w:rPr>
      <w:rFonts w:cs="Times New Roman"/>
      <w:i/>
      <w:iCs/>
      <w:color w:val="5B9BD5"/>
      <w:sz w:val="24"/>
      <w:szCs w:val="24"/>
    </w:rPr>
  </w:style>
  <w:style w:type="character" w:customStyle="1" w:styleId="1101">
    <w:name w:val="Выделенная цитата Знак110"/>
    <w:basedOn w:val="a3"/>
    <w:uiPriority w:val="99"/>
    <w:qFormat/>
    <w:rsid w:val="004A32ED"/>
    <w:rPr>
      <w:rFonts w:cs="Times New Roman"/>
      <w:i/>
      <w:iCs/>
      <w:color w:val="5B9BD5"/>
      <w:sz w:val="24"/>
      <w:szCs w:val="24"/>
    </w:rPr>
  </w:style>
  <w:style w:type="character" w:customStyle="1" w:styleId="192">
    <w:name w:val="Выделенная цитата Знак19"/>
    <w:basedOn w:val="a3"/>
    <w:uiPriority w:val="99"/>
    <w:qFormat/>
    <w:rsid w:val="004A32ED"/>
    <w:rPr>
      <w:rFonts w:cs="Times New Roman"/>
      <w:i/>
      <w:iCs/>
      <w:color w:val="5B9BD5"/>
      <w:sz w:val="24"/>
      <w:szCs w:val="24"/>
    </w:rPr>
  </w:style>
  <w:style w:type="character" w:customStyle="1" w:styleId="182">
    <w:name w:val="Выделенная цитата Знак18"/>
    <w:basedOn w:val="a3"/>
    <w:uiPriority w:val="99"/>
    <w:qFormat/>
    <w:rsid w:val="004A32ED"/>
    <w:rPr>
      <w:rFonts w:cs="Times New Roman"/>
      <w:i/>
      <w:iCs/>
      <w:color w:val="5B9BD5"/>
      <w:sz w:val="24"/>
      <w:szCs w:val="24"/>
    </w:rPr>
  </w:style>
  <w:style w:type="character" w:customStyle="1" w:styleId="172">
    <w:name w:val="Выделенная цитата Знак17"/>
    <w:basedOn w:val="a3"/>
    <w:uiPriority w:val="99"/>
    <w:qFormat/>
    <w:rsid w:val="004A32ED"/>
    <w:rPr>
      <w:rFonts w:cs="Times New Roman"/>
      <w:i/>
      <w:iCs/>
      <w:color w:val="5B9BD5"/>
      <w:sz w:val="24"/>
      <w:szCs w:val="24"/>
    </w:rPr>
  </w:style>
  <w:style w:type="character" w:customStyle="1" w:styleId="163">
    <w:name w:val="Выделенная цитата Знак16"/>
    <w:basedOn w:val="a3"/>
    <w:uiPriority w:val="99"/>
    <w:qFormat/>
    <w:rsid w:val="004A32ED"/>
    <w:rPr>
      <w:rFonts w:cs="Times New Roman"/>
      <w:i/>
      <w:iCs/>
      <w:color w:val="5B9BD5"/>
      <w:sz w:val="24"/>
      <w:szCs w:val="24"/>
    </w:rPr>
  </w:style>
  <w:style w:type="character" w:customStyle="1" w:styleId="152">
    <w:name w:val="Выделенная цитата Знак15"/>
    <w:basedOn w:val="a3"/>
    <w:uiPriority w:val="99"/>
    <w:qFormat/>
    <w:rsid w:val="004A32ED"/>
    <w:rPr>
      <w:rFonts w:cs="Times New Roman"/>
      <w:i/>
      <w:iCs/>
      <w:color w:val="5B9BD5"/>
      <w:sz w:val="24"/>
      <w:szCs w:val="24"/>
    </w:rPr>
  </w:style>
  <w:style w:type="character" w:customStyle="1" w:styleId="144">
    <w:name w:val="Выделенная цитата Знак14"/>
    <w:basedOn w:val="a3"/>
    <w:uiPriority w:val="99"/>
    <w:qFormat/>
    <w:rsid w:val="004A32ED"/>
    <w:rPr>
      <w:rFonts w:cs="Times New Roman"/>
      <w:i/>
      <w:iCs/>
      <w:color w:val="5B9BD5"/>
      <w:sz w:val="24"/>
      <w:szCs w:val="24"/>
    </w:rPr>
  </w:style>
  <w:style w:type="character" w:customStyle="1" w:styleId="138">
    <w:name w:val="Выделенная цитата Знак13"/>
    <w:basedOn w:val="a3"/>
    <w:uiPriority w:val="99"/>
    <w:qFormat/>
    <w:rsid w:val="004A32ED"/>
    <w:rPr>
      <w:rFonts w:cs="Times New Roman"/>
      <w:i/>
      <w:iCs/>
      <w:color w:val="5B9BD5"/>
      <w:sz w:val="24"/>
      <w:szCs w:val="24"/>
    </w:rPr>
  </w:style>
  <w:style w:type="character" w:customStyle="1" w:styleId="126">
    <w:name w:val="Выделенная цитата Знак12"/>
    <w:basedOn w:val="a3"/>
    <w:uiPriority w:val="99"/>
    <w:qFormat/>
    <w:rsid w:val="004A32ED"/>
    <w:rPr>
      <w:rFonts w:cs="Times New Roman"/>
      <w:i/>
      <w:iCs/>
      <w:color w:val="5B9BD5"/>
      <w:sz w:val="24"/>
      <w:szCs w:val="24"/>
    </w:rPr>
  </w:style>
  <w:style w:type="paragraph" w:customStyle="1" w:styleId="1ff8">
    <w:name w:val="Заголовок оглавления1"/>
    <w:basedOn w:val="10"/>
    <w:next w:val="a2"/>
    <w:uiPriority w:val="99"/>
    <w:qFormat/>
    <w:rsid w:val="004A32ED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 w:cs="Arial"/>
      <w:b/>
      <w:bCs/>
      <w:caps/>
      <w:color w:val="365F91"/>
      <w:kern w:val="32"/>
      <w:sz w:val="28"/>
      <w:szCs w:val="28"/>
    </w:rPr>
  </w:style>
  <w:style w:type="paragraph" w:customStyle="1" w:styleId="2123">
    <w:name w:val="Стиль Заголовок 2 + Перед:  12 пт После:  3 пт"/>
    <w:basedOn w:val="20"/>
    <w:uiPriority w:val="99"/>
    <w:qFormat/>
    <w:rsid w:val="004A32ED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iCs/>
      <w:sz w:val="24"/>
    </w:rPr>
  </w:style>
  <w:style w:type="paragraph" w:customStyle="1" w:styleId="2ff">
    <w:name w:val="Обычный 2"/>
    <w:basedOn w:val="a2"/>
    <w:uiPriority w:val="99"/>
    <w:qFormat/>
    <w:rsid w:val="004A32ED"/>
    <w:pPr>
      <w:widowControl/>
      <w:tabs>
        <w:tab w:val="left" w:pos="1440"/>
      </w:tabs>
      <w:snapToGrid/>
      <w:spacing w:before="0" w:after="0"/>
      <w:ind w:left="1440" w:hanging="360"/>
      <w:jc w:val="both"/>
    </w:pPr>
    <w:rPr>
      <w:rFonts w:eastAsia="Times New Roman"/>
      <w:sz w:val="20"/>
    </w:rPr>
  </w:style>
  <w:style w:type="paragraph" w:customStyle="1" w:styleId="MTDisplayEquation">
    <w:name w:val="MTDisplayEquation"/>
    <w:basedOn w:val="a2"/>
    <w:uiPriority w:val="99"/>
    <w:qFormat/>
    <w:rsid w:val="004A32ED"/>
    <w:pPr>
      <w:widowControl/>
      <w:tabs>
        <w:tab w:val="center" w:pos="4680"/>
        <w:tab w:val="right" w:pos="9360"/>
      </w:tabs>
      <w:snapToGrid/>
      <w:spacing w:before="0" w:after="0"/>
    </w:pPr>
    <w:rPr>
      <w:rFonts w:eastAsia="Times New Roman"/>
      <w:lang w:val="en-US"/>
    </w:rPr>
  </w:style>
  <w:style w:type="paragraph" w:customStyle="1" w:styleId="msolistparagraph0">
    <w:name w:val="msolistparagraph"/>
    <w:basedOn w:val="a2"/>
    <w:uiPriority w:val="99"/>
    <w:qFormat/>
    <w:rsid w:val="004A32ED"/>
    <w:pPr>
      <w:widowControl/>
      <w:snapToGrid/>
      <w:spacing w:before="0" w:after="0" w:line="312" w:lineRule="auto"/>
      <w:ind w:left="720" w:firstLine="454"/>
      <w:contextualSpacing/>
      <w:jc w:val="both"/>
    </w:pPr>
    <w:rPr>
      <w:rFonts w:eastAsia="Times New Roman"/>
      <w:szCs w:val="24"/>
    </w:rPr>
  </w:style>
  <w:style w:type="paragraph" w:customStyle="1" w:styleId="msonormalcxspmiddle">
    <w:name w:val="msonormalcxspmiddle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5">
    <w:name w:val="ВЭС отступ Знак"/>
    <w:link w:val="affffff6"/>
    <w:uiPriority w:val="99"/>
    <w:qFormat/>
    <w:locked/>
    <w:rsid w:val="004A32ED"/>
    <w:rPr>
      <w:color w:val="000000"/>
      <w:sz w:val="24"/>
    </w:rPr>
  </w:style>
  <w:style w:type="paragraph" w:customStyle="1" w:styleId="affffff6">
    <w:name w:val="ВЭС отступ"/>
    <w:basedOn w:val="a2"/>
    <w:link w:val="affffff5"/>
    <w:uiPriority w:val="99"/>
    <w:qFormat/>
    <w:rsid w:val="004A32ED"/>
    <w:pPr>
      <w:widowControl/>
      <w:snapToGrid/>
      <w:spacing w:before="0" w:after="0"/>
      <w:jc w:val="both"/>
    </w:pPr>
    <w:rPr>
      <w:rFonts w:asciiTheme="minorHAnsi" w:eastAsiaTheme="minorHAnsi" w:hAnsiTheme="minorHAnsi" w:cstheme="minorBidi"/>
      <w:color w:val="000000"/>
      <w:szCs w:val="22"/>
      <w:lang w:eastAsia="en-US"/>
    </w:rPr>
  </w:style>
  <w:style w:type="paragraph" w:customStyle="1" w:styleId="21200">
    <w:name w:val="Стиль Заголовок 2 + 12 пт Слева:  0 см Первая строка:  0 см Пере..."/>
    <w:basedOn w:val="20"/>
    <w:uiPriority w:val="99"/>
    <w:qFormat/>
    <w:rsid w:val="004A32ED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360"/>
      </w:tabs>
      <w:autoSpaceDE/>
      <w:autoSpaceDN/>
      <w:adjustRightInd/>
      <w:spacing w:before="120" w:after="120"/>
      <w:jc w:val="left"/>
    </w:pPr>
    <w:rPr>
      <w:rFonts w:ascii="Arial" w:hAnsi="Arial"/>
      <w:b/>
      <w:bCs/>
      <w:kern w:val="32"/>
      <w:sz w:val="24"/>
    </w:rPr>
  </w:style>
  <w:style w:type="paragraph" w:customStyle="1" w:styleId="145">
    <w:name w:val="Основной 14"/>
    <w:basedOn w:val="a2"/>
    <w:uiPriority w:val="99"/>
    <w:qFormat/>
    <w:rsid w:val="004A32ED"/>
    <w:pPr>
      <w:widowControl/>
      <w:autoSpaceDE w:val="0"/>
      <w:autoSpaceDN w:val="0"/>
      <w:adjustRightInd w:val="0"/>
      <w:snapToGrid/>
      <w:spacing w:before="0" w:after="0" w:line="360" w:lineRule="auto"/>
      <w:ind w:left="-851" w:right="-1091" w:firstLine="567"/>
      <w:jc w:val="center"/>
    </w:pPr>
    <w:rPr>
      <w:rFonts w:eastAsia="Times New Roman"/>
      <w:b/>
      <w:sz w:val="28"/>
    </w:rPr>
  </w:style>
  <w:style w:type="paragraph" w:customStyle="1" w:styleId="c1">
    <w:name w:val="c1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7">
    <w:name w:val="Словарная статья"/>
    <w:basedOn w:val="a2"/>
    <w:next w:val="a2"/>
    <w:qFormat/>
    <w:rsid w:val="004A32ED"/>
    <w:pPr>
      <w:widowControl/>
      <w:autoSpaceDE w:val="0"/>
      <w:autoSpaceDN w:val="0"/>
      <w:adjustRightInd w:val="0"/>
      <w:snapToGrid/>
      <w:spacing w:before="0" w:after="0"/>
      <w:ind w:left="170" w:right="118"/>
      <w:jc w:val="both"/>
    </w:pPr>
    <w:rPr>
      <w:rFonts w:ascii="Arial" w:eastAsia="Times New Roman" w:hAnsi="Arial"/>
      <w:sz w:val="20"/>
    </w:rPr>
  </w:style>
  <w:style w:type="character" w:customStyle="1" w:styleId="FR20">
    <w:name w:val="FR2 Знак"/>
    <w:link w:val="FR2"/>
    <w:uiPriority w:val="99"/>
    <w:qFormat/>
    <w:locked/>
    <w:rsid w:val="004A32ED"/>
    <w:rPr>
      <w:rFonts w:ascii="Arial" w:eastAsia="Calibri" w:hAnsi="Arial" w:cs="Times New Roman"/>
      <w:lang w:eastAsia="ru-RU"/>
    </w:rPr>
  </w:style>
  <w:style w:type="paragraph" w:customStyle="1" w:styleId="2ff0">
    <w:name w:val="2"/>
    <w:basedOn w:val="a2"/>
    <w:uiPriority w:val="99"/>
    <w:qFormat/>
    <w:rsid w:val="004A32ED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Li">
    <w:name w:val="Li"/>
    <w:basedOn w:val="a2"/>
    <w:uiPriority w:val="99"/>
    <w:qFormat/>
    <w:rsid w:val="004A32ED"/>
    <w:pPr>
      <w:widowControl/>
      <w:shd w:val="clear" w:color="auto" w:fill="FFFFFF"/>
      <w:suppressAutoHyphens/>
      <w:snapToGrid/>
      <w:spacing w:before="0" w:after="0"/>
    </w:pPr>
    <w:rPr>
      <w:rFonts w:eastAsia="Times New Roman"/>
      <w:szCs w:val="24"/>
      <w:lang w:eastAsia="ar-SA"/>
    </w:rPr>
  </w:style>
  <w:style w:type="paragraph" w:customStyle="1" w:styleId="Style14">
    <w:name w:val="Style14"/>
    <w:basedOn w:val="a2"/>
    <w:uiPriority w:val="99"/>
    <w:qFormat/>
    <w:rsid w:val="004A32ED"/>
    <w:pPr>
      <w:autoSpaceDE w:val="0"/>
      <w:autoSpaceDN w:val="0"/>
      <w:adjustRightInd w:val="0"/>
      <w:snapToGrid/>
      <w:spacing w:before="0" w:after="0" w:line="444" w:lineRule="exact"/>
      <w:ind w:firstLine="1051"/>
    </w:pPr>
    <w:rPr>
      <w:rFonts w:ascii="Arial" w:eastAsia="Times New Roman" w:hAnsi="Arial" w:cs="Arial"/>
      <w:szCs w:val="24"/>
    </w:rPr>
  </w:style>
  <w:style w:type="paragraph" w:customStyle="1" w:styleId="Style22">
    <w:name w:val="Style22"/>
    <w:basedOn w:val="a2"/>
    <w:uiPriority w:val="99"/>
    <w:qFormat/>
    <w:rsid w:val="004A32ED"/>
    <w:pPr>
      <w:autoSpaceDE w:val="0"/>
      <w:autoSpaceDN w:val="0"/>
      <w:adjustRightInd w:val="0"/>
      <w:snapToGrid/>
      <w:spacing w:before="0" w:after="0" w:line="238" w:lineRule="exact"/>
      <w:jc w:val="both"/>
    </w:pPr>
    <w:rPr>
      <w:rFonts w:ascii="Arial" w:eastAsia="Times New Roman" w:hAnsi="Arial" w:cs="Arial"/>
      <w:szCs w:val="24"/>
    </w:rPr>
  </w:style>
  <w:style w:type="paragraph" w:customStyle="1" w:styleId="affffff8">
    <w:name w:val="Название оглавления"/>
    <w:uiPriority w:val="99"/>
    <w:qFormat/>
    <w:rsid w:val="004A32ED"/>
    <w:pPr>
      <w:autoSpaceDE w:val="0"/>
      <w:autoSpaceDN w:val="0"/>
      <w:adjustRightInd w:val="0"/>
      <w:spacing w:after="187" w:line="240" w:lineRule="auto"/>
      <w:jc w:val="center"/>
    </w:pPr>
    <w:rPr>
      <w:rFonts w:ascii="Arial" w:eastAsia="Times New Roman" w:hAnsi="Arial" w:cs="Arial"/>
      <w:b/>
      <w:bCs/>
      <w:caps/>
      <w:sz w:val="20"/>
      <w:szCs w:val="20"/>
      <w:lang w:eastAsia="ru-RU"/>
    </w:rPr>
  </w:style>
  <w:style w:type="paragraph" w:customStyle="1" w:styleId="affffff9">
    <w:name w:val="список с тире"/>
    <w:basedOn w:val="a2"/>
    <w:uiPriority w:val="99"/>
    <w:qFormat/>
    <w:rsid w:val="004A32ED"/>
    <w:pPr>
      <w:widowControl/>
      <w:tabs>
        <w:tab w:val="left" w:pos="1354"/>
      </w:tabs>
      <w:autoSpaceDE w:val="0"/>
      <w:autoSpaceDN w:val="0"/>
      <w:adjustRightInd w:val="0"/>
      <w:snapToGrid/>
      <w:spacing w:before="120" w:after="0"/>
      <w:ind w:left="1354" w:hanging="360"/>
      <w:jc w:val="both"/>
    </w:pPr>
    <w:rPr>
      <w:rFonts w:eastAsia="Times New Roman" w:cs="Arial"/>
      <w:color w:val="000000"/>
      <w:szCs w:val="28"/>
    </w:rPr>
  </w:style>
  <w:style w:type="paragraph" w:customStyle="1" w:styleId="2ff1">
    <w:name w:val="Обычный2"/>
    <w:uiPriority w:val="99"/>
    <w:qFormat/>
    <w:rsid w:val="004A32ED"/>
    <w:pPr>
      <w:widowControl w:val="0"/>
      <w:spacing w:after="0" w:line="316" w:lineRule="auto"/>
      <w:ind w:firstLine="28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Tst1">
    <w:name w:val="Tst1"/>
    <w:basedOn w:val="a2"/>
    <w:uiPriority w:val="99"/>
    <w:qFormat/>
    <w:rsid w:val="004A32ED"/>
    <w:pPr>
      <w:widowControl/>
      <w:tabs>
        <w:tab w:val="left" w:pos="851"/>
      </w:tabs>
      <w:snapToGrid/>
      <w:spacing w:before="0" w:after="0"/>
      <w:ind w:left="851" w:hanging="511"/>
      <w:jc w:val="both"/>
    </w:pPr>
    <w:rPr>
      <w:rFonts w:eastAsia="Times New Roman"/>
    </w:rPr>
  </w:style>
  <w:style w:type="paragraph" w:customStyle="1" w:styleId="notabstyle">
    <w:name w:val="no_tab style"/>
    <w:basedOn w:val="a2"/>
    <w:uiPriority w:val="99"/>
    <w:qFormat/>
    <w:rsid w:val="004A32ED"/>
    <w:pPr>
      <w:widowControl/>
      <w:snapToGrid/>
      <w:spacing w:before="0" w:after="0"/>
      <w:jc w:val="both"/>
    </w:pPr>
    <w:rPr>
      <w:rFonts w:eastAsia="Times New Roman"/>
      <w:kern w:val="28"/>
    </w:rPr>
  </w:style>
  <w:style w:type="paragraph" w:customStyle="1" w:styleId="Tst-question">
    <w:name w:val="Tst-question"/>
    <w:basedOn w:val="a2"/>
    <w:uiPriority w:val="99"/>
    <w:qFormat/>
    <w:rsid w:val="004A32ED"/>
    <w:pPr>
      <w:widowControl/>
      <w:numPr>
        <w:numId w:val="5"/>
      </w:numPr>
      <w:snapToGrid/>
      <w:spacing w:before="0" w:after="0"/>
      <w:jc w:val="both"/>
    </w:pPr>
    <w:rPr>
      <w:rFonts w:eastAsia="Times New Roman"/>
      <w:kern w:val="28"/>
    </w:rPr>
  </w:style>
  <w:style w:type="paragraph" w:customStyle="1" w:styleId="Tst10">
    <w:name w:val="Tst_1"/>
    <w:basedOn w:val="notabstyle"/>
    <w:uiPriority w:val="99"/>
    <w:qFormat/>
    <w:rsid w:val="004A32ED"/>
    <w:pPr>
      <w:tabs>
        <w:tab w:val="left" w:pos="703"/>
      </w:tabs>
      <w:ind w:left="703" w:hanging="346"/>
    </w:pPr>
  </w:style>
  <w:style w:type="paragraph" w:customStyle="1" w:styleId="p1">
    <w:name w:val="p1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MS Mincho"/>
      <w:szCs w:val="24"/>
    </w:rPr>
  </w:style>
  <w:style w:type="paragraph" w:customStyle="1" w:styleId="3f0">
    <w:name w:val="Знак3"/>
    <w:basedOn w:val="a2"/>
    <w:uiPriority w:val="99"/>
    <w:qFormat/>
    <w:rsid w:val="004A32E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affffffa">
    <w:name w:val="УПЛОТНЕННЫЙ"/>
    <w:basedOn w:val="a2"/>
    <w:uiPriority w:val="99"/>
    <w:qFormat/>
    <w:rsid w:val="004A32ED"/>
    <w:pPr>
      <w:widowControl/>
      <w:snapToGrid/>
      <w:spacing w:before="0" w:after="0"/>
      <w:ind w:firstLine="720"/>
      <w:jc w:val="both"/>
    </w:pPr>
    <w:rPr>
      <w:rFonts w:eastAsia="Times New Roman"/>
      <w:spacing w:val="-4"/>
      <w:sz w:val="28"/>
    </w:rPr>
  </w:style>
  <w:style w:type="paragraph" w:customStyle="1" w:styleId="affffffb">
    <w:name w:val="ОСНОВНОЙ"/>
    <w:basedOn w:val="a2"/>
    <w:uiPriority w:val="99"/>
    <w:qFormat/>
    <w:rsid w:val="004A32ED"/>
    <w:pPr>
      <w:widowControl/>
      <w:autoSpaceDE w:val="0"/>
      <w:autoSpaceDN w:val="0"/>
      <w:adjustRightInd w:val="0"/>
      <w:snapToGrid/>
      <w:spacing w:before="0" w:after="0"/>
      <w:ind w:firstLine="720"/>
      <w:jc w:val="both"/>
    </w:pPr>
    <w:rPr>
      <w:rFonts w:eastAsia="Times New Roman"/>
      <w:sz w:val="28"/>
    </w:rPr>
  </w:style>
  <w:style w:type="paragraph" w:customStyle="1" w:styleId="simple">
    <w:name w:val="simple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">
    <w:name w:val="u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j">
    <w:name w:val="uj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tyle44">
    <w:name w:val="Style44"/>
    <w:basedOn w:val="a2"/>
    <w:uiPriority w:val="99"/>
    <w:qFormat/>
    <w:rsid w:val="004A32ED"/>
    <w:pPr>
      <w:autoSpaceDE w:val="0"/>
      <w:autoSpaceDN w:val="0"/>
      <w:adjustRightInd w:val="0"/>
      <w:snapToGrid/>
      <w:spacing w:before="0" w:after="0"/>
    </w:pPr>
    <w:rPr>
      <w:rFonts w:ascii="Franklin Gothic Medium Cond" w:eastAsia="Times New Roman" w:hAnsi="Franklin Gothic Medium Cond"/>
      <w:szCs w:val="24"/>
    </w:rPr>
  </w:style>
  <w:style w:type="paragraph" w:customStyle="1" w:styleId="s16">
    <w:name w:val="s_16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4cxspmiddle">
    <w:name w:val="a4cxspmiddle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Style56">
    <w:name w:val="Style56"/>
    <w:basedOn w:val="a2"/>
    <w:uiPriority w:val="99"/>
    <w:qFormat/>
    <w:rsid w:val="004A32ED"/>
    <w:pPr>
      <w:autoSpaceDE w:val="0"/>
      <w:autoSpaceDN w:val="0"/>
      <w:adjustRightInd w:val="0"/>
      <w:snapToGrid/>
      <w:spacing w:before="0" w:after="0" w:line="194" w:lineRule="exact"/>
    </w:pPr>
    <w:rPr>
      <w:rFonts w:eastAsia="Times New Roman"/>
      <w:szCs w:val="24"/>
    </w:rPr>
  </w:style>
  <w:style w:type="paragraph" w:customStyle="1" w:styleId="otstup">
    <w:name w:val="otstup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1ff9">
    <w:name w:val="Схема документа1"/>
    <w:basedOn w:val="a2"/>
    <w:uiPriority w:val="99"/>
    <w:qFormat/>
    <w:rsid w:val="004A32ED"/>
    <w:pPr>
      <w:widowControl/>
      <w:shd w:val="clear" w:color="auto" w:fill="000080"/>
      <w:snapToGrid/>
      <w:spacing w:before="0" w:after="0"/>
    </w:pPr>
    <w:rPr>
      <w:rFonts w:ascii="Tahoma" w:eastAsia="Times New Roman" w:hAnsi="Tahoma" w:cs="Tahoma"/>
      <w:sz w:val="20"/>
      <w:lang w:eastAsia="zh-CN"/>
    </w:rPr>
  </w:style>
  <w:style w:type="paragraph" w:customStyle="1" w:styleId="Normal1">
    <w:name w:val="Normal1"/>
    <w:uiPriority w:val="99"/>
    <w:qFormat/>
    <w:rsid w:val="004A32ED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31">
    <w:name w:val="Heading 31"/>
    <w:basedOn w:val="Normal1"/>
    <w:next w:val="Normal1"/>
    <w:uiPriority w:val="99"/>
    <w:qFormat/>
    <w:rsid w:val="004A32ED"/>
    <w:pPr>
      <w:keepNext/>
      <w:snapToGrid/>
      <w:outlineLvl w:val="2"/>
    </w:pPr>
    <w:rPr>
      <w:sz w:val="24"/>
    </w:rPr>
  </w:style>
  <w:style w:type="paragraph" w:customStyle="1" w:styleId="BodyText1">
    <w:name w:val="Body Text1"/>
    <w:basedOn w:val="Normal1"/>
    <w:uiPriority w:val="99"/>
    <w:qFormat/>
    <w:rsid w:val="004A32ED"/>
    <w:pPr>
      <w:snapToGrid/>
      <w:spacing w:line="360" w:lineRule="auto"/>
    </w:pPr>
    <w:rPr>
      <w:sz w:val="24"/>
    </w:rPr>
  </w:style>
  <w:style w:type="paragraph" w:customStyle="1" w:styleId="BodyText211">
    <w:name w:val="Body Text 211"/>
    <w:basedOn w:val="a2"/>
    <w:uiPriority w:val="99"/>
    <w:qFormat/>
    <w:rsid w:val="004A32ED"/>
    <w:pPr>
      <w:widowControl/>
      <w:snapToGrid/>
      <w:spacing w:before="0" w:after="0" w:line="360" w:lineRule="auto"/>
      <w:jc w:val="both"/>
    </w:pPr>
    <w:rPr>
      <w:rFonts w:eastAsia="Times New Roman"/>
    </w:rPr>
  </w:style>
  <w:style w:type="paragraph" w:customStyle="1" w:styleId="ListParagraph1">
    <w:name w:val="List Paragraph1"/>
    <w:basedOn w:val="a2"/>
    <w:uiPriority w:val="99"/>
    <w:qFormat/>
    <w:rsid w:val="004A32ED"/>
    <w:pPr>
      <w:widowControl/>
      <w:snapToGrid/>
      <w:spacing w:before="0"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  <w:style w:type="paragraph" w:customStyle="1" w:styleId="PlainText1">
    <w:name w:val="Plain Text1"/>
    <w:basedOn w:val="a2"/>
    <w:uiPriority w:val="99"/>
    <w:qFormat/>
    <w:rsid w:val="004A32ED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BodyText31">
    <w:name w:val="Body Text 31"/>
    <w:basedOn w:val="Normal1"/>
    <w:uiPriority w:val="99"/>
    <w:qFormat/>
    <w:rsid w:val="004A32ED"/>
    <w:pPr>
      <w:snapToGrid/>
      <w:jc w:val="both"/>
    </w:pPr>
    <w:rPr>
      <w:i/>
      <w:sz w:val="26"/>
    </w:rPr>
  </w:style>
  <w:style w:type="character" w:customStyle="1" w:styleId="101">
    <w:name w:val="Знак Знак101"/>
    <w:uiPriority w:val="99"/>
    <w:qFormat/>
    <w:locked/>
    <w:rsid w:val="004A32ED"/>
    <w:rPr>
      <w:rFonts w:ascii="PragmaticaCTT" w:hAnsi="PragmaticaCTT"/>
      <w:sz w:val="24"/>
      <w:lang w:val="ru-RU" w:eastAsia="ru-RU"/>
    </w:rPr>
  </w:style>
  <w:style w:type="character" w:customStyle="1" w:styleId="4110">
    <w:name w:val="Знак Знак411"/>
    <w:uiPriority w:val="99"/>
    <w:qFormat/>
    <w:locked/>
    <w:rsid w:val="004A32ED"/>
    <w:rPr>
      <w:rFonts w:ascii="Arial" w:hAnsi="Arial"/>
      <w:b/>
      <w:i/>
      <w:sz w:val="28"/>
      <w:lang w:val="ru-RU" w:eastAsia="en-US"/>
    </w:rPr>
  </w:style>
  <w:style w:type="character" w:customStyle="1" w:styleId="139">
    <w:name w:val="Знак1 Знак Знак3"/>
    <w:uiPriority w:val="99"/>
    <w:locked/>
    <w:rsid w:val="004A32ED"/>
    <w:rPr>
      <w:sz w:val="24"/>
      <w:lang w:val="ru-RU" w:eastAsia="ru-RU"/>
    </w:rPr>
  </w:style>
  <w:style w:type="character" w:customStyle="1" w:styleId="hpsatn">
    <w:name w:val="hps atn"/>
    <w:basedOn w:val="a3"/>
    <w:uiPriority w:val="99"/>
    <w:qFormat/>
    <w:rsid w:val="004A32ED"/>
    <w:rPr>
      <w:rFonts w:cs="Times New Roman"/>
    </w:rPr>
  </w:style>
  <w:style w:type="character" w:customStyle="1" w:styleId="udar">
    <w:name w:val="udar"/>
    <w:basedOn w:val="a3"/>
    <w:uiPriority w:val="99"/>
    <w:qFormat/>
    <w:rsid w:val="004A32ED"/>
    <w:rPr>
      <w:rFonts w:cs="Times New Roman"/>
    </w:rPr>
  </w:style>
  <w:style w:type="character" w:customStyle="1" w:styleId="FontStyle139">
    <w:name w:val="Font Style139"/>
    <w:uiPriority w:val="99"/>
    <w:qFormat/>
    <w:rsid w:val="004A32ED"/>
    <w:rPr>
      <w:rFonts w:ascii="Palatino Linotype" w:hAnsi="Palatino Linotype"/>
      <w:sz w:val="18"/>
    </w:rPr>
  </w:style>
  <w:style w:type="character" w:customStyle="1" w:styleId="FontStyle156">
    <w:name w:val="Font Style156"/>
    <w:uiPriority w:val="99"/>
    <w:qFormat/>
    <w:rsid w:val="004A32ED"/>
    <w:rPr>
      <w:rFonts w:ascii="Palatino Linotype" w:hAnsi="Palatino Linotype"/>
      <w:sz w:val="18"/>
    </w:rPr>
  </w:style>
  <w:style w:type="character" w:customStyle="1" w:styleId="FontStyle157">
    <w:name w:val="Font Style157"/>
    <w:uiPriority w:val="99"/>
    <w:qFormat/>
    <w:rsid w:val="004A32ED"/>
    <w:rPr>
      <w:rFonts w:ascii="Palatino Linotype" w:hAnsi="Palatino Linotype"/>
      <w:sz w:val="18"/>
    </w:rPr>
  </w:style>
  <w:style w:type="character" w:customStyle="1" w:styleId="FontStyle138">
    <w:name w:val="Font Style138"/>
    <w:uiPriority w:val="99"/>
    <w:qFormat/>
    <w:rsid w:val="004A32ED"/>
    <w:rPr>
      <w:rFonts w:ascii="Palatino Linotype" w:hAnsi="Palatino Linotype"/>
      <w:b/>
      <w:sz w:val="18"/>
    </w:rPr>
  </w:style>
  <w:style w:type="character" w:customStyle="1" w:styleId="FontStyle146">
    <w:name w:val="Font Style146"/>
    <w:uiPriority w:val="99"/>
    <w:qFormat/>
    <w:rsid w:val="004A32ED"/>
    <w:rPr>
      <w:rFonts w:ascii="Palatino Linotype" w:hAnsi="Palatino Linotype"/>
      <w:b/>
      <w:sz w:val="18"/>
    </w:rPr>
  </w:style>
  <w:style w:type="character" w:customStyle="1" w:styleId="318">
    <w:name w:val="Основной текст с отступом 3 Знак1"/>
    <w:uiPriority w:val="99"/>
    <w:qFormat/>
    <w:rsid w:val="004A32ED"/>
    <w:rPr>
      <w:rFonts w:ascii="Times New Roman" w:hAnsi="Times New Roman"/>
      <w:sz w:val="16"/>
      <w:lang w:val="ru-RU" w:eastAsia="ru-RU"/>
    </w:rPr>
  </w:style>
  <w:style w:type="character" w:customStyle="1" w:styleId="85">
    <w:name w:val="Основной текст + 85"/>
    <w:uiPriority w:val="99"/>
    <w:qFormat/>
    <w:rsid w:val="004A32ED"/>
    <w:rPr>
      <w:rFonts w:ascii="Times New Roman" w:hAnsi="Times New Roman"/>
      <w:b/>
      <w:i/>
      <w:spacing w:val="30"/>
      <w:sz w:val="17"/>
      <w:shd w:val="clear" w:color="auto" w:fill="FFFFFF"/>
      <w:lang w:val="ru-RU" w:eastAsia="ru-RU"/>
    </w:rPr>
  </w:style>
  <w:style w:type="character" w:customStyle="1" w:styleId="22Arial">
    <w:name w:val="Основной текст (22) + Arial"/>
    <w:uiPriority w:val="99"/>
    <w:rsid w:val="004A32ED"/>
    <w:rPr>
      <w:rFonts w:ascii="Arial" w:hAnsi="Arial"/>
      <w:b/>
      <w:i/>
      <w:sz w:val="21"/>
      <w:shd w:val="clear" w:color="auto" w:fill="FFFFFF"/>
    </w:rPr>
  </w:style>
  <w:style w:type="character" w:customStyle="1" w:styleId="affffffc">
    <w:name w:val="Основной текст + Полужирный"/>
    <w:uiPriority w:val="99"/>
    <w:qFormat/>
    <w:rsid w:val="004A32ED"/>
    <w:rPr>
      <w:rFonts w:ascii="Century Schoolbook" w:hAnsi="Century Schoolbook"/>
      <w:b/>
      <w:sz w:val="18"/>
      <w:shd w:val="clear" w:color="auto" w:fill="FFFFFF"/>
    </w:rPr>
  </w:style>
  <w:style w:type="character" w:customStyle="1" w:styleId="3110">
    <w:name w:val="Основной текст 3 Знак11"/>
    <w:uiPriority w:val="99"/>
    <w:locked/>
    <w:rsid w:val="004A32ED"/>
    <w:rPr>
      <w:rFonts w:ascii="Times New Roman" w:hAnsi="Times New Roman"/>
      <w:sz w:val="16"/>
      <w:lang w:val="ru-RU" w:eastAsia="ru-RU"/>
    </w:rPr>
  </w:style>
  <w:style w:type="character" w:customStyle="1" w:styleId="217">
    <w:name w:val="Заголовок 2 Знак1"/>
    <w:uiPriority w:val="99"/>
    <w:qFormat/>
    <w:rsid w:val="004A32ED"/>
    <w:rPr>
      <w:rFonts w:ascii="Arial" w:hAnsi="Arial"/>
      <w:b/>
      <w:i/>
      <w:sz w:val="28"/>
    </w:rPr>
  </w:style>
  <w:style w:type="character" w:customStyle="1" w:styleId="412">
    <w:name w:val="Заголовок 4 Знак1"/>
    <w:uiPriority w:val="99"/>
    <w:qFormat/>
    <w:locked/>
    <w:rsid w:val="004A32ED"/>
    <w:rPr>
      <w:rFonts w:ascii="Times New Roman" w:hAnsi="Times New Roman"/>
      <w:b/>
      <w:sz w:val="28"/>
      <w:lang w:eastAsia="ru-RU"/>
    </w:rPr>
  </w:style>
  <w:style w:type="character" w:customStyle="1" w:styleId="319">
    <w:name w:val="Заголовок 3 Знак1"/>
    <w:uiPriority w:val="99"/>
    <w:qFormat/>
    <w:locked/>
    <w:rsid w:val="004A32ED"/>
    <w:rPr>
      <w:rFonts w:ascii="Times New Roman" w:hAnsi="Times New Roman"/>
      <w:b/>
      <w:sz w:val="27"/>
      <w:lang w:eastAsia="ru-RU"/>
    </w:rPr>
  </w:style>
  <w:style w:type="character" w:customStyle="1" w:styleId="1ffa">
    <w:name w:val="Сильное выделение1"/>
    <w:basedOn w:val="a3"/>
    <w:uiPriority w:val="99"/>
    <w:qFormat/>
    <w:rsid w:val="004A32ED"/>
    <w:rPr>
      <w:rFonts w:cs="Times New Roman"/>
      <w:b/>
    </w:rPr>
  </w:style>
  <w:style w:type="character" w:customStyle="1" w:styleId="1ffb">
    <w:name w:val="Слабая ссылка1"/>
    <w:basedOn w:val="a3"/>
    <w:uiPriority w:val="99"/>
    <w:qFormat/>
    <w:rsid w:val="004A32ED"/>
    <w:rPr>
      <w:rFonts w:cs="Times New Roman"/>
      <w:smallCaps/>
      <w:color w:val="C0504D"/>
      <w:u w:val="single"/>
    </w:rPr>
  </w:style>
  <w:style w:type="character" w:customStyle="1" w:styleId="1ffc">
    <w:name w:val="Сильная ссылка1"/>
    <w:basedOn w:val="a3"/>
    <w:uiPriority w:val="99"/>
    <w:qFormat/>
    <w:rsid w:val="004A32ED"/>
    <w:rPr>
      <w:rFonts w:cs="Times New Roman"/>
      <w:b/>
      <w:smallCaps/>
      <w:color w:val="C0504D"/>
      <w:spacing w:val="5"/>
      <w:u w:val="single"/>
    </w:rPr>
  </w:style>
  <w:style w:type="character" w:customStyle="1" w:styleId="1ffd">
    <w:name w:val="Название книги1"/>
    <w:basedOn w:val="a3"/>
    <w:uiPriority w:val="99"/>
    <w:qFormat/>
    <w:rsid w:val="004A32ED"/>
    <w:rPr>
      <w:rFonts w:cs="Times New Roman"/>
      <w:b/>
      <w:smallCaps/>
      <w:spacing w:val="5"/>
    </w:rPr>
  </w:style>
  <w:style w:type="character" w:customStyle="1" w:styleId="611">
    <w:name w:val="Заголовок 6 Знак1"/>
    <w:uiPriority w:val="99"/>
    <w:qFormat/>
    <w:rsid w:val="004A32ED"/>
    <w:rPr>
      <w:b/>
      <w:sz w:val="22"/>
      <w:lang w:val="ru-RU" w:eastAsia="ru-RU"/>
    </w:rPr>
  </w:style>
  <w:style w:type="character" w:customStyle="1" w:styleId="711">
    <w:name w:val="Заголовок 7 Знак1"/>
    <w:uiPriority w:val="99"/>
    <w:qFormat/>
    <w:rsid w:val="004A32ED"/>
    <w:rPr>
      <w:sz w:val="24"/>
      <w:lang w:val="ru-RU" w:eastAsia="ru-RU"/>
    </w:rPr>
  </w:style>
  <w:style w:type="character" w:customStyle="1" w:styleId="812">
    <w:name w:val="Заголовок 8 Знак1"/>
    <w:uiPriority w:val="99"/>
    <w:qFormat/>
    <w:rsid w:val="004A32ED"/>
    <w:rPr>
      <w:rFonts w:ascii="Calibri" w:hAnsi="Calibri"/>
      <w:i/>
      <w:sz w:val="24"/>
      <w:lang w:val="ru-RU" w:eastAsia="en-US"/>
    </w:rPr>
  </w:style>
  <w:style w:type="character" w:customStyle="1" w:styleId="910">
    <w:name w:val="Заголовок 9 Знак1"/>
    <w:uiPriority w:val="99"/>
    <w:qFormat/>
    <w:rsid w:val="004A32ED"/>
    <w:rPr>
      <w:rFonts w:ascii="Arial" w:hAnsi="Arial"/>
      <w:sz w:val="22"/>
      <w:lang w:val="ru-RU" w:eastAsia="ru-RU"/>
    </w:rPr>
  </w:style>
  <w:style w:type="character" w:customStyle="1" w:styleId="1ffe">
    <w:name w:val="Нижний колонтитул Знак1"/>
    <w:uiPriority w:val="99"/>
    <w:qFormat/>
    <w:locked/>
    <w:rsid w:val="004A32ED"/>
    <w:rPr>
      <w:rFonts w:ascii="Times New Roman" w:hAnsi="Times New Roman"/>
      <w:sz w:val="24"/>
      <w:lang w:val="ru-RU" w:eastAsia="ru-RU"/>
    </w:rPr>
  </w:style>
  <w:style w:type="character" w:customStyle="1" w:styleId="tbb121">
    <w:name w:val="tbb121"/>
    <w:uiPriority w:val="99"/>
    <w:qFormat/>
    <w:rsid w:val="004A32ED"/>
    <w:rPr>
      <w:rFonts w:ascii="Arial" w:hAnsi="Arial"/>
      <w:b/>
      <w:color w:val="000000"/>
      <w:sz w:val="18"/>
      <w:u w:val="none"/>
    </w:rPr>
  </w:style>
  <w:style w:type="character" w:customStyle="1" w:styleId="tbl121">
    <w:name w:val="tbl121"/>
    <w:uiPriority w:val="99"/>
    <w:qFormat/>
    <w:rsid w:val="004A32ED"/>
    <w:rPr>
      <w:rFonts w:ascii="Tahoma" w:hAnsi="Tahoma"/>
      <w:color w:val="000000"/>
      <w:sz w:val="18"/>
      <w:u w:val="none"/>
    </w:rPr>
  </w:style>
  <w:style w:type="character" w:customStyle="1" w:styleId="em11">
    <w:name w:val="em11"/>
    <w:uiPriority w:val="99"/>
    <w:qFormat/>
    <w:rsid w:val="004A32ED"/>
    <w:rPr>
      <w:b/>
      <w:sz w:val="24"/>
    </w:rPr>
  </w:style>
  <w:style w:type="character" w:customStyle="1" w:styleId="8pt">
    <w:name w:val="Основной текст + 8 pt"/>
    <w:uiPriority w:val="99"/>
    <w:qFormat/>
    <w:rsid w:val="004A32ED"/>
    <w:rPr>
      <w:rFonts w:ascii="Times New Roman" w:hAnsi="Times New Roman"/>
      <w:spacing w:val="0"/>
      <w:sz w:val="16"/>
    </w:rPr>
  </w:style>
  <w:style w:type="character" w:customStyle="1" w:styleId="7pt">
    <w:name w:val="Основной текст + 7 pt"/>
    <w:uiPriority w:val="99"/>
    <w:qFormat/>
    <w:rsid w:val="004A32ED"/>
    <w:rPr>
      <w:rFonts w:ascii="Times New Roman" w:hAnsi="Times New Roman"/>
      <w:spacing w:val="0"/>
      <w:sz w:val="14"/>
    </w:rPr>
  </w:style>
  <w:style w:type="character" w:customStyle="1" w:styleId="10pt">
    <w:name w:val="Основной текст + 10 pt"/>
    <w:uiPriority w:val="99"/>
    <w:qFormat/>
    <w:rsid w:val="004A32ED"/>
    <w:rPr>
      <w:rFonts w:ascii="Times New Roman" w:hAnsi="Times New Roman"/>
      <w:b/>
      <w:spacing w:val="0"/>
      <w:sz w:val="20"/>
    </w:rPr>
  </w:style>
  <w:style w:type="character" w:customStyle="1" w:styleId="affffffd">
    <w:name w:val="Основной текст + Курсив"/>
    <w:uiPriority w:val="99"/>
    <w:qFormat/>
    <w:rsid w:val="004A32ED"/>
    <w:rPr>
      <w:rFonts w:ascii="Times New Roman" w:hAnsi="Times New Roman"/>
      <w:i/>
      <w:spacing w:val="0"/>
      <w:sz w:val="21"/>
    </w:rPr>
  </w:style>
  <w:style w:type="character" w:customStyle="1" w:styleId="5pt">
    <w:name w:val="Основной текст + 5 pt"/>
    <w:uiPriority w:val="99"/>
    <w:qFormat/>
    <w:rsid w:val="004A32ED"/>
    <w:rPr>
      <w:rFonts w:ascii="Times New Roman" w:hAnsi="Times New Roman"/>
      <w:spacing w:val="10"/>
      <w:sz w:val="10"/>
    </w:rPr>
  </w:style>
  <w:style w:type="character" w:customStyle="1" w:styleId="9pt">
    <w:name w:val="Основной текст + 9 pt"/>
    <w:uiPriority w:val="99"/>
    <w:qFormat/>
    <w:rsid w:val="004A32ED"/>
    <w:rPr>
      <w:rFonts w:ascii="Times New Roman" w:hAnsi="Times New Roman"/>
      <w:spacing w:val="0"/>
      <w:sz w:val="18"/>
    </w:rPr>
  </w:style>
  <w:style w:type="character" w:customStyle="1" w:styleId="TimesNewRoman0">
    <w:name w:val="Основной текст + Times New Roman"/>
    <w:uiPriority w:val="99"/>
    <w:qFormat/>
    <w:rsid w:val="004A32ED"/>
    <w:rPr>
      <w:rFonts w:ascii="Times New Roman" w:hAnsi="Times New Roman"/>
      <w:spacing w:val="0"/>
      <w:sz w:val="21"/>
    </w:rPr>
  </w:style>
  <w:style w:type="character" w:customStyle="1" w:styleId="WW-9pt">
    <w:name w:val="WW-Основной текст + 9 pt"/>
    <w:uiPriority w:val="99"/>
    <w:qFormat/>
    <w:rsid w:val="004A32ED"/>
    <w:rPr>
      <w:rFonts w:ascii="Times New Roman" w:hAnsi="Times New Roman"/>
      <w:spacing w:val="0"/>
      <w:sz w:val="18"/>
    </w:rPr>
  </w:style>
  <w:style w:type="character" w:customStyle="1" w:styleId="gogofoundword">
    <w:name w:val="gogofoundword"/>
    <w:basedOn w:val="a3"/>
    <w:uiPriority w:val="99"/>
    <w:qFormat/>
    <w:rsid w:val="004A32ED"/>
    <w:rPr>
      <w:rFonts w:cs="Times New Roman"/>
    </w:rPr>
  </w:style>
  <w:style w:type="character" w:customStyle="1" w:styleId="FontStyle124">
    <w:name w:val="Font Style124"/>
    <w:uiPriority w:val="99"/>
    <w:qFormat/>
    <w:rsid w:val="004A32ED"/>
    <w:rPr>
      <w:rFonts w:ascii="Times New Roman" w:hAnsi="Times New Roman"/>
      <w:b/>
      <w:sz w:val="18"/>
    </w:rPr>
  </w:style>
  <w:style w:type="character" w:customStyle="1" w:styleId="red">
    <w:name w:val="red"/>
    <w:basedOn w:val="a3"/>
    <w:uiPriority w:val="99"/>
    <w:qFormat/>
    <w:rsid w:val="004A32ED"/>
    <w:rPr>
      <w:rFonts w:cs="Times New Roman"/>
    </w:rPr>
  </w:style>
  <w:style w:type="character" w:customStyle="1" w:styleId="msosubtleemphasis0">
    <w:name w:val="msosubtleemphasis"/>
    <w:uiPriority w:val="99"/>
    <w:qFormat/>
    <w:rsid w:val="004A32ED"/>
    <w:rPr>
      <w:i/>
      <w:color w:val="808080"/>
    </w:rPr>
  </w:style>
  <w:style w:type="character" w:customStyle="1" w:styleId="FontStyle120">
    <w:name w:val="Font Style120"/>
    <w:uiPriority w:val="99"/>
    <w:qFormat/>
    <w:rsid w:val="004A32ED"/>
    <w:rPr>
      <w:rFonts w:ascii="Times New Roman" w:hAnsi="Times New Roman"/>
      <w:b/>
      <w:sz w:val="26"/>
    </w:rPr>
  </w:style>
  <w:style w:type="character" w:customStyle="1" w:styleId="FontStyle121">
    <w:name w:val="Font Style121"/>
    <w:uiPriority w:val="99"/>
    <w:qFormat/>
    <w:rsid w:val="004A32ED"/>
    <w:rPr>
      <w:rFonts w:ascii="Times New Roman" w:hAnsi="Times New Roman"/>
      <w:sz w:val="26"/>
    </w:rPr>
  </w:style>
  <w:style w:type="character" w:customStyle="1" w:styleId="232">
    <w:name w:val="Знак Знак23 Знак2"/>
    <w:uiPriority w:val="99"/>
    <w:qFormat/>
    <w:locked/>
    <w:rsid w:val="004A32ED"/>
    <w:rPr>
      <w:rFonts w:ascii="Tahoma" w:hAnsi="Tahoma"/>
      <w:sz w:val="16"/>
    </w:rPr>
  </w:style>
  <w:style w:type="character" w:customStyle="1" w:styleId="t9">
    <w:name w:val="t9"/>
    <w:uiPriority w:val="99"/>
    <w:qFormat/>
    <w:rsid w:val="004A32ED"/>
  </w:style>
  <w:style w:type="character" w:customStyle="1" w:styleId="t10">
    <w:name w:val="t10"/>
    <w:uiPriority w:val="99"/>
    <w:qFormat/>
    <w:rsid w:val="004A32ED"/>
  </w:style>
  <w:style w:type="character" w:customStyle="1" w:styleId="c2">
    <w:name w:val="c2"/>
    <w:uiPriority w:val="99"/>
    <w:qFormat/>
    <w:rsid w:val="004A32ED"/>
  </w:style>
  <w:style w:type="character" w:customStyle="1" w:styleId="c0">
    <w:name w:val="c0"/>
    <w:uiPriority w:val="99"/>
    <w:qFormat/>
    <w:rsid w:val="004A32ED"/>
  </w:style>
  <w:style w:type="character" w:customStyle="1" w:styleId="ft776">
    <w:name w:val="ft776"/>
    <w:uiPriority w:val="99"/>
    <w:qFormat/>
    <w:rsid w:val="004A32ED"/>
  </w:style>
  <w:style w:type="character" w:customStyle="1" w:styleId="highlight">
    <w:name w:val="highlight"/>
    <w:uiPriority w:val="99"/>
    <w:qFormat/>
    <w:rsid w:val="004A32ED"/>
  </w:style>
  <w:style w:type="character" w:customStyle="1" w:styleId="ft431">
    <w:name w:val="ft431"/>
    <w:uiPriority w:val="99"/>
    <w:qFormat/>
    <w:rsid w:val="004A32ED"/>
  </w:style>
  <w:style w:type="character" w:customStyle="1" w:styleId="ft793">
    <w:name w:val="ft793"/>
    <w:uiPriority w:val="99"/>
    <w:qFormat/>
    <w:rsid w:val="004A32ED"/>
  </w:style>
  <w:style w:type="character" w:customStyle="1" w:styleId="ft802">
    <w:name w:val="ft802"/>
    <w:uiPriority w:val="99"/>
    <w:qFormat/>
    <w:rsid w:val="004A32ED"/>
  </w:style>
  <w:style w:type="character" w:customStyle="1" w:styleId="ft890">
    <w:name w:val="ft890"/>
    <w:uiPriority w:val="99"/>
    <w:qFormat/>
    <w:rsid w:val="004A32ED"/>
  </w:style>
  <w:style w:type="character" w:customStyle="1" w:styleId="ft904">
    <w:name w:val="ft904"/>
    <w:uiPriority w:val="99"/>
    <w:qFormat/>
    <w:rsid w:val="004A32ED"/>
  </w:style>
  <w:style w:type="character" w:customStyle="1" w:styleId="ft914">
    <w:name w:val="ft914"/>
    <w:uiPriority w:val="99"/>
    <w:qFormat/>
    <w:rsid w:val="004A32ED"/>
  </w:style>
  <w:style w:type="character" w:customStyle="1" w:styleId="1fff">
    <w:name w:val="Текст Знак1"/>
    <w:uiPriority w:val="99"/>
    <w:qFormat/>
    <w:locked/>
    <w:rsid w:val="004A32ED"/>
    <w:rPr>
      <w:rFonts w:ascii="Courier New" w:hAnsi="Courier New"/>
      <w:lang w:val="ru-RU" w:eastAsia="ru-RU"/>
    </w:rPr>
  </w:style>
  <w:style w:type="character" w:customStyle="1" w:styleId="accented">
    <w:name w:val="accented"/>
    <w:basedOn w:val="a3"/>
    <w:uiPriority w:val="99"/>
    <w:qFormat/>
    <w:rsid w:val="004A32ED"/>
    <w:rPr>
      <w:rFonts w:cs="Times New Roman"/>
    </w:rPr>
  </w:style>
  <w:style w:type="character" w:customStyle="1" w:styleId="FontStyle214">
    <w:name w:val="Font Style214"/>
    <w:uiPriority w:val="99"/>
    <w:qFormat/>
    <w:rsid w:val="004A32ED"/>
    <w:rPr>
      <w:rFonts w:ascii="Trebuchet MS" w:hAnsi="Trebuchet MS"/>
      <w:b/>
      <w:color w:val="000000"/>
      <w:sz w:val="22"/>
    </w:rPr>
  </w:style>
  <w:style w:type="character" w:customStyle="1" w:styleId="affffffe">
    <w:name w:val="Цветовое выделение"/>
    <w:uiPriority w:val="99"/>
    <w:qFormat/>
    <w:rsid w:val="004A32ED"/>
    <w:rPr>
      <w:b/>
      <w:color w:val="000080"/>
      <w:sz w:val="22"/>
    </w:rPr>
  </w:style>
  <w:style w:type="character" w:customStyle="1" w:styleId="afffffff">
    <w:name w:val="Гипертекстовая ссылка"/>
    <w:uiPriority w:val="99"/>
    <w:qFormat/>
    <w:rsid w:val="004A32ED"/>
    <w:rPr>
      <w:b/>
      <w:color w:val="008000"/>
      <w:sz w:val="22"/>
      <w:u w:val="single"/>
    </w:rPr>
  </w:style>
  <w:style w:type="character" w:customStyle="1" w:styleId="1fff0">
    <w:name w:val="Схема документа Знак1"/>
    <w:uiPriority w:val="99"/>
    <w:qFormat/>
    <w:rsid w:val="004A32ED"/>
    <w:rPr>
      <w:rFonts w:ascii="Tahoma" w:hAnsi="Tahoma"/>
      <w:sz w:val="16"/>
      <w:lang w:val="ru-RU" w:eastAsia="ru-RU"/>
    </w:rPr>
  </w:style>
  <w:style w:type="character" w:customStyle="1" w:styleId="HTML11">
    <w:name w:val="Стандартный HTML Знак1"/>
    <w:uiPriority w:val="99"/>
    <w:qFormat/>
    <w:rsid w:val="004A32ED"/>
    <w:rPr>
      <w:rFonts w:ascii="Consolas" w:hAnsi="Consolas"/>
      <w:sz w:val="20"/>
      <w:lang w:val="ru-RU" w:eastAsia="ru-RU"/>
    </w:rPr>
  </w:style>
  <w:style w:type="character" w:customStyle="1" w:styleId="1fff1">
    <w:name w:val="Верхний колонтитул Знак1"/>
    <w:uiPriority w:val="99"/>
    <w:qFormat/>
    <w:rsid w:val="004A32ED"/>
    <w:rPr>
      <w:rFonts w:ascii="Times New Roman" w:hAnsi="Times New Roman"/>
      <w:sz w:val="24"/>
      <w:lang w:val="ru-RU" w:eastAsia="ru-RU"/>
    </w:rPr>
  </w:style>
  <w:style w:type="character" w:customStyle="1" w:styleId="218">
    <w:name w:val="Основной текст 2 Знак1"/>
    <w:uiPriority w:val="99"/>
    <w:qFormat/>
    <w:rsid w:val="004A32ED"/>
    <w:rPr>
      <w:rFonts w:ascii="Times New Roman" w:hAnsi="Times New Roman"/>
      <w:sz w:val="24"/>
      <w:lang w:val="ru-RU" w:eastAsia="ru-RU"/>
    </w:rPr>
  </w:style>
  <w:style w:type="character" w:customStyle="1" w:styleId="1fff2">
    <w:name w:val="Текст выноски Знак1"/>
    <w:uiPriority w:val="99"/>
    <w:qFormat/>
    <w:rsid w:val="004A32ED"/>
    <w:rPr>
      <w:rFonts w:ascii="Tahoma" w:hAnsi="Tahoma"/>
      <w:sz w:val="16"/>
      <w:lang w:val="ru-RU" w:eastAsia="ru-RU"/>
    </w:rPr>
  </w:style>
  <w:style w:type="character" w:customStyle="1" w:styleId="FontStyle53">
    <w:name w:val="Font Style53"/>
    <w:uiPriority w:val="99"/>
    <w:qFormat/>
    <w:rsid w:val="004A32ED"/>
    <w:rPr>
      <w:rFonts w:ascii="Arial" w:hAnsi="Arial"/>
      <w:b/>
      <w:sz w:val="18"/>
    </w:rPr>
  </w:style>
  <w:style w:type="paragraph" w:customStyle="1" w:styleId="3f1">
    <w:name w:val="Знак Знак Знак Знак Знак Знак Знак Знак Знак Знак Знак Знак Знак3"/>
    <w:basedOn w:val="a2"/>
    <w:uiPriority w:val="99"/>
    <w:qFormat/>
    <w:rsid w:val="004A32ED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219">
    <w:name w:val="Красная строка 2 Знак1"/>
    <w:uiPriority w:val="99"/>
    <w:qFormat/>
    <w:rsid w:val="004A32ED"/>
    <w:rPr>
      <w:sz w:val="24"/>
      <w:lang w:val="ru-RU" w:eastAsia="ru-RU"/>
    </w:rPr>
  </w:style>
  <w:style w:type="character" w:customStyle="1" w:styleId="1fff3">
    <w:name w:val="Название Знак1"/>
    <w:uiPriority w:val="99"/>
    <w:qFormat/>
    <w:rsid w:val="004A32ED"/>
    <w:rPr>
      <w:rFonts w:ascii="Cambria" w:hAnsi="Cambria"/>
      <w:color w:val="17365D"/>
      <w:spacing w:val="5"/>
      <w:kern w:val="28"/>
      <w:sz w:val="52"/>
      <w:lang w:eastAsia="ru-RU"/>
    </w:rPr>
  </w:style>
  <w:style w:type="character" w:customStyle="1" w:styleId="1fff4">
    <w:name w:val="Подзаголовок Знак1"/>
    <w:uiPriority w:val="99"/>
    <w:qFormat/>
    <w:rsid w:val="004A32ED"/>
    <w:rPr>
      <w:rFonts w:ascii="Cambria" w:hAnsi="Cambria"/>
      <w:sz w:val="24"/>
    </w:rPr>
  </w:style>
  <w:style w:type="character" w:customStyle="1" w:styleId="font0">
    <w:name w:val="font0"/>
    <w:basedOn w:val="a3"/>
    <w:uiPriority w:val="99"/>
    <w:qFormat/>
    <w:rsid w:val="004A32ED"/>
    <w:rPr>
      <w:rFonts w:cs="Times New Roman"/>
    </w:rPr>
  </w:style>
  <w:style w:type="character" w:customStyle="1" w:styleId="s3">
    <w:name w:val="s3"/>
    <w:uiPriority w:val="99"/>
    <w:qFormat/>
    <w:rsid w:val="004A32ED"/>
  </w:style>
  <w:style w:type="character" w:customStyle="1" w:styleId="FontStyle46">
    <w:name w:val="Font Style46"/>
    <w:uiPriority w:val="99"/>
    <w:qFormat/>
    <w:rsid w:val="004A32ED"/>
    <w:rPr>
      <w:rFonts w:ascii="Times New Roman" w:hAnsi="Times New Roman"/>
      <w:b/>
      <w:sz w:val="30"/>
    </w:rPr>
  </w:style>
  <w:style w:type="character" w:customStyle="1" w:styleId="newstitle">
    <w:name w:val="news_title"/>
    <w:basedOn w:val="a3"/>
    <w:uiPriority w:val="99"/>
    <w:qFormat/>
    <w:rsid w:val="004A32ED"/>
    <w:rPr>
      <w:rFonts w:cs="Times New Roman"/>
    </w:rPr>
  </w:style>
  <w:style w:type="character" w:customStyle="1" w:styleId="s1">
    <w:name w:val="s1"/>
    <w:uiPriority w:val="99"/>
    <w:qFormat/>
    <w:rsid w:val="004A32ED"/>
  </w:style>
  <w:style w:type="character" w:customStyle="1" w:styleId="WW8Num8z0">
    <w:name w:val="WW8Num8z0"/>
    <w:uiPriority w:val="99"/>
    <w:qFormat/>
    <w:rsid w:val="004A32ED"/>
    <w:rPr>
      <w:rFonts w:ascii="Wingdings 2" w:hAnsi="Wingdings 2"/>
    </w:rPr>
  </w:style>
  <w:style w:type="paragraph" w:customStyle="1" w:styleId="31a">
    <w:name w:val="Знак31"/>
    <w:basedOn w:val="a2"/>
    <w:uiPriority w:val="99"/>
    <w:qFormat/>
    <w:rsid w:val="004A32E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ep">
    <w:name w:val="ep"/>
    <w:basedOn w:val="a3"/>
    <w:uiPriority w:val="99"/>
    <w:qFormat/>
    <w:rsid w:val="004A32ED"/>
    <w:rPr>
      <w:rFonts w:cs="Times New Roman"/>
    </w:rPr>
  </w:style>
  <w:style w:type="character" w:customStyle="1" w:styleId="searchterm1">
    <w:name w:val="searchterm1"/>
    <w:uiPriority w:val="99"/>
    <w:qFormat/>
    <w:rsid w:val="004A32ED"/>
    <w:rPr>
      <w:b/>
      <w:sz w:val="2"/>
      <w:bdr w:val="single" w:sz="6" w:space="0" w:color="0000FF"/>
      <w:shd w:val="clear" w:color="auto" w:fill="CCCCFF"/>
    </w:rPr>
  </w:style>
  <w:style w:type="character" w:customStyle="1" w:styleId="review-h52">
    <w:name w:val="review-h52"/>
    <w:uiPriority w:val="99"/>
    <w:qFormat/>
    <w:rsid w:val="004A32ED"/>
    <w:rPr>
      <w:b/>
      <w:color w:val="004080"/>
      <w:sz w:val="18"/>
      <w:u w:val="none"/>
    </w:rPr>
  </w:style>
  <w:style w:type="character" w:customStyle="1" w:styleId="FontStyle571">
    <w:name w:val="Font Style571"/>
    <w:uiPriority w:val="99"/>
    <w:qFormat/>
    <w:rsid w:val="004A32ED"/>
    <w:rPr>
      <w:rFonts w:ascii="Candara" w:hAnsi="Candara"/>
      <w:b/>
      <w:sz w:val="24"/>
    </w:rPr>
  </w:style>
  <w:style w:type="character" w:customStyle="1" w:styleId="FontStyle596">
    <w:name w:val="Font Style596"/>
    <w:uiPriority w:val="99"/>
    <w:qFormat/>
    <w:rsid w:val="004A32ED"/>
    <w:rPr>
      <w:rFonts w:ascii="Times New Roman" w:hAnsi="Times New Roman"/>
      <w:b/>
      <w:i/>
      <w:sz w:val="16"/>
    </w:rPr>
  </w:style>
  <w:style w:type="character" w:customStyle="1" w:styleId="FontStyle264">
    <w:name w:val="Font Style264"/>
    <w:uiPriority w:val="99"/>
    <w:qFormat/>
    <w:rsid w:val="004A32ED"/>
    <w:rPr>
      <w:rFonts w:ascii="Franklin Gothic Demi" w:hAnsi="Franklin Gothic Demi"/>
      <w:b/>
      <w:sz w:val="22"/>
    </w:rPr>
  </w:style>
  <w:style w:type="character" w:customStyle="1" w:styleId="FontStyle260">
    <w:name w:val="Font Style260"/>
    <w:uiPriority w:val="99"/>
    <w:qFormat/>
    <w:rsid w:val="004A32ED"/>
    <w:rPr>
      <w:rFonts w:ascii="Franklin Gothic Demi" w:hAnsi="Franklin Gothic Demi"/>
      <w:b/>
      <w:sz w:val="26"/>
    </w:rPr>
  </w:style>
  <w:style w:type="character" w:customStyle="1" w:styleId="FontStyle426">
    <w:name w:val="Font Style426"/>
    <w:uiPriority w:val="99"/>
    <w:qFormat/>
    <w:rsid w:val="004A32ED"/>
    <w:rPr>
      <w:rFonts w:ascii="Times New Roman" w:hAnsi="Times New Roman"/>
      <w:color w:val="000000"/>
      <w:sz w:val="20"/>
    </w:rPr>
  </w:style>
  <w:style w:type="character" w:customStyle="1" w:styleId="FontStyle707">
    <w:name w:val="Font Style707"/>
    <w:uiPriority w:val="99"/>
    <w:qFormat/>
    <w:rsid w:val="004A32ED"/>
    <w:rPr>
      <w:rFonts w:ascii="Bookman Old Style" w:hAnsi="Bookman Old Style"/>
      <w:color w:val="000000"/>
      <w:sz w:val="16"/>
    </w:rPr>
  </w:style>
  <w:style w:type="character" w:customStyle="1" w:styleId="FontStyle679">
    <w:name w:val="Font Style679"/>
    <w:uiPriority w:val="99"/>
    <w:qFormat/>
    <w:rsid w:val="004A32ED"/>
    <w:rPr>
      <w:rFonts w:ascii="Times New Roman" w:hAnsi="Times New Roman"/>
      <w:i/>
      <w:color w:val="000000"/>
      <w:sz w:val="20"/>
    </w:rPr>
  </w:style>
  <w:style w:type="character" w:customStyle="1" w:styleId="FontStyle695">
    <w:name w:val="Font Style695"/>
    <w:uiPriority w:val="99"/>
    <w:qFormat/>
    <w:rsid w:val="004A32ED"/>
    <w:rPr>
      <w:rFonts w:ascii="Times New Roman" w:hAnsi="Times New Roman"/>
      <w:b/>
      <w:color w:val="000000"/>
      <w:sz w:val="16"/>
    </w:rPr>
  </w:style>
  <w:style w:type="character" w:customStyle="1" w:styleId="FontStyle668">
    <w:name w:val="Font Style668"/>
    <w:uiPriority w:val="99"/>
    <w:qFormat/>
    <w:rsid w:val="004A32ED"/>
    <w:rPr>
      <w:rFonts w:ascii="Times New Roman" w:hAnsi="Times New Roman"/>
      <w:color w:val="000000"/>
      <w:sz w:val="20"/>
    </w:rPr>
  </w:style>
  <w:style w:type="character" w:customStyle="1" w:styleId="FontStyle527">
    <w:name w:val="Font Style527"/>
    <w:uiPriority w:val="99"/>
    <w:qFormat/>
    <w:rsid w:val="004A32ED"/>
    <w:rPr>
      <w:rFonts w:ascii="Times New Roman" w:hAnsi="Times New Roman"/>
      <w:b/>
      <w:color w:val="000000"/>
      <w:sz w:val="16"/>
    </w:rPr>
  </w:style>
  <w:style w:type="character" w:customStyle="1" w:styleId="FontStyle236">
    <w:name w:val="Font Style236"/>
    <w:uiPriority w:val="99"/>
    <w:qFormat/>
    <w:rsid w:val="004A32ED"/>
    <w:rPr>
      <w:rFonts w:ascii="Times New Roman" w:hAnsi="Times New Roman"/>
      <w:color w:val="000000"/>
      <w:sz w:val="20"/>
    </w:rPr>
  </w:style>
  <w:style w:type="character" w:customStyle="1" w:styleId="FontStyle719">
    <w:name w:val="Font Style719"/>
    <w:uiPriority w:val="99"/>
    <w:qFormat/>
    <w:rsid w:val="004A32ED"/>
    <w:rPr>
      <w:rFonts w:ascii="Bookman Old Style" w:hAnsi="Bookman Old Style"/>
      <w:b/>
      <w:color w:val="000000"/>
      <w:sz w:val="16"/>
    </w:rPr>
  </w:style>
  <w:style w:type="character" w:customStyle="1" w:styleId="FontStyle720">
    <w:name w:val="Font Style720"/>
    <w:uiPriority w:val="99"/>
    <w:qFormat/>
    <w:rsid w:val="004A32ED"/>
    <w:rPr>
      <w:rFonts w:ascii="Tahoma" w:hAnsi="Tahoma"/>
      <w:color w:val="000000"/>
      <w:sz w:val="14"/>
    </w:rPr>
  </w:style>
  <w:style w:type="character" w:customStyle="1" w:styleId="FontStyle815">
    <w:name w:val="Font Style815"/>
    <w:uiPriority w:val="99"/>
    <w:qFormat/>
    <w:rsid w:val="004A32ED"/>
    <w:rPr>
      <w:rFonts w:ascii="Bookman Old Style" w:hAnsi="Bookman Old Style"/>
      <w:color w:val="000000"/>
      <w:sz w:val="16"/>
    </w:rPr>
  </w:style>
  <w:style w:type="character" w:customStyle="1" w:styleId="FontStyle106">
    <w:name w:val="Font Style106"/>
    <w:uiPriority w:val="99"/>
    <w:qFormat/>
    <w:rsid w:val="004A32ED"/>
    <w:rPr>
      <w:rFonts w:ascii="Times New Roman" w:hAnsi="Times New Roman"/>
      <w:color w:val="000000"/>
      <w:sz w:val="24"/>
    </w:rPr>
  </w:style>
  <w:style w:type="character" w:customStyle="1" w:styleId="FontStyle122">
    <w:name w:val="Font Style122"/>
    <w:uiPriority w:val="99"/>
    <w:qFormat/>
    <w:rsid w:val="004A32ED"/>
    <w:rPr>
      <w:rFonts w:ascii="Times New Roman" w:hAnsi="Times New Roman"/>
      <w:color w:val="000000"/>
      <w:sz w:val="22"/>
    </w:rPr>
  </w:style>
  <w:style w:type="character" w:customStyle="1" w:styleId="146pt">
    <w:name w:val="Основной текст (14) + 6 pt"/>
    <w:uiPriority w:val="99"/>
    <w:qFormat/>
    <w:rsid w:val="004A32ED"/>
    <w:rPr>
      <w:rFonts w:ascii="Times New Roman" w:hAnsi="Times New Roman"/>
      <w:sz w:val="12"/>
      <w:shd w:val="clear" w:color="auto" w:fill="FFFFFF"/>
    </w:rPr>
  </w:style>
  <w:style w:type="character" w:customStyle="1" w:styleId="listing-desc">
    <w:name w:val="listing-desc"/>
    <w:uiPriority w:val="99"/>
    <w:qFormat/>
    <w:rsid w:val="004A32ED"/>
  </w:style>
  <w:style w:type="character" w:customStyle="1" w:styleId="WW8Num1z0">
    <w:name w:val="WW8Num1z0"/>
    <w:uiPriority w:val="99"/>
    <w:qFormat/>
    <w:rsid w:val="004A32ED"/>
  </w:style>
  <w:style w:type="character" w:customStyle="1" w:styleId="WW8Num2z0">
    <w:name w:val="WW8Num2z0"/>
    <w:uiPriority w:val="99"/>
    <w:qFormat/>
    <w:rsid w:val="004A32ED"/>
  </w:style>
  <w:style w:type="character" w:customStyle="1" w:styleId="WW8Num3z0">
    <w:name w:val="WW8Num3z0"/>
    <w:uiPriority w:val="99"/>
    <w:qFormat/>
    <w:rsid w:val="004A32ED"/>
  </w:style>
  <w:style w:type="character" w:customStyle="1" w:styleId="WW8Num1z1">
    <w:name w:val="WW8Num1z1"/>
    <w:uiPriority w:val="99"/>
    <w:qFormat/>
    <w:rsid w:val="004A32ED"/>
  </w:style>
  <w:style w:type="character" w:customStyle="1" w:styleId="WW8Num1z2">
    <w:name w:val="WW8Num1z2"/>
    <w:uiPriority w:val="99"/>
    <w:qFormat/>
    <w:rsid w:val="004A32ED"/>
  </w:style>
  <w:style w:type="character" w:customStyle="1" w:styleId="WW8Num1z3">
    <w:name w:val="WW8Num1z3"/>
    <w:uiPriority w:val="99"/>
    <w:qFormat/>
    <w:rsid w:val="004A32ED"/>
  </w:style>
  <w:style w:type="character" w:customStyle="1" w:styleId="WW8Num1z4">
    <w:name w:val="WW8Num1z4"/>
    <w:uiPriority w:val="99"/>
    <w:qFormat/>
    <w:rsid w:val="004A32ED"/>
  </w:style>
  <w:style w:type="character" w:customStyle="1" w:styleId="WW8Num1z5">
    <w:name w:val="WW8Num1z5"/>
    <w:uiPriority w:val="99"/>
    <w:qFormat/>
    <w:rsid w:val="004A32ED"/>
  </w:style>
  <w:style w:type="character" w:customStyle="1" w:styleId="WW8Num1z6">
    <w:name w:val="WW8Num1z6"/>
    <w:uiPriority w:val="99"/>
    <w:qFormat/>
    <w:rsid w:val="004A32ED"/>
  </w:style>
  <w:style w:type="character" w:customStyle="1" w:styleId="WW8Num1z7">
    <w:name w:val="WW8Num1z7"/>
    <w:uiPriority w:val="99"/>
    <w:qFormat/>
    <w:rsid w:val="004A32ED"/>
  </w:style>
  <w:style w:type="character" w:customStyle="1" w:styleId="WW8Num1z8">
    <w:name w:val="WW8Num1z8"/>
    <w:uiPriority w:val="99"/>
    <w:qFormat/>
    <w:rsid w:val="004A32ED"/>
  </w:style>
  <w:style w:type="character" w:customStyle="1" w:styleId="1fff5">
    <w:name w:val="Основной шрифт абзаца1"/>
    <w:uiPriority w:val="99"/>
    <w:qFormat/>
    <w:rsid w:val="004A32ED"/>
  </w:style>
  <w:style w:type="character" w:styleId="afffffff0">
    <w:name w:val="Placeholder Text"/>
    <w:basedOn w:val="a3"/>
    <w:uiPriority w:val="99"/>
    <w:qFormat/>
    <w:rsid w:val="004A32ED"/>
    <w:rPr>
      <w:rFonts w:cs="Times New Roman"/>
      <w:color w:val="808080"/>
    </w:rPr>
  </w:style>
  <w:style w:type="character" w:customStyle="1" w:styleId="afffffff1">
    <w:name w:val="Символ сноски"/>
    <w:uiPriority w:val="99"/>
    <w:qFormat/>
    <w:rsid w:val="004A32ED"/>
    <w:rPr>
      <w:vertAlign w:val="superscript"/>
    </w:rPr>
  </w:style>
  <w:style w:type="character" w:customStyle="1" w:styleId="-">
    <w:name w:val="опред-е"/>
    <w:uiPriority w:val="99"/>
    <w:qFormat/>
    <w:rsid w:val="004A32ED"/>
    <w:rPr>
      <w:b/>
    </w:rPr>
  </w:style>
  <w:style w:type="character" w:customStyle="1" w:styleId="FontStyle436">
    <w:name w:val="Font Style436"/>
    <w:uiPriority w:val="99"/>
    <w:qFormat/>
    <w:rsid w:val="004A32ED"/>
    <w:rPr>
      <w:rFonts w:ascii="Times New Roman" w:hAnsi="Times New Roman"/>
      <w:b/>
      <w:sz w:val="18"/>
    </w:rPr>
  </w:style>
  <w:style w:type="character" w:customStyle="1" w:styleId="FontStyle434">
    <w:name w:val="Font Style434"/>
    <w:uiPriority w:val="99"/>
    <w:qFormat/>
    <w:rsid w:val="004A32ED"/>
    <w:rPr>
      <w:rFonts w:ascii="Times New Roman" w:hAnsi="Times New Roman"/>
      <w:sz w:val="18"/>
    </w:rPr>
  </w:style>
  <w:style w:type="character" w:customStyle="1" w:styleId="2ff2">
    <w:name w:val="Основной текст Знак2"/>
    <w:uiPriority w:val="99"/>
    <w:qFormat/>
    <w:locked/>
    <w:rsid w:val="004A32ED"/>
    <w:rPr>
      <w:sz w:val="24"/>
      <w:lang w:val="ru-RU" w:eastAsia="ru-RU"/>
    </w:rPr>
  </w:style>
  <w:style w:type="character" w:customStyle="1" w:styleId="95">
    <w:name w:val="Знак Знак9"/>
    <w:uiPriority w:val="99"/>
    <w:qFormat/>
    <w:locked/>
    <w:rsid w:val="004A32ED"/>
    <w:rPr>
      <w:rFonts w:ascii="Cambria" w:hAnsi="Cambria"/>
      <w:b/>
      <w:color w:val="4F81BD"/>
      <w:sz w:val="26"/>
      <w:lang w:val="ru-RU" w:eastAsia="en-US"/>
    </w:rPr>
  </w:style>
  <w:style w:type="character" w:customStyle="1" w:styleId="532">
    <w:name w:val="Знак Знак53"/>
    <w:uiPriority w:val="99"/>
    <w:qFormat/>
    <w:locked/>
    <w:rsid w:val="004A32ED"/>
    <w:rPr>
      <w:b/>
      <w:caps/>
      <w:sz w:val="24"/>
      <w:lang w:val="ru-RU" w:eastAsia="ru-RU"/>
    </w:rPr>
  </w:style>
  <w:style w:type="character" w:customStyle="1" w:styleId="HTML11a">
    <w:name w:val="Адрес HTML Знак11"/>
    <w:uiPriority w:val="99"/>
    <w:qFormat/>
    <w:rsid w:val="004A32ED"/>
    <w:rPr>
      <w:rFonts w:ascii="Times New Roman" w:hAnsi="Times New Roman"/>
      <w:i/>
      <w:sz w:val="24"/>
    </w:rPr>
  </w:style>
  <w:style w:type="character" w:customStyle="1" w:styleId="st1">
    <w:name w:val="st1"/>
    <w:basedOn w:val="a3"/>
    <w:uiPriority w:val="99"/>
    <w:qFormat/>
    <w:rsid w:val="004A32ED"/>
    <w:rPr>
      <w:rFonts w:cs="Times New Roman"/>
    </w:rPr>
  </w:style>
  <w:style w:type="character" w:customStyle="1" w:styleId="11f">
    <w:name w:val="Основной текст с отступом Знак11"/>
    <w:uiPriority w:val="99"/>
    <w:semiHidden/>
    <w:rsid w:val="004A32ED"/>
    <w:rPr>
      <w:rFonts w:ascii="Times New Roman" w:hAnsi="Times New Roman"/>
      <w:sz w:val="24"/>
      <w:lang w:eastAsia="ru-RU"/>
    </w:rPr>
  </w:style>
  <w:style w:type="character" w:customStyle="1" w:styleId="1fff6">
    <w:name w:val="Текст примечания Знак1"/>
    <w:uiPriority w:val="99"/>
    <w:qFormat/>
    <w:rsid w:val="004A32ED"/>
    <w:rPr>
      <w:rFonts w:ascii="Times New Roman" w:hAnsi="Times New Roman"/>
      <w:sz w:val="20"/>
      <w:lang w:eastAsia="ru-RU"/>
    </w:rPr>
  </w:style>
  <w:style w:type="character" w:customStyle="1" w:styleId="21a">
    <w:name w:val="Основной текст с отступом 2 Знак1"/>
    <w:uiPriority w:val="99"/>
    <w:qFormat/>
    <w:rsid w:val="004A32ED"/>
    <w:rPr>
      <w:rFonts w:ascii="Times New Roman" w:hAnsi="Times New Roman"/>
      <w:sz w:val="24"/>
      <w:lang w:eastAsia="ru-RU"/>
    </w:rPr>
  </w:style>
  <w:style w:type="character" w:customStyle="1" w:styleId="2ff3">
    <w:name w:val="Основной текст Знак Знак Знак2"/>
    <w:uiPriority w:val="99"/>
    <w:qFormat/>
    <w:locked/>
    <w:rsid w:val="004A32ED"/>
    <w:rPr>
      <w:sz w:val="24"/>
      <w:lang w:val="ru-RU" w:eastAsia="ru-RU"/>
    </w:rPr>
  </w:style>
  <w:style w:type="character" w:customStyle="1" w:styleId="FontStyle126">
    <w:name w:val="Font Style126"/>
    <w:uiPriority w:val="99"/>
    <w:qFormat/>
    <w:rsid w:val="004A32ED"/>
    <w:rPr>
      <w:rFonts w:ascii="Times New Roman" w:hAnsi="Times New Roman"/>
      <w:color w:val="000000"/>
      <w:sz w:val="20"/>
    </w:rPr>
  </w:style>
  <w:style w:type="character" w:customStyle="1" w:styleId="13a">
    <w:name w:val="Знак Знак13"/>
    <w:uiPriority w:val="99"/>
    <w:qFormat/>
    <w:locked/>
    <w:rsid w:val="004A32ED"/>
    <w:rPr>
      <w:color w:val="000000"/>
      <w:sz w:val="24"/>
    </w:rPr>
  </w:style>
  <w:style w:type="character" w:customStyle="1" w:styleId="11f0">
    <w:name w:val="Знак Знак11"/>
    <w:uiPriority w:val="99"/>
    <w:qFormat/>
    <w:locked/>
    <w:rsid w:val="004A32ED"/>
    <w:rPr>
      <w:sz w:val="24"/>
    </w:rPr>
  </w:style>
  <w:style w:type="character" w:customStyle="1" w:styleId="231">
    <w:name w:val="Знак Знак231"/>
    <w:uiPriority w:val="99"/>
    <w:qFormat/>
    <w:locked/>
    <w:rsid w:val="004A32ED"/>
    <w:rPr>
      <w:sz w:val="24"/>
      <w:lang w:val="ru-RU" w:eastAsia="ru-RU"/>
    </w:rPr>
  </w:style>
  <w:style w:type="character" w:customStyle="1" w:styleId="5310">
    <w:name w:val="Знак Знак531"/>
    <w:uiPriority w:val="99"/>
    <w:qFormat/>
    <w:locked/>
    <w:rsid w:val="004A32ED"/>
    <w:rPr>
      <w:b/>
      <w:caps/>
      <w:sz w:val="24"/>
      <w:lang w:val="ru-RU" w:eastAsia="ru-RU"/>
    </w:rPr>
  </w:style>
  <w:style w:type="character" w:customStyle="1" w:styleId="1510">
    <w:name w:val="Знак Знак151"/>
    <w:uiPriority w:val="99"/>
    <w:qFormat/>
    <w:rsid w:val="004A32ED"/>
    <w:rPr>
      <w:rFonts w:ascii="Times New Roman" w:hAnsi="Times New Roman"/>
      <w:sz w:val="24"/>
      <w:lang w:eastAsia="ru-RU"/>
    </w:rPr>
  </w:style>
  <w:style w:type="character" w:customStyle="1" w:styleId="460">
    <w:name w:val="Знак Знак46"/>
    <w:uiPriority w:val="99"/>
    <w:qFormat/>
    <w:locked/>
    <w:rsid w:val="004A32ED"/>
    <w:rPr>
      <w:rFonts w:ascii="Arial" w:hAnsi="Arial"/>
      <w:b/>
      <w:i/>
      <w:sz w:val="28"/>
      <w:lang w:val="ru-RU" w:eastAsia="en-US"/>
    </w:rPr>
  </w:style>
  <w:style w:type="paragraph" w:customStyle="1" w:styleId="opredelenie">
    <w:name w:val="opredelenie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1710">
    <w:name w:val="Знак Знак171"/>
    <w:uiPriority w:val="99"/>
    <w:qFormat/>
    <w:locked/>
    <w:rsid w:val="004A32ED"/>
    <w:rPr>
      <w:i/>
      <w:sz w:val="24"/>
      <w:lang w:val="ru-RU" w:eastAsia="ru-RU"/>
    </w:rPr>
  </w:style>
  <w:style w:type="character" w:customStyle="1" w:styleId="ConsPlusNormal0">
    <w:name w:val="ConsPlusNormal Знак"/>
    <w:link w:val="ConsPlusNormal"/>
    <w:uiPriority w:val="99"/>
    <w:qFormat/>
    <w:locked/>
    <w:rsid w:val="004A32ED"/>
    <w:rPr>
      <w:rFonts w:ascii="Arial" w:eastAsia="Calibri" w:hAnsi="Arial" w:cs="Times New Roman"/>
      <w:lang w:eastAsia="ru-RU"/>
    </w:rPr>
  </w:style>
  <w:style w:type="paragraph" w:customStyle="1" w:styleId="rvps4">
    <w:name w:val="rvps4"/>
    <w:basedOn w:val="a2"/>
    <w:uiPriority w:val="99"/>
    <w:qFormat/>
    <w:rsid w:val="004A32ED"/>
    <w:pPr>
      <w:widowControl/>
      <w:snapToGrid/>
      <w:spacing w:before="0" w:after="0"/>
      <w:jc w:val="both"/>
    </w:pPr>
    <w:rPr>
      <w:rFonts w:eastAsia="Times New Roman"/>
      <w:szCs w:val="24"/>
    </w:rPr>
  </w:style>
  <w:style w:type="character" w:customStyle="1" w:styleId="1fff7">
    <w:name w:val="Без интервала Знак1"/>
    <w:link w:val="48"/>
    <w:uiPriority w:val="99"/>
    <w:qFormat/>
    <w:locked/>
    <w:rsid w:val="004A32ED"/>
  </w:style>
  <w:style w:type="paragraph" w:customStyle="1" w:styleId="48">
    <w:name w:val="Без интервала4"/>
    <w:link w:val="1fff7"/>
    <w:uiPriority w:val="99"/>
    <w:qFormat/>
    <w:rsid w:val="004A32ED"/>
    <w:pPr>
      <w:spacing w:after="0" w:line="240" w:lineRule="auto"/>
    </w:pPr>
  </w:style>
  <w:style w:type="character" w:customStyle="1" w:styleId="3f2">
    <w:name w:val="3 ступень Знак"/>
    <w:link w:val="3f3"/>
    <w:uiPriority w:val="99"/>
    <w:qFormat/>
    <w:locked/>
    <w:rsid w:val="004A32ED"/>
    <w:rPr>
      <w:rFonts w:ascii="BodoniCTT" w:hAnsi="BodoniCTT"/>
      <w:b/>
    </w:rPr>
  </w:style>
  <w:style w:type="paragraph" w:customStyle="1" w:styleId="3f3">
    <w:name w:val="3 ступень"/>
    <w:basedOn w:val="a2"/>
    <w:link w:val="3f2"/>
    <w:uiPriority w:val="99"/>
    <w:qFormat/>
    <w:rsid w:val="004A32ED"/>
    <w:pPr>
      <w:keepNext/>
      <w:widowControl/>
      <w:overflowPunct w:val="0"/>
      <w:autoSpaceDE w:val="0"/>
      <w:autoSpaceDN w:val="0"/>
      <w:adjustRightInd w:val="0"/>
      <w:snapToGrid/>
      <w:spacing w:before="120" w:after="0"/>
    </w:pPr>
    <w:rPr>
      <w:rFonts w:ascii="BodoniCTT" w:eastAsiaTheme="minorHAnsi" w:hAnsi="BodoniCTT" w:cstheme="minorBidi"/>
      <w:b/>
      <w:sz w:val="22"/>
      <w:szCs w:val="22"/>
      <w:lang w:eastAsia="en-US"/>
    </w:rPr>
  </w:style>
  <w:style w:type="paragraph" w:customStyle="1" w:styleId="Style28">
    <w:name w:val="Style28"/>
    <w:basedOn w:val="a2"/>
    <w:uiPriority w:val="99"/>
    <w:qFormat/>
    <w:rsid w:val="004A32ED"/>
    <w:pPr>
      <w:autoSpaceDE w:val="0"/>
      <w:autoSpaceDN w:val="0"/>
      <w:adjustRightInd w:val="0"/>
      <w:snapToGrid/>
      <w:spacing w:before="0" w:after="0" w:line="494" w:lineRule="exact"/>
      <w:ind w:firstLine="902"/>
    </w:pPr>
    <w:rPr>
      <w:rFonts w:eastAsia="Times New Roman"/>
      <w:szCs w:val="24"/>
    </w:rPr>
  </w:style>
  <w:style w:type="paragraph" w:customStyle="1" w:styleId="Style7">
    <w:name w:val="Style7"/>
    <w:basedOn w:val="a2"/>
    <w:uiPriority w:val="99"/>
    <w:qFormat/>
    <w:rsid w:val="004A32ED"/>
    <w:pPr>
      <w:autoSpaceDE w:val="0"/>
      <w:autoSpaceDN w:val="0"/>
      <w:adjustRightInd w:val="0"/>
      <w:snapToGrid/>
      <w:spacing w:before="0" w:after="0"/>
      <w:jc w:val="both"/>
    </w:pPr>
    <w:rPr>
      <w:rFonts w:eastAsia="Times New Roman"/>
      <w:szCs w:val="24"/>
    </w:rPr>
  </w:style>
  <w:style w:type="paragraph" w:customStyle="1" w:styleId="Style36">
    <w:name w:val="Style36"/>
    <w:basedOn w:val="a2"/>
    <w:uiPriority w:val="99"/>
    <w:qFormat/>
    <w:rsid w:val="004A32ED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F9">
    <w:name w:val="ОбычныF9"/>
    <w:uiPriority w:val="99"/>
    <w:qFormat/>
    <w:rsid w:val="004A32ED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49">
    <w:name w:val="Квадрат4"/>
    <w:basedOn w:val="a2"/>
    <w:uiPriority w:val="99"/>
    <w:qFormat/>
    <w:rsid w:val="004A32ED"/>
    <w:pPr>
      <w:autoSpaceDE w:val="0"/>
      <w:autoSpaceDN w:val="0"/>
      <w:adjustRightInd w:val="0"/>
      <w:snapToGrid/>
      <w:spacing w:before="0" w:after="0"/>
      <w:jc w:val="both"/>
    </w:pPr>
    <w:rPr>
      <w:rFonts w:ascii="a_Timer" w:eastAsia="Times New Roman" w:hAnsi="a_Timer" w:cs="a_Timer"/>
      <w:szCs w:val="24"/>
      <w:lang w:val="en-US"/>
    </w:rPr>
  </w:style>
  <w:style w:type="paragraph" w:customStyle="1" w:styleId="p3">
    <w:name w:val="p3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4">
    <w:name w:val="p4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rvts6">
    <w:name w:val="rvts6"/>
    <w:uiPriority w:val="99"/>
    <w:qFormat/>
    <w:rsid w:val="004A32ED"/>
    <w:rPr>
      <w:rFonts w:ascii="Times New Roman" w:hAnsi="Times New Roman"/>
      <w:sz w:val="28"/>
    </w:rPr>
  </w:style>
  <w:style w:type="character" w:customStyle="1" w:styleId="3917">
    <w:name w:val="3917"/>
    <w:basedOn w:val="a3"/>
    <w:uiPriority w:val="99"/>
    <w:qFormat/>
    <w:rsid w:val="004A32ED"/>
    <w:rPr>
      <w:rFonts w:cs="Times New Roman"/>
    </w:rPr>
  </w:style>
  <w:style w:type="character" w:customStyle="1" w:styleId="epm">
    <w:name w:val="epm"/>
    <w:uiPriority w:val="99"/>
    <w:qFormat/>
    <w:rsid w:val="004A32ED"/>
  </w:style>
  <w:style w:type="character" w:customStyle="1" w:styleId="afffffff2">
    <w:name w:val="Стиль Зеленый"/>
    <w:uiPriority w:val="99"/>
    <w:qFormat/>
    <w:rsid w:val="004A32ED"/>
    <w:rPr>
      <w:color w:val="00B050"/>
      <w:spacing w:val="0"/>
    </w:rPr>
  </w:style>
  <w:style w:type="character" w:customStyle="1" w:styleId="FontStyle44">
    <w:name w:val="Font Style44"/>
    <w:uiPriority w:val="99"/>
    <w:qFormat/>
    <w:rsid w:val="004A32ED"/>
    <w:rPr>
      <w:rFonts w:ascii="Times New Roman" w:hAnsi="Times New Roman"/>
      <w:b/>
      <w:sz w:val="26"/>
    </w:rPr>
  </w:style>
  <w:style w:type="character" w:customStyle="1" w:styleId="FontStyle45">
    <w:name w:val="Font Style45"/>
    <w:uiPriority w:val="99"/>
    <w:qFormat/>
    <w:rsid w:val="004A32ED"/>
    <w:rPr>
      <w:rFonts w:ascii="Times New Roman" w:hAnsi="Times New Roman"/>
      <w:i/>
      <w:sz w:val="26"/>
    </w:rPr>
  </w:style>
  <w:style w:type="character" w:customStyle="1" w:styleId="s10">
    <w:name w:val="s_10"/>
    <w:basedOn w:val="a3"/>
    <w:uiPriority w:val="99"/>
    <w:qFormat/>
    <w:rsid w:val="004A32ED"/>
    <w:rPr>
      <w:rFonts w:cs="Times New Roman"/>
    </w:rPr>
  </w:style>
  <w:style w:type="character" w:customStyle="1" w:styleId="s5">
    <w:name w:val="s5"/>
    <w:basedOn w:val="a3"/>
    <w:uiPriority w:val="99"/>
    <w:qFormat/>
    <w:rsid w:val="004A32ED"/>
    <w:rPr>
      <w:rFonts w:cs="Times New Roman"/>
    </w:rPr>
  </w:style>
  <w:style w:type="character" w:customStyle="1" w:styleId="sz12">
    <w:name w:val="sz12"/>
    <w:basedOn w:val="a3"/>
    <w:uiPriority w:val="99"/>
    <w:qFormat/>
    <w:rsid w:val="004A32ED"/>
    <w:rPr>
      <w:rFonts w:cs="Times New Roman"/>
    </w:rPr>
  </w:style>
  <w:style w:type="character" w:customStyle="1" w:styleId="s6">
    <w:name w:val="s6"/>
    <w:basedOn w:val="a3"/>
    <w:uiPriority w:val="99"/>
    <w:qFormat/>
    <w:rsid w:val="004A32ED"/>
    <w:rPr>
      <w:rFonts w:cs="Times New Roman"/>
    </w:rPr>
  </w:style>
  <w:style w:type="character" w:customStyle="1" w:styleId="FontStyle133">
    <w:name w:val="Font Style133"/>
    <w:uiPriority w:val="99"/>
    <w:qFormat/>
    <w:rsid w:val="004A32ED"/>
    <w:rPr>
      <w:rFonts w:ascii="Times New Roman" w:hAnsi="Times New Roman"/>
      <w:i/>
      <w:sz w:val="18"/>
    </w:rPr>
  </w:style>
  <w:style w:type="character" w:customStyle="1" w:styleId="blk3">
    <w:name w:val="blk3"/>
    <w:uiPriority w:val="99"/>
    <w:qFormat/>
    <w:rsid w:val="004A32ED"/>
  </w:style>
  <w:style w:type="character" w:customStyle="1" w:styleId="11f1">
    <w:name w:val="Знак1 Знак Знак1"/>
    <w:uiPriority w:val="99"/>
    <w:qFormat/>
    <w:locked/>
    <w:rsid w:val="004A32ED"/>
    <w:rPr>
      <w:rFonts w:ascii="Times New Roman" w:hAnsi="Times New Roman"/>
      <w:sz w:val="24"/>
      <w:lang w:eastAsia="ru-RU"/>
    </w:rPr>
  </w:style>
  <w:style w:type="character" w:customStyle="1" w:styleId="461">
    <w:name w:val="Знак Знак461"/>
    <w:uiPriority w:val="99"/>
    <w:qFormat/>
    <w:locked/>
    <w:rsid w:val="004A32ED"/>
    <w:rPr>
      <w:b/>
      <w:sz w:val="27"/>
      <w:lang w:val="ru-RU" w:eastAsia="ru-RU"/>
    </w:rPr>
  </w:style>
  <w:style w:type="character" w:customStyle="1" w:styleId="3111">
    <w:name w:val="Знак3 Знак Знак11"/>
    <w:uiPriority w:val="99"/>
    <w:qFormat/>
    <w:locked/>
    <w:rsid w:val="004A32ED"/>
    <w:rPr>
      <w:rFonts w:ascii="Arial" w:hAnsi="Arial"/>
      <w:b/>
      <w:i/>
      <w:sz w:val="28"/>
      <w:lang w:val="ru-RU" w:eastAsia="en-US"/>
    </w:rPr>
  </w:style>
  <w:style w:type="character" w:customStyle="1" w:styleId="480">
    <w:name w:val="Знак Знак48"/>
    <w:uiPriority w:val="99"/>
    <w:qFormat/>
    <w:locked/>
    <w:rsid w:val="004A32ED"/>
    <w:rPr>
      <w:b/>
      <w:sz w:val="27"/>
      <w:lang w:val="ru-RU" w:eastAsia="ru-RU"/>
    </w:rPr>
  </w:style>
  <w:style w:type="character" w:customStyle="1" w:styleId="21b">
    <w:name w:val="Основной текст с отступом Знак21"/>
    <w:uiPriority w:val="99"/>
    <w:rsid w:val="004A32ED"/>
    <w:rPr>
      <w:rFonts w:ascii="Times New Roman" w:hAnsi="Times New Roman"/>
      <w:sz w:val="24"/>
    </w:rPr>
  </w:style>
  <w:style w:type="paragraph" w:customStyle="1" w:styleId="z-1">
    <w:name w:val="z-Начало формы1"/>
    <w:basedOn w:val="a2"/>
    <w:next w:val="a2"/>
    <w:link w:val="z-"/>
    <w:uiPriority w:val="99"/>
    <w:qFormat/>
    <w:rsid w:val="004A32ED"/>
    <w:pPr>
      <w:widowControl/>
      <w:pBdr>
        <w:bottom w:val="single" w:sz="6" w:space="1" w:color="auto"/>
      </w:pBdr>
      <w:snapToGrid/>
      <w:spacing w:before="0" w:after="0"/>
      <w:jc w:val="center"/>
    </w:pPr>
    <w:rPr>
      <w:rFonts w:ascii="Arial" w:eastAsia="Times New Roman" w:hAnsi="Arial"/>
      <w:b/>
      <w:sz w:val="36"/>
      <w:lang w:eastAsia="en-US"/>
    </w:rPr>
  </w:style>
  <w:style w:type="character" w:customStyle="1" w:styleId="z-TopofFormChar">
    <w:name w:val="z-Top of Form Char"/>
    <w:basedOn w:val="a3"/>
    <w:uiPriority w:val="99"/>
    <w:locked/>
    <w:rsid w:val="004A32ED"/>
    <w:rPr>
      <w:rFonts w:ascii="Arial" w:hAnsi="Arial" w:cs="Times New Roman"/>
      <w:b/>
      <w:sz w:val="20"/>
    </w:rPr>
  </w:style>
  <w:style w:type="character" w:customStyle="1" w:styleId="z-">
    <w:name w:val="z-Начало формы Знак"/>
    <w:basedOn w:val="a3"/>
    <w:link w:val="z-1"/>
    <w:uiPriority w:val="99"/>
    <w:qFormat/>
    <w:locked/>
    <w:rsid w:val="004A32ED"/>
    <w:rPr>
      <w:rFonts w:ascii="Arial" w:eastAsia="Times New Roman" w:hAnsi="Arial" w:cs="Times New Roman"/>
      <w:b/>
      <w:sz w:val="36"/>
      <w:szCs w:val="20"/>
    </w:rPr>
  </w:style>
  <w:style w:type="character" w:customStyle="1" w:styleId="440">
    <w:name w:val="Знак Знак44"/>
    <w:uiPriority w:val="99"/>
    <w:qFormat/>
    <w:locked/>
    <w:rsid w:val="004A32ED"/>
    <w:rPr>
      <w:sz w:val="24"/>
    </w:rPr>
  </w:style>
  <w:style w:type="character" w:customStyle="1" w:styleId="511">
    <w:name w:val="Знак Знак51"/>
    <w:uiPriority w:val="99"/>
    <w:qFormat/>
    <w:locked/>
    <w:rsid w:val="004A32ED"/>
    <w:rPr>
      <w:b/>
      <w:sz w:val="27"/>
      <w:lang w:val="ru-RU" w:eastAsia="ru-RU"/>
    </w:rPr>
  </w:style>
  <w:style w:type="character" w:customStyle="1" w:styleId="FontStyle16">
    <w:name w:val="Font Style16"/>
    <w:uiPriority w:val="99"/>
    <w:qFormat/>
    <w:rsid w:val="004A32ED"/>
    <w:rPr>
      <w:rFonts w:ascii="Century Gothic" w:hAnsi="Century Gothic"/>
      <w:sz w:val="18"/>
    </w:rPr>
  </w:style>
  <w:style w:type="character" w:customStyle="1" w:styleId="430">
    <w:name w:val="Знак Знак43"/>
    <w:uiPriority w:val="99"/>
    <w:qFormat/>
    <w:locked/>
    <w:rsid w:val="004A32ED"/>
    <w:rPr>
      <w:color w:val="000000"/>
      <w:sz w:val="24"/>
      <w:lang w:eastAsia="ru-RU"/>
    </w:rPr>
  </w:style>
  <w:style w:type="paragraph" w:customStyle="1" w:styleId="a3cxspmiddle">
    <w:name w:val="a3cxspmiddle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afffffff3">
    <w:name w:val="слайд"/>
    <w:basedOn w:val="a2"/>
    <w:uiPriority w:val="99"/>
    <w:qFormat/>
    <w:rsid w:val="004A32ED"/>
    <w:pPr>
      <w:widowControl/>
      <w:snapToGrid/>
      <w:spacing w:before="0" w:after="0"/>
      <w:jc w:val="both"/>
    </w:pPr>
    <w:rPr>
      <w:rFonts w:eastAsia="Times New Roman"/>
      <w:sz w:val="36"/>
      <w:szCs w:val="24"/>
      <w:lang w:eastAsia="en-US"/>
    </w:rPr>
  </w:style>
  <w:style w:type="character" w:customStyle="1" w:styleId="st">
    <w:name w:val="st"/>
    <w:basedOn w:val="a3"/>
    <w:uiPriority w:val="99"/>
    <w:qFormat/>
    <w:rsid w:val="004A32ED"/>
    <w:rPr>
      <w:rFonts w:cs="Times New Roman"/>
    </w:rPr>
  </w:style>
  <w:style w:type="paragraph" w:customStyle="1" w:styleId="z-10">
    <w:name w:val="z-Конец формы1"/>
    <w:basedOn w:val="a2"/>
    <w:next w:val="a2"/>
    <w:link w:val="z-0"/>
    <w:uiPriority w:val="99"/>
    <w:qFormat/>
    <w:rsid w:val="004A32ED"/>
    <w:pPr>
      <w:widowControl/>
      <w:pBdr>
        <w:top w:val="single" w:sz="6" w:space="1" w:color="auto"/>
      </w:pBdr>
      <w:snapToGrid/>
      <w:spacing w:before="0" w:after="0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a3"/>
    <w:uiPriority w:val="99"/>
    <w:locked/>
    <w:rsid w:val="004A32ED"/>
    <w:rPr>
      <w:rFonts w:ascii="Arial" w:hAnsi="Arial" w:cs="Times New Roman"/>
      <w:vanish/>
      <w:sz w:val="16"/>
      <w:lang w:eastAsia="ru-RU"/>
    </w:rPr>
  </w:style>
  <w:style w:type="character" w:customStyle="1" w:styleId="z-0">
    <w:name w:val="z-Конец формы Знак"/>
    <w:basedOn w:val="a3"/>
    <w:link w:val="z-10"/>
    <w:uiPriority w:val="99"/>
    <w:qFormat/>
    <w:locked/>
    <w:rsid w:val="004A32ED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keyworddef">
    <w:name w:val="keyword_def"/>
    <w:basedOn w:val="a3"/>
    <w:uiPriority w:val="99"/>
    <w:qFormat/>
    <w:rsid w:val="004A32ED"/>
    <w:rPr>
      <w:rFonts w:cs="Times New Roman"/>
    </w:rPr>
  </w:style>
  <w:style w:type="paragraph" w:customStyle="1" w:styleId="11f2">
    <w:name w:val="Обычный + 11 пт"/>
    <w:basedOn w:val="a2"/>
    <w:uiPriority w:val="99"/>
    <w:qFormat/>
    <w:rsid w:val="004A32ED"/>
    <w:pPr>
      <w:shd w:val="clear" w:color="auto" w:fill="FFFFFF"/>
      <w:autoSpaceDE w:val="0"/>
      <w:autoSpaceDN w:val="0"/>
      <w:adjustRightInd w:val="0"/>
      <w:snapToGrid/>
      <w:spacing w:before="25" w:after="0" w:line="241" w:lineRule="exact"/>
      <w:ind w:left="7"/>
    </w:pPr>
    <w:rPr>
      <w:rFonts w:eastAsia="Times New Roman"/>
      <w:sz w:val="22"/>
    </w:rPr>
  </w:style>
  <w:style w:type="character" w:customStyle="1" w:styleId="bold">
    <w:name w:val="bold"/>
    <w:uiPriority w:val="99"/>
    <w:qFormat/>
    <w:rsid w:val="004A32ED"/>
  </w:style>
  <w:style w:type="character" w:customStyle="1" w:styleId="lbldata1">
    <w:name w:val="lbldata1"/>
    <w:uiPriority w:val="99"/>
    <w:qFormat/>
    <w:rsid w:val="004A32ED"/>
    <w:rPr>
      <w:rFonts w:ascii="Arial" w:hAnsi="Arial"/>
      <w:sz w:val="24"/>
      <w:u w:val="single"/>
    </w:rPr>
  </w:style>
  <w:style w:type="character" w:customStyle="1" w:styleId="FontStyle17">
    <w:name w:val="Font Style17"/>
    <w:uiPriority w:val="99"/>
    <w:qFormat/>
    <w:rsid w:val="004A32ED"/>
    <w:rPr>
      <w:rFonts w:ascii="Times New Roman" w:hAnsi="Times New Roman"/>
      <w:sz w:val="20"/>
    </w:rPr>
  </w:style>
  <w:style w:type="character" w:customStyle="1" w:styleId="FontStyle18">
    <w:name w:val="Font Style18"/>
    <w:uiPriority w:val="99"/>
    <w:qFormat/>
    <w:rsid w:val="004A32ED"/>
    <w:rPr>
      <w:rFonts w:ascii="Times New Roman" w:hAnsi="Times New Roman"/>
      <w:i/>
      <w:sz w:val="20"/>
    </w:rPr>
  </w:style>
  <w:style w:type="character" w:customStyle="1" w:styleId="FontStyle19">
    <w:name w:val="Font Style19"/>
    <w:uiPriority w:val="99"/>
    <w:qFormat/>
    <w:rsid w:val="004A32ED"/>
    <w:rPr>
      <w:rFonts w:ascii="Times New Roman" w:hAnsi="Times New Roman"/>
      <w:sz w:val="20"/>
    </w:rPr>
  </w:style>
  <w:style w:type="paragraph" w:customStyle="1" w:styleId="Style3">
    <w:name w:val="Style3"/>
    <w:basedOn w:val="a2"/>
    <w:uiPriority w:val="99"/>
    <w:qFormat/>
    <w:rsid w:val="004A32ED"/>
    <w:pPr>
      <w:autoSpaceDE w:val="0"/>
      <w:autoSpaceDN w:val="0"/>
      <w:adjustRightInd w:val="0"/>
      <w:snapToGrid/>
      <w:spacing w:before="0" w:after="0" w:line="259" w:lineRule="exact"/>
      <w:ind w:firstLine="542"/>
      <w:jc w:val="both"/>
    </w:pPr>
    <w:rPr>
      <w:rFonts w:eastAsia="Times New Roman"/>
      <w:szCs w:val="24"/>
    </w:rPr>
  </w:style>
  <w:style w:type="character" w:customStyle="1" w:styleId="420">
    <w:name w:val="Знак Знак42"/>
    <w:uiPriority w:val="99"/>
    <w:qFormat/>
    <w:rsid w:val="004A32ED"/>
    <w:rPr>
      <w:rFonts w:ascii="Times New Roman" w:hAnsi="Times New Roman"/>
      <w:sz w:val="16"/>
    </w:rPr>
  </w:style>
  <w:style w:type="character" w:customStyle="1" w:styleId="490">
    <w:name w:val="Знак Знак49"/>
    <w:uiPriority w:val="99"/>
    <w:qFormat/>
    <w:rsid w:val="004A32ED"/>
    <w:rPr>
      <w:rFonts w:ascii="Times New Roman" w:hAnsi="Times New Roman"/>
      <w:b/>
      <w:caps/>
      <w:sz w:val="24"/>
      <w:lang w:eastAsia="ru-RU"/>
    </w:rPr>
  </w:style>
  <w:style w:type="character" w:customStyle="1" w:styleId="c4">
    <w:name w:val="c4"/>
    <w:basedOn w:val="a3"/>
    <w:uiPriority w:val="99"/>
    <w:qFormat/>
    <w:rsid w:val="004A32ED"/>
    <w:rPr>
      <w:rFonts w:cs="Times New Roman"/>
    </w:rPr>
  </w:style>
  <w:style w:type="paragraph" w:customStyle="1" w:styleId="c3">
    <w:name w:val="c3"/>
    <w:basedOn w:val="a2"/>
    <w:uiPriority w:val="99"/>
    <w:qFormat/>
    <w:rsid w:val="004A32ED"/>
    <w:pPr>
      <w:widowControl/>
      <w:snapToGrid/>
      <w:spacing w:before="0" w:after="150"/>
    </w:pPr>
    <w:rPr>
      <w:rFonts w:eastAsia="Times New Roman"/>
      <w:szCs w:val="24"/>
    </w:rPr>
  </w:style>
  <w:style w:type="character" w:customStyle="1" w:styleId="470">
    <w:name w:val="Знак Знак47"/>
    <w:uiPriority w:val="99"/>
    <w:qFormat/>
    <w:rsid w:val="004A32ED"/>
    <w:rPr>
      <w:rFonts w:ascii="Times New Roman" w:hAnsi="Times New Roman"/>
      <w:b/>
      <w:sz w:val="27"/>
      <w:lang w:eastAsia="ru-RU"/>
    </w:rPr>
  </w:style>
  <w:style w:type="character" w:customStyle="1" w:styleId="450">
    <w:name w:val="Знак Знак45"/>
    <w:uiPriority w:val="99"/>
    <w:qFormat/>
    <w:rsid w:val="004A32ED"/>
    <w:rPr>
      <w:rFonts w:ascii="Times New Roman" w:hAnsi="Times New Roman"/>
      <w:b/>
      <w:i/>
      <w:sz w:val="26"/>
      <w:lang w:eastAsia="ru-RU"/>
    </w:rPr>
  </w:style>
  <w:style w:type="character" w:customStyle="1" w:styleId="MacroTextChar">
    <w:name w:val="Macro Text Char"/>
    <w:basedOn w:val="a3"/>
    <w:uiPriority w:val="99"/>
    <w:qFormat/>
    <w:locked/>
    <w:rsid w:val="004A32ED"/>
    <w:rPr>
      <w:rFonts w:ascii="Courier New" w:hAnsi="Courier New" w:cs="Times New Roman"/>
      <w:sz w:val="22"/>
      <w:lang w:val="en-US" w:eastAsia="en-US"/>
    </w:rPr>
  </w:style>
  <w:style w:type="character" w:customStyle="1" w:styleId="toctext">
    <w:name w:val="toctext"/>
    <w:basedOn w:val="a3"/>
    <w:uiPriority w:val="99"/>
    <w:qFormat/>
    <w:rsid w:val="004A32ED"/>
    <w:rPr>
      <w:rFonts w:cs="Times New Roman"/>
    </w:rPr>
  </w:style>
  <w:style w:type="character" w:customStyle="1" w:styleId="searchmatch">
    <w:name w:val="searchmatch"/>
    <w:basedOn w:val="a3"/>
    <w:uiPriority w:val="99"/>
    <w:qFormat/>
    <w:rsid w:val="004A32ED"/>
    <w:rPr>
      <w:rFonts w:cs="Times New Roman"/>
    </w:rPr>
  </w:style>
  <w:style w:type="paragraph" w:customStyle="1" w:styleId="a3cxsplast">
    <w:name w:val="a3cxsplast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character" w:customStyle="1" w:styleId="1fff8">
    <w:name w:val="Заголовок №1_"/>
    <w:link w:val="1fff9"/>
    <w:uiPriority w:val="99"/>
    <w:qFormat/>
    <w:locked/>
    <w:rsid w:val="004A32ED"/>
    <w:rPr>
      <w:sz w:val="23"/>
      <w:shd w:val="clear" w:color="auto" w:fill="FFFFFF"/>
    </w:rPr>
  </w:style>
  <w:style w:type="paragraph" w:customStyle="1" w:styleId="1fff9">
    <w:name w:val="Заголовок №1"/>
    <w:basedOn w:val="a2"/>
    <w:link w:val="1fff8"/>
    <w:uiPriority w:val="99"/>
    <w:qFormat/>
    <w:rsid w:val="004A32ED"/>
    <w:pPr>
      <w:widowControl/>
      <w:shd w:val="clear" w:color="auto" w:fill="FFFFFF"/>
      <w:snapToGrid/>
      <w:spacing w:before="540" w:after="0" w:line="326" w:lineRule="exact"/>
      <w:outlineLvl w:val="0"/>
    </w:pPr>
    <w:rPr>
      <w:rFonts w:asciiTheme="minorHAnsi" w:eastAsiaTheme="minorHAnsi" w:hAnsiTheme="minorHAnsi" w:cstheme="minorBidi"/>
      <w:sz w:val="23"/>
      <w:szCs w:val="22"/>
      <w:lang w:eastAsia="en-US"/>
    </w:rPr>
  </w:style>
  <w:style w:type="character" w:customStyle="1" w:styleId="745">
    <w:name w:val="Основной текст (7)45"/>
    <w:uiPriority w:val="99"/>
    <w:qFormat/>
    <w:rsid w:val="004A32ED"/>
    <w:rPr>
      <w:rFonts w:ascii="Times New Roman" w:hAnsi="Times New Roman"/>
      <w:spacing w:val="0"/>
      <w:sz w:val="20"/>
    </w:rPr>
  </w:style>
  <w:style w:type="character" w:customStyle="1" w:styleId="c7">
    <w:name w:val="c7"/>
    <w:basedOn w:val="a3"/>
    <w:uiPriority w:val="99"/>
    <w:qFormat/>
    <w:rsid w:val="004A32ED"/>
    <w:rPr>
      <w:rFonts w:cs="Times New Roman"/>
    </w:rPr>
  </w:style>
  <w:style w:type="character" w:customStyle="1" w:styleId="afffffff4">
    <w:name w:val="полужирный"/>
    <w:uiPriority w:val="99"/>
    <w:qFormat/>
    <w:rsid w:val="004A32ED"/>
    <w:rPr>
      <w:rFonts w:ascii="Times New Roman" w:hAnsi="Times New Roman"/>
      <w:b/>
      <w:color w:val="auto"/>
      <w:sz w:val="24"/>
    </w:rPr>
  </w:style>
  <w:style w:type="paragraph" w:customStyle="1" w:styleId="1fffa">
    <w:name w:val="список1"/>
    <w:basedOn w:val="a2"/>
    <w:uiPriority w:val="99"/>
    <w:qFormat/>
    <w:rsid w:val="004A32ED"/>
    <w:pPr>
      <w:widowControl/>
      <w:tabs>
        <w:tab w:val="left" w:pos="0"/>
      </w:tabs>
      <w:autoSpaceDE w:val="0"/>
      <w:autoSpaceDN w:val="0"/>
      <w:adjustRightInd w:val="0"/>
      <w:snapToGrid/>
      <w:spacing w:before="0" w:after="0"/>
      <w:ind w:firstLine="66"/>
      <w:jc w:val="both"/>
    </w:pPr>
    <w:rPr>
      <w:rFonts w:ascii="PragmaticaCTT" w:eastAsia="Times New Roman" w:hAnsi="PragmaticaCTT"/>
      <w:sz w:val="20"/>
      <w:szCs w:val="24"/>
    </w:rPr>
  </w:style>
  <w:style w:type="paragraph" w:customStyle="1" w:styleId="afffffff5">
    <w:name w:val="Основной текст с отступо"/>
    <w:basedOn w:val="a2"/>
    <w:uiPriority w:val="99"/>
    <w:qFormat/>
    <w:rsid w:val="004A32ED"/>
    <w:pPr>
      <w:widowControl/>
      <w:snapToGrid/>
      <w:spacing w:before="0" w:after="0"/>
      <w:ind w:left="-340" w:firstLine="720"/>
    </w:pPr>
    <w:rPr>
      <w:rFonts w:eastAsia="Times New Roman"/>
      <w:sz w:val="36"/>
    </w:rPr>
  </w:style>
  <w:style w:type="paragraph" w:customStyle="1" w:styleId="Lang">
    <w:name w:val="Lang"/>
    <w:basedOn w:val="a2"/>
    <w:uiPriority w:val="99"/>
    <w:qFormat/>
    <w:rsid w:val="004A32ED"/>
    <w:pPr>
      <w:widowControl/>
      <w:overflowPunct w:val="0"/>
      <w:autoSpaceDE w:val="0"/>
      <w:autoSpaceDN w:val="0"/>
      <w:adjustRightInd w:val="0"/>
      <w:snapToGrid/>
      <w:spacing w:before="0" w:after="0" w:line="480" w:lineRule="exact"/>
      <w:ind w:right="-170" w:firstLine="567"/>
      <w:jc w:val="both"/>
      <w:textAlignment w:val="baseline"/>
    </w:pPr>
    <w:rPr>
      <w:rFonts w:ascii="Courier New" w:eastAsia="Times New Roman" w:hAnsi="Courier New"/>
    </w:rPr>
  </w:style>
  <w:style w:type="paragraph" w:customStyle="1" w:styleId="Standard">
    <w:name w:val="Standard"/>
    <w:uiPriority w:val="99"/>
    <w:qFormat/>
    <w:rsid w:val="004A32ED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eastAsia="ru-RU"/>
    </w:rPr>
  </w:style>
  <w:style w:type="character" w:customStyle="1" w:styleId="authorabout1">
    <w:name w:val="authorabout1"/>
    <w:uiPriority w:val="99"/>
    <w:qFormat/>
    <w:rsid w:val="004A32ED"/>
    <w:rPr>
      <w:sz w:val="26"/>
    </w:rPr>
  </w:style>
  <w:style w:type="paragraph" w:customStyle="1" w:styleId="3f4">
    <w:name w:val="заголовок 3"/>
    <w:basedOn w:val="a2"/>
    <w:next w:val="a2"/>
    <w:uiPriority w:val="99"/>
    <w:qFormat/>
    <w:rsid w:val="004A32ED"/>
    <w:pPr>
      <w:keepNext/>
      <w:snapToGrid/>
      <w:spacing w:before="0" w:after="0" w:line="190" w:lineRule="atLeast"/>
      <w:jc w:val="both"/>
    </w:pPr>
    <w:rPr>
      <w:rFonts w:eastAsia="Times New Roman"/>
      <w:b/>
      <w:sz w:val="28"/>
    </w:rPr>
  </w:style>
  <w:style w:type="paragraph" w:customStyle="1" w:styleId="listnum">
    <w:name w:val="listnum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1fffb">
    <w:name w:val="Подзаголовок 1"/>
    <w:basedOn w:val="a2"/>
    <w:next w:val="a2"/>
    <w:uiPriority w:val="99"/>
    <w:qFormat/>
    <w:rsid w:val="004A32ED"/>
    <w:pPr>
      <w:widowControl/>
      <w:autoSpaceDE w:val="0"/>
      <w:autoSpaceDN w:val="0"/>
      <w:adjustRightInd w:val="0"/>
      <w:snapToGrid/>
      <w:spacing w:before="0" w:after="0"/>
      <w:jc w:val="center"/>
    </w:pPr>
    <w:rPr>
      <w:rFonts w:ascii="PragmaticaCTT" w:eastAsia="Times New Roman" w:hAnsi="PragmaticaCTT" w:cs="PragmaticaCTT"/>
      <w:b/>
      <w:bCs/>
      <w:sz w:val="22"/>
      <w:szCs w:val="22"/>
    </w:rPr>
  </w:style>
  <w:style w:type="paragraph" w:customStyle="1" w:styleId="4a">
    <w:name w:val="Обычный4"/>
    <w:uiPriority w:val="99"/>
    <w:qFormat/>
    <w:rsid w:val="004A32E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pt025">
    <w:name w:val="Стиль 12 pt полужирный Черный уплотненный на  025 пт"/>
    <w:basedOn w:val="10"/>
    <w:uiPriority w:val="99"/>
    <w:qFormat/>
    <w:rsid w:val="004A32ED"/>
    <w:pPr>
      <w:keepNext/>
      <w:widowControl w:val="0"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  <w:tab w:val="left" w:pos="360"/>
        <w:tab w:val="left" w:pos="1354"/>
      </w:tabs>
      <w:spacing w:before="340" w:after="240"/>
      <w:ind w:firstLine="454"/>
      <w:jc w:val="center"/>
    </w:pPr>
    <w:rPr>
      <w:rFonts w:ascii="Times New Roman" w:hAnsi="Times New Roman" w:cs="Arial"/>
      <w:b/>
      <w:color w:val="000000"/>
      <w:spacing w:val="-5"/>
      <w:kern w:val="32"/>
      <w:sz w:val="26"/>
      <w:szCs w:val="24"/>
    </w:rPr>
  </w:style>
  <w:style w:type="character" w:customStyle="1" w:styleId="Sylfaen1">
    <w:name w:val="Основной текст + Sylfaen1"/>
    <w:uiPriority w:val="99"/>
    <w:qFormat/>
    <w:rsid w:val="004A32ED"/>
    <w:rPr>
      <w:rFonts w:ascii="Sylfaen" w:hAnsi="Sylfaen"/>
      <w:sz w:val="20"/>
      <w:u w:val="none"/>
    </w:rPr>
  </w:style>
  <w:style w:type="character" w:customStyle="1" w:styleId="Sylfaen">
    <w:name w:val="Основной текст + Sylfaen"/>
    <w:uiPriority w:val="99"/>
    <w:qFormat/>
    <w:rsid w:val="004A32ED"/>
    <w:rPr>
      <w:rFonts w:ascii="Sylfaen" w:hAnsi="Sylfaen"/>
      <w:sz w:val="19"/>
      <w:u w:val="none"/>
      <w:lang w:val="ru-RU" w:eastAsia="ru-RU"/>
    </w:rPr>
  </w:style>
  <w:style w:type="paragraph" w:customStyle="1" w:styleId="ipara">
    <w:name w:val="ipara"/>
    <w:basedOn w:val="a2"/>
    <w:uiPriority w:val="99"/>
    <w:qFormat/>
    <w:rsid w:val="004A32ED"/>
    <w:pPr>
      <w:overflowPunct w:val="0"/>
      <w:autoSpaceDE w:val="0"/>
      <w:autoSpaceDN w:val="0"/>
      <w:adjustRightInd w:val="0"/>
      <w:snapToGrid/>
      <w:textAlignment w:val="baseline"/>
    </w:pPr>
    <w:rPr>
      <w:rFonts w:eastAsia="Times New Roman"/>
      <w:lang w:val="en-US" w:eastAsia="en-US"/>
    </w:rPr>
  </w:style>
  <w:style w:type="character" w:customStyle="1" w:styleId="127">
    <w:name w:val="Стиль Выделение + 12 пт не курсив"/>
    <w:uiPriority w:val="99"/>
    <w:qFormat/>
    <w:rsid w:val="004A32ED"/>
    <w:rPr>
      <w:rFonts w:ascii="Times New Roman" w:hAnsi="Times New Roman"/>
      <w:b/>
      <w:i/>
      <w:sz w:val="24"/>
    </w:rPr>
  </w:style>
  <w:style w:type="character" w:customStyle="1" w:styleId="743">
    <w:name w:val="Основной текст (7)43"/>
    <w:uiPriority w:val="99"/>
    <w:qFormat/>
    <w:rsid w:val="004A32ED"/>
    <w:rPr>
      <w:rFonts w:ascii="Times New Roman" w:hAnsi="Times New Roman"/>
      <w:spacing w:val="0"/>
      <w:sz w:val="20"/>
    </w:rPr>
  </w:style>
  <w:style w:type="paragraph" w:customStyle="1" w:styleId="afffffff6">
    <w:name w:val="Разработчик"/>
    <w:basedOn w:val="a2"/>
    <w:uiPriority w:val="99"/>
    <w:qFormat/>
    <w:rsid w:val="004A32ED"/>
    <w:pPr>
      <w:widowControl/>
      <w:snapToGrid/>
      <w:spacing w:before="0" w:after="0"/>
      <w:jc w:val="both"/>
    </w:pPr>
    <w:rPr>
      <w:rFonts w:eastAsia="Times New Roman"/>
      <w:b/>
      <w:sz w:val="20"/>
      <w:szCs w:val="24"/>
    </w:rPr>
  </w:style>
  <w:style w:type="character" w:customStyle="1" w:styleId="55">
    <w:name w:val="Знак5 Знак Знак"/>
    <w:uiPriority w:val="99"/>
    <w:qFormat/>
    <w:locked/>
    <w:rsid w:val="004A32ED"/>
    <w:rPr>
      <w:sz w:val="16"/>
    </w:rPr>
  </w:style>
  <w:style w:type="character" w:customStyle="1" w:styleId="500">
    <w:name w:val="Знак Знак50"/>
    <w:uiPriority w:val="99"/>
    <w:qFormat/>
    <w:locked/>
    <w:rsid w:val="004A32ED"/>
    <w:rPr>
      <w:b/>
      <w:sz w:val="28"/>
      <w:lang w:val="ru-RU" w:eastAsia="ru-RU"/>
    </w:rPr>
  </w:style>
  <w:style w:type="character" w:customStyle="1" w:styleId="sem">
    <w:name w:val="sem"/>
    <w:basedOn w:val="a3"/>
    <w:uiPriority w:val="99"/>
    <w:qFormat/>
    <w:rsid w:val="004A32ED"/>
    <w:rPr>
      <w:rFonts w:cs="Times New Roman"/>
    </w:rPr>
  </w:style>
  <w:style w:type="character" w:customStyle="1" w:styleId="520">
    <w:name w:val="Знак Знак52"/>
    <w:uiPriority w:val="99"/>
    <w:qFormat/>
    <w:rsid w:val="004A32ED"/>
    <w:rPr>
      <w:rFonts w:ascii="Arial" w:hAnsi="Arial"/>
      <w:b/>
      <w:i/>
      <w:sz w:val="28"/>
    </w:rPr>
  </w:style>
  <w:style w:type="paragraph" w:customStyle="1" w:styleId="p7">
    <w:name w:val="p7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9">
    <w:name w:val="p9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6">
    <w:name w:val="p6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8">
    <w:name w:val="p8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21c">
    <w:name w:val="Заголовок 21"/>
    <w:basedOn w:val="a2"/>
    <w:next w:val="a2"/>
    <w:uiPriority w:val="99"/>
    <w:qFormat/>
    <w:rsid w:val="004A32ED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2ff4">
    <w:name w:val="Текст2"/>
    <w:basedOn w:val="a2"/>
    <w:qFormat/>
    <w:rsid w:val="004A32ED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11f3">
    <w:name w:val="Цитата11"/>
    <w:basedOn w:val="a2"/>
    <w:uiPriority w:val="99"/>
    <w:qFormat/>
    <w:rsid w:val="004A32ED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2111">
    <w:name w:val="Основной текст 211"/>
    <w:basedOn w:val="a2"/>
    <w:uiPriority w:val="99"/>
    <w:qFormat/>
    <w:rsid w:val="004A32ED"/>
    <w:pPr>
      <w:widowControl/>
      <w:snapToGrid/>
      <w:spacing w:before="0" w:after="0"/>
    </w:pPr>
    <w:rPr>
      <w:rFonts w:eastAsia="Times New Roman"/>
      <w:sz w:val="28"/>
    </w:rPr>
  </w:style>
  <w:style w:type="paragraph" w:customStyle="1" w:styleId="1fffc">
    <w:name w:val="Верхний колонтитул1"/>
    <w:basedOn w:val="a2"/>
    <w:uiPriority w:val="99"/>
    <w:qFormat/>
    <w:rsid w:val="004A32ED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31b">
    <w:name w:val="Заголовок 31"/>
    <w:basedOn w:val="1f0"/>
    <w:next w:val="1f0"/>
    <w:uiPriority w:val="99"/>
    <w:qFormat/>
    <w:rsid w:val="004A32ED"/>
    <w:pPr>
      <w:keepNext/>
      <w:widowControl/>
      <w:tabs>
        <w:tab w:val="left" w:pos="3330"/>
      </w:tabs>
      <w:spacing w:line="240" w:lineRule="auto"/>
      <w:ind w:firstLine="0"/>
      <w:jc w:val="left"/>
      <w:outlineLvl w:val="2"/>
    </w:pPr>
    <w:rPr>
      <w:sz w:val="24"/>
    </w:rPr>
  </w:style>
  <w:style w:type="paragraph" w:customStyle="1" w:styleId="3112">
    <w:name w:val="Основной текст 311"/>
    <w:basedOn w:val="a2"/>
    <w:uiPriority w:val="99"/>
    <w:qFormat/>
    <w:rsid w:val="004A32ED"/>
    <w:pPr>
      <w:widowControl/>
      <w:snapToGrid/>
      <w:spacing w:before="0" w:after="120"/>
    </w:pPr>
    <w:rPr>
      <w:rFonts w:eastAsia="Times New Roman"/>
      <w:sz w:val="16"/>
      <w:szCs w:val="16"/>
      <w:lang w:eastAsia="zh-CN"/>
    </w:rPr>
  </w:style>
  <w:style w:type="character" w:customStyle="1" w:styleId="ipa">
    <w:name w:val="ipa"/>
    <w:uiPriority w:val="99"/>
    <w:qFormat/>
    <w:rsid w:val="004A32ED"/>
  </w:style>
  <w:style w:type="character" w:customStyle="1" w:styleId="fliesstext">
    <w:name w:val="fliesstext"/>
    <w:uiPriority w:val="99"/>
    <w:qFormat/>
    <w:rsid w:val="004A32ED"/>
  </w:style>
  <w:style w:type="character" w:customStyle="1" w:styleId="skypec2ctextspan">
    <w:name w:val="skype_c2c_text_span"/>
    <w:uiPriority w:val="99"/>
    <w:qFormat/>
    <w:rsid w:val="004A32ED"/>
  </w:style>
  <w:style w:type="paragraph" w:customStyle="1" w:styleId="1fffd">
    <w:name w:val="ЗАГОЛОВОК 1"/>
    <w:link w:val="1fffe"/>
    <w:uiPriority w:val="99"/>
    <w:qFormat/>
    <w:rsid w:val="004A32ED"/>
    <w:pPr>
      <w:suppressAutoHyphens/>
      <w:spacing w:after="0" w:line="312" w:lineRule="auto"/>
      <w:ind w:firstLine="454"/>
      <w:outlineLvl w:val="0"/>
    </w:pPr>
    <w:rPr>
      <w:rFonts w:ascii="Times New Roman" w:eastAsia="Calibri" w:hAnsi="Times New Roman" w:cs="Times New Roman"/>
      <w:b/>
      <w:caps/>
      <w:lang w:eastAsia="ru-RU"/>
    </w:rPr>
  </w:style>
  <w:style w:type="paragraph" w:customStyle="1" w:styleId="style140">
    <w:name w:val="style14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w">
    <w:name w:val="w"/>
    <w:basedOn w:val="a3"/>
    <w:uiPriority w:val="99"/>
    <w:qFormat/>
    <w:rsid w:val="004A32ED"/>
    <w:rPr>
      <w:rFonts w:cs="Times New Roman"/>
    </w:rPr>
  </w:style>
  <w:style w:type="character" w:customStyle="1" w:styleId="selectionindex">
    <w:name w:val="selection_index"/>
    <w:basedOn w:val="a3"/>
    <w:uiPriority w:val="99"/>
    <w:qFormat/>
    <w:rsid w:val="004A32ED"/>
    <w:rPr>
      <w:rFonts w:cs="Times New Roman"/>
    </w:rPr>
  </w:style>
  <w:style w:type="character" w:customStyle="1" w:styleId="citecrochet">
    <w:name w:val="cite_crochet"/>
    <w:basedOn w:val="a3"/>
    <w:uiPriority w:val="99"/>
    <w:qFormat/>
    <w:rsid w:val="004A32ED"/>
    <w:rPr>
      <w:rFonts w:cs="Times New Roman"/>
    </w:rPr>
  </w:style>
  <w:style w:type="character" w:customStyle="1" w:styleId="hoverable">
    <w:name w:val="hoverable"/>
    <w:basedOn w:val="a3"/>
    <w:uiPriority w:val="99"/>
    <w:qFormat/>
    <w:rsid w:val="004A32ED"/>
    <w:rPr>
      <w:rFonts w:cs="Times New Roman"/>
    </w:rPr>
  </w:style>
  <w:style w:type="character" w:customStyle="1" w:styleId="3f5">
    <w:name w:val="Основной текст Знак3"/>
    <w:uiPriority w:val="99"/>
    <w:qFormat/>
    <w:locked/>
    <w:rsid w:val="004A32ED"/>
    <w:rPr>
      <w:sz w:val="24"/>
    </w:rPr>
  </w:style>
  <w:style w:type="character" w:customStyle="1" w:styleId="s15122">
    <w:name w:val="s15122"/>
    <w:basedOn w:val="a3"/>
    <w:uiPriority w:val="99"/>
    <w:qFormat/>
    <w:rsid w:val="004A32ED"/>
    <w:rPr>
      <w:rFonts w:cs="Times New Roman"/>
    </w:rPr>
  </w:style>
  <w:style w:type="character" w:customStyle="1" w:styleId="shorttext">
    <w:name w:val="short_text"/>
    <w:basedOn w:val="a3"/>
    <w:uiPriority w:val="99"/>
    <w:qFormat/>
    <w:rsid w:val="004A32ED"/>
    <w:rPr>
      <w:rFonts w:cs="Times New Roman"/>
    </w:rPr>
  </w:style>
  <w:style w:type="character" w:customStyle="1" w:styleId="CommentTextChar1">
    <w:name w:val="Comment Text Char1"/>
    <w:uiPriority w:val="99"/>
    <w:qFormat/>
    <w:rsid w:val="004A32ED"/>
    <w:rPr>
      <w:rFonts w:ascii="Times New Roman" w:hAnsi="Times New Roman"/>
    </w:rPr>
  </w:style>
  <w:style w:type="paragraph" w:customStyle="1" w:styleId="afffffff7">
    <w:name w:val="ТЕМА"/>
    <w:basedOn w:val="a2"/>
    <w:uiPriority w:val="99"/>
    <w:qFormat/>
    <w:rsid w:val="004A32ED"/>
    <w:pPr>
      <w:widowControl/>
      <w:snapToGrid/>
      <w:spacing w:before="0" w:after="60" w:line="264" w:lineRule="auto"/>
      <w:jc w:val="both"/>
    </w:pPr>
    <w:rPr>
      <w:rFonts w:ascii="Arial" w:eastAsia="Times New Roman" w:hAnsi="Arial"/>
      <w:b/>
      <w:sz w:val="30"/>
      <w:szCs w:val="24"/>
    </w:rPr>
  </w:style>
  <w:style w:type="character" w:customStyle="1" w:styleId="533">
    <w:name w:val="Знак5 Знак3"/>
    <w:uiPriority w:val="99"/>
    <w:qFormat/>
    <w:locked/>
    <w:rsid w:val="004A32ED"/>
    <w:rPr>
      <w:sz w:val="16"/>
      <w:lang w:val="ru-RU" w:eastAsia="ru-RU"/>
    </w:rPr>
  </w:style>
  <w:style w:type="character" w:customStyle="1" w:styleId="128">
    <w:name w:val="Знак1 Знак Знак2"/>
    <w:uiPriority w:val="99"/>
    <w:qFormat/>
    <w:locked/>
    <w:rsid w:val="004A32ED"/>
    <w:rPr>
      <w:sz w:val="24"/>
    </w:rPr>
  </w:style>
  <w:style w:type="character" w:customStyle="1" w:styleId="1ffff">
    <w:name w:val="Основной текст Знак Знак Знак1"/>
    <w:uiPriority w:val="99"/>
    <w:rsid w:val="004A32ED"/>
    <w:rPr>
      <w:sz w:val="24"/>
    </w:rPr>
  </w:style>
  <w:style w:type="character" w:customStyle="1" w:styleId="56">
    <w:name w:val="Знак Знак5"/>
    <w:uiPriority w:val="99"/>
    <w:qFormat/>
    <w:locked/>
    <w:rsid w:val="004A32ED"/>
    <w:rPr>
      <w:i/>
      <w:sz w:val="24"/>
      <w:lang w:val="ru-RU" w:eastAsia="ru-RU"/>
    </w:rPr>
  </w:style>
  <w:style w:type="character" w:customStyle="1" w:styleId="5110">
    <w:name w:val="Знак5 Знак Знак11"/>
    <w:uiPriority w:val="99"/>
    <w:qFormat/>
    <w:locked/>
    <w:rsid w:val="004A32ED"/>
    <w:rPr>
      <w:sz w:val="16"/>
      <w:lang w:val="ru-RU" w:eastAsia="ru-RU"/>
    </w:rPr>
  </w:style>
  <w:style w:type="paragraph" w:customStyle="1" w:styleId="Style26">
    <w:name w:val="Style26"/>
    <w:basedOn w:val="a2"/>
    <w:uiPriority w:val="99"/>
    <w:qFormat/>
    <w:rsid w:val="004A32ED"/>
    <w:pPr>
      <w:autoSpaceDE w:val="0"/>
      <w:autoSpaceDN w:val="0"/>
      <w:adjustRightInd w:val="0"/>
      <w:snapToGrid/>
      <w:spacing w:before="0" w:after="0" w:line="480" w:lineRule="exact"/>
      <w:jc w:val="both"/>
    </w:pPr>
    <w:rPr>
      <w:rFonts w:eastAsia="Times New Roman"/>
      <w:szCs w:val="24"/>
    </w:rPr>
  </w:style>
  <w:style w:type="character" w:customStyle="1" w:styleId="FontStyle54">
    <w:name w:val="Font Style54"/>
    <w:uiPriority w:val="99"/>
    <w:qFormat/>
    <w:rsid w:val="004A32ED"/>
    <w:rPr>
      <w:rFonts w:ascii="Times New Roman" w:hAnsi="Times New Roman"/>
      <w:b/>
      <w:sz w:val="18"/>
    </w:rPr>
  </w:style>
  <w:style w:type="character" w:customStyle="1" w:styleId="FontStyle58">
    <w:name w:val="Font Style58"/>
    <w:uiPriority w:val="99"/>
    <w:qFormat/>
    <w:rsid w:val="004A32ED"/>
    <w:rPr>
      <w:rFonts w:ascii="Times New Roman" w:hAnsi="Times New Roman"/>
      <w:b/>
      <w:w w:val="40"/>
      <w:sz w:val="38"/>
    </w:rPr>
  </w:style>
  <w:style w:type="character" w:customStyle="1" w:styleId="FontStyle26">
    <w:name w:val="Font Style26"/>
    <w:uiPriority w:val="99"/>
    <w:qFormat/>
    <w:rsid w:val="004A32ED"/>
    <w:rPr>
      <w:rFonts w:ascii="Times New Roman" w:hAnsi="Times New Roman"/>
      <w:sz w:val="26"/>
    </w:rPr>
  </w:style>
  <w:style w:type="paragraph" w:customStyle="1" w:styleId="afffffff8">
    <w:name w:val="...... . ......."/>
    <w:basedOn w:val="Default"/>
    <w:next w:val="Default"/>
    <w:uiPriority w:val="99"/>
    <w:qFormat/>
    <w:rsid w:val="004A32ED"/>
    <w:rPr>
      <w:color w:val="auto"/>
    </w:rPr>
  </w:style>
  <w:style w:type="paragraph" w:customStyle="1" w:styleId="afffffff9">
    <w:name w:val="........ ..... . ........"/>
    <w:basedOn w:val="Default"/>
    <w:next w:val="Default"/>
    <w:uiPriority w:val="99"/>
    <w:qFormat/>
    <w:rsid w:val="004A32ED"/>
    <w:rPr>
      <w:color w:val="auto"/>
    </w:rPr>
  </w:style>
  <w:style w:type="paragraph" w:customStyle="1" w:styleId="afffffffa">
    <w:name w:val="... ......"/>
    <w:basedOn w:val="Default"/>
    <w:next w:val="Default"/>
    <w:uiPriority w:val="99"/>
    <w:qFormat/>
    <w:rsid w:val="004A32ED"/>
    <w:rPr>
      <w:color w:val="auto"/>
    </w:rPr>
  </w:style>
  <w:style w:type="paragraph" w:customStyle="1" w:styleId="1ffff0">
    <w:name w:val=".....1"/>
    <w:basedOn w:val="Default"/>
    <w:next w:val="Default"/>
    <w:uiPriority w:val="99"/>
    <w:qFormat/>
    <w:rsid w:val="004A32ED"/>
    <w:rPr>
      <w:color w:val="auto"/>
    </w:rPr>
  </w:style>
  <w:style w:type="paragraph" w:customStyle="1" w:styleId="bodytext2">
    <w:name w:val="bodytext2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b-serp-itemtextpassage">
    <w:name w:val="b-serp-item__text_passage"/>
    <w:basedOn w:val="a3"/>
    <w:uiPriority w:val="99"/>
    <w:qFormat/>
    <w:rsid w:val="004A32ED"/>
    <w:rPr>
      <w:rFonts w:cs="Times New Roman"/>
    </w:rPr>
  </w:style>
  <w:style w:type="paragraph" w:customStyle="1" w:styleId="afffffffb">
    <w:name w:val="Знак Знак Знак Знак"/>
    <w:basedOn w:val="a2"/>
    <w:uiPriority w:val="99"/>
    <w:qFormat/>
    <w:rsid w:val="004A32E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table" w:customStyle="1" w:styleId="1ffff1">
    <w:name w:val="Сетка таблицы1"/>
    <w:uiPriority w:val="99"/>
    <w:rsid w:val="004A32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f6">
    <w:name w:val="Îñíîâíîé òåêñò 3"/>
    <w:basedOn w:val="a2"/>
    <w:uiPriority w:val="99"/>
    <w:qFormat/>
    <w:rsid w:val="004A32ED"/>
    <w:pPr>
      <w:widowControl/>
      <w:autoSpaceDE w:val="0"/>
      <w:autoSpaceDN w:val="0"/>
      <w:adjustRightInd w:val="0"/>
      <w:snapToGrid/>
      <w:spacing w:beforeAutospacing="1" w:afterAutospacing="1"/>
    </w:pPr>
    <w:rPr>
      <w:rFonts w:eastAsia="Times New Roman"/>
      <w:b/>
      <w:bCs/>
      <w:color w:val="000000"/>
      <w:sz w:val="20"/>
      <w:szCs w:val="24"/>
    </w:rPr>
  </w:style>
  <w:style w:type="character" w:customStyle="1" w:styleId="postheader">
    <w:name w:val="postheader"/>
    <w:basedOn w:val="a3"/>
    <w:uiPriority w:val="99"/>
    <w:qFormat/>
    <w:rsid w:val="004A32ED"/>
    <w:rPr>
      <w:rFonts w:cs="Times New Roman"/>
    </w:rPr>
  </w:style>
  <w:style w:type="paragraph" w:customStyle="1" w:styleId="text">
    <w:name w:val="text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fc">
    <w:name w:val="ТЕКСТ"/>
    <w:basedOn w:val="afff1"/>
    <w:uiPriority w:val="99"/>
    <w:qFormat/>
    <w:rsid w:val="004A32ED"/>
    <w:pPr>
      <w:spacing w:line="264" w:lineRule="auto"/>
      <w:ind w:firstLine="357"/>
      <w:jc w:val="both"/>
    </w:pPr>
    <w:rPr>
      <w:rFonts w:cs="Arial"/>
      <w:sz w:val="30"/>
      <w:szCs w:val="16"/>
    </w:rPr>
  </w:style>
  <w:style w:type="paragraph" w:customStyle="1" w:styleId="afffffffd">
    <w:name w:val="НУМ"/>
    <w:basedOn w:val="afff1"/>
    <w:next w:val="afff1"/>
    <w:uiPriority w:val="99"/>
    <w:qFormat/>
    <w:rsid w:val="004A32ED"/>
    <w:pPr>
      <w:spacing w:line="264" w:lineRule="auto"/>
      <w:jc w:val="both"/>
    </w:pPr>
    <w:rPr>
      <w:rFonts w:cs="Arial"/>
      <w:sz w:val="30"/>
      <w:szCs w:val="16"/>
    </w:rPr>
  </w:style>
  <w:style w:type="paragraph" w:customStyle="1" w:styleId="afffffffe">
    <w:name w:val="Список М"/>
    <w:basedOn w:val="afff1"/>
    <w:uiPriority w:val="99"/>
    <w:qFormat/>
    <w:rsid w:val="004A32ED"/>
    <w:pPr>
      <w:spacing w:line="288" w:lineRule="auto"/>
      <w:jc w:val="both"/>
    </w:pPr>
    <w:rPr>
      <w:sz w:val="30"/>
      <w:szCs w:val="30"/>
    </w:rPr>
  </w:style>
  <w:style w:type="paragraph" w:customStyle="1" w:styleId="Style29">
    <w:name w:val="Style29"/>
    <w:basedOn w:val="a2"/>
    <w:uiPriority w:val="99"/>
    <w:qFormat/>
    <w:rsid w:val="004A32ED"/>
    <w:pPr>
      <w:autoSpaceDE w:val="0"/>
      <w:autoSpaceDN w:val="0"/>
      <w:adjustRightInd w:val="0"/>
      <w:snapToGrid/>
      <w:spacing w:before="0" w:after="0" w:line="485" w:lineRule="exact"/>
      <w:ind w:firstLine="696"/>
      <w:jc w:val="both"/>
    </w:pPr>
    <w:rPr>
      <w:rFonts w:eastAsia="Times New Roman"/>
      <w:szCs w:val="24"/>
    </w:rPr>
  </w:style>
  <w:style w:type="paragraph" w:customStyle="1" w:styleId="146">
    <w:name w:val="Знак Знак Знак Знак Знак Знак Знак14"/>
    <w:basedOn w:val="a2"/>
    <w:uiPriority w:val="99"/>
    <w:qFormat/>
    <w:rsid w:val="004A32E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field-label-subj-value3font-optima-mb">
    <w:name w:val="field-label-subj-value3 font-optima-mb"/>
    <w:basedOn w:val="a3"/>
    <w:uiPriority w:val="99"/>
    <w:qFormat/>
    <w:rsid w:val="004A32ED"/>
    <w:rPr>
      <w:rFonts w:cs="Times New Roman"/>
    </w:rPr>
  </w:style>
  <w:style w:type="paragraph" w:customStyle="1" w:styleId="affffffff">
    <w:name w:val="Маркированный."/>
    <w:basedOn w:val="a2"/>
    <w:uiPriority w:val="99"/>
    <w:qFormat/>
    <w:rsid w:val="004A32ED"/>
    <w:pPr>
      <w:widowControl/>
      <w:snapToGrid/>
      <w:spacing w:before="0" w:after="0"/>
      <w:ind w:left="1429" w:hanging="360"/>
    </w:pPr>
    <w:rPr>
      <w:rFonts w:eastAsia="Times New Roman"/>
      <w:szCs w:val="22"/>
      <w:lang w:eastAsia="en-US"/>
    </w:rPr>
  </w:style>
  <w:style w:type="character" w:customStyle="1" w:styleId="65">
    <w:name w:val="Знак6 Знак Знак"/>
    <w:uiPriority w:val="99"/>
    <w:qFormat/>
    <w:rsid w:val="004A32ED"/>
    <w:rPr>
      <w:sz w:val="24"/>
      <w:lang w:val="ru-RU" w:eastAsia="ru-RU"/>
    </w:rPr>
  </w:style>
  <w:style w:type="character" w:customStyle="1" w:styleId="searchterm">
    <w:name w:val="searchterm"/>
    <w:basedOn w:val="a3"/>
    <w:uiPriority w:val="99"/>
    <w:qFormat/>
    <w:rsid w:val="004A32ED"/>
    <w:rPr>
      <w:rFonts w:cs="Times New Roman"/>
    </w:rPr>
  </w:style>
  <w:style w:type="paragraph" w:customStyle="1" w:styleId="p">
    <w:name w:val="p"/>
    <w:basedOn w:val="a2"/>
    <w:uiPriority w:val="99"/>
    <w:qFormat/>
    <w:rsid w:val="004A32ED"/>
    <w:pPr>
      <w:widowControl/>
      <w:snapToGrid/>
      <w:spacing w:before="75" w:after="75"/>
      <w:ind w:left="75" w:right="75"/>
      <w:jc w:val="both"/>
    </w:pPr>
    <w:rPr>
      <w:rFonts w:ascii="Verdana" w:eastAsia="Times New Roman" w:hAnsi="Verdana"/>
      <w:sz w:val="20"/>
    </w:rPr>
  </w:style>
  <w:style w:type="character" w:customStyle="1" w:styleId="3200">
    <w:name w:val="Основной текст (3) + Полужирный20"/>
    <w:uiPriority w:val="99"/>
    <w:qFormat/>
    <w:rsid w:val="004A32ED"/>
    <w:rPr>
      <w:rFonts w:ascii="Times New Roman" w:hAnsi="Times New Roman"/>
      <w:b/>
      <w:i/>
      <w:spacing w:val="0"/>
      <w:sz w:val="23"/>
    </w:rPr>
  </w:style>
  <w:style w:type="paragraph" w:customStyle="1" w:styleId="1ffff2">
    <w:name w:val="Обычный + полужирный+1"/>
    <w:basedOn w:val="a2"/>
    <w:uiPriority w:val="99"/>
    <w:qFormat/>
    <w:rsid w:val="004A32ED"/>
    <w:pPr>
      <w:widowControl/>
      <w:autoSpaceDE w:val="0"/>
      <w:autoSpaceDN w:val="0"/>
      <w:adjustRightInd w:val="0"/>
      <w:snapToGrid/>
      <w:spacing w:before="0" w:after="0"/>
      <w:ind w:firstLine="709"/>
      <w:jc w:val="both"/>
      <w:outlineLvl w:val="1"/>
    </w:pPr>
    <w:rPr>
      <w:rFonts w:eastAsia="Times New Roman"/>
      <w:b/>
      <w:bCs/>
      <w:szCs w:val="24"/>
    </w:rPr>
  </w:style>
  <w:style w:type="character" w:customStyle="1" w:styleId="349">
    <w:name w:val="Основной текст (3)49"/>
    <w:uiPriority w:val="99"/>
    <w:qFormat/>
    <w:rsid w:val="004A32ED"/>
    <w:rPr>
      <w:rFonts w:ascii="Times New Roman" w:hAnsi="Times New Roman"/>
      <w:spacing w:val="0"/>
      <w:sz w:val="20"/>
    </w:rPr>
  </w:style>
  <w:style w:type="character" w:customStyle="1" w:styleId="Heading1Char1">
    <w:name w:val="Heading 1 Char1"/>
    <w:uiPriority w:val="99"/>
    <w:qFormat/>
    <w:locked/>
    <w:rsid w:val="004A32ED"/>
    <w:rPr>
      <w:rFonts w:ascii="Times New Roman" w:hAnsi="Times New Roman"/>
      <w:b/>
      <w:kern w:val="32"/>
      <w:sz w:val="32"/>
      <w:lang w:eastAsia="ru-RU"/>
    </w:rPr>
  </w:style>
  <w:style w:type="character" w:customStyle="1" w:styleId="news">
    <w:name w:val="news"/>
    <w:uiPriority w:val="99"/>
    <w:qFormat/>
    <w:rsid w:val="004A32ED"/>
    <w:rPr>
      <w:rFonts w:ascii="Times New Roman" w:hAnsi="Times New Roman"/>
    </w:rPr>
  </w:style>
  <w:style w:type="character" w:customStyle="1" w:styleId="affffffff0">
    <w:name w:val="выделение"/>
    <w:uiPriority w:val="99"/>
    <w:qFormat/>
    <w:rsid w:val="004A32ED"/>
    <w:rPr>
      <w:rFonts w:ascii="Times New Roman" w:hAnsi="Times New Roman"/>
    </w:rPr>
  </w:style>
  <w:style w:type="character" w:customStyle="1" w:styleId="347">
    <w:name w:val="Основной текст (3)47"/>
    <w:uiPriority w:val="99"/>
    <w:qFormat/>
    <w:rsid w:val="004A32ED"/>
    <w:rPr>
      <w:rFonts w:ascii="Times New Roman" w:hAnsi="Times New Roman"/>
      <w:spacing w:val="0"/>
      <w:sz w:val="20"/>
    </w:rPr>
  </w:style>
  <w:style w:type="character" w:customStyle="1" w:styleId="345">
    <w:name w:val="Основной текст (3)45"/>
    <w:uiPriority w:val="99"/>
    <w:qFormat/>
    <w:rsid w:val="004A32ED"/>
    <w:rPr>
      <w:rFonts w:ascii="Times New Roman" w:hAnsi="Times New Roman"/>
      <w:spacing w:val="0"/>
      <w:sz w:val="20"/>
    </w:rPr>
  </w:style>
  <w:style w:type="character" w:customStyle="1" w:styleId="FootnoteTextChar2">
    <w:name w:val="Footnote Text Char2"/>
    <w:uiPriority w:val="99"/>
    <w:locked/>
    <w:rsid w:val="004A32ED"/>
    <w:rPr>
      <w:lang w:eastAsia="ru-RU"/>
    </w:rPr>
  </w:style>
  <w:style w:type="character" w:customStyle="1" w:styleId="612">
    <w:name w:val="Знак Знак61"/>
    <w:uiPriority w:val="99"/>
    <w:qFormat/>
    <w:rsid w:val="004A32ED"/>
    <w:rPr>
      <w:rFonts w:ascii="Arial" w:hAnsi="Arial"/>
      <w:b/>
      <w:kern w:val="32"/>
      <w:sz w:val="32"/>
    </w:rPr>
  </w:style>
  <w:style w:type="paragraph" w:customStyle="1" w:styleId="Style210">
    <w:name w:val="Style21"/>
    <w:basedOn w:val="a2"/>
    <w:qFormat/>
    <w:rsid w:val="004A32ED"/>
    <w:pPr>
      <w:autoSpaceDE w:val="0"/>
      <w:autoSpaceDN w:val="0"/>
      <w:adjustRightInd w:val="0"/>
      <w:snapToGrid/>
      <w:spacing w:before="0" w:after="0"/>
    </w:pPr>
    <w:rPr>
      <w:rFonts w:ascii="Trebuchet MS" w:eastAsia="Times New Roman" w:hAnsi="Trebuchet MS"/>
      <w:szCs w:val="24"/>
    </w:rPr>
  </w:style>
  <w:style w:type="character" w:customStyle="1" w:styleId="FontStyle205">
    <w:name w:val="Font Style205"/>
    <w:uiPriority w:val="99"/>
    <w:qFormat/>
    <w:rsid w:val="004A32ED"/>
    <w:rPr>
      <w:rFonts w:ascii="Times New Roman" w:hAnsi="Times New Roman"/>
      <w:color w:val="000000"/>
      <w:sz w:val="18"/>
    </w:rPr>
  </w:style>
  <w:style w:type="paragraph" w:customStyle="1" w:styleId="psection">
    <w:name w:val="psection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FootnoteTextChar1">
    <w:name w:val="Footnote Text Char1"/>
    <w:uiPriority w:val="99"/>
    <w:qFormat/>
    <w:rsid w:val="004A32ED"/>
    <w:rPr>
      <w:rFonts w:ascii="Times New Roman" w:hAnsi="Times New Roman"/>
    </w:rPr>
  </w:style>
  <w:style w:type="character" w:customStyle="1" w:styleId="BodyTextIndentChar3">
    <w:name w:val="Body Text Indent Char3"/>
    <w:uiPriority w:val="99"/>
    <w:locked/>
    <w:rsid w:val="004A32ED"/>
    <w:rPr>
      <w:sz w:val="24"/>
    </w:rPr>
  </w:style>
  <w:style w:type="character" w:customStyle="1" w:styleId="BodyTextIndentChar1">
    <w:name w:val="Body Text Indent Char1"/>
    <w:uiPriority w:val="99"/>
    <w:qFormat/>
    <w:rsid w:val="004A32ED"/>
    <w:rPr>
      <w:rFonts w:ascii="Times New Roman" w:hAnsi="Times New Roman"/>
      <w:sz w:val="24"/>
    </w:rPr>
  </w:style>
  <w:style w:type="character" w:customStyle="1" w:styleId="PlainTextChar1">
    <w:name w:val="Plain Text Char1"/>
    <w:uiPriority w:val="99"/>
    <w:qFormat/>
    <w:rsid w:val="004A32ED"/>
    <w:rPr>
      <w:rFonts w:ascii="Courier New" w:hAnsi="Courier New"/>
    </w:rPr>
  </w:style>
  <w:style w:type="character" w:customStyle="1" w:styleId="HeaderChar1">
    <w:name w:val="Header Char1"/>
    <w:uiPriority w:val="99"/>
    <w:qFormat/>
    <w:rsid w:val="004A32ED"/>
    <w:rPr>
      <w:rFonts w:ascii="Times New Roman" w:hAnsi="Times New Roman"/>
      <w:sz w:val="24"/>
    </w:rPr>
  </w:style>
  <w:style w:type="character" w:customStyle="1" w:styleId="FooterChar1">
    <w:name w:val="Footer Char1"/>
    <w:uiPriority w:val="99"/>
    <w:qFormat/>
    <w:rsid w:val="004A32ED"/>
    <w:rPr>
      <w:rFonts w:ascii="Times New Roman" w:hAnsi="Times New Roman"/>
      <w:sz w:val="24"/>
    </w:rPr>
  </w:style>
  <w:style w:type="character" w:customStyle="1" w:styleId="TitleChar1">
    <w:name w:val="Title Char1"/>
    <w:uiPriority w:val="99"/>
    <w:qFormat/>
    <w:rsid w:val="004A32ED"/>
    <w:rPr>
      <w:rFonts w:ascii="Cambria" w:hAnsi="Cambria"/>
      <w:b/>
      <w:kern w:val="28"/>
      <w:sz w:val="32"/>
    </w:rPr>
  </w:style>
  <w:style w:type="character" w:customStyle="1" w:styleId="BodyText2Char1">
    <w:name w:val="Body Text 2 Char1"/>
    <w:uiPriority w:val="99"/>
    <w:qFormat/>
    <w:rsid w:val="004A32ED"/>
    <w:rPr>
      <w:rFonts w:ascii="Times New Roman" w:hAnsi="Times New Roman"/>
      <w:sz w:val="24"/>
    </w:rPr>
  </w:style>
  <w:style w:type="character" w:customStyle="1" w:styleId="BodyText3Char1">
    <w:name w:val="Body Text 3 Char1"/>
    <w:uiPriority w:val="99"/>
    <w:qFormat/>
    <w:rsid w:val="004A32ED"/>
    <w:rPr>
      <w:rFonts w:ascii="Times New Roman" w:hAnsi="Times New Roman"/>
      <w:sz w:val="16"/>
    </w:rPr>
  </w:style>
  <w:style w:type="character" w:customStyle="1" w:styleId="BodyTextIndent2Char1">
    <w:name w:val="Body Text Indent 2 Char1"/>
    <w:uiPriority w:val="99"/>
    <w:qFormat/>
    <w:rsid w:val="004A32ED"/>
    <w:rPr>
      <w:rFonts w:ascii="Times New Roman" w:hAnsi="Times New Roman"/>
      <w:sz w:val="24"/>
    </w:rPr>
  </w:style>
  <w:style w:type="character" w:customStyle="1" w:styleId="BodyTextIndent3Char1">
    <w:name w:val="Body Text Indent 3 Char1"/>
    <w:uiPriority w:val="99"/>
    <w:qFormat/>
    <w:rsid w:val="004A32ED"/>
    <w:rPr>
      <w:rFonts w:ascii="Times New Roman" w:hAnsi="Times New Roman"/>
      <w:sz w:val="16"/>
    </w:rPr>
  </w:style>
  <w:style w:type="character" w:customStyle="1" w:styleId="DocumentMapChar1">
    <w:name w:val="Document Map Char1"/>
    <w:uiPriority w:val="99"/>
    <w:qFormat/>
    <w:rsid w:val="004A32ED"/>
    <w:rPr>
      <w:rFonts w:ascii="Times New Roman" w:hAnsi="Times New Roman"/>
      <w:sz w:val="2"/>
    </w:rPr>
  </w:style>
  <w:style w:type="character" w:customStyle="1" w:styleId="CommentSubjectChar1">
    <w:name w:val="Comment Subject Char1"/>
    <w:uiPriority w:val="99"/>
    <w:qFormat/>
    <w:rsid w:val="004A32ED"/>
    <w:rPr>
      <w:rFonts w:ascii="Times New Roman" w:hAnsi="Times New Roman"/>
      <w:b/>
      <w:i/>
      <w:color w:val="4F81BD"/>
      <w:spacing w:val="15"/>
      <w:sz w:val="20"/>
      <w:lang w:eastAsia="ru-RU"/>
    </w:rPr>
  </w:style>
  <w:style w:type="character" w:customStyle="1" w:styleId="BalloonTextChar1">
    <w:name w:val="Balloon Text Char1"/>
    <w:uiPriority w:val="99"/>
    <w:qFormat/>
    <w:rsid w:val="004A32ED"/>
    <w:rPr>
      <w:rFonts w:ascii="Times New Roman" w:hAnsi="Times New Roman"/>
      <w:sz w:val="2"/>
    </w:rPr>
  </w:style>
  <w:style w:type="character" w:customStyle="1" w:styleId="SubtitleChar1">
    <w:name w:val="Subtitle Char1"/>
    <w:uiPriority w:val="99"/>
    <w:qFormat/>
    <w:rsid w:val="004A32ED"/>
    <w:rPr>
      <w:rFonts w:ascii="Cambria" w:hAnsi="Cambria"/>
      <w:sz w:val="24"/>
    </w:rPr>
  </w:style>
  <w:style w:type="character" w:customStyle="1" w:styleId="QuoteChar1">
    <w:name w:val="Quote Char1"/>
    <w:uiPriority w:val="99"/>
    <w:qFormat/>
    <w:rsid w:val="004A32ED"/>
    <w:rPr>
      <w:rFonts w:ascii="Times New Roman" w:hAnsi="Times New Roman"/>
      <w:i/>
      <w:color w:val="000000"/>
      <w:sz w:val="24"/>
    </w:rPr>
  </w:style>
  <w:style w:type="character" w:customStyle="1" w:styleId="IntenseQuoteChar1">
    <w:name w:val="Intense Quote Char1"/>
    <w:uiPriority w:val="99"/>
    <w:qFormat/>
    <w:rsid w:val="004A32ED"/>
    <w:rPr>
      <w:rFonts w:ascii="Times New Roman" w:hAnsi="Times New Roman"/>
      <w:b/>
      <w:i/>
      <w:color w:val="4F81BD"/>
      <w:sz w:val="24"/>
    </w:rPr>
  </w:style>
  <w:style w:type="character" w:customStyle="1" w:styleId="BodyTextFirstIndentChar1">
    <w:name w:val="Body Text First Indent Char1"/>
    <w:uiPriority w:val="99"/>
    <w:qFormat/>
    <w:rsid w:val="004A32ED"/>
    <w:rPr>
      <w:rFonts w:ascii="Times New Roman" w:hAnsi="Times New Roman"/>
      <w:sz w:val="24"/>
      <w:lang w:eastAsia="ru-RU"/>
    </w:rPr>
  </w:style>
  <w:style w:type="character" w:customStyle="1" w:styleId="BodyTextFirstIndent2Char1">
    <w:name w:val="Body Text First Indent 2 Char1"/>
    <w:uiPriority w:val="99"/>
    <w:qFormat/>
    <w:rsid w:val="004A32ED"/>
    <w:rPr>
      <w:rFonts w:ascii="Times New Roman" w:hAnsi="Times New Roman"/>
      <w:sz w:val="24"/>
      <w:lang w:eastAsia="ru-RU"/>
    </w:rPr>
  </w:style>
  <w:style w:type="character" w:customStyle="1" w:styleId="1111">
    <w:name w:val="Слабое выделение111"/>
    <w:uiPriority w:val="99"/>
    <w:qFormat/>
    <w:rsid w:val="004A32ED"/>
    <w:rPr>
      <w:i/>
      <w:color w:val="808080"/>
    </w:rPr>
  </w:style>
  <w:style w:type="paragraph" w:customStyle="1" w:styleId="p35">
    <w:name w:val="p35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36">
    <w:name w:val="p36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fontstyle14">
    <w:name w:val="fontstyle14"/>
    <w:basedOn w:val="a3"/>
    <w:uiPriority w:val="99"/>
    <w:qFormat/>
    <w:rsid w:val="004A32ED"/>
    <w:rPr>
      <w:rFonts w:cs="Times New Roman"/>
    </w:rPr>
  </w:style>
  <w:style w:type="character" w:customStyle="1" w:styleId="FontStyle820">
    <w:name w:val="Font Style820"/>
    <w:uiPriority w:val="99"/>
    <w:qFormat/>
    <w:rsid w:val="004A32ED"/>
    <w:rPr>
      <w:rFonts w:ascii="Times New Roman" w:hAnsi="Times New Roman"/>
      <w:sz w:val="22"/>
    </w:rPr>
  </w:style>
  <w:style w:type="character" w:customStyle="1" w:styleId="FontStyle594">
    <w:name w:val="Font Style594"/>
    <w:uiPriority w:val="99"/>
    <w:qFormat/>
    <w:rsid w:val="004A32ED"/>
    <w:rPr>
      <w:rFonts w:ascii="Times New Roman" w:hAnsi="Times New Roman"/>
      <w:i/>
      <w:sz w:val="20"/>
    </w:rPr>
  </w:style>
  <w:style w:type="character" w:customStyle="1" w:styleId="FontStyle187">
    <w:name w:val="Font Style187"/>
    <w:uiPriority w:val="99"/>
    <w:qFormat/>
    <w:rsid w:val="004A32ED"/>
    <w:rPr>
      <w:rFonts w:ascii="Times New Roman" w:hAnsi="Times New Roman"/>
      <w:i/>
      <w:sz w:val="20"/>
    </w:rPr>
  </w:style>
  <w:style w:type="character" w:customStyle="1" w:styleId="FontStyle600">
    <w:name w:val="Font Style600"/>
    <w:uiPriority w:val="99"/>
    <w:qFormat/>
    <w:rsid w:val="004A32ED"/>
    <w:rPr>
      <w:rFonts w:ascii="Times New Roman" w:hAnsi="Times New Roman"/>
      <w:sz w:val="22"/>
    </w:rPr>
  </w:style>
  <w:style w:type="character" w:customStyle="1" w:styleId="FontStyle624">
    <w:name w:val="Font Style624"/>
    <w:uiPriority w:val="99"/>
    <w:qFormat/>
    <w:rsid w:val="004A32ED"/>
    <w:rPr>
      <w:rFonts w:ascii="Times New Roman" w:hAnsi="Times New Roman"/>
      <w:b/>
      <w:i/>
      <w:sz w:val="22"/>
    </w:rPr>
  </w:style>
  <w:style w:type="character" w:customStyle="1" w:styleId="FontStyle572">
    <w:name w:val="Font Style572"/>
    <w:uiPriority w:val="99"/>
    <w:qFormat/>
    <w:rsid w:val="004A32ED"/>
    <w:rPr>
      <w:rFonts w:ascii="Times New Roman" w:hAnsi="Times New Roman"/>
      <w:sz w:val="16"/>
    </w:rPr>
  </w:style>
  <w:style w:type="character" w:customStyle="1" w:styleId="FontStyle184">
    <w:name w:val="Font Style184"/>
    <w:uiPriority w:val="99"/>
    <w:qFormat/>
    <w:rsid w:val="004A32ED"/>
    <w:rPr>
      <w:rFonts w:ascii="Times New Roman" w:hAnsi="Times New Roman"/>
      <w:sz w:val="20"/>
    </w:rPr>
  </w:style>
  <w:style w:type="character" w:customStyle="1" w:styleId="550">
    <w:name w:val="Знак Знак55"/>
    <w:uiPriority w:val="99"/>
    <w:qFormat/>
    <w:locked/>
    <w:rsid w:val="004A32ED"/>
    <w:rPr>
      <w:sz w:val="24"/>
      <w:lang w:val="ru-RU" w:eastAsia="ru-RU"/>
    </w:rPr>
  </w:style>
  <w:style w:type="paragraph" w:customStyle="1" w:styleId="TextBody">
    <w:name w:val="Text Body"/>
    <w:basedOn w:val="a2"/>
    <w:uiPriority w:val="99"/>
    <w:qFormat/>
    <w:rsid w:val="004A32ED"/>
    <w:pPr>
      <w:widowControl/>
      <w:suppressAutoHyphens/>
      <w:snapToGrid/>
      <w:spacing w:before="0" w:after="120"/>
    </w:pPr>
    <w:rPr>
      <w:rFonts w:eastAsia="Times New Roman"/>
      <w:szCs w:val="24"/>
      <w:lang w:val="en-US" w:eastAsia="zh-CN"/>
    </w:rPr>
  </w:style>
  <w:style w:type="character" w:customStyle="1" w:styleId="650">
    <w:name w:val="Знак Знак65"/>
    <w:uiPriority w:val="99"/>
    <w:qFormat/>
    <w:locked/>
    <w:rsid w:val="004A32ED"/>
    <w:rPr>
      <w:b/>
      <w:sz w:val="27"/>
      <w:lang w:val="ru-RU" w:eastAsia="ru-RU"/>
    </w:rPr>
  </w:style>
  <w:style w:type="character" w:customStyle="1" w:styleId="640">
    <w:name w:val="Знак Знак64"/>
    <w:uiPriority w:val="99"/>
    <w:qFormat/>
    <w:locked/>
    <w:rsid w:val="004A32ED"/>
    <w:rPr>
      <w:b/>
      <w:sz w:val="28"/>
      <w:lang w:val="ru-RU" w:eastAsia="ru-RU"/>
    </w:rPr>
  </w:style>
  <w:style w:type="character" w:customStyle="1" w:styleId="630">
    <w:name w:val="Знак Знак63"/>
    <w:uiPriority w:val="99"/>
    <w:qFormat/>
    <w:locked/>
    <w:rsid w:val="004A32ED"/>
    <w:rPr>
      <w:b/>
      <w:i/>
      <w:sz w:val="26"/>
      <w:lang w:val="ru-RU" w:eastAsia="ru-RU"/>
    </w:rPr>
  </w:style>
  <w:style w:type="character" w:customStyle="1" w:styleId="620">
    <w:name w:val="Знак Знак62"/>
    <w:uiPriority w:val="99"/>
    <w:qFormat/>
    <w:locked/>
    <w:rsid w:val="004A32ED"/>
    <w:rPr>
      <w:sz w:val="24"/>
      <w:lang w:val="ru-RU" w:eastAsia="ru-RU"/>
    </w:rPr>
  </w:style>
  <w:style w:type="character" w:customStyle="1" w:styleId="6110">
    <w:name w:val="Знак Знак611"/>
    <w:uiPriority w:val="99"/>
    <w:qFormat/>
    <w:locked/>
    <w:rsid w:val="004A32ED"/>
    <w:rPr>
      <w:sz w:val="24"/>
      <w:lang w:val="ru-RU" w:eastAsia="ru-RU"/>
    </w:rPr>
  </w:style>
  <w:style w:type="character" w:customStyle="1" w:styleId="600">
    <w:name w:val="Знак Знак60"/>
    <w:uiPriority w:val="99"/>
    <w:qFormat/>
    <w:locked/>
    <w:rsid w:val="004A32ED"/>
    <w:rPr>
      <w:i/>
      <w:sz w:val="24"/>
      <w:lang w:val="ru-RU" w:eastAsia="ru-RU"/>
    </w:rPr>
  </w:style>
  <w:style w:type="character" w:customStyle="1" w:styleId="59">
    <w:name w:val="Знак Знак59"/>
    <w:uiPriority w:val="99"/>
    <w:qFormat/>
    <w:locked/>
    <w:rsid w:val="004A32ED"/>
    <w:rPr>
      <w:rFonts w:ascii="Arial" w:hAnsi="Arial"/>
      <w:sz w:val="22"/>
      <w:lang w:val="ru-RU" w:eastAsia="ru-RU"/>
    </w:rPr>
  </w:style>
  <w:style w:type="character" w:customStyle="1" w:styleId="58">
    <w:name w:val="Знак Знак58"/>
    <w:uiPriority w:val="99"/>
    <w:qFormat/>
    <w:locked/>
    <w:rsid w:val="004A32ED"/>
    <w:rPr>
      <w:rFonts w:ascii="Courier New" w:hAnsi="Courier New"/>
      <w:lang w:val="ru-RU" w:eastAsia="ru-RU"/>
    </w:rPr>
  </w:style>
  <w:style w:type="character" w:customStyle="1" w:styleId="57">
    <w:name w:val="Знак Знак57"/>
    <w:uiPriority w:val="99"/>
    <w:qFormat/>
    <w:locked/>
    <w:rsid w:val="004A32ED"/>
    <w:rPr>
      <w:lang w:val="ru-RU" w:eastAsia="ru-RU"/>
    </w:rPr>
  </w:style>
  <w:style w:type="character" w:customStyle="1" w:styleId="560">
    <w:name w:val="Знак Знак56"/>
    <w:uiPriority w:val="99"/>
    <w:qFormat/>
    <w:locked/>
    <w:rsid w:val="004A32ED"/>
    <w:rPr>
      <w:sz w:val="24"/>
      <w:lang w:val="ru-RU" w:eastAsia="ru-RU"/>
    </w:rPr>
  </w:style>
  <w:style w:type="character" w:customStyle="1" w:styleId="540">
    <w:name w:val="Знак Знак54"/>
    <w:uiPriority w:val="99"/>
    <w:qFormat/>
    <w:locked/>
    <w:rsid w:val="004A32ED"/>
    <w:rPr>
      <w:sz w:val="24"/>
      <w:lang w:val="en-US" w:eastAsia="ru-RU"/>
    </w:rPr>
  </w:style>
  <w:style w:type="paragraph" w:customStyle="1" w:styleId="p10">
    <w:name w:val="p10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eg3">
    <w:name w:val="eg3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b-material-headdate-day">
    <w:name w:val="b-material-head__date-day"/>
    <w:basedOn w:val="a3"/>
    <w:uiPriority w:val="99"/>
    <w:qFormat/>
    <w:rsid w:val="004A32ED"/>
    <w:rPr>
      <w:rFonts w:cs="Times New Roman"/>
    </w:rPr>
  </w:style>
  <w:style w:type="character" w:customStyle="1" w:styleId="s2">
    <w:name w:val="s2"/>
    <w:basedOn w:val="a3"/>
    <w:uiPriority w:val="99"/>
    <w:qFormat/>
    <w:rsid w:val="004A32ED"/>
    <w:rPr>
      <w:rFonts w:cs="Times New Roman"/>
    </w:rPr>
  </w:style>
  <w:style w:type="paragraph" w:customStyle="1" w:styleId="p2">
    <w:name w:val="p2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5">
    <w:name w:val="p5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WW8Num16z0">
    <w:name w:val="WW8Num16z0"/>
    <w:uiPriority w:val="99"/>
    <w:qFormat/>
    <w:rsid w:val="004A32ED"/>
    <w:rPr>
      <w:rFonts w:ascii="Wingdings" w:hAnsi="Wingdings"/>
    </w:rPr>
  </w:style>
  <w:style w:type="character" w:customStyle="1" w:styleId="WW8Num4z0">
    <w:name w:val="WW8Num4z0"/>
    <w:uiPriority w:val="99"/>
    <w:qFormat/>
    <w:rsid w:val="004A32ED"/>
    <w:rPr>
      <w:color w:val="auto"/>
    </w:rPr>
  </w:style>
  <w:style w:type="character" w:customStyle="1" w:styleId="WW8Num5z0">
    <w:name w:val="WW8Num5z0"/>
    <w:uiPriority w:val="99"/>
    <w:qFormat/>
    <w:rsid w:val="004A32ED"/>
    <w:rPr>
      <w:b/>
      <w:sz w:val="20"/>
    </w:rPr>
  </w:style>
  <w:style w:type="character" w:customStyle="1" w:styleId="WW8Num6z0">
    <w:name w:val="WW8Num6z0"/>
    <w:uiPriority w:val="99"/>
    <w:qFormat/>
    <w:rsid w:val="004A32ED"/>
    <w:rPr>
      <w:sz w:val="20"/>
    </w:rPr>
  </w:style>
  <w:style w:type="character" w:customStyle="1" w:styleId="WW8Num7z0">
    <w:name w:val="WW8Num7z0"/>
    <w:uiPriority w:val="99"/>
    <w:qFormat/>
    <w:rsid w:val="004A32ED"/>
    <w:rPr>
      <w:b/>
      <w:sz w:val="20"/>
    </w:rPr>
  </w:style>
  <w:style w:type="character" w:customStyle="1" w:styleId="WW8Num9z0">
    <w:name w:val="WW8Num9z0"/>
    <w:uiPriority w:val="99"/>
    <w:qFormat/>
    <w:rsid w:val="004A32ED"/>
    <w:rPr>
      <w:sz w:val="20"/>
    </w:rPr>
  </w:style>
  <w:style w:type="character" w:customStyle="1" w:styleId="WW8Num9z1">
    <w:name w:val="WW8Num9z1"/>
    <w:uiPriority w:val="99"/>
    <w:qFormat/>
    <w:rsid w:val="004A32ED"/>
    <w:rPr>
      <w:rFonts w:ascii="Symbol" w:hAnsi="Symbol"/>
      <w:sz w:val="20"/>
    </w:rPr>
  </w:style>
  <w:style w:type="character" w:customStyle="1" w:styleId="WW8Num9z2">
    <w:name w:val="WW8Num9z2"/>
    <w:uiPriority w:val="99"/>
    <w:qFormat/>
    <w:rsid w:val="004A32ED"/>
  </w:style>
  <w:style w:type="character" w:customStyle="1" w:styleId="WW8Num9z3">
    <w:name w:val="WW8Num9z3"/>
    <w:uiPriority w:val="99"/>
    <w:qFormat/>
    <w:rsid w:val="004A32ED"/>
  </w:style>
  <w:style w:type="character" w:customStyle="1" w:styleId="WW8Num9z4">
    <w:name w:val="WW8Num9z4"/>
    <w:uiPriority w:val="99"/>
    <w:qFormat/>
    <w:rsid w:val="004A32ED"/>
  </w:style>
  <w:style w:type="character" w:customStyle="1" w:styleId="WW8Num9z5">
    <w:name w:val="WW8Num9z5"/>
    <w:uiPriority w:val="99"/>
    <w:qFormat/>
    <w:rsid w:val="004A32ED"/>
  </w:style>
  <w:style w:type="character" w:customStyle="1" w:styleId="WW8Num9z6">
    <w:name w:val="WW8Num9z6"/>
    <w:uiPriority w:val="99"/>
    <w:qFormat/>
    <w:rsid w:val="004A32ED"/>
  </w:style>
  <w:style w:type="character" w:customStyle="1" w:styleId="WW8Num9z7">
    <w:name w:val="WW8Num9z7"/>
    <w:uiPriority w:val="99"/>
    <w:qFormat/>
    <w:rsid w:val="004A32ED"/>
  </w:style>
  <w:style w:type="character" w:customStyle="1" w:styleId="WW8Num9z8">
    <w:name w:val="WW8Num9z8"/>
    <w:uiPriority w:val="99"/>
    <w:qFormat/>
    <w:rsid w:val="004A32ED"/>
  </w:style>
  <w:style w:type="character" w:customStyle="1" w:styleId="WW8Num10z0">
    <w:name w:val="WW8Num10z0"/>
    <w:uiPriority w:val="99"/>
    <w:qFormat/>
    <w:rsid w:val="004A32ED"/>
    <w:rPr>
      <w:sz w:val="20"/>
    </w:rPr>
  </w:style>
  <w:style w:type="character" w:customStyle="1" w:styleId="WW8Num11z0">
    <w:name w:val="WW8Num11z0"/>
    <w:uiPriority w:val="99"/>
    <w:qFormat/>
    <w:rsid w:val="004A32ED"/>
    <w:rPr>
      <w:rFonts w:ascii="Symbol" w:hAnsi="Symbol"/>
      <w:b/>
    </w:rPr>
  </w:style>
  <w:style w:type="character" w:customStyle="1" w:styleId="WW8Num12z0">
    <w:name w:val="WW8Num12z0"/>
    <w:uiPriority w:val="99"/>
    <w:qFormat/>
    <w:rsid w:val="004A32ED"/>
    <w:rPr>
      <w:rFonts w:ascii="Symbol" w:hAnsi="Symbol"/>
      <w:sz w:val="24"/>
    </w:rPr>
  </w:style>
  <w:style w:type="character" w:customStyle="1" w:styleId="WW8Num13z0">
    <w:name w:val="WW8Num13z0"/>
    <w:uiPriority w:val="99"/>
    <w:qFormat/>
    <w:rsid w:val="004A32ED"/>
    <w:rPr>
      <w:rFonts w:ascii="Symbol" w:hAnsi="Symbol"/>
      <w:sz w:val="20"/>
    </w:rPr>
  </w:style>
  <w:style w:type="character" w:customStyle="1" w:styleId="WW8Num14z0">
    <w:name w:val="WW8Num14z0"/>
    <w:uiPriority w:val="99"/>
    <w:qFormat/>
    <w:rsid w:val="004A32ED"/>
    <w:rPr>
      <w:sz w:val="20"/>
    </w:rPr>
  </w:style>
  <w:style w:type="character" w:customStyle="1" w:styleId="WW8Num15z0">
    <w:name w:val="WW8Num15z0"/>
    <w:uiPriority w:val="99"/>
    <w:qFormat/>
    <w:rsid w:val="004A32ED"/>
    <w:rPr>
      <w:sz w:val="20"/>
    </w:rPr>
  </w:style>
  <w:style w:type="character" w:customStyle="1" w:styleId="WW8Num17z0">
    <w:name w:val="WW8Num17z0"/>
    <w:uiPriority w:val="99"/>
    <w:qFormat/>
    <w:rsid w:val="004A32ED"/>
    <w:rPr>
      <w:rFonts w:ascii="Wingdings" w:hAnsi="Wingdings"/>
    </w:rPr>
  </w:style>
  <w:style w:type="character" w:customStyle="1" w:styleId="WW8Num18z0">
    <w:name w:val="WW8Num18z0"/>
    <w:uiPriority w:val="99"/>
    <w:qFormat/>
    <w:rsid w:val="004A32ED"/>
  </w:style>
  <w:style w:type="character" w:customStyle="1" w:styleId="WW8Num18z1">
    <w:name w:val="WW8Num18z1"/>
    <w:uiPriority w:val="99"/>
    <w:qFormat/>
    <w:rsid w:val="004A32ED"/>
    <w:rPr>
      <w:rFonts w:ascii="Symbol" w:hAnsi="Symbol"/>
      <w:sz w:val="20"/>
    </w:rPr>
  </w:style>
  <w:style w:type="character" w:customStyle="1" w:styleId="WW8Num18z2">
    <w:name w:val="WW8Num18z2"/>
    <w:uiPriority w:val="99"/>
    <w:qFormat/>
    <w:rsid w:val="004A32ED"/>
  </w:style>
  <w:style w:type="character" w:customStyle="1" w:styleId="WW8Num18z3">
    <w:name w:val="WW8Num18z3"/>
    <w:uiPriority w:val="99"/>
    <w:qFormat/>
    <w:rsid w:val="004A32ED"/>
  </w:style>
  <w:style w:type="character" w:customStyle="1" w:styleId="WW8Num18z4">
    <w:name w:val="WW8Num18z4"/>
    <w:uiPriority w:val="99"/>
    <w:qFormat/>
    <w:rsid w:val="004A32ED"/>
  </w:style>
  <w:style w:type="character" w:customStyle="1" w:styleId="WW8Num18z5">
    <w:name w:val="WW8Num18z5"/>
    <w:uiPriority w:val="99"/>
    <w:qFormat/>
    <w:rsid w:val="004A32ED"/>
  </w:style>
  <w:style w:type="character" w:customStyle="1" w:styleId="WW8Num18z6">
    <w:name w:val="WW8Num18z6"/>
    <w:uiPriority w:val="99"/>
    <w:qFormat/>
    <w:rsid w:val="004A32ED"/>
  </w:style>
  <w:style w:type="character" w:customStyle="1" w:styleId="WW8Num18z7">
    <w:name w:val="WW8Num18z7"/>
    <w:uiPriority w:val="99"/>
    <w:qFormat/>
    <w:rsid w:val="004A32ED"/>
  </w:style>
  <w:style w:type="character" w:customStyle="1" w:styleId="WW8Num18z8">
    <w:name w:val="WW8Num18z8"/>
    <w:uiPriority w:val="99"/>
    <w:qFormat/>
    <w:rsid w:val="004A32ED"/>
  </w:style>
  <w:style w:type="character" w:customStyle="1" w:styleId="WW8Num19z0">
    <w:name w:val="WW8Num19z0"/>
    <w:uiPriority w:val="99"/>
    <w:qFormat/>
    <w:rsid w:val="004A32ED"/>
  </w:style>
  <w:style w:type="character" w:customStyle="1" w:styleId="WW8Num19z1">
    <w:name w:val="WW8Num19z1"/>
    <w:uiPriority w:val="99"/>
    <w:qFormat/>
    <w:rsid w:val="004A32ED"/>
  </w:style>
  <w:style w:type="character" w:customStyle="1" w:styleId="WW8Num19z2">
    <w:name w:val="WW8Num19z2"/>
    <w:uiPriority w:val="99"/>
    <w:qFormat/>
    <w:rsid w:val="004A32ED"/>
  </w:style>
  <w:style w:type="character" w:customStyle="1" w:styleId="WW8Num19z3">
    <w:name w:val="WW8Num19z3"/>
    <w:uiPriority w:val="99"/>
    <w:qFormat/>
    <w:rsid w:val="004A32ED"/>
  </w:style>
  <w:style w:type="character" w:customStyle="1" w:styleId="WW8Num19z4">
    <w:name w:val="WW8Num19z4"/>
    <w:uiPriority w:val="99"/>
    <w:qFormat/>
    <w:rsid w:val="004A32ED"/>
  </w:style>
  <w:style w:type="character" w:customStyle="1" w:styleId="WW8Num19z5">
    <w:name w:val="WW8Num19z5"/>
    <w:uiPriority w:val="99"/>
    <w:qFormat/>
    <w:rsid w:val="004A32ED"/>
  </w:style>
  <w:style w:type="character" w:customStyle="1" w:styleId="WW8Num19z6">
    <w:name w:val="WW8Num19z6"/>
    <w:uiPriority w:val="99"/>
    <w:qFormat/>
    <w:rsid w:val="004A32ED"/>
  </w:style>
  <w:style w:type="character" w:customStyle="1" w:styleId="WW8Num19z7">
    <w:name w:val="WW8Num19z7"/>
    <w:uiPriority w:val="99"/>
    <w:qFormat/>
    <w:rsid w:val="004A32ED"/>
  </w:style>
  <w:style w:type="character" w:customStyle="1" w:styleId="WW8Num19z8">
    <w:name w:val="WW8Num19z8"/>
    <w:uiPriority w:val="99"/>
    <w:qFormat/>
    <w:rsid w:val="004A32ED"/>
  </w:style>
  <w:style w:type="character" w:customStyle="1" w:styleId="WW8Num4z1">
    <w:name w:val="WW8Num4z1"/>
    <w:uiPriority w:val="99"/>
    <w:qFormat/>
    <w:rsid w:val="004A32ED"/>
  </w:style>
  <w:style w:type="character" w:customStyle="1" w:styleId="WW8Num4z2">
    <w:name w:val="WW8Num4z2"/>
    <w:uiPriority w:val="99"/>
    <w:qFormat/>
    <w:rsid w:val="004A32ED"/>
  </w:style>
  <w:style w:type="character" w:customStyle="1" w:styleId="WW8Num4z3">
    <w:name w:val="WW8Num4z3"/>
    <w:uiPriority w:val="99"/>
    <w:qFormat/>
    <w:rsid w:val="004A32ED"/>
  </w:style>
  <w:style w:type="character" w:customStyle="1" w:styleId="WW8Num4z4">
    <w:name w:val="WW8Num4z4"/>
    <w:uiPriority w:val="99"/>
    <w:qFormat/>
    <w:rsid w:val="004A32ED"/>
  </w:style>
  <w:style w:type="character" w:customStyle="1" w:styleId="WW8Num4z5">
    <w:name w:val="WW8Num4z5"/>
    <w:uiPriority w:val="99"/>
    <w:qFormat/>
    <w:rsid w:val="004A32ED"/>
  </w:style>
  <w:style w:type="character" w:customStyle="1" w:styleId="WW8Num4z6">
    <w:name w:val="WW8Num4z6"/>
    <w:uiPriority w:val="99"/>
    <w:qFormat/>
    <w:rsid w:val="004A32ED"/>
  </w:style>
  <w:style w:type="character" w:customStyle="1" w:styleId="WW8Num4z7">
    <w:name w:val="WW8Num4z7"/>
    <w:uiPriority w:val="99"/>
    <w:qFormat/>
    <w:rsid w:val="004A32ED"/>
  </w:style>
  <w:style w:type="character" w:customStyle="1" w:styleId="WW8Num4z8">
    <w:name w:val="WW8Num4z8"/>
    <w:uiPriority w:val="99"/>
    <w:qFormat/>
    <w:rsid w:val="004A32ED"/>
  </w:style>
  <w:style w:type="character" w:customStyle="1" w:styleId="WW8Num5z1">
    <w:name w:val="WW8Num5z1"/>
    <w:uiPriority w:val="99"/>
    <w:qFormat/>
    <w:rsid w:val="004A32ED"/>
  </w:style>
  <w:style w:type="character" w:customStyle="1" w:styleId="WW8Num5z2">
    <w:name w:val="WW8Num5z2"/>
    <w:uiPriority w:val="99"/>
    <w:qFormat/>
    <w:rsid w:val="004A32ED"/>
  </w:style>
  <w:style w:type="character" w:customStyle="1" w:styleId="WW8Num5z3">
    <w:name w:val="WW8Num5z3"/>
    <w:uiPriority w:val="99"/>
    <w:qFormat/>
    <w:rsid w:val="004A32ED"/>
  </w:style>
  <w:style w:type="character" w:customStyle="1" w:styleId="WW8Num5z4">
    <w:name w:val="WW8Num5z4"/>
    <w:uiPriority w:val="99"/>
    <w:qFormat/>
    <w:rsid w:val="004A32ED"/>
  </w:style>
  <w:style w:type="character" w:customStyle="1" w:styleId="WW8Num5z5">
    <w:name w:val="WW8Num5z5"/>
    <w:uiPriority w:val="99"/>
    <w:qFormat/>
    <w:rsid w:val="004A32ED"/>
  </w:style>
  <w:style w:type="character" w:customStyle="1" w:styleId="WW8Num5z6">
    <w:name w:val="WW8Num5z6"/>
    <w:uiPriority w:val="99"/>
    <w:qFormat/>
    <w:rsid w:val="004A32ED"/>
  </w:style>
  <w:style w:type="character" w:customStyle="1" w:styleId="WW8Num5z7">
    <w:name w:val="WW8Num5z7"/>
    <w:uiPriority w:val="99"/>
    <w:qFormat/>
    <w:rsid w:val="004A32ED"/>
  </w:style>
  <w:style w:type="character" w:customStyle="1" w:styleId="WW8Num5z8">
    <w:name w:val="WW8Num5z8"/>
    <w:uiPriority w:val="99"/>
    <w:qFormat/>
    <w:rsid w:val="004A32ED"/>
  </w:style>
  <w:style w:type="character" w:customStyle="1" w:styleId="WW8Num6z1">
    <w:name w:val="WW8Num6z1"/>
    <w:uiPriority w:val="99"/>
    <w:qFormat/>
    <w:rsid w:val="004A32ED"/>
  </w:style>
  <w:style w:type="character" w:customStyle="1" w:styleId="WW8Num6z2">
    <w:name w:val="WW8Num6z2"/>
    <w:uiPriority w:val="99"/>
    <w:qFormat/>
    <w:rsid w:val="004A32ED"/>
  </w:style>
  <w:style w:type="character" w:customStyle="1" w:styleId="WW8Num6z3">
    <w:name w:val="WW8Num6z3"/>
    <w:uiPriority w:val="99"/>
    <w:qFormat/>
    <w:rsid w:val="004A32ED"/>
  </w:style>
  <w:style w:type="character" w:customStyle="1" w:styleId="WW8Num6z4">
    <w:name w:val="WW8Num6z4"/>
    <w:uiPriority w:val="99"/>
    <w:qFormat/>
    <w:rsid w:val="004A32ED"/>
  </w:style>
  <w:style w:type="character" w:customStyle="1" w:styleId="WW8Num6z5">
    <w:name w:val="WW8Num6z5"/>
    <w:uiPriority w:val="99"/>
    <w:qFormat/>
    <w:rsid w:val="004A32ED"/>
  </w:style>
  <w:style w:type="character" w:customStyle="1" w:styleId="WW8Num6z6">
    <w:name w:val="WW8Num6z6"/>
    <w:uiPriority w:val="99"/>
    <w:qFormat/>
    <w:rsid w:val="004A32ED"/>
  </w:style>
  <w:style w:type="character" w:customStyle="1" w:styleId="WW8Num6z7">
    <w:name w:val="WW8Num6z7"/>
    <w:uiPriority w:val="99"/>
    <w:qFormat/>
    <w:rsid w:val="004A32ED"/>
  </w:style>
  <w:style w:type="character" w:customStyle="1" w:styleId="WW8Num6z8">
    <w:name w:val="WW8Num6z8"/>
    <w:uiPriority w:val="99"/>
    <w:qFormat/>
    <w:rsid w:val="004A32ED"/>
  </w:style>
  <w:style w:type="character" w:customStyle="1" w:styleId="WW8Num7z1">
    <w:name w:val="WW8Num7z1"/>
    <w:uiPriority w:val="99"/>
    <w:qFormat/>
    <w:rsid w:val="004A32ED"/>
  </w:style>
  <w:style w:type="character" w:customStyle="1" w:styleId="WW8Num7z2">
    <w:name w:val="WW8Num7z2"/>
    <w:uiPriority w:val="99"/>
    <w:qFormat/>
    <w:rsid w:val="004A32ED"/>
  </w:style>
  <w:style w:type="character" w:customStyle="1" w:styleId="WW8Num7z3">
    <w:name w:val="WW8Num7z3"/>
    <w:uiPriority w:val="99"/>
    <w:qFormat/>
    <w:rsid w:val="004A32ED"/>
  </w:style>
  <w:style w:type="character" w:customStyle="1" w:styleId="WW8Num7z4">
    <w:name w:val="WW8Num7z4"/>
    <w:uiPriority w:val="99"/>
    <w:qFormat/>
    <w:rsid w:val="004A32ED"/>
  </w:style>
  <w:style w:type="character" w:customStyle="1" w:styleId="WW8Num7z5">
    <w:name w:val="WW8Num7z5"/>
    <w:uiPriority w:val="99"/>
    <w:qFormat/>
    <w:rsid w:val="004A32ED"/>
  </w:style>
  <w:style w:type="character" w:customStyle="1" w:styleId="WW8Num7z6">
    <w:name w:val="WW8Num7z6"/>
    <w:uiPriority w:val="99"/>
    <w:qFormat/>
    <w:rsid w:val="004A32ED"/>
  </w:style>
  <w:style w:type="character" w:customStyle="1" w:styleId="WW8Num7z7">
    <w:name w:val="WW8Num7z7"/>
    <w:uiPriority w:val="99"/>
    <w:qFormat/>
    <w:rsid w:val="004A32ED"/>
  </w:style>
  <w:style w:type="character" w:customStyle="1" w:styleId="WW8Num7z8">
    <w:name w:val="WW8Num7z8"/>
    <w:uiPriority w:val="99"/>
    <w:qFormat/>
    <w:rsid w:val="004A32ED"/>
  </w:style>
  <w:style w:type="character" w:customStyle="1" w:styleId="WW8Num8z1">
    <w:name w:val="WW8Num8z1"/>
    <w:uiPriority w:val="99"/>
    <w:qFormat/>
    <w:rsid w:val="004A32ED"/>
    <w:rPr>
      <w:rFonts w:ascii="Symbol" w:hAnsi="Symbol"/>
      <w:sz w:val="20"/>
    </w:rPr>
  </w:style>
  <w:style w:type="character" w:customStyle="1" w:styleId="WW8Num8z2">
    <w:name w:val="WW8Num8z2"/>
    <w:uiPriority w:val="99"/>
    <w:qFormat/>
    <w:rsid w:val="004A32ED"/>
  </w:style>
  <w:style w:type="character" w:customStyle="1" w:styleId="WW8Num8z3">
    <w:name w:val="WW8Num8z3"/>
    <w:uiPriority w:val="99"/>
    <w:qFormat/>
    <w:rsid w:val="004A32ED"/>
  </w:style>
  <w:style w:type="character" w:customStyle="1" w:styleId="WW8Num8z4">
    <w:name w:val="WW8Num8z4"/>
    <w:uiPriority w:val="99"/>
    <w:qFormat/>
    <w:rsid w:val="004A32ED"/>
  </w:style>
  <w:style w:type="character" w:customStyle="1" w:styleId="WW8Num8z5">
    <w:name w:val="WW8Num8z5"/>
    <w:uiPriority w:val="99"/>
    <w:qFormat/>
    <w:rsid w:val="004A32ED"/>
  </w:style>
  <w:style w:type="character" w:customStyle="1" w:styleId="WW8Num8z6">
    <w:name w:val="WW8Num8z6"/>
    <w:uiPriority w:val="99"/>
    <w:qFormat/>
    <w:rsid w:val="004A32ED"/>
  </w:style>
  <w:style w:type="character" w:customStyle="1" w:styleId="WW8Num8z7">
    <w:name w:val="WW8Num8z7"/>
    <w:uiPriority w:val="99"/>
    <w:qFormat/>
    <w:rsid w:val="004A32ED"/>
  </w:style>
  <w:style w:type="character" w:customStyle="1" w:styleId="WW8Num8z8">
    <w:name w:val="WW8Num8z8"/>
    <w:uiPriority w:val="99"/>
    <w:qFormat/>
    <w:rsid w:val="004A32ED"/>
  </w:style>
  <w:style w:type="character" w:customStyle="1" w:styleId="WW8Num10z1">
    <w:name w:val="WW8Num10z1"/>
    <w:uiPriority w:val="99"/>
    <w:qFormat/>
    <w:rsid w:val="004A32ED"/>
  </w:style>
  <w:style w:type="character" w:customStyle="1" w:styleId="WW8Num10z2">
    <w:name w:val="WW8Num10z2"/>
    <w:uiPriority w:val="99"/>
    <w:qFormat/>
    <w:rsid w:val="004A32ED"/>
  </w:style>
  <w:style w:type="character" w:customStyle="1" w:styleId="WW8Num10z3">
    <w:name w:val="WW8Num10z3"/>
    <w:uiPriority w:val="99"/>
    <w:qFormat/>
    <w:rsid w:val="004A32ED"/>
  </w:style>
  <w:style w:type="character" w:customStyle="1" w:styleId="WW8Num10z4">
    <w:name w:val="WW8Num10z4"/>
    <w:uiPriority w:val="99"/>
    <w:qFormat/>
    <w:rsid w:val="004A32ED"/>
  </w:style>
  <w:style w:type="character" w:customStyle="1" w:styleId="WW8Num10z5">
    <w:name w:val="WW8Num10z5"/>
    <w:uiPriority w:val="99"/>
    <w:qFormat/>
    <w:rsid w:val="004A32ED"/>
  </w:style>
  <w:style w:type="character" w:customStyle="1" w:styleId="WW8Num10z6">
    <w:name w:val="WW8Num10z6"/>
    <w:uiPriority w:val="99"/>
    <w:qFormat/>
    <w:rsid w:val="004A32ED"/>
  </w:style>
  <w:style w:type="character" w:customStyle="1" w:styleId="WW8Num10z7">
    <w:name w:val="WW8Num10z7"/>
    <w:uiPriority w:val="99"/>
    <w:qFormat/>
    <w:rsid w:val="004A32ED"/>
  </w:style>
  <w:style w:type="character" w:customStyle="1" w:styleId="WW8Num10z8">
    <w:name w:val="WW8Num10z8"/>
    <w:uiPriority w:val="99"/>
    <w:qFormat/>
    <w:rsid w:val="004A32ED"/>
  </w:style>
  <w:style w:type="character" w:customStyle="1" w:styleId="WW8Num11z1">
    <w:name w:val="WW8Num11z1"/>
    <w:uiPriority w:val="99"/>
    <w:qFormat/>
    <w:rsid w:val="004A32ED"/>
    <w:rPr>
      <w:sz w:val="20"/>
    </w:rPr>
  </w:style>
  <w:style w:type="character" w:customStyle="1" w:styleId="WW8Num11z2">
    <w:name w:val="WW8Num11z2"/>
    <w:uiPriority w:val="99"/>
    <w:qFormat/>
    <w:rsid w:val="004A32ED"/>
  </w:style>
  <w:style w:type="character" w:customStyle="1" w:styleId="WW8Num11z3">
    <w:name w:val="WW8Num11z3"/>
    <w:uiPriority w:val="99"/>
    <w:qFormat/>
    <w:rsid w:val="004A32ED"/>
  </w:style>
  <w:style w:type="character" w:customStyle="1" w:styleId="WW8Num11z4">
    <w:name w:val="WW8Num11z4"/>
    <w:uiPriority w:val="99"/>
    <w:qFormat/>
    <w:rsid w:val="004A32ED"/>
  </w:style>
  <w:style w:type="character" w:customStyle="1" w:styleId="WW8Num11z5">
    <w:name w:val="WW8Num11z5"/>
    <w:uiPriority w:val="99"/>
    <w:qFormat/>
    <w:rsid w:val="004A32ED"/>
  </w:style>
  <w:style w:type="character" w:customStyle="1" w:styleId="WW8Num11z6">
    <w:name w:val="WW8Num11z6"/>
    <w:uiPriority w:val="99"/>
    <w:qFormat/>
    <w:rsid w:val="004A32ED"/>
  </w:style>
  <w:style w:type="character" w:customStyle="1" w:styleId="WW8Num11z7">
    <w:name w:val="WW8Num11z7"/>
    <w:uiPriority w:val="99"/>
    <w:qFormat/>
    <w:rsid w:val="004A32ED"/>
  </w:style>
  <w:style w:type="character" w:customStyle="1" w:styleId="WW8Num11z8">
    <w:name w:val="WW8Num11z8"/>
    <w:uiPriority w:val="99"/>
    <w:qFormat/>
    <w:rsid w:val="004A32ED"/>
  </w:style>
  <w:style w:type="character" w:customStyle="1" w:styleId="WW8Num12z2">
    <w:name w:val="WW8Num12z2"/>
    <w:uiPriority w:val="99"/>
    <w:qFormat/>
    <w:rsid w:val="004A32ED"/>
    <w:rPr>
      <w:rFonts w:ascii="Wingdings" w:hAnsi="Wingdings"/>
    </w:rPr>
  </w:style>
  <w:style w:type="character" w:customStyle="1" w:styleId="WW8Num12z3">
    <w:name w:val="WW8Num12z3"/>
    <w:uiPriority w:val="99"/>
    <w:qFormat/>
    <w:rsid w:val="004A32ED"/>
    <w:rPr>
      <w:rFonts w:ascii="Symbol" w:hAnsi="Symbol"/>
    </w:rPr>
  </w:style>
  <w:style w:type="character" w:customStyle="1" w:styleId="WW8Num12z4">
    <w:name w:val="WW8Num12z4"/>
    <w:uiPriority w:val="99"/>
    <w:qFormat/>
    <w:rsid w:val="004A32ED"/>
    <w:rPr>
      <w:rFonts w:ascii="Courier New" w:hAnsi="Courier New"/>
    </w:rPr>
  </w:style>
  <w:style w:type="character" w:customStyle="1" w:styleId="WW8Num13z1">
    <w:name w:val="WW8Num13z1"/>
    <w:uiPriority w:val="99"/>
    <w:qFormat/>
    <w:rsid w:val="004A32ED"/>
  </w:style>
  <w:style w:type="character" w:customStyle="1" w:styleId="WW8Num13z2">
    <w:name w:val="WW8Num13z2"/>
    <w:uiPriority w:val="99"/>
    <w:qFormat/>
    <w:rsid w:val="004A32ED"/>
  </w:style>
  <w:style w:type="character" w:customStyle="1" w:styleId="WW8Num13z3">
    <w:name w:val="WW8Num13z3"/>
    <w:uiPriority w:val="99"/>
    <w:qFormat/>
    <w:rsid w:val="004A32ED"/>
  </w:style>
  <w:style w:type="character" w:customStyle="1" w:styleId="WW8Num13z4">
    <w:name w:val="WW8Num13z4"/>
    <w:uiPriority w:val="99"/>
    <w:qFormat/>
    <w:rsid w:val="004A32ED"/>
  </w:style>
  <w:style w:type="character" w:customStyle="1" w:styleId="WW8Num13z5">
    <w:name w:val="WW8Num13z5"/>
    <w:uiPriority w:val="99"/>
    <w:qFormat/>
    <w:rsid w:val="004A32ED"/>
  </w:style>
  <w:style w:type="character" w:customStyle="1" w:styleId="WW8Num13z6">
    <w:name w:val="WW8Num13z6"/>
    <w:uiPriority w:val="99"/>
    <w:qFormat/>
    <w:rsid w:val="004A32ED"/>
  </w:style>
  <w:style w:type="character" w:customStyle="1" w:styleId="WW8Num13z7">
    <w:name w:val="WW8Num13z7"/>
    <w:uiPriority w:val="99"/>
    <w:qFormat/>
    <w:rsid w:val="004A32ED"/>
  </w:style>
  <w:style w:type="character" w:customStyle="1" w:styleId="WW8Num13z8">
    <w:name w:val="WW8Num13z8"/>
    <w:uiPriority w:val="99"/>
    <w:qFormat/>
    <w:rsid w:val="004A32ED"/>
  </w:style>
  <w:style w:type="character" w:customStyle="1" w:styleId="WW8Num14z1">
    <w:name w:val="WW8Num14z1"/>
    <w:uiPriority w:val="99"/>
    <w:qFormat/>
    <w:rsid w:val="004A32ED"/>
  </w:style>
  <w:style w:type="character" w:customStyle="1" w:styleId="WW8Num14z2">
    <w:name w:val="WW8Num14z2"/>
    <w:uiPriority w:val="99"/>
    <w:qFormat/>
    <w:rsid w:val="004A32ED"/>
  </w:style>
  <w:style w:type="character" w:customStyle="1" w:styleId="WW8Num14z3">
    <w:name w:val="WW8Num14z3"/>
    <w:uiPriority w:val="99"/>
    <w:qFormat/>
    <w:rsid w:val="004A32ED"/>
  </w:style>
  <w:style w:type="character" w:customStyle="1" w:styleId="WW8Num14z4">
    <w:name w:val="WW8Num14z4"/>
    <w:uiPriority w:val="99"/>
    <w:qFormat/>
    <w:rsid w:val="004A32ED"/>
  </w:style>
  <w:style w:type="character" w:customStyle="1" w:styleId="WW8Num14z5">
    <w:name w:val="WW8Num14z5"/>
    <w:uiPriority w:val="99"/>
    <w:qFormat/>
    <w:rsid w:val="004A32ED"/>
  </w:style>
  <w:style w:type="character" w:customStyle="1" w:styleId="WW8Num14z6">
    <w:name w:val="WW8Num14z6"/>
    <w:uiPriority w:val="99"/>
    <w:qFormat/>
    <w:rsid w:val="004A32ED"/>
  </w:style>
  <w:style w:type="character" w:customStyle="1" w:styleId="WW8Num14z7">
    <w:name w:val="WW8Num14z7"/>
    <w:uiPriority w:val="99"/>
    <w:qFormat/>
    <w:rsid w:val="004A32ED"/>
  </w:style>
  <w:style w:type="character" w:customStyle="1" w:styleId="WW8Num14z8">
    <w:name w:val="WW8Num14z8"/>
    <w:uiPriority w:val="99"/>
    <w:qFormat/>
    <w:rsid w:val="004A32ED"/>
  </w:style>
  <w:style w:type="character" w:customStyle="1" w:styleId="WW8Num15z1">
    <w:name w:val="WW8Num15z1"/>
    <w:uiPriority w:val="99"/>
    <w:qFormat/>
    <w:rsid w:val="004A32ED"/>
  </w:style>
  <w:style w:type="character" w:customStyle="1" w:styleId="WW8Num15z2">
    <w:name w:val="WW8Num15z2"/>
    <w:uiPriority w:val="99"/>
    <w:qFormat/>
    <w:rsid w:val="004A32ED"/>
  </w:style>
  <w:style w:type="character" w:customStyle="1" w:styleId="WW8Num15z3">
    <w:name w:val="WW8Num15z3"/>
    <w:uiPriority w:val="99"/>
    <w:qFormat/>
    <w:rsid w:val="004A32ED"/>
  </w:style>
  <w:style w:type="character" w:customStyle="1" w:styleId="WW8Num15z4">
    <w:name w:val="WW8Num15z4"/>
    <w:uiPriority w:val="99"/>
    <w:qFormat/>
    <w:rsid w:val="004A32ED"/>
  </w:style>
  <w:style w:type="character" w:customStyle="1" w:styleId="WW8Num15z5">
    <w:name w:val="WW8Num15z5"/>
    <w:uiPriority w:val="99"/>
    <w:qFormat/>
    <w:rsid w:val="004A32ED"/>
  </w:style>
  <w:style w:type="character" w:customStyle="1" w:styleId="WW8Num15z6">
    <w:name w:val="WW8Num15z6"/>
    <w:uiPriority w:val="99"/>
    <w:qFormat/>
    <w:rsid w:val="004A32ED"/>
  </w:style>
  <w:style w:type="character" w:customStyle="1" w:styleId="WW8Num15z7">
    <w:name w:val="WW8Num15z7"/>
    <w:uiPriority w:val="99"/>
    <w:qFormat/>
    <w:rsid w:val="004A32ED"/>
  </w:style>
  <w:style w:type="character" w:customStyle="1" w:styleId="WW8Num15z8">
    <w:name w:val="WW8Num15z8"/>
    <w:uiPriority w:val="99"/>
    <w:qFormat/>
    <w:rsid w:val="004A32ED"/>
  </w:style>
  <w:style w:type="character" w:customStyle="1" w:styleId="WW8Num16z1">
    <w:name w:val="WW8Num16z1"/>
    <w:uiPriority w:val="99"/>
    <w:qFormat/>
    <w:rsid w:val="004A32ED"/>
  </w:style>
  <w:style w:type="character" w:customStyle="1" w:styleId="WW8Num16z2">
    <w:name w:val="WW8Num16z2"/>
    <w:uiPriority w:val="99"/>
    <w:qFormat/>
    <w:rsid w:val="004A32ED"/>
  </w:style>
  <w:style w:type="character" w:customStyle="1" w:styleId="WW8Num16z3">
    <w:name w:val="WW8Num16z3"/>
    <w:uiPriority w:val="99"/>
    <w:qFormat/>
    <w:rsid w:val="004A32ED"/>
  </w:style>
  <w:style w:type="character" w:customStyle="1" w:styleId="WW8Num16z4">
    <w:name w:val="WW8Num16z4"/>
    <w:uiPriority w:val="99"/>
    <w:qFormat/>
    <w:rsid w:val="004A32ED"/>
  </w:style>
  <w:style w:type="character" w:customStyle="1" w:styleId="WW8Num16z5">
    <w:name w:val="WW8Num16z5"/>
    <w:uiPriority w:val="99"/>
    <w:qFormat/>
    <w:rsid w:val="004A32ED"/>
  </w:style>
  <w:style w:type="character" w:customStyle="1" w:styleId="WW8Num16z6">
    <w:name w:val="WW8Num16z6"/>
    <w:uiPriority w:val="99"/>
    <w:qFormat/>
    <w:rsid w:val="004A32ED"/>
  </w:style>
  <w:style w:type="character" w:customStyle="1" w:styleId="WW8Num16z7">
    <w:name w:val="WW8Num16z7"/>
    <w:uiPriority w:val="99"/>
    <w:qFormat/>
    <w:rsid w:val="004A32ED"/>
  </w:style>
  <w:style w:type="character" w:customStyle="1" w:styleId="WW8Num16z8">
    <w:name w:val="WW8Num16z8"/>
    <w:uiPriority w:val="99"/>
    <w:qFormat/>
    <w:rsid w:val="004A32ED"/>
  </w:style>
  <w:style w:type="character" w:customStyle="1" w:styleId="affffffff1">
    <w:name w:val="Символ нумерации"/>
    <w:uiPriority w:val="99"/>
    <w:qFormat/>
    <w:rsid w:val="004A32ED"/>
  </w:style>
  <w:style w:type="paragraph" w:customStyle="1" w:styleId="1ffff3">
    <w:name w:val="Название1"/>
    <w:basedOn w:val="a2"/>
    <w:uiPriority w:val="99"/>
    <w:qFormat/>
    <w:rsid w:val="004A32ED"/>
    <w:pPr>
      <w:widowControl/>
      <w:suppressLineNumbers/>
      <w:suppressAutoHyphens/>
      <w:snapToGrid/>
      <w:spacing w:before="120" w:after="120"/>
    </w:pPr>
    <w:rPr>
      <w:rFonts w:eastAsia="Times New Roman" w:cs="Mangal"/>
      <w:i/>
      <w:iCs/>
      <w:szCs w:val="24"/>
      <w:lang w:eastAsia="ar-SA"/>
    </w:rPr>
  </w:style>
  <w:style w:type="paragraph" w:customStyle="1" w:styleId="1ffff4">
    <w:name w:val="Текст примечания1"/>
    <w:basedOn w:val="a2"/>
    <w:uiPriority w:val="99"/>
    <w:qFormat/>
    <w:rsid w:val="004A32ED"/>
    <w:pPr>
      <w:widowControl/>
      <w:suppressAutoHyphens/>
      <w:snapToGrid/>
      <w:spacing w:before="0" w:after="0"/>
    </w:pPr>
    <w:rPr>
      <w:rFonts w:eastAsia="Times New Roman"/>
      <w:sz w:val="20"/>
      <w:lang w:eastAsia="ar-SA"/>
    </w:rPr>
  </w:style>
  <w:style w:type="paragraph" w:customStyle="1" w:styleId="1ffff5">
    <w:name w:val="Нумерованный список1"/>
    <w:basedOn w:val="a2"/>
    <w:uiPriority w:val="99"/>
    <w:qFormat/>
    <w:rsid w:val="004A32ED"/>
    <w:pPr>
      <w:widowControl/>
      <w:tabs>
        <w:tab w:val="left" w:pos="720"/>
      </w:tabs>
      <w:suppressAutoHyphens/>
      <w:snapToGrid/>
      <w:spacing w:before="0" w:after="0"/>
      <w:ind w:left="720" w:hanging="360"/>
    </w:pPr>
    <w:rPr>
      <w:rFonts w:eastAsia="Times New Roman"/>
      <w:szCs w:val="24"/>
      <w:lang w:eastAsia="ar-SA"/>
    </w:rPr>
  </w:style>
  <w:style w:type="paragraph" w:customStyle="1" w:styleId="21d">
    <w:name w:val="Маркированный список 21"/>
    <w:basedOn w:val="a2"/>
    <w:uiPriority w:val="99"/>
    <w:qFormat/>
    <w:rsid w:val="004A32ED"/>
    <w:pPr>
      <w:widowControl/>
      <w:tabs>
        <w:tab w:val="left" w:pos="360"/>
      </w:tabs>
      <w:suppressAutoHyphens/>
      <w:snapToGrid/>
      <w:spacing w:before="0" w:after="0"/>
      <w:ind w:left="360" w:hanging="360"/>
    </w:pPr>
    <w:rPr>
      <w:rFonts w:eastAsia="Times New Roman"/>
      <w:szCs w:val="24"/>
      <w:lang w:eastAsia="ar-SA"/>
    </w:rPr>
  </w:style>
  <w:style w:type="paragraph" w:customStyle="1" w:styleId="1ffff6">
    <w:name w:val="Название объекта1"/>
    <w:basedOn w:val="a2"/>
    <w:next w:val="a2"/>
    <w:uiPriority w:val="99"/>
    <w:qFormat/>
    <w:rsid w:val="004A32ED"/>
    <w:pPr>
      <w:widowControl/>
      <w:suppressAutoHyphens/>
      <w:snapToGrid/>
      <w:spacing w:before="0" w:after="0"/>
    </w:pPr>
    <w:rPr>
      <w:rFonts w:eastAsia="Times New Roman"/>
      <w:b/>
      <w:bCs/>
      <w:color w:val="4F81BD"/>
      <w:sz w:val="18"/>
      <w:szCs w:val="18"/>
      <w:lang w:eastAsia="ar-SA"/>
    </w:rPr>
  </w:style>
  <w:style w:type="paragraph" w:customStyle="1" w:styleId="21e">
    <w:name w:val="Список 21"/>
    <w:basedOn w:val="a2"/>
    <w:uiPriority w:val="99"/>
    <w:qFormat/>
    <w:rsid w:val="004A32ED"/>
    <w:pPr>
      <w:widowControl/>
      <w:suppressAutoHyphens/>
      <w:snapToGrid/>
      <w:spacing w:before="0" w:after="0"/>
      <w:ind w:left="566" w:hanging="283"/>
    </w:pPr>
    <w:rPr>
      <w:rFonts w:eastAsia="Times New Roman"/>
      <w:szCs w:val="24"/>
      <w:lang w:eastAsia="ar-SA"/>
    </w:rPr>
  </w:style>
  <w:style w:type="paragraph" w:customStyle="1" w:styleId="413">
    <w:name w:val="Список 41"/>
    <w:basedOn w:val="a2"/>
    <w:uiPriority w:val="99"/>
    <w:qFormat/>
    <w:rsid w:val="004A32ED"/>
    <w:pPr>
      <w:widowControl/>
      <w:suppressAutoHyphens/>
      <w:snapToGrid/>
      <w:spacing w:before="0" w:after="0"/>
      <w:ind w:left="1132" w:hanging="283"/>
    </w:pPr>
    <w:rPr>
      <w:rFonts w:eastAsia="Times New Roman"/>
      <w:szCs w:val="24"/>
      <w:lang w:eastAsia="ar-SA"/>
    </w:rPr>
  </w:style>
  <w:style w:type="character" w:customStyle="1" w:styleId="z-11">
    <w:name w:val="z-Начало формы Знак1"/>
    <w:uiPriority w:val="99"/>
    <w:qFormat/>
    <w:rsid w:val="004A32ED"/>
    <w:rPr>
      <w:rFonts w:ascii="Arial" w:hAnsi="Arial"/>
      <w:vanish/>
      <w:sz w:val="16"/>
    </w:rPr>
  </w:style>
  <w:style w:type="paragraph" w:customStyle="1" w:styleId="0">
    <w:name w:val="Стиль По левому краю Первая строка:  0 см"/>
    <w:basedOn w:val="a2"/>
    <w:uiPriority w:val="99"/>
    <w:qFormat/>
    <w:rsid w:val="004A32ED"/>
    <w:pPr>
      <w:widowControl/>
      <w:snapToGrid/>
      <w:spacing w:before="0" w:after="0"/>
      <w:contextualSpacing/>
    </w:pPr>
    <w:rPr>
      <w:rFonts w:eastAsia="Times New Roman"/>
      <w:sz w:val="28"/>
      <w:lang w:eastAsia="en-US"/>
    </w:rPr>
  </w:style>
  <w:style w:type="character" w:customStyle="1" w:styleId="431">
    <w:name w:val="Знак Знак431"/>
    <w:uiPriority w:val="99"/>
    <w:qFormat/>
    <w:locked/>
    <w:rsid w:val="004A32ED"/>
    <w:rPr>
      <w:sz w:val="24"/>
    </w:rPr>
  </w:style>
  <w:style w:type="character" w:customStyle="1" w:styleId="501">
    <w:name w:val="Знак Знак501"/>
    <w:uiPriority w:val="99"/>
    <w:qFormat/>
    <w:locked/>
    <w:rsid w:val="004A32ED"/>
    <w:rPr>
      <w:b/>
      <w:sz w:val="28"/>
      <w:lang w:val="ru-RU" w:eastAsia="ru-RU"/>
    </w:rPr>
  </w:style>
  <w:style w:type="character" w:customStyle="1" w:styleId="5111">
    <w:name w:val="Знак Знак511"/>
    <w:uiPriority w:val="99"/>
    <w:qFormat/>
    <w:locked/>
    <w:rsid w:val="004A32ED"/>
    <w:rPr>
      <w:b/>
      <w:sz w:val="27"/>
      <w:lang w:val="ru-RU" w:eastAsia="ru-RU"/>
    </w:rPr>
  </w:style>
  <w:style w:type="character" w:customStyle="1" w:styleId="421">
    <w:name w:val="Знак Знак421"/>
    <w:uiPriority w:val="99"/>
    <w:qFormat/>
    <w:locked/>
    <w:rsid w:val="004A32ED"/>
    <w:rPr>
      <w:color w:val="000000"/>
      <w:sz w:val="24"/>
      <w:lang w:val="ru-RU" w:eastAsia="ru-RU"/>
    </w:rPr>
  </w:style>
  <w:style w:type="character" w:customStyle="1" w:styleId="441">
    <w:name w:val="Знак Знак441"/>
    <w:uiPriority w:val="99"/>
    <w:qFormat/>
    <w:rsid w:val="004A32ED"/>
    <w:rPr>
      <w:sz w:val="24"/>
      <w:lang w:val="ru-RU" w:eastAsia="ru-RU"/>
    </w:rPr>
  </w:style>
  <w:style w:type="character" w:customStyle="1" w:styleId="521">
    <w:name w:val="Знак Знак521"/>
    <w:uiPriority w:val="99"/>
    <w:qFormat/>
    <w:rsid w:val="004A32ED"/>
    <w:rPr>
      <w:rFonts w:ascii="Arial" w:hAnsi="Arial"/>
      <w:b/>
      <w:i/>
      <w:sz w:val="28"/>
    </w:rPr>
  </w:style>
  <w:style w:type="paragraph" w:customStyle="1" w:styleId="p32">
    <w:name w:val="p32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7">
    <w:name w:val="p17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26">
    <w:name w:val="p26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100">
    <w:name w:val="s10"/>
    <w:basedOn w:val="a3"/>
    <w:uiPriority w:val="99"/>
    <w:qFormat/>
    <w:rsid w:val="004A32ED"/>
    <w:rPr>
      <w:rFonts w:cs="Times New Roman"/>
    </w:rPr>
  </w:style>
  <w:style w:type="character" w:customStyle="1" w:styleId="Heading12">
    <w:name w:val="Heading 12 Знак Знак"/>
    <w:uiPriority w:val="99"/>
    <w:qFormat/>
    <w:rsid w:val="004A32ED"/>
    <w:rPr>
      <w:rFonts w:ascii="Courier New" w:hAnsi="Courier New"/>
    </w:rPr>
  </w:style>
  <w:style w:type="character" w:customStyle="1" w:styleId="afffff1">
    <w:name w:val="Обычный текст Знак"/>
    <w:link w:val="afffff0"/>
    <w:uiPriority w:val="99"/>
    <w:qFormat/>
    <w:locked/>
    <w:rsid w:val="004A32ED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67">
    <w:name w:val="Знак Знак67"/>
    <w:uiPriority w:val="99"/>
    <w:qFormat/>
    <w:rsid w:val="004A32ED"/>
    <w:rPr>
      <w:rFonts w:ascii="Arial" w:hAnsi="Arial"/>
      <w:b/>
      <w:sz w:val="26"/>
    </w:rPr>
  </w:style>
  <w:style w:type="character" w:customStyle="1" w:styleId="66">
    <w:name w:val="Знак Знак66"/>
    <w:uiPriority w:val="99"/>
    <w:qFormat/>
    <w:rsid w:val="004A32ED"/>
    <w:rPr>
      <w:b/>
      <w:sz w:val="28"/>
    </w:rPr>
  </w:style>
  <w:style w:type="character" w:customStyle="1" w:styleId="11f4">
    <w:name w:val="Текст сноски Знак Знак Знак11"/>
    <w:uiPriority w:val="99"/>
    <w:qFormat/>
    <w:rsid w:val="004A32ED"/>
    <w:rPr>
      <w:lang w:eastAsia="en-US"/>
    </w:rPr>
  </w:style>
  <w:style w:type="character" w:customStyle="1" w:styleId="225">
    <w:name w:val="Заголовок 2 Знак2"/>
    <w:uiPriority w:val="99"/>
    <w:qFormat/>
    <w:rsid w:val="004A32ED"/>
    <w:rPr>
      <w:rFonts w:ascii="Arial" w:hAnsi="Arial"/>
      <w:b/>
      <w:i/>
      <w:sz w:val="28"/>
    </w:rPr>
  </w:style>
  <w:style w:type="paragraph" w:customStyle="1" w:styleId="1ffff7">
    <w:name w:val="Знак Знак Знак Знак Знак Знак1"/>
    <w:basedOn w:val="a2"/>
    <w:uiPriority w:val="99"/>
    <w:qFormat/>
    <w:rsid w:val="004A32E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affffffff2">
    <w:name w:val="Основной текст Знак Знак Знак Знак"/>
    <w:uiPriority w:val="99"/>
    <w:locked/>
    <w:rsid w:val="004A32ED"/>
    <w:rPr>
      <w:sz w:val="24"/>
    </w:rPr>
  </w:style>
  <w:style w:type="paragraph" w:customStyle="1" w:styleId="paragraf2">
    <w:name w:val="paragraf2"/>
    <w:basedOn w:val="a2"/>
    <w:uiPriority w:val="99"/>
    <w:qFormat/>
    <w:rsid w:val="004A32ED"/>
    <w:pPr>
      <w:snapToGrid/>
      <w:spacing w:before="72" w:after="0"/>
      <w:ind w:left="510"/>
      <w:jc w:val="both"/>
    </w:pPr>
    <w:rPr>
      <w:rFonts w:ascii="Antiqua" w:eastAsia="Times New Roman" w:hAnsi="Antiqua"/>
      <w:sz w:val="28"/>
      <w:lang w:val="en-GB"/>
    </w:rPr>
  </w:style>
  <w:style w:type="paragraph" w:customStyle="1" w:styleId="2ff5">
    <w:name w:val="Загол. 2 ур."/>
    <w:basedOn w:val="a2"/>
    <w:uiPriority w:val="99"/>
    <w:qFormat/>
    <w:rsid w:val="004A32ED"/>
    <w:pPr>
      <w:keepNext/>
      <w:autoSpaceDE w:val="0"/>
      <w:autoSpaceDN w:val="0"/>
      <w:adjustRightInd w:val="0"/>
      <w:snapToGrid/>
      <w:spacing w:before="221" w:after="221" w:line="220" w:lineRule="atLeast"/>
      <w:jc w:val="center"/>
    </w:pPr>
    <w:rPr>
      <w:rFonts w:ascii="PragmaticaCTT" w:eastAsia="Times New Roman" w:hAnsi="PragmaticaCTT"/>
      <w:b/>
      <w:bCs/>
      <w:sz w:val="22"/>
      <w:szCs w:val="22"/>
    </w:rPr>
  </w:style>
  <w:style w:type="paragraph" w:customStyle="1" w:styleId="Mycell">
    <w:name w:val="My cell"/>
    <w:basedOn w:val="a2"/>
    <w:uiPriority w:val="99"/>
    <w:qFormat/>
    <w:rsid w:val="004A32ED"/>
    <w:pPr>
      <w:snapToGrid/>
      <w:spacing w:before="0" w:after="0"/>
      <w:jc w:val="both"/>
    </w:pPr>
    <w:rPr>
      <w:rFonts w:ascii="Antiqua" w:eastAsia="Times New Roman" w:hAnsi="Antiqua"/>
      <w:lang w:val="en-GB"/>
    </w:rPr>
  </w:style>
  <w:style w:type="paragraph" w:customStyle="1" w:styleId="Style49">
    <w:name w:val="Style49"/>
    <w:basedOn w:val="a2"/>
    <w:uiPriority w:val="99"/>
    <w:qFormat/>
    <w:rsid w:val="004A32ED"/>
    <w:pPr>
      <w:autoSpaceDE w:val="0"/>
      <w:autoSpaceDN w:val="0"/>
      <w:adjustRightInd w:val="0"/>
      <w:snapToGrid/>
      <w:spacing w:before="0" w:after="0" w:line="480" w:lineRule="exact"/>
      <w:ind w:firstLine="240"/>
      <w:jc w:val="both"/>
    </w:pPr>
    <w:rPr>
      <w:rFonts w:eastAsia="Times New Roman"/>
      <w:szCs w:val="24"/>
    </w:rPr>
  </w:style>
  <w:style w:type="character" w:customStyle="1" w:styleId="EndnoteTextChar">
    <w:name w:val="Endnote Text Char"/>
    <w:basedOn w:val="a3"/>
    <w:uiPriority w:val="99"/>
    <w:qFormat/>
    <w:locked/>
    <w:rsid w:val="004A32ED"/>
    <w:rPr>
      <w:rFonts w:cs="Times New Roman"/>
      <w:color w:val="000000"/>
      <w:sz w:val="24"/>
    </w:rPr>
  </w:style>
  <w:style w:type="paragraph" w:customStyle="1" w:styleId="TablLeft">
    <w:name w:val="Tabl Left"/>
    <w:basedOn w:val="a2"/>
    <w:uiPriority w:val="99"/>
    <w:qFormat/>
    <w:rsid w:val="004A32ED"/>
    <w:pPr>
      <w:widowControl/>
      <w:overflowPunct w:val="0"/>
      <w:autoSpaceDE w:val="0"/>
      <w:autoSpaceDN w:val="0"/>
      <w:adjustRightInd w:val="0"/>
      <w:snapToGrid/>
      <w:spacing w:before="0" w:after="0"/>
      <w:textAlignment w:val="baseline"/>
    </w:pPr>
    <w:rPr>
      <w:rFonts w:eastAsia="Times New Roman"/>
      <w:sz w:val="28"/>
    </w:rPr>
  </w:style>
  <w:style w:type="paragraph" w:customStyle="1" w:styleId="1ffff8">
    <w:name w:val="Заголовок 1+"/>
    <w:basedOn w:val="10"/>
    <w:uiPriority w:val="99"/>
    <w:qFormat/>
    <w:rsid w:val="004A32ED"/>
    <w:pPr>
      <w:keepNext/>
      <w:pageBreakBefore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firstLine="454"/>
      <w:jc w:val="right"/>
    </w:pPr>
    <w:rPr>
      <w:rFonts w:ascii="Times New Roman" w:eastAsia="SimSun" w:hAnsi="Times New Roman"/>
      <w:bCs/>
      <w:sz w:val="24"/>
      <w:szCs w:val="24"/>
    </w:rPr>
  </w:style>
  <w:style w:type="paragraph" w:customStyle="1" w:styleId="2120">
    <w:name w:val="Стиль Заголовок 2 + 12 пт По левому краю"/>
    <w:basedOn w:val="20"/>
    <w:uiPriority w:val="99"/>
    <w:qFormat/>
    <w:rsid w:val="004A32ED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firstLine="454"/>
      <w:jc w:val="left"/>
    </w:pPr>
    <w:rPr>
      <w:rFonts w:ascii="Times New Roman" w:hAnsi="Times New Roman"/>
      <w:bCs/>
      <w:i/>
      <w:color w:val="000000"/>
      <w:sz w:val="24"/>
      <w:lang w:eastAsia="en-US"/>
    </w:rPr>
  </w:style>
  <w:style w:type="paragraph" w:customStyle="1" w:styleId="1085">
    <w:name w:val="Стиль Заголовок 1 + По ширине Справа:  085 см"/>
    <w:basedOn w:val="10"/>
    <w:uiPriority w:val="99"/>
    <w:qFormat/>
    <w:rsid w:val="004A32ED"/>
    <w:pPr>
      <w:keepNext/>
      <w:pageBreakBefore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right="482" w:firstLine="454"/>
    </w:pPr>
    <w:rPr>
      <w:rFonts w:ascii="Times New Roman" w:hAnsi="Times New Roman"/>
      <w:bCs/>
      <w:sz w:val="24"/>
    </w:rPr>
  </w:style>
  <w:style w:type="paragraph" w:customStyle="1" w:styleId="10851">
    <w:name w:val="Стиль Заголовок 1 + По ширине Справа:  085 см1"/>
    <w:basedOn w:val="10"/>
    <w:uiPriority w:val="99"/>
    <w:qFormat/>
    <w:rsid w:val="004A32ED"/>
    <w:pPr>
      <w:keepNext/>
      <w:pageBreakBefore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firstLine="454"/>
      <w:jc w:val="left"/>
    </w:pPr>
    <w:rPr>
      <w:rFonts w:ascii="Times New Roman" w:hAnsi="Times New Roman"/>
      <w:bCs/>
      <w:sz w:val="24"/>
    </w:rPr>
  </w:style>
  <w:style w:type="paragraph" w:customStyle="1" w:styleId="Iauiue0">
    <w:name w:val="Iau.iue"/>
    <w:basedOn w:val="Default"/>
    <w:next w:val="Default"/>
    <w:uiPriority w:val="99"/>
    <w:qFormat/>
    <w:rsid w:val="004A32ED"/>
    <w:rPr>
      <w:color w:val="auto"/>
    </w:rPr>
  </w:style>
  <w:style w:type="paragraph" w:customStyle="1" w:styleId="Caaieiaie2">
    <w:name w:val="Caaieiaie 2"/>
    <w:basedOn w:val="Default"/>
    <w:next w:val="Default"/>
    <w:uiPriority w:val="99"/>
    <w:qFormat/>
    <w:rsid w:val="004A32ED"/>
    <w:rPr>
      <w:color w:val="auto"/>
    </w:rPr>
  </w:style>
  <w:style w:type="paragraph" w:customStyle="1" w:styleId="affffffff3">
    <w:name w:val="Обычный.Нормальный"/>
    <w:uiPriority w:val="99"/>
    <w:qFormat/>
    <w:rsid w:val="004A32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f5">
    <w:name w:val="1 Заголовок 1 Знак"/>
    <w:link w:val="11f6"/>
    <w:uiPriority w:val="99"/>
    <w:qFormat/>
    <w:locked/>
    <w:rsid w:val="004A32ED"/>
    <w:rPr>
      <w:rFonts w:ascii="Arial" w:hAnsi="Arial"/>
      <w:b/>
      <w:sz w:val="32"/>
    </w:rPr>
  </w:style>
  <w:style w:type="paragraph" w:customStyle="1" w:styleId="11f6">
    <w:name w:val="1 Заголовок 1"/>
    <w:basedOn w:val="a2"/>
    <w:link w:val="11f5"/>
    <w:uiPriority w:val="99"/>
    <w:qFormat/>
    <w:rsid w:val="004A32ED"/>
    <w:pPr>
      <w:widowControl/>
      <w:snapToGrid/>
      <w:spacing w:before="240" w:after="60"/>
    </w:pPr>
    <w:rPr>
      <w:rFonts w:ascii="Arial" w:eastAsiaTheme="minorHAnsi" w:hAnsi="Arial" w:cstheme="minorBidi"/>
      <w:b/>
      <w:sz w:val="32"/>
      <w:szCs w:val="22"/>
      <w:lang w:eastAsia="en-US"/>
    </w:rPr>
  </w:style>
  <w:style w:type="character" w:customStyle="1" w:styleId="3c">
    <w:name w:val="Стиль3 Знак"/>
    <w:link w:val="3b"/>
    <w:uiPriority w:val="99"/>
    <w:qFormat/>
    <w:locked/>
    <w:rsid w:val="004A32ED"/>
    <w:rPr>
      <w:rFonts w:ascii="Arial" w:eastAsia="Calibri" w:hAnsi="Arial" w:cs="Times New Roman"/>
      <w:color w:val="622423"/>
      <w:sz w:val="32"/>
      <w:szCs w:val="20"/>
      <w:shd w:val="clear" w:color="auto" w:fill="F2DBDB"/>
      <w:lang w:eastAsia="ru-RU"/>
    </w:rPr>
  </w:style>
  <w:style w:type="character" w:customStyle="1" w:styleId="FontStyle528">
    <w:name w:val="Font Style528"/>
    <w:uiPriority w:val="99"/>
    <w:qFormat/>
    <w:rsid w:val="004A32ED"/>
    <w:rPr>
      <w:rFonts w:ascii="Times New Roman" w:hAnsi="Times New Roman"/>
      <w:b/>
      <w:i/>
      <w:sz w:val="16"/>
    </w:rPr>
  </w:style>
  <w:style w:type="character" w:customStyle="1" w:styleId="FontStyle514">
    <w:name w:val="Font Style514"/>
    <w:uiPriority w:val="99"/>
    <w:qFormat/>
    <w:rsid w:val="004A32ED"/>
    <w:rPr>
      <w:rFonts w:ascii="Times New Roman" w:hAnsi="Times New Roman"/>
      <w:sz w:val="20"/>
    </w:rPr>
  </w:style>
  <w:style w:type="paragraph" w:customStyle="1" w:styleId="Style46">
    <w:name w:val="Style46"/>
    <w:basedOn w:val="a2"/>
    <w:uiPriority w:val="99"/>
    <w:qFormat/>
    <w:rsid w:val="004A32ED"/>
    <w:pPr>
      <w:autoSpaceDE w:val="0"/>
      <w:autoSpaceDN w:val="0"/>
      <w:adjustRightInd w:val="0"/>
      <w:snapToGrid/>
      <w:spacing w:before="0" w:after="0" w:line="240" w:lineRule="exact"/>
      <w:ind w:hanging="106"/>
    </w:pPr>
    <w:rPr>
      <w:rFonts w:eastAsia="Times New Roman"/>
      <w:szCs w:val="24"/>
    </w:rPr>
  </w:style>
  <w:style w:type="paragraph" w:customStyle="1" w:styleId="Style61">
    <w:name w:val="Style61"/>
    <w:basedOn w:val="a2"/>
    <w:uiPriority w:val="99"/>
    <w:qFormat/>
    <w:rsid w:val="004A32ED"/>
    <w:pPr>
      <w:autoSpaceDE w:val="0"/>
      <w:autoSpaceDN w:val="0"/>
      <w:adjustRightInd w:val="0"/>
      <w:snapToGrid/>
      <w:spacing w:before="0" w:after="0" w:line="242" w:lineRule="exact"/>
      <w:ind w:hanging="446"/>
    </w:pPr>
    <w:rPr>
      <w:rFonts w:eastAsia="Times New Roman"/>
      <w:szCs w:val="24"/>
    </w:rPr>
  </w:style>
  <w:style w:type="character" w:customStyle="1" w:styleId="FontStyle511">
    <w:name w:val="Font Style511"/>
    <w:uiPriority w:val="99"/>
    <w:qFormat/>
    <w:rsid w:val="004A32ED"/>
    <w:rPr>
      <w:rFonts w:ascii="Times New Roman" w:hAnsi="Times New Roman"/>
      <w:i/>
      <w:sz w:val="20"/>
    </w:rPr>
  </w:style>
  <w:style w:type="paragraph" w:customStyle="1" w:styleId="FR21">
    <w:name w:val="[О] FR2"/>
    <w:uiPriority w:val="99"/>
    <w:qFormat/>
    <w:rsid w:val="004A32ED"/>
    <w:pPr>
      <w:tabs>
        <w:tab w:val="right" w:leader="dot" w:pos="7002"/>
      </w:tabs>
      <w:autoSpaceDE w:val="0"/>
      <w:autoSpaceDN w:val="0"/>
      <w:adjustRightInd w:val="0"/>
      <w:spacing w:after="0" w:line="240" w:lineRule="auto"/>
      <w:ind w:left="283" w:hanging="283"/>
    </w:pPr>
    <w:rPr>
      <w:rFonts w:ascii="PragmaticaCTT" w:eastAsia="Times New Roman" w:hAnsi="PragmaticaCTT" w:cs="PragmaticaCTT"/>
      <w:b/>
      <w:bCs/>
      <w:lang w:eastAsia="ru-RU"/>
    </w:rPr>
  </w:style>
  <w:style w:type="paragraph" w:customStyle="1" w:styleId="e">
    <w:name w:val="Основн*e"/>
    <w:basedOn w:val="a2"/>
    <w:uiPriority w:val="99"/>
    <w:qFormat/>
    <w:rsid w:val="004A32ED"/>
    <w:pPr>
      <w:autoSpaceDE w:val="0"/>
      <w:autoSpaceDN w:val="0"/>
      <w:adjustRightInd w:val="0"/>
      <w:snapToGrid/>
      <w:spacing w:before="0" w:after="0" w:line="360" w:lineRule="auto"/>
      <w:ind w:firstLine="709"/>
      <w:jc w:val="both"/>
    </w:pPr>
    <w:rPr>
      <w:rFonts w:eastAsia="Times New Roman"/>
      <w:sz w:val="28"/>
      <w:szCs w:val="28"/>
    </w:rPr>
  </w:style>
  <w:style w:type="character" w:customStyle="1" w:styleId="keyword1">
    <w:name w:val="keyword1"/>
    <w:uiPriority w:val="99"/>
    <w:qFormat/>
    <w:rsid w:val="004A32ED"/>
    <w:rPr>
      <w:i/>
    </w:rPr>
  </w:style>
  <w:style w:type="character" w:customStyle="1" w:styleId="font2">
    <w:name w:val="font2"/>
    <w:uiPriority w:val="99"/>
    <w:qFormat/>
    <w:rsid w:val="004A32ED"/>
  </w:style>
  <w:style w:type="character" w:customStyle="1" w:styleId="keyworddef1">
    <w:name w:val="keyword_def1"/>
    <w:uiPriority w:val="99"/>
    <w:qFormat/>
    <w:rsid w:val="004A32ED"/>
    <w:rPr>
      <w:b/>
      <w:i/>
    </w:rPr>
  </w:style>
  <w:style w:type="character" w:customStyle="1" w:styleId="affffffff4">
    <w:name w:val="Выделение в тексте документа"/>
    <w:uiPriority w:val="99"/>
    <w:qFormat/>
    <w:rsid w:val="004A32ED"/>
    <w:rPr>
      <w:b/>
    </w:rPr>
  </w:style>
  <w:style w:type="paragraph" w:customStyle="1" w:styleId="affffffff5">
    <w:name w:val="Текст документа"/>
    <w:basedOn w:val="a2"/>
    <w:uiPriority w:val="99"/>
    <w:qFormat/>
    <w:rsid w:val="004A32ED"/>
    <w:pPr>
      <w:widowControl/>
      <w:snapToGrid/>
      <w:spacing w:before="0" w:after="0"/>
      <w:ind w:firstLine="709"/>
      <w:jc w:val="both"/>
    </w:pPr>
    <w:rPr>
      <w:rFonts w:eastAsia="Times New Roman"/>
      <w:szCs w:val="24"/>
    </w:rPr>
  </w:style>
  <w:style w:type="character" w:customStyle="1" w:styleId="xmlemitalic1">
    <w:name w:val="xml_em_italic1"/>
    <w:uiPriority w:val="99"/>
    <w:qFormat/>
    <w:rsid w:val="004A32ED"/>
    <w:rPr>
      <w:i/>
    </w:rPr>
  </w:style>
  <w:style w:type="paragraph" w:customStyle="1" w:styleId="Style164">
    <w:name w:val="Style164"/>
    <w:basedOn w:val="a2"/>
    <w:uiPriority w:val="99"/>
    <w:qFormat/>
    <w:rsid w:val="004A32ED"/>
    <w:pPr>
      <w:autoSpaceDE w:val="0"/>
      <w:autoSpaceDN w:val="0"/>
      <w:adjustRightInd w:val="0"/>
      <w:snapToGrid/>
      <w:spacing w:before="0" w:after="0" w:line="247" w:lineRule="exact"/>
      <w:ind w:firstLine="528"/>
      <w:jc w:val="both"/>
    </w:pPr>
    <w:rPr>
      <w:rFonts w:eastAsia="Times New Roman"/>
      <w:szCs w:val="24"/>
    </w:rPr>
  </w:style>
  <w:style w:type="paragraph" w:customStyle="1" w:styleId="14pt">
    <w:name w:val="Стиль Обычный. + 14 pt"/>
    <w:basedOn w:val="a2"/>
    <w:link w:val="14pt0"/>
    <w:uiPriority w:val="99"/>
    <w:qFormat/>
    <w:rsid w:val="004A32ED"/>
    <w:pPr>
      <w:widowControl/>
      <w:shd w:val="clear" w:color="auto" w:fill="FFFFFF"/>
      <w:suppressAutoHyphens/>
      <w:autoSpaceDE w:val="0"/>
      <w:autoSpaceDN w:val="0"/>
      <w:adjustRightInd w:val="0"/>
      <w:snapToGrid/>
      <w:spacing w:before="0" w:after="0" w:line="310" w:lineRule="auto"/>
      <w:ind w:firstLine="454"/>
      <w:jc w:val="both"/>
    </w:pPr>
  </w:style>
  <w:style w:type="character" w:customStyle="1" w:styleId="14pt0">
    <w:name w:val="Стиль Обычный. + 14 pt Знак"/>
    <w:link w:val="14pt"/>
    <w:uiPriority w:val="99"/>
    <w:qFormat/>
    <w:locked/>
    <w:rsid w:val="004A32ED"/>
    <w:rPr>
      <w:rFonts w:ascii="Times New Roman" w:eastAsia="Calibri" w:hAnsi="Times New Roman" w:cs="Times New Roman"/>
      <w:sz w:val="24"/>
      <w:szCs w:val="20"/>
      <w:shd w:val="clear" w:color="auto" w:fill="FFFFFF"/>
      <w:lang w:eastAsia="ru-RU"/>
    </w:rPr>
  </w:style>
  <w:style w:type="character" w:customStyle="1" w:styleId="affffffff6">
    <w:name w:val="Текст.Акцентированный"/>
    <w:uiPriority w:val="99"/>
    <w:qFormat/>
    <w:rsid w:val="004A32ED"/>
    <w:rPr>
      <w:i/>
    </w:rPr>
  </w:style>
  <w:style w:type="paragraph" w:customStyle="1" w:styleId="68">
    <w:name w:val="Обычный (веб)6"/>
    <w:basedOn w:val="a2"/>
    <w:uiPriority w:val="99"/>
    <w:qFormat/>
    <w:rsid w:val="004A32ED"/>
    <w:pPr>
      <w:widowControl/>
      <w:snapToGrid/>
      <w:spacing w:before="0" w:after="0"/>
    </w:pPr>
    <w:rPr>
      <w:rFonts w:eastAsia="Times New Roman"/>
      <w:szCs w:val="24"/>
    </w:rPr>
  </w:style>
  <w:style w:type="character" w:customStyle="1" w:styleId="fontstyle27">
    <w:name w:val="fontstyle27"/>
    <w:uiPriority w:val="99"/>
    <w:qFormat/>
    <w:rsid w:val="004A32ED"/>
  </w:style>
  <w:style w:type="character" w:customStyle="1" w:styleId="pav31">
    <w:name w:val="pav31"/>
    <w:uiPriority w:val="99"/>
    <w:qFormat/>
    <w:rsid w:val="004A32ED"/>
    <w:rPr>
      <w:rFonts w:ascii="Comic Sans MS" w:hAnsi="Comic Sans MS"/>
      <w:color w:val="272652"/>
      <w:sz w:val="12"/>
    </w:rPr>
  </w:style>
  <w:style w:type="paragraph" w:customStyle="1" w:styleId="pri">
    <w:name w:val="pri"/>
    <w:basedOn w:val="a2"/>
    <w:uiPriority w:val="99"/>
    <w:qFormat/>
    <w:rsid w:val="004A32ED"/>
    <w:pPr>
      <w:widowControl/>
      <w:snapToGrid/>
      <w:spacing w:before="60" w:afterAutospacing="1"/>
      <w:ind w:left="100" w:right="100"/>
    </w:pPr>
    <w:rPr>
      <w:rFonts w:ascii="Comic Sans MS" w:eastAsia="Times New Roman" w:hAnsi="Comic Sans MS"/>
      <w:i/>
      <w:iCs/>
      <w:color w:val="111565"/>
      <w:sz w:val="18"/>
      <w:szCs w:val="18"/>
    </w:rPr>
  </w:style>
  <w:style w:type="character" w:customStyle="1" w:styleId="WW8Num3z1">
    <w:name w:val="WW8Num3z1"/>
    <w:uiPriority w:val="99"/>
    <w:qFormat/>
    <w:rsid w:val="004A32ED"/>
    <w:rPr>
      <w:rFonts w:ascii="Times New Roman" w:hAnsi="Times New Roman"/>
    </w:rPr>
  </w:style>
  <w:style w:type="character" w:customStyle="1" w:styleId="WW8Num17z1">
    <w:name w:val="WW8Num17z1"/>
    <w:uiPriority w:val="99"/>
    <w:qFormat/>
    <w:rsid w:val="004A32ED"/>
    <w:rPr>
      <w:rFonts w:ascii="Times New Roman" w:hAnsi="Times New Roman"/>
    </w:rPr>
  </w:style>
  <w:style w:type="character" w:customStyle="1" w:styleId="MTEquationSection">
    <w:name w:val="MTEquationSection"/>
    <w:uiPriority w:val="99"/>
    <w:qFormat/>
    <w:rsid w:val="004A32ED"/>
    <w:rPr>
      <w:vanish/>
      <w:color w:val="FF0000"/>
      <w:lang w:val="en-US"/>
    </w:rPr>
  </w:style>
  <w:style w:type="character" w:customStyle="1" w:styleId="texample1">
    <w:name w:val="texample1"/>
    <w:uiPriority w:val="99"/>
    <w:qFormat/>
    <w:rsid w:val="004A32ED"/>
    <w:rPr>
      <w:rFonts w:ascii="Courier New" w:hAnsi="Courier New"/>
      <w:color w:val="8B0000"/>
    </w:rPr>
  </w:style>
  <w:style w:type="character" w:customStyle="1" w:styleId="FontStyle28">
    <w:name w:val="Font Style28"/>
    <w:uiPriority w:val="99"/>
    <w:qFormat/>
    <w:rsid w:val="004A32ED"/>
    <w:rPr>
      <w:rFonts w:ascii="Times New Roman" w:hAnsi="Times New Roman"/>
      <w:i/>
      <w:sz w:val="18"/>
    </w:rPr>
  </w:style>
  <w:style w:type="character" w:customStyle="1" w:styleId="FontStyle20">
    <w:name w:val="Font Style20"/>
    <w:uiPriority w:val="99"/>
    <w:qFormat/>
    <w:rsid w:val="004A32ED"/>
    <w:rPr>
      <w:rFonts w:ascii="Book Antiqua" w:hAnsi="Book Antiqua"/>
      <w:sz w:val="18"/>
    </w:rPr>
  </w:style>
  <w:style w:type="character" w:customStyle="1" w:styleId="FontStyle140">
    <w:name w:val="Font Style14"/>
    <w:uiPriority w:val="99"/>
    <w:qFormat/>
    <w:rsid w:val="004A32ED"/>
    <w:rPr>
      <w:rFonts w:ascii="Franklin Gothic Book" w:hAnsi="Franklin Gothic Book"/>
      <w:b/>
      <w:sz w:val="30"/>
    </w:rPr>
  </w:style>
  <w:style w:type="character" w:customStyle="1" w:styleId="FontStyle13">
    <w:name w:val="Font Style13"/>
    <w:uiPriority w:val="99"/>
    <w:qFormat/>
    <w:rsid w:val="004A32ED"/>
    <w:rPr>
      <w:rFonts w:ascii="Arial" w:hAnsi="Arial"/>
      <w:b/>
      <w:sz w:val="14"/>
    </w:rPr>
  </w:style>
  <w:style w:type="paragraph" w:customStyle="1" w:styleId="3f7">
    <w:name w:val="Загол. 3 ур."/>
    <w:uiPriority w:val="99"/>
    <w:qFormat/>
    <w:rsid w:val="004A32ED"/>
    <w:pPr>
      <w:keepNext/>
      <w:keepLines/>
      <w:autoSpaceDE w:val="0"/>
      <w:autoSpaceDN w:val="0"/>
      <w:adjustRightInd w:val="0"/>
      <w:spacing w:before="221" w:after="221" w:line="220" w:lineRule="atLeast"/>
      <w:jc w:val="center"/>
    </w:pPr>
    <w:rPr>
      <w:rFonts w:ascii="PragmaticaCTT" w:eastAsia="Times New Roman" w:hAnsi="PragmaticaCTT" w:cs="PragmaticaCTT"/>
      <w:b/>
      <w:bCs/>
      <w:color w:val="000000"/>
      <w:sz w:val="20"/>
      <w:szCs w:val="20"/>
      <w:lang w:eastAsia="ru-RU"/>
    </w:rPr>
  </w:style>
  <w:style w:type="paragraph" w:customStyle="1" w:styleId="affffffff7">
    <w:name w:val="Обычный. Знак Знак"/>
    <w:basedOn w:val="a2"/>
    <w:uiPriority w:val="99"/>
    <w:qFormat/>
    <w:rsid w:val="004A32ED"/>
    <w:pPr>
      <w:shd w:val="clear" w:color="auto" w:fill="FFFFFF"/>
      <w:tabs>
        <w:tab w:val="left" w:pos="567"/>
      </w:tabs>
      <w:autoSpaceDE w:val="0"/>
      <w:autoSpaceDN w:val="0"/>
      <w:adjustRightInd w:val="0"/>
      <w:snapToGrid/>
      <w:spacing w:before="0" w:after="0" w:line="384" w:lineRule="auto"/>
      <w:ind w:left="737" w:hanging="283"/>
      <w:jc w:val="both"/>
    </w:pPr>
    <w:rPr>
      <w:rFonts w:eastAsia="Times New Roman"/>
      <w:sz w:val="20"/>
    </w:rPr>
  </w:style>
  <w:style w:type="character" w:customStyle="1" w:styleId="fontstyle15">
    <w:name w:val="fontstyle15"/>
    <w:uiPriority w:val="99"/>
    <w:qFormat/>
    <w:rsid w:val="004A32ED"/>
  </w:style>
  <w:style w:type="character" w:customStyle="1" w:styleId="fontstyle160">
    <w:name w:val="fontstyle16"/>
    <w:uiPriority w:val="99"/>
    <w:qFormat/>
    <w:rsid w:val="004A32ED"/>
  </w:style>
  <w:style w:type="character" w:customStyle="1" w:styleId="noprint">
    <w:name w:val="noprint"/>
    <w:uiPriority w:val="99"/>
    <w:qFormat/>
    <w:rsid w:val="004A32ED"/>
  </w:style>
  <w:style w:type="paragraph" w:customStyle="1" w:styleId="center">
    <w:name w:val="center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2left">
    <w:name w:val="p12_left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00">
    <w:name w:val="a0"/>
    <w:uiPriority w:val="99"/>
    <w:qFormat/>
    <w:rsid w:val="004A32ED"/>
  </w:style>
  <w:style w:type="character" w:customStyle="1" w:styleId="Typewriter">
    <w:name w:val="Typewriter"/>
    <w:uiPriority w:val="99"/>
    <w:qFormat/>
    <w:rsid w:val="004A32ED"/>
    <w:rPr>
      <w:rFonts w:ascii="Courier New" w:hAnsi="Courier New"/>
      <w:sz w:val="20"/>
    </w:rPr>
  </w:style>
  <w:style w:type="character" w:customStyle="1" w:styleId="keyword">
    <w:name w:val="keyword"/>
    <w:uiPriority w:val="99"/>
    <w:qFormat/>
    <w:rsid w:val="004A32ED"/>
  </w:style>
  <w:style w:type="character" w:customStyle="1" w:styleId="texample">
    <w:name w:val="texample"/>
    <w:uiPriority w:val="99"/>
    <w:qFormat/>
    <w:rsid w:val="004A32ED"/>
  </w:style>
  <w:style w:type="character" w:customStyle="1" w:styleId="sentence">
    <w:name w:val="sentence"/>
    <w:uiPriority w:val="99"/>
    <w:qFormat/>
    <w:rsid w:val="004A32ED"/>
  </w:style>
  <w:style w:type="character" w:customStyle="1" w:styleId="input">
    <w:name w:val="input"/>
    <w:uiPriority w:val="99"/>
    <w:qFormat/>
    <w:rsid w:val="004A32ED"/>
  </w:style>
  <w:style w:type="character" w:customStyle="1" w:styleId="xmlemitalic">
    <w:name w:val="xml_em_italic"/>
    <w:uiPriority w:val="99"/>
    <w:qFormat/>
    <w:rsid w:val="004A32ED"/>
  </w:style>
  <w:style w:type="character" w:customStyle="1" w:styleId="serp-urlitem">
    <w:name w:val="serp-url__item"/>
    <w:uiPriority w:val="99"/>
    <w:qFormat/>
    <w:rsid w:val="004A32ED"/>
  </w:style>
  <w:style w:type="character" w:customStyle="1" w:styleId="1ffff9">
    <w:name w:val="Гиперссылка1"/>
    <w:uiPriority w:val="99"/>
    <w:qFormat/>
    <w:rsid w:val="004A32ED"/>
    <w:rPr>
      <w:color w:val="006890"/>
      <w:u w:val="none"/>
    </w:rPr>
  </w:style>
  <w:style w:type="character" w:customStyle="1" w:styleId="1fffe">
    <w:name w:val="ЗАГОЛОВОК 1 Знак"/>
    <w:link w:val="1fffd"/>
    <w:uiPriority w:val="99"/>
    <w:qFormat/>
    <w:locked/>
    <w:rsid w:val="004A32ED"/>
    <w:rPr>
      <w:rFonts w:ascii="Times New Roman" w:eastAsia="Calibri" w:hAnsi="Times New Roman" w:cs="Times New Roman"/>
      <w:b/>
      <w:caps/>
      <w:lang w:eastAsia="ru-RU"/>
    </w:rPr>
  </w:style>
  <w:style w:type="paragraph" w:customStyle="1" w:styleId="TableParagraph">
    <w:name w:val="Table Paragraph"/>
    <w:basedOn w:val="a2"/>
    <w:uiPriority w:val="99"/>
    <w:qFormat/>
    <w:rsid w:val="004A32ED"/>
    <w:pPr>
      <w:snapToGrid/>
      <w:spacing w:before="0" w:after="0"/>
    </w:pPr>
    <w:rPr>
      <w:rFonts w:ascii="Calibri" w:eastAsia="Times New Roman" w:hAnsi="Calibri"/>
      <w:sz w:val="22"/>
      <w:szCs w:val="22"/>
      <w:lang w:val="en-US" w:eastAsia="en-US"/>
    </w:rPr>
  </w:style>
  <w:style w:type="paragraph" w:customStyle="1" w:styleId="414">
    <w:name w:val="Заголовок 41"/>
    <w:basedOn w:val="1f0"/>
    <w:next w:val="1f0"/>
    <w:uiPriority w:val="99"/>
    <w:qFormat/>
    <w:rsid w:val="004A32ED"/>
    <w:pPr>
      <w:keepNext/>
      <w:widowControl/>
      <w:spacing w:line="240" w:lineRule="auto"/>
      <w:ind w:firstLine="0"/>
      <w:jc w:val="left"/>
    </w:pPr>
    <w:rPr>
      <w:sz w:val="24"/>
    </w:rPr>
  </w:style>
  <w:style w:type="paragraph" w:customStyle="1" w:styleId="affffffff8">
    <w:name w:val="Мой стиль"/>
    <w:basedOn w:val="a2"/>
    <w:uiPriority w:val="99"/>
    <w:qFormat/>
    <w:rsid w:val="004A32ED"/>
    <w:pPr>
      <w:widowControl/>
      <w:snapToGrid/>
      <w:spacing w:before="0" w:after="0"/>
      <w:ind w:left="284" w:right="567"/>
      <w:jc w:val="center"/>
    </w:pPr>
    <w:rPr>
      <w:rFonts w:ascii="Calibri" w:eastAsia="Times New Roman" w:hAnsi="Calibri" w:cs="Calibri"/>
      <w:b/>
      <w:bCs/>
      <w:sz w:val="28"/>
      <w:szCs w:val="28"/>
    </w:rPr>
  </w:style>
  <w:style w:type="paragraph" w:customStyle="1" w:styleId="base">
    <w:name w:val="base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maintxt">
    <w:name w:val="maintxt"/>
    <w:uiPriority w:val="99"/>
    <w:qFormat/>
    <w:rsid w:val="004A32ED"/>
  </w:style>
  <w:style w:type="character" w:customStyle="1" w:styleId="zagl">
    <w:name w:val="zagl"/>
    <w:uiPriority w:val="99"/>
    <w:qFormat/>
    <w:rsid w:val="004A32ED"/>
  </w:style>
  <w:style w:type="character" w:customStyle="1" w:styleId="FontStyle135">
    <w:name w:val="Font Style135"/>
    <w:uiPriority w:val="99"/>
    <w:qFormat/>
    <w:rsid w:val="004A32ED"/>
    <w:rPr>
      <w:rFonts w:ascii="Times New Roman" w:hAnsi="Times New Roman"/>
      <w:sz w:val="20"/>
    </w:rPr>
  </w:style>
  <w:style w:type="character" w:customStyle="1" w:styleId="wrc131">
    <w:name w:val="wrc131"/>
    <w:uiPriority w:val="99"/>
    <w:qFormat/>
    <w:rsid w:val="004A32ED"/>
    <w:rPr>
      <w:vanish/>
    </w:rPr>
  </w:style>
  <w:style w:type="character" w:customStyle="1" w:styleId="butback">
    <w:name w:val="butback"/>
    <w:uiPriority w:val="99"/>
    <w:qFormat/>
    <w:rsid w:val="004A32ED"/>
  </w:style>
  <w:style w:type="character" w:customStyle="1" w:styleId="3f8">
    <w:name w:val="Основной текст Знак Знак3"/>
    <w:uiPriority w:val="99"/>
    <w:locked/>
    <w:rsid w:val="004A32ED"/>
    <w:rPr>
      <w:sz w:val="24"/>
      <w:lang w:val="ru-RU" w:eastAsia="ru-RU"/>
    </w:rPr>
  </w:style>
  <w:style w:type="character" w:customStyle="1" w:styleId="a30">
    <w:name w:val="a3"/>
    <w:uiPriority w:val="99"/>
    <w:qFormat/>
    <w:rsid w:val="004A32ED"/>
  </w:style>
  <w:style w:type="character" w:customStyle="1" w:styleId="formula">
    <w:name w:val="formula"/>
    <w:uiPriority w:val="99"/>
    <w:qFormat/>
    <w:rsid w:val="004A32ED"/>
  </w:style>
  <w:style w:type="character" w:customStyle="1" w:styleId="style170">
    <w:name w:val="style17"/>
    <w:uiPriority w:val="99"/>
    <w:qFormat/>
    <w:rsid w:val="004A32ED"/>
  </w:style>
  <w:style w:type="character" w:customStyle="1" w:styleId="texhtml">
    <w:name w:val="texhtml"/>
    <w:uiPriority w:val="99"/>
    <w:qFormat/>
    <w:rsid w:val="004A32ED"/>
  </w:style>
  <w:style w:type="character" w:customStyle="1" w:styleId="style230">
    <w:name w:val="style23"/>
    <w:uiPriority w:val="99"/>
    <w:qFormat/>
    <w:rsid w:val="004A32ED"/>
  </w:style>
  <w:style w:type="character" w:customStyle="1" w:styleId="BodyTextChar1">
    <w:name w:val="Body Text Char1"/>
    <w:uiPriority w:val="99"/>
    <w:qFormat/>
    <w:locked/>
    <w:rsid w:val="004A32ED"/>
    <w:rPr>
      <w:sz w:val="24"/>
      <w:lang w:eastAsia="ru-RU"/>
    </w:rPr>
  </w:style>
  <w:style w:type="character" w:customStyle="1" w:styleId="FontStyle29">
    <w:name w:val="Font Style29"/>
    <w:uiPriority w:val="99"/>
    <w:qFormat/>
    <w:rsid w:val="004A32ED"/>
    <w:rPr>
      <w:rFonts w:ascii="Times New Roman" w:hAnsi="Times New Roman"/>
      <w:sz w:val="26"/>
    </w:rPr>
  </w:style>
  <w:style w:type="character" w:customStyle="1" w:styleId="small1">
    <w:name w:val="small1"/>
    <w:uiPriority w:val="99"/>
    <w:qFormat/>
    <w:rsid w:val="004A32ED"/>
  </w:style>
  <w:style w:type="character" w:customStyle="1" w:styleId="answer-source">
    <w:name w:val="answer-source"/>
    <w:uiPriority w:val="99"/>
    <w:qFormat/>
    <w:rsid w:val="004A32ED"/>
  </w:style>
  <w:style w:type="character" w:customStyle="1" w:styleId="reftag">
    <w:name w:val="reftag"/>
    <w:uiPriority w:val="99"/>
    <w:qFormat/>
    <w:rsid w:val="004A32ED"/>
  </w:style>
  <w:style w:type="character" w:customStyle="1" w:styleId="tgc">
    <w:name w:val="_tgc"/>
    <w:uiPriority w:val="99"/>
    <w:qFormat/>
    <w:rsid w:val="004A32ED"/>
  </w:style>
  <w:style w:type="paragraph" w:customStyle="1" w:styleId="Style134">
    <w:name w:val="Style134"/>
    <w:basedOn w:val="a2"/>
    <w:uiPriority w:val="99"/>
    <w:qFormat/>
    <w:rsid w:val="004A32ED"/>
    <w:pPr>
      <w:autoSpaceDE w:val="0"/>
      <w:autoSpaceDN w:val="0"/>
      <w:adjustRightInd w:val="0"/>
      <w:snapToGrid/>
      <w:spacing w:before="0" w:after="0" w:line="228" w:lineRule="exact"/>
      <w:ind w:firstLine="288"/>
    </w:pPr>
    <w:rPr>
      <w:rFonts w:ascii="Franklin Gothic Demi Cond" w:eastAsia="Times New Roman" w:hAnsi="Franklin Gothic Demi Cond"/>
      <w:szCs w:val="24"/>
    </w:rPr>
  </w:style>
  <w:style w:type="character" w:customStyle="1" w:styleId="FontStyle39">
    <w:name w:val="Font Style39"/>
    <w:uiPriority w:val="99"/>
    <w:qFormat/>
    <w:rsid w:val="004A32ED"/>
    <w:rPr>
      <w:rFonts w:ascii="Times New Roman" w:hAnsi="Times New Roman"/>
      <w:b/>
      <w:sz w:val="24"/>
    </w:rPr>
  </w:style>
  <w:style w:type="character" w:customStyle="1" w:styleId="FontStyle816">
    <w:name w:val="Font Style816"/>
    <w:uiPriority w:val="99"/>
    <w:qFormat/>
    <w:rsid w:val="004A32ED"/>
    <w:rPr>
      <w:rFonts w:ascii="Times New Roman" w:hAnsi="Times New Roman"/>
      <w:sz w:val="20"/>
    </w:rPr>
  </w:style>
  <w:style w:type="paragraph" w:customStyle="1" w:styleId="1ffffa">
    <w:name w:val="Без интервала1"/>
    <w:uiPriority w:val="99"/>
    <w:qFormat/>
    <w:rsid w:val="004A32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f6">
    <w:name w:val="Абзац списка2"/>
    <w:basedOn w:val="a2"/>
    <w:uiPriority w:val="99"/>
    <w:qFormat/>
    <w:rsid w:val="004A32ED"/>
    <w:pPr>
      <w:widowControl/>
      <w:snapToGrid/>
      <w:spacing w:before="0"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Heading91">
    <w:name w:val="Heading 91"/>
    <w:uiPriority w:val="99"/>
    <w:qFormat/>
    <w:rsid w:val="004A32E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11">
    <w:name w:val="Heading 11"/>
    <w:uiPriority w:val="99"/>
    <w:qFormat/>
    <w:rsid w:val="004A32E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61">
    <w:name w:val="Heading 61"/>
    <w:uiPriority w:val="99"/>
    <w:qFormat/>
    <w:rsid w:val="004A32E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71">
    <w:name w:val="Heading 71"/>
    <w:uiPriority w:val="99"/>
    <w:qFormat/>
    <w:rsid w:val="004A32E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21">
    <w:name w:val="Heading 21"/>
    <w:uiPriority w:val="99"/>
    <w:qFormat/>
    <w:rsid w:val="004A32E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51">
    <w:name w:val="Heading 51"/>
    <w:uiPriority w:val="99"/>
    <w:qFormat/>
    <w:rsid w:val="004A32E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EndnoteTextChar1">
    <w:name w:val="Endnote Text Char1"/>
    <w:uiPriority w:val="99"/>
    <w:qFormat/>
    <w:rsid w:val="004A32ED"/>
    <w:rPr>
      <w:rFonts w:ascii="Times New Roman" w:hAnsi="Times New Roman"/>
    </w:rPr>
  </w:style>
  <w:style w:type="character" w:customStyle="1" w:styleId="11f7">
    <w:name w:val="Выделенная цитата Знак11"/>
    <w:uiPriority w:val="99"/>
    <w:qFormat/>
    <w:rsid w:val="004A32ED"/>
    <w:rPr>
      <w:b/>
      <w:i/>
      <w:color w:val="4F81BD"/>
      <w:sz w:val="24"/>
    </w:rPr>
  </w:style>
  <w:style w:type="paragraph" w:customStyle="1" w:styleId="p11">
    <w:name w:val="p11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5">
    <w:name w:val="p15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7">
    <w:name w:val="s7"/>
    <w:uiPriority w:val="99"/>
    <w:qFormat/>
    <w:rsid w:val="004A32ED"/>
  </w:style>
  <w:style w:type="character" w:customStyle="1" w:styleId="s13">
    <w:name w:val="s13"/>
    <w:uiPriority w:val="99"/>
    <w:qFormat/>
    <w:rsid w:val="004A32ED"/>
  </w:style>
  <w:style w:type="paragraph" w:customStyle="1" w:styleId="p29">
    <w:name w:val="p29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30">
    <w:name w:val="p30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31">
    <w:name w:val="p31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14">
    <w:name w:val="s14"/>
    <w:uiPriority w:val="99"/>
    <w:qFormat/>
    <w:rsid w:val="004A32ED"/>
  </w:style>
  <w:style w:type="character" w:customStyle="1" w:styleId="s15">
    <w:name w:val="s15"/>
    <w:uiPriority w:val="99"/>
    <w:qFormat/>
    <w:rsid w:val="004A32ED"/>
  </w:style>
  <w:style w:type="paragraph" w:customStyle="1" w:styleId="p33">
    <w:name w:val="p33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3">
    <w:name w:val="p13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9">
    <w:name w:val="s9"/>
    <w:uiPriority w:val="99"/>
    <w:qFormat/>
    <w:rsid w:val="004A32ED"/>
  </w:style>
  <w:style w:type="paragraph" w:customStyle="1" w:styleId="p25">
    <w:name w:val="p25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2">
    <w:name w:val="Обычный (веб) Знак"/>
    <w:aliases w:val=" Знак Знак23 Знак,Обычный (Web) Знак1"/>
    <w:link w:val="afff1"/>
    <w:uiPriority w:val="99"/>
    <w:qFormat/>
    <w:locked/>
    <w:rsid w:val="004A32ED"/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129">
    <w:name w:val="Знак1 Знак2"/>
    <w:uiPriority w:val="99"/>
    <w:qFormat/>
    <w:rsid w:val="004A32ED"/>
    <w:rPr>
      <w:sz w:val="24"/>
    </w:rPr>
  </w:style>
  <w:style w:type="character" w:customStyle="1" w:styleId="1ffffb">
    <w:name w:val="Красная строка Знак1"/>
    <w:uiPriority w:val="99"/>
    <w:qFormat/>
    <w:rsid w:val="004A32ED"/>
    <w:rPr>
      <w:sz w:val="24"/>
    </w:rPr>
  </w:style>
  <w:style w:type="character" w:customStyle="1" w:styleId="2610">
    <w:name w:val="Знак Знак261"/>
    <w:uiPriority w:val="99"/>
    <w:qFormat/>
    <w:rsid w:val="004A32ED"/>
    <w:rPr>
      <w:rFonts w:ascii="Cambria" w:hAnsi="Cambria"/>
      <w:b/>
      <w:sz w:val="26"/>
    </w:rPr>
  </w:style>
  <w:style w:type="character" w:customStyle="1" w:styleId="2410">
    <w:name w:val="Знак Знак241"/>
    <w:uiPriority w:val="99"/>
    <w:qFormat/>
    <w:rsid w:val="004A32ED"/>
    <w:rPr>
      <w:rFonts w:ascii="Times New Roman" w:hAnsi="Times New Roman"/>
      <w:b/>
      <w:i/>
      <w:sz w:val="26"/>
    </w:rPr>
  </w:style>
  <w:style w:type="character" w:customStyle="1" w:styleId="1ffffc">
    <w:name w:val="Текст концевой сноски Знак1"/>
    <w:basedOn w:val="a3"/>
    <w:uiPriority w:val="99"/>
    <w:qFormat/>
    <w:rsid w:val="004A32ED"/>
    <w:rPr>
      <w:rFonts w:cs="Times New Roman"/>
    </w:rPr>
  </w:style>
  <w:style w:type="character" w:customStyle="1" w:styleId="2112">
    <w:name w:val="Цитата 2 Знак11"/>
    <w:uiPriority w:val="99"/>
    <w:qFormat/>
    <w:rsid w:val="004A32ED"/>
    <w:rPr>
      <w:i/>
      <w:color w:val="404040"/>
      <w:sz w:val="24"/>
    </w:rPr>
  </w:style>
  <w:style w:type="character" w:customStyle="1" w:styleId="1112">
    <w:name w:val="Знак1 Знак Знак11"/>
    <w:uiPriority w:val="99"/>
    <w:qFormat/>
    <w:locked/>
    <w:rsid w:val="004A32ED"/>
    <w:rPr>
      <w:rFonts w:ascii="Times New Roman" w:hAnsi="Times New Roman"/>
      <w:sz w:val="24"/>
      <w:lang w:eastAsia="ru-RU"/>
    </w:rPr>
  </w:style>
  <w:style w:type="character" w:customStyle="1" w:styleId="481">
    <w:name w:val="Знак Знак481"/>
    <w:uiPriority w:val="99"/>
    <w:qFormat/>
    <w:locked/>
    <w:rsid w:val="004A32ED"/>
    <w:rPr>
      <w:b/>
      <w:sz w:val="27"/>
      <w:lang w:val="ru-RU" w:eastAsia="ru-RU"/>
    </w:rPr>
  </w:style>
  <w:style w:type="character" w:customStyle="1" w:styleId="491">
    <w:name w:val="Знак Знак491"/>
    <w:uiPriority w:val="99"/>
    <w:qFormat/>
    <w:rsid w:val="004A32ED"/>
    <w:rPr>
      <w:rFonts w:ascii="Times New Roman" w:hAnsi="Times New Roman"/>
      <w:b/>
      <w:caps/>
      <w:sz w:val="24"/>
      <w:lang w:eastAsia="ru-RU"/>
    </w:rPr>
  </w:style>
  <w:style w:type="character" w:customStyle="1" w:styleId="471">
    <w:name w:val="Знак Знак471"/>
    <w:uiPriority w:val="99"/>
    <w:qFormat/>
    <w:rsid w:val="004A32ED"/>
    <w:rPr>
      <w:rFonts w:ascii="Times New Roman" w:hAnsi="Times New Roman"/>
      <w:b/>
      <w:sz w:val="27"/>
      <w:lang w:eastAsia="ru-RU"/>
    </w:rPr>
  </w:style>
  <w:style w:type="character" w:customStyle="1" w:styleId="451">
    <w:name w:val="Знак Знак451"/>
    <w:uiPriority w:val="99"/>
    <w:qFormat/>
    <w:rsid w:val="004A32ED"/>
    <w:rPr>
      <w:rFonts w:ascii="Times New Roman" w:hAnsi="Times New Roman"/>
      <w:b/>
      <w:i/>
      <w:sz w:val="26"/>
      <w:lang w:eastAsia="ru-RU"/>
    </w:rPr>
  </w:style>
  <w:style w:type="character" w:customStyle="1" w:styleId="1ffffd">
    <w:name w:val="Текст макроса Знак1"/>
    <w:uiPriority w:val="99"/>
    <w:qFormat/>
    <w:rsid w:val="004A32ED"/>
    <w:rPr>
      <w:rFonts w:ascii="Consolas" w:hAnsi="Consolas"/>
    </w:rPr>
  </w:style>
  <w:style w:type="character" w:customStyle="1" w:styleId="1210">
    <w:name w:val="Знак1 Знак Знак21"/>
    <w:uiPriority w:val="99"/>
    <w:qFormat/>
    <w:locked/>
    <w:rsid w:val="004A32ED"/>
    <w:rPr>
      <w:sz w:val="24"/>
    </w:rPr>
  </w:style>
  <w:style w:type="character" w:customStyle="1" w:styleId="613">
    <w:name w:val="Знак6 Знак Знак1"/>
    <w:uiPriority w:val="99"/>
    <w:qFormat/>
    <w:rsid w:val="004A32ED"/>
    <w:rPr>
      <w:sz w:val="24"/>
      <w:lang w:val="ru-RU" w:eastAsia="ru-RU"/>
    </w:rPr>
  </w:style>
  <w:style w:type="paragraph" w:customStyle="1" w:styleId="Caaieiaie5">
    <w:name w:val="Caaieiaie 5"/>
    <w:basedOn w:val="a2"/>
    <w:next w:val="a2"/>
    <w:uiPriority w:val="99"/>
    <w:qFormat/>
    <w:rsid w:val="004A32ED"/>
    <w:pPr>
      <w:widowControl/>
      <w:autoSpaceDE w:val="0"/>
      <w:autoSpaceDN w:val="0"/>
      <w:adjustRightInd w:val="0"/>
      <w:snapToGrid/>
      <w:spacing w:before="0" w:after="0"/>
    </w:pPr>
    <w:rPr>
      <w:rFonts w:eastAsia="Times New Roman"/>
      <w:szCs w:val="24"/>
      <w:lang w:eastAsia="en-US"/>
    </w:rPr>
  </w:style>
  <w:style w:type="character" w:customStyle="1" w:styleId="712">
    <w:name w:val="Знак Знак71"/>
    <w:uiPriority w:val="99"/>
    <w:qFormat/>
    <w:rsid w:val="004A32ED"/>
    <w:rPr>
      <w:sz w:val="16"/>
      <w:lang w:val="ru-RU" w:eastAsia="ru-RU"/>
    </w:rPr>
  </w:style>
  <w:style w:type="character" w:customStyle="1" w:styleId="1610">
    <w:name w:val="Знак Знак161"/>
    <w:uiPriority w:val="99"/>
    <w:qFormat/>
    <w:rsid w:val="004A32ED"/>
    <w:rPr>
      <w:rFonts w:ascii="Cambria" w:hAnsi="Cambria"/>
      <w:b/>
      <w:kern w:val="32"/>
      <w:sz w:val="32"/>
    </w:rPr>
  </w:style>
  <w:style w:type="paragraph" w:customStyle="1" w:styleId="226">
    <w:name w:val="Основной текст 22"/>
    <w:basedOn w:val="a2"/>
    <w:uiPriority w:val="99"/>
    <w:qFormat/>
    <w:rsid w:val="004A32ED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paragraph" w:customStyle="1" w:styleId="322">
    <w:name w:val="Основной текст 32"/>
    <w:basedOn w:val="2ff1"/>
    <w:uiPriority w:val="99"/>
    <w:qFormat/>
    <w:rsid w:val="004A32ED"/>
    <w:pPr>
      <w:widowControl/>
      <w:spacing w:line="240" w:lineRule="auto"/>
      <w:ind w:firstLine="0"/>
    </w:pPr>
    <w:rPr>
      <w:i/>
      <w:sz w:val="26"/>
    </w:rPr>
  </w:style>
  <w:style w:type="paragraph" w:customStyle="1" w:styleId="3f9">
    <w:name w:val="Обычный3"/>
    <w:basedOn w:val="a2"/>
    <w:uiPriority w:val="99"/>
    <w:qFormat/>
    <w:rsid w:val="004A32ED"/>
    <w:pPr>
      <w:widowControl/>
      <w:spacing w:before="0" w:after="0"/>
    </w:pPr>
    <w:rPr>
      <w:rFonts w:eastAsia="Times New Roman"/>
      <w:sz w:val="20"/>
    </w:rPr>
  </w:style>
  <w:style w:type="paragraph" w:customStyle="1" w:styleId="11f8">
    <w:name w:val="Основной текст11"/>
    <w:basedOn w:val="a2"/>
    <w:uiPriority w:val="99"/>
    <w:qFormat/>
    <w:rsid w:val="004A32ED"/>
    <w:pPr>
      <w:widowControl/>
      <w:shd w:val="clear" w:color="auto" w:fill="FFFFFF"/>
      <w:snapToGrid/>
      <w:spacing w:before="180" w:after="0" w:line="235" w:lineRule="exact"/>
      <w:jc w:val="both"/>
    </w:pPr>
    <w:rPr>
      <w:rFonts w:ascii="Arial" w:eastAsia="Times New Roman" w:hAnsi="Arial"/>
      <w:sz w:val="19"/>
      <w:shd w:val="clear" w:color="auto" w:fill="FFFFFF"/>
    </w:rPr>
  </w:style>
  <w:style w:type="paragraph" w:customStyle="1" w:styleId="2ff7">
    <w:name w:val="Цитата2"/>
    <w:basedOn w:val="a2"/>
    <w:uiPriority w:val="99"/>
    <w:qFormat/>
    <w:rsid w:val="004A32ED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2ff8">
    <w:name w:val="Знак Знак Знак Знак Знак Знак Знак Знак Знак Знак Знак Знак Знак2"/>
    <w:basedOn w:val="a2"/>
    <w:uiPriority w:val="99"/>
    <w:qFormat/>
    <w:rsid w:val="004A32ED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s4">
    <w:name w:val="s4"/>
    <w:basedOn w:val="a3"/>
    <w:uiPriority w:val="99"/>
    <w:qFormat/>
    <w:rsid w:val="004A32ED"/>
    <w:rPr>
      <w:rFonts w:cs="Times New Roman"/>
    </w:rPr>
  </w:style>
  <w:style w:type="paragraph" w:customStyle="1" w:styleId="p21">
    <w:name w:val="p21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24">
    <w:name w:val="p24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3fa">
    <w:name w:val="Гиперссылка3"/>
    <w:uiPriority w:val="99"/>
    <w:qFormat/>
    <w:rsid w:val="004A32ED"/>
    <w:rPr>
      <w:color w:val="2C437A"/>
      <w:u w:val="none"/>
    </w:rPr>
  </w:style>
  <w:style w:type="character" w:customStyle="1" w:styleId="700">
    <w:name w:val="Знак Знак70"/>
    <w:uiPriority w:val="99"/>
    <w:qFormat/>
    <w:rsid w:val="004A32ED"/>
    <w:rPr>
      <w:rFonts w:ascii="Arial" w:hAnsi="Arial"/>
      <w:b/>
      <w:sz w:val="26"/>
    </w:rPr>
  </w:style>
  <w:style w:type="character" w:customStyle="1" w:styleId="69">
    <w:name w:val="Знак Знак69"/>
    <w:uiPriority w:val="99"/>
    <w:qFormat/>
    <w:rsid w:val="004A32ED"/>
    <w:rPr>
      <w:b/>
      <w:sz w:val="28"/>
    </w:rPr>
  </w:style>
  <w:style w:type="character" w:customStyle="1" w:styleId="680">
    <w:name w:val="Знак Знак68"/>
    <w:uiPriority w:val="99"/>
    <w:qFormat/>
    <w:rsid w:val="004A32ED"/>
    <w:rPr>
      <w:b/>
      <w:i/>
      <w:sz w:val="26"/>
    </w:rPr>
  </w:style>
  <w:style w:type="character" w:customStyle="1" w:styleId="Heading121">
    <w:name w:val="Heading 12 Знак Знак1"/>
    <w:uiPriority w:val="99"/>
    <w:qFormat/>
    <w:rsid w:val="004A32ED"/>
    <w:rPr>
      <w:rFonts w:ascii="Courier New" w:hAnsi="Courier New"/>
    </w:rPr>
  </w:style>
  <w:style w:type="character" w:customStyle="1" w:styleId="hps">
    <w:name w:val="hps"/>
    <w:basedOn w:val="a3"/>
    <w:uiPriority w:val="99"/>
    <w:qFormat/>
    <w:rsid w:val="004A32ED"/>
    <w:rPr>
      <w:rFonts w:cs="Times New Roman"/>
    </w:rPr>
  </w:style>
  <w:style w:type="paragraph" w:customStyle="1" w:styleId="3fb">
    <w:name w:val="Основной текст3"/>
    <w:basedOn w:val="a2"/>
    <w:uiPriority w:val="99"/>
    <w:qFormat/>
    <w:rsid w:val="004A32ED"/>
    <w:pPr>
      <w:shd w:val="clear" w:color="auto" w:fill="FFFFFF"/>
      <w:snapToGrid/>
      <w:spacing w:before="0" w:after="540" w:line="240" w:lineRule="atLeast"/>
    </w:pPr>
    <w:rPr>
      <w:rFonts w:ascii="Arial Unicode MS" w:eastAsia="Times New Roman"/>
      <w:sz w:val="19"/>
      <w:szCs w:val="19"/>
    </w:rPr>
  </w:style>
  <w:style w:type="character" w:customStyle="1" w:styleId="HTML20">
    <w:name w:val="Стандартный HTML Знак2"/>
    <w:uiPriority w:val="99"/>
    <w:qFormat/>
    <w:locked/>
    <w:rsid w:val="004A32ED"/>
    <w:rPr>
      <w:rFonts w:ascii="Courier New" w:hAnsi="Courier New"/>
      <w:lang w:val="ru-RU" w:eastAsia="ru-RU"/>
    </w:rPr>
  </w:style>
  <w:style w:type="paragraph" w:customStyle="1" w:styleId="3113">
    <w:name w:val="Основной текст с отступом 311"/>
    <w:basedOn w:val="a2"/>
    <w:uiPriority w:val="99"/>
    <w:qFormat/>
    <w:rsid w:val="004A32ED"/>
    <w:pPr>
      <w:widowControl/>
      <w:overflowPunct w:val="0"/>
      <w:autoSpaceDE w:val="0"/>
      <w:autoSpaceDN w:val="0"/>
      <w:adjustRightInd w:val="0"/>
      <w:snapToGrid/>
      <w:spacing w:before="0" w:after="120" w:line="312" w:lineRule="auto"/>
      <w:ind w:left="283" w:firstLine="709"/>
      <w:jc w:val="both"/>
    </w:pPr>
    <w:rPr>
      <w:rFonts w:eastAsia="Times New Roman"/>
      <w:sz w:val="16"/>
    </w:rPr>
  </w:style>
  <w:style w:type="paragraph" w:customStyle="1" w:styleId="2113">
    <w:name w:val="Заголовок 211"/>
    <w:basedOn w:val="a2"/>
    <w:next w:val="a2"/>
    <w:uiPriority w:val="99"/>
    <w:qFormat/>
    <w:rsid w:val="004A32ED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21f">
    <w:name w:val="Текст21"/>
    <w:basedOn w:val="11b"/>
    <w:uiPriority w:val="99"/>
    <w:qFormat/>
    <w:rsid w:val="004A32ED"/>
    <w:pPr>
      <w:widowControl/>
      <w:spacing w:line="240" w:lineRule="auto"/>
      <w:ind w:firstLine="0"/>
      <w:jc w:val="left"/>
    </w:pPr>
    <w:rPr>
      <w:rFonts w:ascii="Courier New" w:hAnsi="Courier New"/>
      <w:sz w:val="20"/>
    </w:rPr>
  </w:style>
  <w:style w:type="paragraph" w:customStyle="1" w:styleId="4111">
    <w:name w:val="Заголовок 411"/>
    <w:basedOn w:val="11b"/>
    <w:next w:val="11b"/>
    <w:uiPriority w:val="99"/>
    <w:qFormat/>
    <w:rsid w:val="004A32ED"/>
    <w:pPr>
      <w:keepNext/>
      <w:widowControl/>
      <w:spacing w:line="240" w:lineRule="auto"/>
      <w:ind w:firstLine="0"/>
      <w:jc w:val="left"/>
    </w:pPr>
    <w:rPr>
      <w:sz w:val="24"/>
    </w:rPr>
  </w:style>
  <w:style w:type="character" w:customStyle="1" w:styleId="11f9">
    <w:name w:val="Знак11"/>
    <w:uiPriority w:val="99"/>
    <w:qFormat/>
    <w:rsid w:val="004A32ED"/>
    <w:rPr>
      <w:rFonts w:ascii="Arial" w:hAnsi="Arial"/>
      <w:b/>
      <w:kern w:val="32"/>
      <w:sz w:val="32"/>
      <w:lang w:val="ru-RU" w:eastAsia="ru-RU"/>
    </w:rPr>
  </w:style>
  <w:style w:type="paragraph" w:customStyle="1" w:styleId="ledge1">
    <w:name w:val="ledge1"/>
    <w:basedOn w:val="a2"/>
    <w:uiPriority w:val="99"/>
    <w:qFormat/>
    <w:rsid w:val="004A32ED"/>
    <w:pPr>
      <w:widowControl/>
      <w:snapToGrid/>
      <w:spacing w:beforeAutospacing="1" w:afterAutospacing="1" w:line="360" w:lineRule="atLeast"/>
      <w:jc w:val="both"/>
    </w:pPr>
    <w:rPr>
      <w:rFonts w:eastAsia="Times New Roman"/>
      <w:szCs w:val="24"/>
    </w:rPr>
  </w:style>
  <w:style w:type="character" w:customStyle="1" w:styleId="rubric2">
    <w:name w:val="rubric2"/>
    <w:uiPriority w:val="99"/>
    <w:qFormat/>
    <w:rsid w:val="004A32ED"/>
    <w:rPr>
      <w:shd w:val="clear" w:color="auto" w:fill="FFFFFF"/>
    </w:rPr>
  </w:style>
  <w:style w:type="paragraph" w:customStyle="1" w:styleId="WW-Normal">
    <w:name w:val="WW-Normal"/>
    <w:uiPriority w:val="99"/>
    <w:qFormat/>
    <w:rsid w:val="004A32ED"/>
    <w:pPr>
      <w:suppressAutoHyphens/>
      <w:autoSpaceDE w:val="0"/>
      <w:spacing w:after="0" w:line="240" w:lineRule="auto"/>
      <w:ind w:left="-533" w:firstLine="142"/>
      <w:jc w:val="both"/>
    </w:pPr>
    <w:rPr>
      <w:rFonts w:ascii="Times New Roman" w:eastAsia="Times New Roman" w:hAnsi="Times New Roman" w:cs="Calibri"/>
      <w:color w:val="000000"/>
      <w:sz w:val="24"/>
      <w:szCs w:val="24"/>
      <w:lang w:eastAsia="zh-CN"/>
    </w:rPr>
  </w:style>
  <w:style w:type="character" w:customStyle="1" w:styleId="A10">
    <w:name w:val="A1"/>
    <w:uiPriority w:val="99"/>
    <w:qFormat/>
    <w:rsid w:val="004A32ED"/>
    <w:rPr>
      <w:color w:val="000000"/>
      <w:sz w:val="20"/>
    </w:rPr>
  </w:style>
  <w:style w:type="character" w:customStyle="1" w:styleId="A31">
    <w:name w:val="A3"/>
    <w:uiPriority w:val="99"/>
    <w:qFormat/>
    <w:rsid w:val="004A32ED"/>
    <w:rPr>
      <w:b/>
      <w:color w:val="000000"/>
      <w:sz w:val="30"/>
    </w:rPr>
  </w:style>
  <w:style w:type="character" w:customStyle="1" w:styleId="para6">
    <w:name w:val="para6"/>
    <w:uiPriority w:val="99"/>
    <w:qFormat/>
    <w:rsid w:val="004A32ED"/>
  </w:style>
  <w:style w:type="character" w:customStyle="1" w:styleId="affffffff9">
    <w:name w:val="Абзац списка Знак"/>
    <w:link w:val="5a"/>
    <w:uiPriority w:val="34"/>
    <w:qFormat/>
    <w:locked/>
    <w:rsid w:val="004A32ED"/>
    <w:rPr>
      <w:rFonts w:eastAsia="Times New Roman"/>
      <w:sz w:val="24"/>
      <w:lang w:eastAsia="ru-RU"/>
    </w:rPr>
  </w:style>
  <w:style w:type="paragraph" w:customStyle="1" w:styleId="5a">
    <w:name w:val="Абзац списка5"/>
    <w:basedOn w:val="a2"/>
    <w:link w:val="affffffff9"/>
    <w:uiPriority w:val="34"/>
    <w:qFormat/>
    <w:rsid w:val="004A32ED"/>
    <w:pPr>
      <w:widowControl/>
      <w:snapToGrid/>
      <w:spacing w:before="0" w:after="0"/>
      <w:ind w:left="708"/>
    </w:pPr>
    <w:rPr>
      <w:rFonts w:asciiTheme="minorHAnsi" w:eastAsia="Times New Roman" w:hAnsiTheme="minorHAnsi" w:cstheme="minorBidi"/>
      <w:szCs w:val="22"/>
    </w:rPr>
  </w:style>
  <w:style w:type="character" w:customStyle="1" w:styleId="FontStyle31">
    <w:name w:val="Font Style31"/>
    <w:uiPriority w:val="99"/>
    <w:qFormat/>
    <w:rsid w:val="004A32ED"/>
    <w:rPr>
      <w:rFonts w:ascii="Times New Roman" w:hAnsi="Times New Roman"/>
      <w:b/>
      <w:sz w:val="28"/>
    </w:rPr>
  </w:style>
  <w:style w:type="character" w:customStyle="1" w:styleId="342">
    <w:name w:val="Знак3 Знак Знак4"/>
    <w:uiPriority w:val="99"/>
    <w:qFormat/>
    <w:locked/>
    <w:rsid w:val="004A32ED"/>
    <w:rPr>
      <w:rFonts w:ascii="Courier New" w:hAnsi="Courier New"/>
      <w:lang w:val="ru-RU" w:eastAsia="ru-RU"/>
    </w:rPr>
  </w:style>
  <w:style w:type="paragraph" w:customStyle="1" w:styleId="Style15">
    <w:name w:val="Style15"/>
    <w:basedOn w:val="a2"/>
    <w:uiPriority w:val="99"/>
    <w:qFormat/>
    <w:rsid w:val="004A32ED"/>
    <w:pPr>
      <w:autoSpaceDE w:val="0"/>
      <w:autoSpaceDN w:val="0"/>
      <w:adjustRightInd w:val="0"/>
      <w:snapToGrid/>
      <w:spacing w:before="0" w:after="0" w:line="269" w:lineRule="exact"/>
    </w:pPr>
    <w:rPr>
      <w:rFonts w:eastAsia="Times New Roman"/>
      <w:szCs w:val="24"/>
    </w:rPr>
  </w:style>
  <w:style w:type="character" w:customStyle="1" w:styleId="FontStyle30">
    <w:name w:val="Font Style30"/>
    <w:uiPriority w:val="99"/>
    <w:qFormat/>
    <w:rsid w:val="004A32ED"/>
    <w:rPr>
      <w:rFonts w:ascii="Times New Roman" w:hAnsi="Times New Roman"/>
      <w:sz w:val="22"/>
    </w:rPr>
  </w:style>
  <w:style w:type="paragraph" w:customStyle="1" w:styleId="Style32">
    <w:name w:val="Style32"/>
    <w:basedOn w:val="a2"/>
    <w:uiPriority w:val="99"/>
    <w:qFormat/>
    <w:rsid w:val="004A32ED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Style40">
    <w:name w:val="Style40"/>
    <w:basedOn w:val="a2"/>
    <w:uiPriority w:val="99"/>
    <w:qFormat/>
    <w:rsid w:val="004A32ED"/>
    <w:pPr>
      <w:autoSpaceDE w:val="0"/>
      <w:autoSpaceDN w:val="0"/>
      <w:adjustRightInd w:val="0"/>
      <w:snapToGrid/>
      <w:spacing w:before="0" w:after="0" w:line="480" w:lineRule="exact"/>
      <w:ind w:firstLine="773"/>
    </w:pPr>
    <w:rPr>
      <w:rFonts w:eastAsia="Times New Roman"/>
      <w:szCs w:val="24"/>
    </w:rPr>
  </w:style>
  <w:style w:type="paragraph" w:customStyle="1" w:styleId="Style45">
    <w:name w:val="Style45"/>
    <w:basedOn w:val="a2"/>
    <w:uiPriority w:val="99"/>
    <w:qFormat/>
    <w:rsid w:val="004A32ED"/>
    <w:pPr>
      <w:autoSpaceDE w:val="0"/>
      <w:autoSpaceDN w:val="0"/>
      <w:adjustRightInd w:val="0"/>
      <w:snapToGrid/>
      <w:spacing w:before="0" w:after="0" w:line="480" w:lineRule="exact"/>
      <w:ind w:firstLine="691"/>
      <w:jc w:val="both"/>
    </w:pPr>
    <w:rPr>
      <w:rFonts w:eastAsia="Times New Roman"/>
      <w:szCs w:val="24"/>
    </w:rPr>
  </w:style>
  <w:style w:type="paragraph" w:customStyle="1" w:styleId="1ffffe">
    <w:name w:val="Заголовок 1ъ"/>
    <w:basedOn w:val="1f3"/>
    <w:uiPriority w:val="99"/>
    <w:qFormat/>
    <w:rsid w:val="004A32ED"/>
    <w:pPr>
      <w:spacing w:before="0" w:after="0" w:line="240" w:lineRule="auto"/>
      <w:ind w:firstLine="709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FontStyle32">
    <w:name w:val="Font Style32"/>
    <w:uiPriority w:val="99"/>
    <w:qFormat/>
    <w:rsid w:val="004A32ED"/>
    <w:rPr>
      <w:rFonts w:ascii="Times New Roman" w:hAnsi="Times New Roman"/>
      <w:i/>
      <w:sz w:val="26"/>
    </w:rPr>
  </w:style>
  <w:style w:type="paragraph" w:customStyle="1" w:styleId="CharChar0">
    <w:name w:val="первый Char Char"/>
    <w:basedOn w:val="a2"/>
    <w:uiPriority w:val="99"/>
    <w:qFormat/>
    <w:rsid w:val="004A32ED"/>
    <w:pPr>
      <w:widowControl/>
      <w:snapToGrid/>
      <w:spacing w:before="120" w:after="0" w:line="240" w:lineRule="exact"/>
      <w:ind w:firstLine="284"/>
      <w:jc w:val="both"/>
    </w:pPr>
    <w:rPr>
      <w:rFonts w:eastAsia="Times New Roman"/>
      <w:sz w:val="22"/>
      <w:szCs w:val="24"/>
    </w:rPr>
  </w:style>
  <w:style w:type="paragraph" w:customStyle="1" w:styleId="Char">
    <w:name w:val="первый Char"/>
    <w:basedOn w:val="a2"/>
    <w:uiPriority w:val="99"/>
    <w:qFormat/>
    <w:rsid w:val="004A32ED"/>
    <w:pPr>
      <w:widowControl/>
      <w:snapToGrid/>
      <w:spacing w:before="120" w:after="0" w:line="240" w:lineRule="exact"/>
      <w:ind w:firstLine="284"/>
      <w:jc w:val="both"/>
    </w:pPr>
    <w:rPr>
      <w:rFonts w:eastAsia="Times New Roman"/>
      <w:sz w:val="22"/>
      <w:szCs w:val="24"/>
    </w:rPr>
  </w:style>
  <w:style w:type="character" w:customStyle="1" w:styleId="gray1">
    <w:name w:val="gray1"/>
    <w:uiPriority w:val="99"/>
    <w:qFormat/>
    <w:rsid w:val="004A32ED"/>
    <w:rPr>
      <w:color w:val="808080"/>
    </w:rPr>
  </w:style>
  <w:style w:type="paragraph" w:customStyle="1" w:styleId="small">
    <w:name w:val="small"/>
    <w:basedOn w:val="a2"/>
    <w:uiPriority w:val="99"/>
    <w:qFormat/>
    <w:rsid w:val="004A32ED"/>
    <w:pPr>
      <w:widowControl/>
      <w:snapToGrid/>
      <w:spacing w:beforeAutospacing="1" w:afterAutospacing="1"/>
    </w:pPr>
    <w:rPr>
      <w:rFonts w:ascii="Verdana" w:eastAsia="Times New Roman" w:hAnsi="Verdana"/>
      <w:sz w:val="15"/>
      <w:szCs w:val="15"/>
    </w:rPr>
  </w:style>
  <w:style w:type="character" w:customStyle="1" w:styleId="style161">
    <w:name w:val="style161"/>
    <w:uiPriority w:val="99"/>
    <w:qFormat/>
    <w:rsid w:val="004A32ED"/>
    <w:rPr>
      <w:rFonts w:ascii="Verdana" w:hAnsi="Verdana"/>
      <w:sz w:val="24"/>
    </w:rPr>
  </w:style>
  <w:style w:type="paragraph" w:customStyle="1" w:styleId="affffffffa">
    <w:name w:val="Содержание"/>
    <w:basedOn w:val="a2"/>
    <w:uiPriority w:val="99"/>
    <w:qFormat/>
    <w:rsid w:val="004A32ED"/>
    <w:pPr>
      <w:widowControl/>
      <w:snapToGrid/>
      <w:spacing w:before="0" w:after="0"/>
      <w:ind w:firstLine="454"/>
      <w:jc w:val="both"/>
    </w:pPr>
    <w:rPr>
      <w:rFonts w:eastAsia="Times New Roman"/>
      <w:szCs w:val="24"/>
    </w:rPr>
  </w:style>
  <w:style w:type="paragraph" w:customStyle="1" w:styleId="affffffffb">
    <w:name w:val="Модули"/>
    <w:basedOn w:val="a2"/>
    <w:uiPriority w:val="99"/>
    <w:qFormat/>
    <w:rsid w:val="004A32ED"/>
    <w:pPr>
      <w:keepNext/>
      <w:widowControl/>
      <w:snapToGrid/>
      <w:spacing w:before="0" w:after="0"/>
    </w:pPr>
    <w:rPr>
      <w:rFonts w:eastAsia="Times New Roman"/>
      <w:b/>
      <w:bCs/>
      <w:szCs w:val="24"/>
    </w:rPr>
  </w:style>
  <w:style w:type="character" w:customStyle="1" w:styleId="description2">
    <w:name w:val="description2"/>
    <w:uiPriority w:val="99"/>
    <w:qFormat/>
    <w:rsid w:val="004A32ED"/>
    <w:rPr>
      <w:color w:val="000000"/>
      <w:sz w:val="20"/>
    </w:rPr>
  </w:style>
  <w:style w:type="paragraph" w:customStyle="1" w:styleId="227">
    <w:name w:val="Îñíî´2íîé òåêñò 2"/>
    <w:basedOn w:val="a2"/>
    <w:uiPriority w:val="99"/>
    <w:qFormat/>
    <w:rsid w:val="004A32ED"/>
    <w:pPr>
      <w:snapToGrid/>
      <w:spacing w:before="0" w:after="0"/>
      <w:ind w:firstLine="709"/>
      <w:jc w:val="both"/>
    </w:pPr>
    <w:rPr>
      <w:rFonts w:eastAsia="Times New Roman"/>
    </w:rPr>
  </w:style>
  <w:style w:type="paragraph" w:customStyle="1" w:styleId="Noeeu3">
    <w:name w:val="Noeeu3"/>
    <w:basedOn w:val="a2"/>
    <w:uiPriority w:val="99"/>
    <w:qFormat/>
    <w:rsid w:val="004A32ED"/>
    <w:pPr>
      <w:snapToGrid/>
      <w:spacing w:before="0" w:after="0"/>
      <w:ind w:firstLine="284"/>
      <w:jc w:val="both"/>
    </w:pPr>
    <w:rPr>
      <w:rFonts w:eastAsia="Times New Roman"/>
      <w:sz w:val="20"/>
    </w:rPr>
  </w:style>
  <w:style w:type="character" w:customStyle="1" w:styleId="c17">
    <w:name w:val="c17"/>
    <w:basedOn w:val="a3"/>
    <w:uiPriority w:val="99"/>
    <w:qFormat/>
    <w:rsid w:val="004A32ED"/>
    <w:rPr>
      <w:rFonts w:cs="Times New Roman"/>
    </w:rPr>
  </w:style>
  <w:style w:type="character" w:customStyle="1" w:styleId="searchhit">
    <w:name w:val="search_hit"/>
    <w:basedOn w:val="a3"/>
    <w:uiPriority w:val="99"/>
    <w:qFormat/>
    <w:rsid w:val="004A32ED"/>
    <w:rPr>
      <w:rFonts w:cs="Times New Roman"/>
    </w:rPr>
  </w:style>
  <w:style w:type="paragraph" w:customStyle="1" w:styleId="a0">
    <w:name w:val="заголовок"/>
    <w:basedOn w:val="a2"/>
    <w:uiPriority w:val="99"/>
    <w:qFormat/>
    <w:rsid w:val="004A32ED"/>
    <w:pPr>
      <w:widowControl/>
      <w:numPr>
        <w:numId w:val="6"/>
      </w:numPr>
      <w:snapToGrid/>
      <w:spacing w:before="0" w:after="0"/>
      <w:jc w:val="both"/>
    </w:pPr>
    <w:rPr>
      <w:rFonts w:eastAsia="Times New Roman"/>
      <w:b/>
      <w:szCs w:val="24"/>
    </w:rPr>
  </w:style>
  <w:style w:type="character" w:customStyle="1" w:styleId="FontStyle111">
    <w:name w:val="Font Style111"/>
    <w:uiPriority w:val="99"/>
    <w:qFormat/>
    <w:rsid w:val="004A32ED"/>
    <w:rPr>
      <w:rFonts w:ascii="Century Schoolbook" w:hAnsi="Century Schoolbook"/>
      <w:sz w:val="18"/>
    </w:rPr>
  </w:style>
  <w:style w:type="character" w:customStyle="1" w:styleId="FontStyle136">
    <w:name w:val="Font Style136"/>
    <w:uiPriority w:val="99"/>
    <w:qFormat/>
    <w:rsid w:val="004A32ED"/>
    <w:rPr>
      <w:rFonts w:ascii="Century Schoolbook" w:hAnsi="Century Schoolbook"/>
      <w:b/>
      <w:sz w:val="18"/>
    </w:rPr>
  </w:style>
  <w:style w:type="paragraph" w:customStyle="1" w:styleId="Style67">
    <w:name w:val="Style67"/>
    <w:basedOn w:val="a2"/>
    <w:uiPriority w:val="99"/>
    <w:qFormat/>
    <w:rsid w:val="004A32ED"/>
    <w:pPr>
      <w:autoSpaceDE w:val="0"/>
      <w:autoSpaceDN w:val="0"/>
      <w:adjustRightInd w:val="0"/>
      <w:snapToGrid/>
      <w:spacing w:before="0" w:after="0"/>
    </w:pPr>
    <w:rPr>
      <w:rFonts w:ascii="Arial Black" w:eastAsia="Times New Roman" w:hAnsi="Arial Black"/>
      <w:szCs w:val="24"/>
    </w:rPr>
  </w:style>
  <w:style w:type="character" w:customStyle="1" w:styleId="rl">
    <w:name w:val="rl"/>
    <w:uiPriority w:val="99"/>
    <w:qFormat/>
    <w:rsid w:val="004A32ED"/>
  </w:style>
  <w:style w:type="paragraph" w:customStyle="1" w:styleId="affffffffc">
    <w:name w:val="_Обычный"/>
    <w:basedOn w:val="a2"/>
    <w:uiPriority w:val="99"/>
    <w:qFormat/>
    <w:rsid w:val="004A32ED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Cs w:val="24"/>
    </w:rPr>
  </w:style>
  <w:style w:type="character" w:customStyle="1" w:styleId="NoBreak">
    <w:name w:val="_NoBreak"/>
    <w:uiPriority w:val="99"/>
    <w:qFormat/>
    <w:rsid w:val="004A32ED"/>
  </w:style>
  <w:style w:type="paragraph" w:customStyle="1" w:styleId="1270">
    <w:name w:val="Стиль по ширине Первая строка:  127 см"/>
    <w:basedOn w:val="a2"/>
    <w:uiPriority w:val="99"/>
    <w:qFormat/>
    <w:rsid w:val="004A32ED"/>
    <w:pPr>
      <w:widowControl/>
      <w:snapToGrid/>
      <w:spacing w:before="0" w:after="0" w:line="360" w:lineRule="auto"/>
      <w:ind w:firstLine="720"/>
      <w:jc w:val="both"/>
    </w:pPr>
    <w:rPr>
      <w:rFonts w:eastAsia="Times New Roman"/>
    </w:rPr>
  </w:style>
  <w:style w:type="character" w:customStyle="1" w:styleId="mymarkfind">
    <w:name w:val="my_mark_find"/>
    <w:basedOn w:val="a3"/>
    <w:uiPriority w:val="99"/>
    <w:qFormat/>
    <w:rsid w:val="004A32ED"/>
    <w:rPr>
      <w:rFonts w:cs="Times New Roman"/>
    </w:rPr>
  </w:style>
  <w:style w:type="character" w:customStyle="1" w:styleId="hl">
    <w:name w:val="hl"/>
    <w:uiPriority w:val="99"/>
    <w:qFormat/>
    <w:rsid w:val="004A32ED"/>
  </w:style>
  <w:style w:type="paragraph" w:customStyle="1" w:styleId="book">
    <w:name w:val="book"/>
    <w:basedOn w:val="a2"/>
    <w:uiPriority w:val="99"/>
    <w:qFormat/>
    <w:rsid w:val="004A32ED"/>
    <w:pPr>
      <w:widowControl/>
      <w:snapToGrid/>
      <w:spacing w:before="0" w:after="0"/>
      <w:ind w:firstLine="450"/>
      <w:jc w:val="both"/>
    </w:pPr>
    <w:rPr>
      <w:rFonts w:eastAsia="Times New Roman"/>
      <w:szCs w:val="24"/>
    </w:rPr>
  </w:style>
  <w:style w:type="character" w:customStyle="1" w:styleId="Arial16">
    <w:name w:val="Стиль Arial 16 пт полужирный"/>
    <w:uiPriority w:val="99"/>
    <w:qFormat/>
    <w:rsid w:val="004A32ED"/>
    <w:rPr>
      <w:rFonts w:ascii="Arial" w:hAnsi="Arial"/>
      <w:b/>
      <w:sz w:val="32"/>
    </w:rPr>
  </w:style>
  <w:style w:type="character" w:customStyle="1" w:styleId="b">
    <w:name w:val="b"/>
    <w:uiPriority w:val="99"/>
    <w:qFormat/>
    <w:rsid w:val="004A32ED"/>
  </w:style>
  <w:style w:type="paragraph" w:customStyle="1" w:styleId="12a">
    <w:name w:val="стиль12"/>
    <w:basedOn w:val="a2"/>
    <w:uiPriority w:val="99"/>
    <w:qFormat/>
    <w:rsid w:val="004A32ED"/>
    <w:pPr>
      <w:widowControl/>
      <w:snapToGrid/>
      <w:spacing w:beforeAutospacing="1" w:afterAutospacing="1"/>
    </w:pPr>
    <w:rPr>
      <w:rFonts w:ascii="Arial" w:eastAsia="Times New Roman" w:hAnsi="Arial" w:cs="Arial"/>
      <w:color w:val="676767"/>
      <w:sz w:val="20"/>
    </w:rPr>
  </w:style>
  <w:style w:type="character" w:customStyle="1" w:styleId="FontStyle61">
    <w:name w:val="Font Style61"/>
    <w:uiPriority w:val="99"/>
    <w:qFormat/>
    <w:rsid w:val="004A32ED"/>
    <w:rPr>
      <w:rFonts w:ascii="MS Reference Sans Serif" w:hAnsi="MS Reference Sans Serif"/>
      <w:sz w:val="12"/>
    </w:rPr>
  </w:style>
  <w:style w:type="character" w:customStyle="1" w:styleId="FontStyle60">
    <w:name w:val="Font Style60"/>
    <w:uiPriority w:val="99"/>
    <w:qFormat/>
    <w:rsid w:val="004A32ED"/>
    <w:rPr>
      <w:rFonts w:ascii="MS Reference Sans Serif" w:hAnsi="MS Reference Sans Serif"/>
      <w:sz w:val="16"/>
    </w:rPr>
  </w:style>
  <w:style w:type="paragraph" w:customStyle="1" w:styleId="Style101">
    <w:name w:val="Стиль Style10 + Черный"/>
    <w:basedOn w:val="a2"/>
    <w:next w:val="a2"/>
    <w:uiPriority w:val="99"/>
    <w:qFormat/>
    <w:rsid w:val="004A32ED"/>
    <w:pPr>
      <w:widowControl/>
      <w:snapToGrid/>
      <w:spacing w:before="0" w:after="0"/>
    </w:pPr>
    <w:rPr>
      <w:rFonts w:eastAsia="Times New Roman"/>
      <w:color w:val="000000"/>
      <w:szCs w:val="24"/>
    </w:rPr>
  </w:style>
  <w:style w:type="paragraph" w:customStyle="1" w:styleId="Style1010">
    <w:name w:val="Стиль Style10 + Черный1"/>
    <w:basedOn w:val="a2"/>
    <w:next w:val="a2"/>
    <w:uiPriority w:val="99"/>
    <w:qFormat/>
    <w:rsid w:val="004A32ED"/>
    <w:pPr>
      <w:widowControl/>
      <w:snapToGrid/>
      <w:spacing w:before="0" w:after="0"/>
    </w:pPr>
    <w:rPr>
      <w:rFonts w:eastAsia="Times New Roman"/>
      <w:color w:val="000000"/>
      <w:szCs w:val="24"/>
    </w:rPr>
  </w:style>
  <w:style w:type="character" w:customStyle="1" w:styleId="FontStyle79">
    <w:name w:val="Font Style79"/>
    <w:uiPriority w:val="99"/>
    <w:qFormat/>
    <w:rsid w:val="004A32ED"/>
    <w:rPr>
      <w:rFonts w:ascii="MS Reference Sans Serif" w:hAnsi="MS Reference Sans Serif"/>
      <w:sz w:val="22"/>
    </w:rPr>
  </w:style>
  <w:style w:type="paragraph" w:customStyle="1" w:styleId="Style48">
    <w:name w:val="Style48"/>
    <w:basedOn w:val="a2"/>
    <w:uiPriority w:val="99"/>
    <w:qFormat/>
    <w:rsid w:val="004A32ED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WW8Num2z1">
    <w:name w:val="WW8Num2z1"/>
    <w:uiPriority w:val="99"/>
    <w:qFormat/>
    <w:rsid w:val="004A32ED"/>
    <w:rPr>
      <w:rFonts w:ascii="Times New Roman" w:hAnsi="Times New Roman"/>
    </w:rPr>
  </w:style>
  <w:style w:type="paragraph" w:customStyle="1" w:styleId="Textbody0">
    <w:name w:val="Text body"/>
    <w:basedOn w:val="Standard"/>
    <w:uiPriority w:val="99"/>
    <w:qFormat/>
    <w:rsid w:val="004A32ED"/>
    <w:pPr>
      <w:autoSpaceDN/>
      <w:spacing w:after="120"/>
      <w:textAlignment w:val="baseline"/>
    </w:pPr>
    <w:rPr>
      <w:rFonts w:eastAsia="SimSun" w:cs="Mangal"/>
      <w:kern w:val="1"/>
      <w:lang w:eastAsia="hi-IN" w:bidi="hi-IN"/>
    </w:rPr>
  </w:style>
  <w:style w:type="paragraph" w:customStyle="1" w:styleId="Index">
    <w:name w:val="Index"/>
    <w:basedOn w:val="Standard"/>
    <w:uiPriority w:val="99"/>
    <w:qFormat/>
    <w:rsid w:val="004A32ED"/>
    <w:pPr>
      <w:suppressLineNumbers/>
      <w:autoSpaceDN/>
      <w:textAlignment w:val="baseline"/>
    </w:pPr>
    <w:rPr>
      <w:rFonts w:eastAsia="SimSun" w:cs="Mangal"/>
      <w:kern w:val="1"/>
      <w:lang w:eastAsia="hi-IN" w:bidi="hi-IN"/>
    </w:rPr>
  </w:style>
  <w:style w:type="paragraph" w:customStyle="1" w:styleId="TimesET10pt">
    <w:name w:val="Стиль Основной текст + TimesET 10 pt Знак Знак Знак Знак Знак Знак Знак Знак Знак Знак Знак Знак Знак Знак Знак Знак Знак Знак"/>
    <w:basedOn w:val="aff1"/>
    <w:link w:val="TimesET10pt0"/>
    <w:uiPriority w:val="99"/>
    <w:qFormat/>
    <w:rsid w:val="004A32ED"/>
    <w:pPr>
      <w:autoSpaceDE w:val="0"/>
      <w:autoSpaceDN w:val="0"/>
      <w:adjustRightInd w:val="0"/>
      <w:spacing w:line="240" w:lineRule="auto"/>
      <w:ind w:firstLine="340"/>
      <w:jc w:val="both"/>
    </w:pPr>
    <w:rPr>
      <w:rFonts w:ascii="TimesET" w:eastAsia="Calibri" w:hAnsi="TimesET"/>
      <w:color w:val="000000"/>
      <w:sz w:val="19"/>
    </w:rPr>
  </w:style>
  <w:style w:type="character" w:customStyle="1" w:styleId="TimesET10pt0">
    <w:name w:val="Стиль Основной текст + TimesET 10 pt Знак Знак Знак Знак Знак Знак Знак Знак Знак Знак Знак Знак Знак Знак Знак Знак Знак Знак Знак"/>
    <w:link w:val="TimesET10pt"/>
    <w:uiPriority w:val="99"/>
    <w:qFormat/>
    <w:locked/>
    <w:rsid w:val="004A32ED"/>
    <w:rPr>
      <w:rFonts w:ascii="TimesET" w:eastAsia="Calibri" w:hAnsi="TimesET" w:cs="Times New Roman"/>
      <w:color w:val="000000"/>
      <w:sz w:val="19"/>
      <w:szCs w:val="20"/>
      <w:lang w:eastAsia="ru-RU"/>
    </w:rPr>
  </w:style>
  <w:style w:type="character" w:customStyle="1" w:styleId="331">
    <w:name w:val="Знак3 Знак Знак3"/>
    <w:uiPriority w:val="99"/>
    <w:qFormat/>
    <w:locked/>
    <w:rsid w:val="004A32ED"/>
    <w:rPr>
      <w:rFonts w:ascii="Courier New" w:hAnsi="Courier New"/>
      <w:lang w:val="ru-RU" w:eastAsia="ru-RU"/>
    </w:rPr>
  </w:style>
  <w:style w:type="character" w:customStyle="1" w:styleId="WW8Num2z2">
    <w:name w:val="WW8Num2z2"/>
    <w:uiPriority w:val="99"/>
    <w:qFormat/>
    <w:rsid w:val="004A32ED"/>
    <w:rPr>
      <w:rFonts w:ascii="Wingdings" w:hAnsi="Wingdings"/>
    </w:rPr>
  </w:style>
  <w:style w:type="character" w:customStyle="1" w:styleId="WW8Num3z2">
    <w:name w:val="WW8Num3z2"/>
    <w:uiPriority w:val="99"/>
    <w:qFormat/>
    <w:rsid w:val="004A32ED"/>
    <w:rPr>
      <w:rFonts w:ascii="Wingdings" w:hAnsi="Wingdings"/>
    </w:rPr>
  </w:style>
  <w:style w:type="character" w:customStyle="1" w:styleId="WW8Num3z3">
    <w:name w:val="WW8Num3z3"/>
    <w:uiPriority w:val="99"/>
    <w:qFormat/>
    <w:rsid w:val="004A32ED"/>
    <w:rPr>
      <w:rFonts w:ascii="Symbol" w:hAnsi="Symbol"/>
    </w:rPr>
  </w:style>
  <w:style w:type="character" w:customStyle="1" w:styleId="WW8Num12z1">
    <w:name w:val="WW8Num12z1"/>
    <w:uiPriority w:val="99"/>
    <w:qFormat/>
    <w:rsid w:val="004A32ED"/>
    <w:rPr>
      <w:b/>
    </w:rPr>
  </w:style>
  <w:style w:type="character" w:customStyle="1" w:styleId="WW8Num12z5">
    <w:name w:val="WW8Num12z5"/>
    <w:uiPriority w:val="99"/>
    <w:qFormat/>
    <w:rsid w:val="004A32ED"/>
  </w:style>
  <w:style w:type="character" w:customStyle="1" w:styleId="WW8Num12z6">
    <w:name w:val="WW8Num12z6"/>
    <w:uiPriority w:val="99"/>
    <w:qFormat/>
    <w:rsid w:val="004A32ED"/>
  </w:style>
  <w:style w:type="character" w:customStyle="1" w:styleId="WW8Num12z7">
    <w:name w:val="WW8Num12z7"/>
    <w:uiPriority w:val="99"/>
    <w:qFormat/>
    <w:rsid w:val="004A32ED"/>
  </w:style>
  <w:style w:type="character" w:customStyle="1" w:styleId="WW8Num12z8">
    <w:name w:val="WW8Num12z8"/>
    <w:uiPriority w:val="99"/>
    <w:qFormat/>
    <w:rsid w:val="004A32ED"/>
  </w:style>
  <w:style w:type="character" w:customStyle="1" w:styleId="WW8Num17z2">
    <w:name w:val="WW8Num17z2"/>
    <w:uiPriority w:val="99"/>
    <w:qFormat/>
    <w:rsid w:val="004A32ED"/>
  </w:style>
  <w:style w:type="character" w:customStyle="1" w:styleId="WW8Num17z3">
    <w:name w:val="WW8Num17z3"/>
    <w:uiPriority w:val="99"/>
    <w:qFormat/>
    <w:rsid w:val="004A32ED"/>
  </w:style>
  <w:style w:type="character" w:customStyle="1" w:styleId="WW8Num17z4">
    <w:name w:val="WW8Num17z4"/>
    <w:uiPriority w:val="99"/>
    <w:qFormat/>
    <w:rsid w:val="004A32ED"/>
  </w:style>
  <w:style w:type="character" w:customStyle="1" w:styleId="WW8Num17z5">
    <w:name w:val="WW8Num17z5"/>
    <w:uiPriority w:val="99"/>
    <w:qFormat/>
    <w:rsid w:val="004A32ED"/>
  </w:style>
  <w:style w:type="character" w:customStyle="1" w:styleId="WW8Num17z6">
    <w:name w:val="WW8Num17z6"/>
    <w:uiPriority w:val="99"/>
    <w:qFormat/>
    <w:rsid w:val="004A32ED"/>
  </w:style>
  <w:style w:type="character" w:customStyle="1" w:styleId="WW8Num17z7">
    <w:name w:val="WW8Num17z7"/>
    <w:uiPriority w:val="99"/>
    <w:qFormat/>
    <w:rsid w:val="004A32ED"/>
  </w:style>
  <w:style w:type="character" w:customStyle="1" w:styleId="WW8Num17z8">
    <w:name w:val="WW8Num17z8"/>
    <w:uiPriority w:val="99"/>
    <w:qFormat/>
    <w:rsid w:val="004A32ED"/>
  </w:style>
  <w:style w:type="character" w:customStyle="1" w:styleId="WW8Num20z0">
    <w:name w:val="WW8Num20z0"/>
    <w:uiPriority w:val="99"/>
    <w:qFormat/>
    <w:rsid w:val="004A32ED"/>
  </w:style>
  <w:style w:type="character" w:customStyle="1" w:styleId="WW8Num21z0">
    <w:name w:val="WW8Num21z0"/>
    <w:uiPriority w:val="99"/>
    <w:qFormat/>
    <w:rsid w:val="004A32ED"/>
  </w:style>
  <w:style w:type="character" w:customStyle="1" w:styleId="WW8Num21z1">
    <w:name w:val="WW8Num21z1"/>
    <w:uiPriority w:val="99"/>
    <w:qFormat/>
    <w:rsid w:val="004A32ED"/>
  </w:style>
  <w:style w:type="character" w:customStyle="1" w:styleId="WW8Num21z2">
    <w:name w:val="WW8Num21z2"/>
    <w:uiPriority w:val="99"/>
    <w:qFormat/>
    <w:rsid w:val="004A32ED"/>
  </w:style>
  <w:style w:type="character" w:customStyle="1" w:styleId="WW8Num21z3">
    <w:name w:val="WW8Num21z3"/>
    <w:uiPriority w:val="99"/>
    <w:qFormat/>
    <w:rsid w:val="004A32ED"/>
  </w:style>
  <w:style w:type="character" w:customStyle="1" w:styleId="WW8Num21z4">
    <w:name w:val="WW8Num21z4"/>
    <w:uiPriority w:val="99"/>
    <w:qFormat/>
    <w:rsid w:val="004A32ED"/>
  </w:style>
  <w:style w:type="character" w:customStyle="1" w:styleId="WW8Num21z5">
    <w:name w:val="WW8Num21z5"/>
    <w:uiPriority w:val="99"/>
    <w:qFormat/>
    <w:rsid w:val="004A32ED"/>
  </w:style>
  <w:style w:type="character" w:customStyle="1" w:styleId="WW8Num21z6">
    <w:name w:val="WW8Num21z6"/>
    <w:uiPriority w:val="99"/>
    <w:qFormat/>
    <w:rsid w:val="004A32ED"/>
  </w:style>
  <w:style w:type="character" w:customStyle="1" w:styleId="WW8Num21z7">
    <w:name w:val="WW8Num21z7"/>
    <w:uiPriority w:val="99"/>
    <w:qFormat/>
    <w:rsid w:val="004A32ED"/>
  </w:style>
  <w:style w:type="character" w:customStyle="1" w:styleId="WW8Num21z8">
    <w:name w:val="WW8Num21z8"/>
    <w:uiPriority w:val="99"/>
    <w:qFormat/>
    <w:rsid w:val="004A32ED"/>
  </w:style>
  <w:style w:type="character" w:customStyle="1" w:styleId="WW8Num22z0">
    <w:name w:val="WW8Num22z0"/>
    <w:uiPriority w:val="99"/>
    <w:qFormat/>
    <w:rsid w:val="004A32ED"/>
    <w:rPr>
      <w:rFonts w:ascii="Symbol" w:hAnsi="Symbol"/>
    </w:rPr>
  </w:style>
  <w:style w:type="character" w:customStyle="1" w:styleId="WW8Num22z1">
    <w:name w:val="WW8Num22z1"/>
    <w:uiPriority w:val="99"/>
    <w:qFormat/>
    <w:rsid w:val="004A32ED"/>
    <w:rPr>
      <w:rFonts w:ascii="Courier New" w:hAnsi="Courier New"/>
    </w:rPr>
  </w:style>
  <w:style w:type="character" w:customStyle="1" w:styleId="WW8Num22z2">
    <w:name w:val="WW8Num22z2"/>
    <w:uiPriority w:val="99"/>
    <w:qFormat/>
    <w:rsid w:val="004A32ED"/>
    <w:rPr>
      <w:rFonts w:ascii="Wingdings" w:hAnsi="Wingdings"/>
    </w:rPr>
  </w:style>
  <w:style w:type="character" w:customStyle="1" w:styleId="WW8Num23z0">
    <w:name w:val="WW8Num23z0"/>
    <w:uiPriority w:val="99"/>
    <w:qFormat/>
    <w:rsid w:val="004A32ED"/>
  </w:style>
  <w:style w:type="character" w:customStyle="1" w:styleId="WW8Num23z1">
    <w:name w:val="WW8Num23z1"/>
    <w:uiPriority w:val="99"/>
    <w:qFormat/>
    <w:rsid w:val="004A32ED"/>
  </w:style>
  <w:style w:type="character" w:customStyle="1" w:styleId="WW8Num23z2">
    <w:name w:val="WW8Num23z2"/>
    <w:uiPriority w:val="99"/>
    <w:qFormat/>
    <w:rsid w:val="004A32ED"/>
  </w:style>
  <w:style w:type="character" w:customStyle="1" w:styleId="WW8Num23z3">
    <w:name w:val="WW8Num23z3"/>
    <w:uiPriority w:val="99"/>
    <w:qFormat/>
    <w:rsid w:val="004A32ED"/>
  </w:style>
  <w:style w:type="character" w:customStyle="1" w:styleId="WW8Num23z4">
    <w:name w:val="WW8Num23z4"/>
    <w:uiPriority w:val="99"/>
    <w:qFormat/>
    <w:rsid w:val="004A32ED"/>
  </w:style>
  <w:style w:type="character" w:customStyle="1" w:styleId="WW8Num23z5">
    <w:name w:val="WW8Num23z5"/>
    <w:uiPriority w:val="99"/>
    <w:qFormat/>
    <w:rsid w:val="004A32ED"/>
  </w:style>
  <w:style w:type="character" w:customStyle="1" w:styleId="WW8Num23z6">
    <w:name w:val="WW8Num23z6"/>
    <w:uiPriority w:val="99"/>
    <w:qFormat/>
    <w:rsid w:val="004A32ED"/>
  </w:style>
  <w:style w:type="character" w:customStyle="1" w:styleId="WW8Num23z7">
    <w:name w:val="WW8Num23z7"/>
    <w:uiPriority w:val="99"/>
    <w:qFormat/>
    <w:rsid w:val="004A32ED"/>
  </w:style>
  <w:style w:type="character" w:customStyle="1" w:styleId="WW8Num23z8">
    <w:name w:val="WW8Num23z8"/>
    <w:uiPriority w:val="99"/>
    <w:qFormat/>
    <w:rsid w:val="004A32ED"/>
  </w:style>
  <w:style w:type="character" w:customStyle="1" w:styleId="WW8Num24z0">
    <w:name w:val="WW8Num24z0"/>
    <w:uiPriority w:val="99"/>
    <w:qFormat/>
    <w:rsid w:val="004A32ED"/>
    <w:rPr>
      <w:rFonts w:ascii="Symbol" w:hAnsi="Symbol"/>
      <w:sz w:val="24"/>
    </w:rPr>
  </w:style>
  <w:style w:type="character" w:customStyle="1" w:styleId="WW8Num24z1">
    <w:name w:val="WW8Num24z1"/>
    <w:uiPriority w:val="99"/>
    <w:qFormat/>
    <w:rsid w:val="004A32ED"/>
    <w:rPr>
      <w:rFonts w:ascii="Courier New" w:hAnsi="Courier New"/>
    </w:rPr>
  </w:style>
  <w:style w:type="character" w:customStyle="1" w:styleId="WW8Num24z2">
    <w:name w:val="WW8Num24z2"/>
    <w:uiPriority w:val="99"/>
    <w:qFormat/>
    <w:rsid w:val="004A32ED"/>
    <w:rPr>
      <w:rFonts w:ascii="Wingdings" w:hAnsi="Wingdings"/>
    </w:rPr>
  </w:style>
  <w:style w:type="character" w:customStyle="1" w:styleId="WW8Num24z3">
    <w:name w:val="WW8Num24z3"/>
    <w:uiPriority w:val="99"/>
    <w:qFormat/>
    <w:rsid w:val="004A32ED"/>
    <w:rPr>
      <w:rFonts w:ascii="Symbol" w:hAnsi="Symbol"/>
    </w:rPr>
  </w:style>
  <w:style w:type="character" w:customStyle="1" w:styleId="WW8Num25z0">
    <w:name w:val="WW8Num25z0"/>
    <w:uiPriority w:val="99"/>
    <w:qFormat/>
    <w:rsid w:val="004A32ED"/>
    <w:rPr>
      <w:rFonts w:ascii="Symbol" w:hAnsi="Symbol"/>
      <w:color w:val="auto"/>
    </w:rPr>
  </w:style>
  <w:style w:type="character" w:customStyle="1" w:styleId="WW8Num25z1">
    <w:name w:val="WW8Num25z1"/>
    <w:uiPriority w:val="99"/>
    <w:qFormat/>
    <w:rsid w:val="004A32ED"/>
    <w:rPr>
      <w:rFonts w:ascii="Courier New" w:hAnsi="Courier New"/>
    </w:rPr>
  </w:style>
  <w:style w:type="character" w:customStyle="1" w:styleId="WW8Num25z2">
    <w:name w:val="WW8Num25z2"/>
    <w:uiPriority w:val="99"/>
    <w:qFormat/>
    <w:rsid w:val="004A32ED"/>
    <w:rPr>
      <w:rFonts w:ascii="Wingdings" w:hAnsi="Wingdings"/>
    </w:rPr>
  </w:style>
  <w:style w:type="character" w:customStyle="1" w:styleId="WW8Num25z3">
    <w:name w:val="WW8Num25z3"/>
    <w:uiPriority w:val="99"/>
    <w:qFormat/>
    <w:rsid w:val="004A32ED"/>
    <w:rPr>
      <w:rFonts w:ascii="Symbol" w:hAnsi="Symbol"/>
    </w:rPr>
  </w:style>
  <w:style w:type="character" w:customStyle="1" w:styleId="WW8Num26z0">
    <w:name w:val="WW8Num26z0"/>
    <w:uiPriority w:val="99"/>
    <w:qFormat/>
    <w:rsid w:val="004A32ED"/>
    <w:rPr>
      <w:rFonts w:ascii="Symbol" w:hAnsi="Symbol"/>
    </w:rPr>
  </w:style>
  <w:style w:type="character" w:customStyle="1" w:styleId="WW8Num26z1">
    <w:name w:val="WW8Num26z1"/>
    <w:uiPriority w:val="99"/>
    <w:qFormat/>
    <w:rsid w:val="004A32ED"/>
    <w:rPr>
      <w:rFonts w:ascii="Courier New" w:hAnsi="Courier New"/>
    </w:rPr>
  </w:style>
  <w:style w:type="character" w:customStyle="1" w:styleId="WW8Num26z2">
    <w:name w:val="WW8Num26z2"/>
    <w:uiPriority w:val="99"/>
    <w:qFormat/>
    <w:rsid w:val="004A32ED"/>
    <w:rPr>
      <w:rFonts w:ascii="Wingdings" w:hAnsi="Wingdings"/>
    </w:rPr>
  </w:style>
  <w:style w:type="character" w:customStyle="1" w:styleId="WW8Num27z0">
    <w:name w:val="WW8Num27z0"/>
    <w:uiPriority w:val="99"/>
    <w:qFormat/>
    <w:rsid w:val="004A32ED"/>
  </w:style>
  <w:style w:type="character" w:customStyle="1" w:styleId="WW8Num27z1">
    <w:name w:val="WW8Num27z1"/>
    <w:uiPriority w:val="99"/>
    <w:qFormat/>
    <w:rsid w:val="004A32ED"/>
  </w:style>
  <w:style w:type="character" w:customStyle="1" w:styleId="WW8Num27z2">
    <w:name w:val="WW8Num27z2"/>
    <w:uiPriority w:val="99"/>
    <w:qFormat/>
    <w:rsid w:val="004A32ED"/>
  </w:style>
  <w:style w:type="character" w:customStyle="1" w:styleId="WW8Num27z3">
    <w:name w:val="WW8Num27z3"/>
    <w:uiPriority w:val="99"/>
    <w:qFormat/>
    <w:rsid w:val="004A32ED"/>
  </w:style>
  <w:style w:type="character" w:customStyle="1" w:styleId="WW8Num27z4">
    <w:name w:val="WW8Num27z4"/>
    <w:uiPriority w:val="99"/>
    <w:qFormat/>
    <w:rsid w:val="004A32ED"/>
  </w:style>
  <w:style w:type="character" w:customStyle="1" w:styleId="WW8Num27z5">
    <w:name w:val="WW8Num27z5"/>
    <w:uiPriority w:val="99"/>
    <w:qFormat/>
    <w:rsid w:val="004A32ED"/>
  </w:style>
  <w:style w:type="character" w:customStyle="1" w:styleId="WW8Num27z6">
    <w:name w:val="WW8Num27z6"/>
    <w:uiPriority w:val="99"/>
    <w:qFormat/>
    <w:rsid w:val="004A32ED"/>
  </w:style>
  <w:style w:type="character" w:customStyle="1" w:styleId="WW8Num27z7">
    <w:name w:val="WW8Num27z7"/>
    <w:uiPriority w:val="99"/>
    <w:qFormat/>
    <w:rsid w:val="004A32ED"/>
  </w:style>
  <w:style w:type="character" w:customStyle="1" w:styleId="WW8Num27z8">
    <w:name w:val="WW8Num27z8"/>
    <w:uiPriority w:val="99"/>
    <w:qFormat/>
    <w:rsid w:val="004A32ED"/>
  </w:style>
  <w:style w:type="character" w:customStyle="1" w:styleId="WW8Num28z0">
    <w:name w:val="WW8Num28z0"/>
    <w:uiPriority w:val="99"/>
    <w:qFormat/>
    <w:rsid w:val="004A32ED"/>
  </w:style>
  <w:style w:type="character" w:customStyle="1" w:styleId="WW8Num28z1">
    <w:name w:val="WW8Num28z1"/>
    <w:uiPriority w:val="99"/>
    <w:qFormat/>
    <w:rsid w:val="004A32ED"/>
    <w:rPr>
      <w:rFonts w:ascii="Symbol" w:hAnsi="Symbol"/>
      <w:sz w:val="24"/>
    </w:rPr>
  </w:style>
  <w:style w:type="character" w:customStyle="1" w:styleId="WW8Num28z2">
    <w:name w:val="WW8Num28z2"/>
    <w:uiPriority w:val="99"/>
    <w:qFormat/>
    <w:rsid w:val="004A32ED"/>
  </w:style>
  <w:style w:type="character" w:customStyle="1" w:styleId="WW8Num28z3">
    <w:name w:val="WW8Num28z3"/>
    <w:uiPriority w:val="99"/>
    <w:qFormat/>
    <w:rsid w:val="004A32ED"/>
  </w:style>
  <w:style w:type="character" w:customStyle="1" w:styleId="WW8Num28z4">
    <w:name w:val="WW8Num28z4"/>
    <w:uiPriority w:val="99"/>
    <w:qFormat/>
    <w:rsid w:val="004A32ED"/>
  </w:style>
  <w:style w:type="character" w:customStyle="1" w:styleId="WW8Num28z5">
    <w:name w:val="WW8Num28z5"/>
    <w:uiPriority w:val="99"/>
    <w:qFormat/>
    <w:rsid w:val="004A32ED"/>
  </w:style>
  <w:style w:type="character" w:customStyle="1" w:styleId="WW8Num28z6">
    <w:name w:val="WW8Num28z6"/>
    <w:uiPriority w:val="99"/>
    <w:qFormat/>
    <w:rsid w:val="004A32ED"/>
  </w:style>
  <w:style w:type="character" w:customStyle="1" w:styleId="WW8Num28z7">
    <w:name w:val="WW8Num28z7"/>
    <w:uiPriority w:val="99"/>
    <w:qFormat/>
    <w:rsid w:val="004A32ED"/>
  </w:style>
  <w:style w:type="character" w:customStyle="1" w:styleId="WW8Num28z8">
    <w:name w:val="WW8Num28z8"/>
    <w:uiPriority w:val="99"/>
    <w:qFormat/>
    <w:rsid w:val="004A32ED"/>
  </w:style>
  <w:style w:type="character" w:customStyle="1" w:styleId="WW8Num29z0">
    <w:name w:val="WW8Num29z0"/>
    <w:uiPriority w:val="99"/>
    <w:qFormat/>
    <w:rsid w:val="004A32ED"/>
  </w:style>
  <w:style w:type="character" w:customStyle="1" w:styleId="WW8Num29z1">
    <w:name w:val="WW8Num29z1"/>
    <w:uiPriority w:val="99"/>
    <w:qFormat/>
    <w:rsid w:val="004A32ED"/>
  </w:style>
  <w:style w:type="character" w:customStyle="1" w:styleId="WW8Num29z2">
    <w:name w:val="WW8Num29z2"/>
    <w:uiPriority w:val="99"/>
    <w:qFormat/>
    <w:rsid w:val="004A32ED"/>
  </w:style>
  <w:style w:type="character" w:customStyle="1" w:styleId="WW8Num29z3">
    <w:name w:val="WW8Num29z3"/>
    <w:uiPriority w:val="99"/>
    <w:qFormat/>
    <w:rsid w:val="004A32ED"/>
  </w:style>
  <w:style w:type="character" w:customStyle="1" w:styleId="WW8Num29z4">
    <w:name w:val="WW8Num29z4"/>
    <w:uiPriority w:val="99"/>
    <w:qFormat/>
    <w:rsid w:val="004A32ED"/>
  </w:style>
  <w:style w:type="character" w:customStyle="1" w:styleId="WW8Num29z5">
    <w:name w:val="WW8Num29z5"/>
    <w:uiPriority w:val="99"/>
    <w:qFormat/>
    <w:rsid w:val="004A32ED"/>
  </w:style>
  <w:style w:type="character" w:customStyle="1" w:styleId="WW8Num29z6">
    <w:name w:val="WW8Num29z6"/>
    <w:uiPriority w:val="99"/>
    <w:qFormat/>
    <w:rsid w:val="004A32ED"/>
  </w:style>
  <w:style w:type="character" w:customStyle="1" w:styleId="WW8Num29z7">
    <w:name w:val="WW8Num29z7"/>
    <w:uiPriority w:val="99"/>
    <w:qFormat/>
    <w:rsid w:val="004A32ED"/>
  </w:style>
  <w:style w:type="character" w:customStyle="1" w:styleId="WW8Num29z8">
    <w:name w:val="WW8Num29z8"/>
    <w:uiPriority w:val="99"/>
    <w:qFormat/>
    <w:rsid w:val="004A32ED"/>
  </w:style>
  <w:style w:type="character" w:customStyle="1" w:styleId="WW8Num30z0">
    <w:name w:val="WW8Num30z0"/>
    <w:uiPriority w:val="99"/>
    <w:qFormat/>
    <w:rsid w:val="004A32ED"/>
    <w:rPr>
      <w:rFonts w:ascii="Wingdings" w:hAnsi="Wingdings"/>
    </w:rPr>
  </w:style>
  <w:style w:type="character" w:customStyle="1" w:styleId="WW8Num30z1">
    <w:name w:val="WW8Num30z1"/>
    <w:uiPriority w:val="99"/>
    <w:qFormat/>
    <w:rsid w:val="004A32ED"/>
    <w:rPr>
      <w:rFonts w:ascii="Courier New" w:hAnsi="Courier New"/>
    </w:rPr>
  </w:style>
  <w:style w:type="character" w:customStyle="1" w:styleId="WW8Num30z3">
    <w:name w:val="WW8Num30z3"/>
    <w:uiPriority w:val="99"/>
    <w:qFormat/>
    <w:rsid w:val="004A32ED"/>
    <w:rPr>
      <w:rFonts w:ascii="Symbol" w:hAnsi="Symbol"/>
    </w:rPr>
  </w:style>
  <w:style w:type="character" w:customStyle="1" w:styleId="WW8Num31z0">
    <w:name w:val="WW8Num31z0"/>
    <w:uiPriority w:val="99"/>
    <w:qFormat/>
    <w:rsid w:val="004A32ED"/>
    <w:rPr>
      <w:rFonts w:ascii="Wingdings" w:hAnsi="Wingdings"/>
    </w:rPr>
  </w:style>
  <w:style w:type="character" w:customStyle="1" w:styleId="WW8Num31z1">
    <w:name w:val="WW8Num31z1"/>
    <w:uiPriority w:val="99"/>
    <w:qFormat/>
    <w:rsid w:val="004A32ED"/>
    <w:rPr>
      <w:rFonts w:ascii="Courier New" w:hAnsi="Courier New"/>
    </w:rPr>
  </w:style>
  <w:style w:type="character" w:customStyle="1" w:styleId="WW8Num31z3">
    <w:name w:val="WW8Num31z3"/>
    <w:uiPriority w:val="99"/>
    <w:qFormat/>
    <w:rsid w:val="004A32ED"/>
    <w:rPr>
      <w:rFonts w:ascii="Symbol" w:hAnsi="Symbol"/>
    </w:rPr>
  </w:style>
  <w:style w:type="character" w:customStyle="1" w:styleId="WW8Num32z0">
    <w:name w:val="WW8Num32z0"/>
    <w:uiPriority w:val="99"/>
    <w:qFormat/>
    <w:rsid w:val="004A32ED"/>
  </w:style>
  <w:style w:type="character" w:customStyle="1" w:styleId="WW8Num32z1">
    <w:name w:val="WW8Num32z1"/>
    <w:uiPriority w:val="99"/>
    <w:qFormat/>
    <w:rsid w:val="004A32ED"/>
    <w:rPr>
      <w:rFonts w:ascii="Courier New" w:hAnsi="Courier New"/>
    </w:rPr>
  </w:style>
  <w:style w:type="character" w:customStyle="1" w:styleId="WW8Num32z2">
    <w:name w:val="WW8Num32z2"/>
    <w:uiPriority w:val="99"/>
    <w:qFormat/>
    <w:rsid w:val="004A32ED"/>
    <w:rPr>
      <w:rFonts w:ascii="Wingdings" w:hAnsi="Wingdings"/>
    </w:rPr>
  </w:style>
  <w:style w:type="character" w:customStyle="1" w:styleId="WW8Num32z3">
    <w:name w:val="WW8Num32z3"/>
    <w:uiPriority w:val="99"/>
    <w:qFormat/>
    <w:rsid w:val="004A32ED"/>
    <w:rPr>
      <w:rFonts w:ascii="Symbol" w:hAnsi="Symbol"/>
    </w:rPr>
  </w:style>
  <w:style w:type="paragraph" w:customStyle="1" w:styleId="affffffffd">
    <w:name w:val="Содержимое врезки"/>
    <w:basedOn w:val="a2"/>
    <w:uiPriority w:val="99"/>
    <w:qFormat/>
    <w:rsid w:val="004A32ED"/>
    <w:pPr>
      <w:widowControl/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text1">
    <w:name w:val="text1"/>
    <w:basedOn w:val="a2"/>
    <w:uiPriority w:val="99"/>
    <w:qFormat/>
    <w:rsid w:val="004A32ED"/>
    <w:pPr>
      <w:widowControl/>
      <w:snapToGrid/>
      <w:spacing w:before="0" w:after="300"/>
    </w:pPr>
    <w:rPr>
      <w:rFonts w:eastAsia="Times New Roman"/>
      <w:szCs w:val="24"/>
    </w:rPr>
  </w:style>
  <w:style w:type="character" w:customStyle="1" w:styleId="FontStyle310">
    <w:name w:val="Font Style310"/>
    <w:uiPriority w:val="99"/>
    <w:qFormat/>
    <w:rsid w:val="004A32ED"/>
    <w:rPr>
      <w:rFonts w:ascii="Times New Roman" w:hAnsi="Times New Roman"/>
      <w:sz w:val="18"/>
    </w:rPr>
  </w:style>
  <w:style w:type="paragraph" w:customStyle="1" w:styleId="2121">
    <w:name w:val="Стиль Заголовок 2 + 12 пт"/>
    <w:basedOn w:val="20"/>
    <w:uiPriority w:val="99"/>
    <w:qFormat/>
    <w:rsid w:val="004A32ED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 w:cs="Arial"/>
      <w:b/>
      <w:bCs/>
      <w:kern w:val="32"/>
      <w:sz w:val="24"/>
      <w:szCs w:val="32"/>
    </w:rPr>
  </w:style>
  <w:style w:type="paragraph" w:customStyle="1" w:styleId="affffffffe">
    <w:name w:val="Базовый"/>
    <w:uiPriority w:val="99"/>
    <w:qFormat/>
    <w:rsid w:val="004A32ED"/>
    <w:pPr>
      <w:suppressAutoHyphens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customStyle="1" w:styleId="-0">
    <w:name w:val="Интернет-ссылка"/>
    <w:uiPriority w:val="99"/>
    <w:qFormat/>
    <w:rsid w:val="004A32ED"/>
    <w:rPr>
      <w:color w:val="0000FF"/>
      <w:u w:val="single"/>
    </w:rPr>
  </w:style>
  <w:style w:type="character" w:customStyle="1" w:styleId="textmaincenter">
    <w:name w:val="textmain_center"/>
    <w:basedOn w:val="a3"/>
    <w:uiPriority w:val="99"/>
    <w:qFormat/>
    <w:rsid w:val="004A32ED"/>
    <w:rPr>
      <w:rFonts w:cs="Times New Roman"/>
    </w:rPr>
  </w:style>
  <w:style w:type="character" w:customStyle="1" w:styleId="WW8Num2z3">
    <w:name w:val="WW8Num2z3"/>
    <w:uiPriority w:val="99"/>
    <w:qFormat/>
    <w:rsid w:val="004A32ED"/>
  </w:style>
  <w:style w:type="character" w:customStyle="1" w:styleId="WW8Num2z4">
    <w:name w:val="WW8Num2z4"/>
    <w:uiPriority w:val="99"/>
    <w:qFormat/>
    <w:rsid w:val="004A32ED"/>
  </w:style>
  <w:style w:type="character" w:customStyle="1" w:styleId="WW8Num2z5">
    <w:name w:val="WW8Num2z5"/>
    <w:uiPriority w:val="99"/>
    <w:qFormat/>
    <w:rsid w:val="004A32ED"/>
  </w:style>
  <w:style w:type="character" w:customStyle="1" w:styleId="WW8Num2z6">
    <w:name w:val="WW8Num2z6"/>
    <w:uiPriority w:val="99"/>
    <w:qFormat/>
    <w:rsid w:val="004A32ED"/>
  </w:style>
  <w:style w:type="character" w:customStyle="1" w:styleId="WW8Num2z7">
    <w:name w:val="WW8Num2z7"/>
    <w:uiPriority w:val="99"/>
    <w:qFormat/>
    <w:rsid w:val="004A32ED"/>
  </w:style>
  <w:style w:type="character" w:customStyle="1" w:styleId="WW8Num2z8">
    <w:name w:val="WW8Num2z8"/>
    <w:uiPriority w:val="99"/>
    <w:qFormat/>
    <w:rsid w:val="004A32ED"/>
  </w:style>
  <w:style w:type="character" w:customStyle="1" w:styleId="WW8Num3z4">
    <w:name w:val="WW8Num3z4"/>
    <w:uiPriority w:val="99"/>
    <w:qFormat/>
    <w:rsid w:val="004A32ED"/>
  </w:style>
  <w:style w:type="character" w:customStyle="1" w:styleId="WW8Num3z5">
    <w:name w:val="WW8Num3z5"/>
    <w:uiPriority w:val="99"/>
    <w:qFormat/>
    <w:rsid w:val="004A32ED"/>
  </w:style>
  <w:style w:type="character" w:customStyle="1" w:styleId="WW8Num3z6">
    <w:name w:val="WW8Num3z6"/>
    <w:uiPriority w:val="99"/>
    <w:qFormat/>
    <w:rsid w:val="004A32ED"/>
  </w:style>
  <w:style w:type="character" w:customStyle="1" w:styleId="WW8Num3z7">
    <w:name w:val="WW8Num3z7"/>
    <w:uiPriority w:val="99"/>
    <w:qFormat/>
    <w:rsid w:val="004A32ED"/>
  </w:style>
  <w:style w:type="character" w:customStyle="1" w:styleId="WW8Num3z8">
    <w:name w:val="WW8Num3z8"/>
    <w:uiPriority w:val="99"/>
    <w:qFormat/>
    <w:rsid w:val="004A32ED"/>
  </w:style>
  <w:style w:type="paragraph" w:customStyle="1" w:styleId="LO-Normal">
    <w:name w:val="LO-Normal"/>
    <w:uiPriority w:val="99"/>
    <w:qFormat/>
    <w:rsid w:val="004A32ED"/>
    <w:pPr>
      <w:widowControl w:val="0"/>
      <w:suppressAutoHyphens/>
      <w:spacing w:after="0" w:line="240" w:lineRule="auto"/>
      <w:ind w:firstLine="420"/>
      <w:jc w:val="both"/>
    </w:pPr>
    <w:rPr>
      <w:rFonts w:ascii="Arial" w:eastAsia="Times New Roman" w:hAnsi="Arial" w:cs="Arial"/>
      <w:sz w:val="18"/>
      <w:szCs w:val="20"/>
      <w:lang w:eastAsia="zh-CN"/>
    </w:rPr>
  </w:style>
  <w:style w:type="character" w:customStyle="1" w:styleId="afffffffff">
    <w:name w:val="Стиль Обычный"/>
    <w:uiPriority w:val="99"/>
    <w:qFormat/>
    <w:rsid w:val="004A32ED"/>
    <w:rPr>
      <w:rFonts w:ascii="Times New Roman" w:hAnsi="Times New Roman"/>
      <w:sz w:val="24"/>
    </w:rPr>
  </w:style>
  <w:style w:type="paragraph" w:customStyle="1" w:styleId="afffffffff0">
    <w:name w:val="Стиль Основной текст"/>
    <w:basedOn w:val="a2"/>
    <w:uiPriority w:val="99"/>
    <w:qFormat/>
    <w:rsid w:val="004A32ED"/>
    <w:pPr>
      <w:widowControl/>
      <w:snapToGrid/>
      <w:spacing w:before="0" w:after="0"/>
    </w:pPr>
    <w:rPr>
      <w:rFonts w:eastAsia="Times New Roman"/>
    </w:rPr>
  </w:style>
  <w:style w:type="paragraph" w:customStyle="1" w:styleId="afffffffff1">
    <w:name w:val="Основа"/>
    <w:basedOn w:val="a2"/>
    <w:uiPriority w:val="99"/>
    <w:qFormat/>
    <w:rsid w:val="004A32ED"/>
    <w:pPr>
      <w:widowControl/>
      <w:snapToGrid/>
      <w:spacing w:before="0" w:after="0"/>
      <w:ind w:firstLine="709"/>
      <w:jc w:val="both"/>
    </w:pPr>
    <w:rPr>
      <w:rFonts w:ascii="Verdana" w:eastAsia="Times New Roman" w:hAnsi="Verdana"/>
      <w:bCs/>
      <w:sz w:val="20"/>
    </w:rPr>
  </w:style>
  <w:style w:type="paragraph" w:customStyle="1" w:styleId="1271">
    <w:name w:val="Стиль По ширине Первая строка:  127 см Междустр.интервал:  полут..."/>
    <w:basedOn w:val="a2"/>
    <w:uiPriority w:val="99"/>
    <w:qFormat/>
    <w:rsid w:val="004A32ED"/>
    <w:pPr>
      <w:widowControl/>
      <w:snapToGrid/>
      <w:spacing w:before="0" w:after="0" w:line="360" w:lineRule="auto"/>
    </w:pPr>
    <w:rPr>
      <w:rFonts w:eastAsia="Times New Roman"/>
    </w:rPr>
  </w:style>
  <w:style w:type="paragraph" w:customStyle="1" w:styleId="21f0">
    <w:name w:val="Красная строка 21"/>
    <w:basedOn w:val="aff8"/>
    <w:uiPriority w:val="99"/>
    <w:qFormat/>
    <w:rsid w:val="004A32ED"/>
    <w:pPr>
      <w:suppressAutoHyphens/>
      <w:snapToGrid/>
      <w:spacing w:before="0"/>
      <w:ind w:firstLine="210"/>
    </w:pPr>
    <w:rPr>
      <w:rFonts w:ascii="Arial" w:eastAsia="MS PMincho" w:hAnsi="Arial" w:cs="Mangal"/>
      <w:b/>
      <w:bCs/>
      <w:kern w:val="1"/>
      <w:sz w:val="32"/>
      <w:szCs w:val="32"/>
      <w:lang w:val="en-US" w:eastAsia="hi-IN" w:bidi="hi-IN"/>
    </w:rPr>
  </w:style>
  <w:style w:type="paragraph" w:customStyle="1" w:styleId="09">
    <w:name w:val="Стиль Междустр.интервал:  множитель 09 ин"/>
    <w:basedOn w:val="a2"/>
    <w:uiPriority w:val="99"/>
    <w:qFormat/>
    <w:rsid w:val="004A32ED"/>
    <w:pPr>
      <w:widowControl/>
      <w:snapToGrid/>
      <w:spacing w:before="0" w:after="0"/>
    </w:pPr>
    <w:rPr>
      <w:rFonts w:eastAsia="Times New Roman"/>
    </w:rPr>
  </w:style>
  <w:style w:type="character" w:customStyle="1" w:styleId="butback1">
    <w:name w:val="butback1"/>
    <w:uiPriority w:val="99"/>
    <w:qFormat/>
    <w:rsid w:val="004A32ED"/>
    <w:rPr>
      <w:color w:val="666666"/>
    </w:rPr>
  </w:style>
  <w:style w:type="character" w:customStyle="1" w:styleId="FontStyle95">
    <w:name w:val="Font Style95"/>
    <w:uiPriority w:val="99"/>
    <w:qFormat/>
    <w:rsid w:val="004A32ED"/>
    <w:rPr>
      <w:rFonts w:ascii="Times New Roman" w:hAnsi="Times New Roman"/>
      <w:sz w:val="22"/>
    </w:rPr>
  </w:style>
  <w:style w:type="character" w:customStyle="1" w:styleId="FontStyle94">
    <w:name w:val="Font Style94"/>
    <w:uiPriority w:val="99"/>
    <w:qFormat/>
    <w:rsid w:val="004A32ED"/>
    <w:rPr>
      <w:rFonts w:ascii="Times New Roman" w:hAnsi="Times New Roman"/>
      <w:b/>
      <w:sz w:val="22"/>
    </w:rPr>
  </w:style>
  <w:style w:type="character" w:customStyle="1" w:styleId="FontStyle231">
    <w:name w:val="Font Style231"/>
    <w:uiPriority w:val="99"/>
    <w:qFormat/>
    <w:rsid w:val="004A32ED"/>
    <w:rPr>
      <w:rFonts w:ascii="Times New Roman" w:hAnsi="Times New Roman"/>
      <w:sz w:val="26"/>
    </w:rPr>
  </w:style>
  <w:style w:type="character" w:customStyle="1" w:styleId="FontStyle145">
    <w:name w:val="Font Style145"/>
    <w:uiPriority w:val="99"/>
    <w:qFormat/>
    <w:rsid w:val="004A32ED"/>
    <w:rPr>
      <w:rFonts w:ascii="Times New Roman" w:hAnsi="Times New Roman"/>
      <w:color w:val="000000"/>
      <w:sz w:val="18"/>
    </w:rPr>
  </w:style>
  <w:style w:type="character" w:customStyle="1" w:styleId="FontStyle215">
    <w:name w:val="Font Style215"/>
    <w:uiPriority w:val="99"/>
    <w:qFormat/>
    <w:rsid w:val="004A32ED"/>
    <w:rPr>
      <w:rFonts w:ascii="Times New Roman" w:hAnsi="Times New Roman"/>
      <w:b/>
      <w:color w:val="000000"/>
      <w:sz w:val="18"/>
    </w:rPr>
  </w:style>
  <w:style w:type="character" w:customStyle="1" w:styleId="FontStyle153">
    <w:name w:val="Font Style153"/>
    <w:uiPriority w:val="99"/>
    <w:qFormat/>
    <w:rsid w:val="004A32ED"/>
    <w:rPr>
      <w:rFonts w:ascii="Times New Roman" w:hAnsi="Times New Roman"/>
      <w:i/>
      <w:color w:val="000000"/>
      <w:sz w:val="18"/>
    </w:rPr>
  </w:style>
  <w:style w:type="paragraph" w:customStyle="1" w:styleId="Style1011">
    <w:name w:val="Style101"/>
    <w:basedOn w:val="a2"/>
    <w:uiPriority w:val="99"/>
    <w:qFormat/>
    <w:rsid w:val="004A32ED"/>
    <w:pPr>
      <w:suppressAutoHyphens/>
      <w:autoSpaceDE w:val="0"/>
      <w:snapToGrid/>
      <w:spacing w:before="0" w:after="0" w:line="240" w:lineRule="atLeast"/>
    </w:pPr>
    <w:rPr>
      <w:rFonts w:eastAsia="Times New Roman"/>
      <w:sz w:val="20"/>
      <w:lang w:eastAsia="ar-SA"/>
    </w:rPr>
  </w:style>
  <w:style w:type="character" w:customStyle="1" w:styleId="FontStyle173">
    <w:name w:val="Font Style173"/>
    <w:uiPriority w:val="99"/>
    <w:qFormat/>
    <w:rsid w:val="004A32ED"/>
    <w:rPr>
      <w:rFonts w:ascii="Times New Roman" w:hAnsi="Times New Roman"/>
      <w:i/>
      <w:color w:val="000000"/>
      <w:spacing w:val="20"/>
      <w:sz w:val="18"/>
    </w:rPr>
  </w:style>
  <w:style w:type="paragraph" w:customStyle="1" w:styleId="Style92">
    <w:name w:val="Style92"/>
    <w:basedOn w:val="a2"/>
    <w:uiPriority w:val="99"/>
    <w:qFormat/>
    <w:rsid w:val="004A32ED"/>
    <w:pPr>
      <w:suppressAutoHyphens/>
      <w:autoSpaceDE w:val="0"/>
      <w:snapToGrid/>
      <w:spacing w:before="0" w:after="0" w:line="240" w:lineRule="atLeast"/>
    </w:pPr>
    <w:rPr>
      <w:rFonts w:eastAsia="Times New Roman"/>
      <w:sz w:val="20"/>
      <w:lang w:eastAsia="ar-SA"/>
    </w:rPr>
  </w:style>
  <w:style w:type="paragraph" w:customStyle="1" w:styleId="Style87">
    <w:name w:val="Style87"/>
    <w:basedOn w:val="a2"/>
    <w:uiPriority w:val="99"/>
    <w:qFormat/>
    <w:rsid w:val="004A32ED"/>
    <w:pPr>
      <w:suppressAutoHyphens/>
      <w:autoSpaceDE w:val="0"/>
      <w:snapToGrid/>
      <w:spacing w:before="0" w:after="0" w:line="240" w:lineRule="atLeast"/>
    </w:pPr>
    <w:rPr>
      <w:rFonts w:eastAsia="Times New Roman"/>
      <w:sz w:val="20"/>
      <w:lang w:eastAsia="ar-SA"/>
    </w:rPr>
  </w:style>
  <w:style w:type="paragraph" w:customStyle="1" w:styleId="text0">
    <w:name w:val="text0"/>
    <w:basedOn w:val="a2"/>
    <w:uiPriority w:val="99"/>
    <w:qFormat/>
    <w:rsid w:val="004A32ED"/>
    <w:pPr>
      <w:widowControl/>
      <w:snapToGrid/>
      <w:spacing w:before="48" w:after="48"/>
      <w:jc w:val="both"/>
    </w:pPr>
    <w:rPr>
      <w:rFonts w:eastAsia="Times New Roman"/>
      <w:szCs w:val="24"/>
    </w:rPr>
  </w:style>
  <w:style w:type="character" w:customStyle="1" w:styleId="b-serp-url">
    <w:name w:val="b-serp-url"/>
    <w:basedOn w:val="a3"/>
    <w:uiPriority w:val="99"/>
    <w:qFormat/>
    <w:rsid w:val="004A32ED"/>
    <w:rPr>
      <w:rFonts w:cs="Times New Roman"/>
    </w:rPr>
  </w:style>
  <w:style w:type="paragraph" w:customStyle="1" w:styleId="biblio">
    <w:name w:val="biblio"/>
    <w:basedOn w:val="a2"/>
    <w:uiPriority w:val="99"/>
    <w:qFormat/>
    <w:rsid w:val="004A32ED"/>
    <w:pPr>
      <w:widowControl/>
      <w:snapToGrid/>
      <w:spacing w:before="48" w:after="48"/>
      <w:ind w:firstLine="360"/>
      <w:jc w:val="both"/>
    </w:pPr>
    <w:rPr>
      <w:rFonts w:eastAsia="Times New Roman"/>
      <w:sz w:val="19"/>
      <w:szCs w:val="19"/>
    </w:rPr>
  </w:style>
  <w:style w:type="paragraph" w:customStyle="1" w:styleId="biblio0">
    <w:name w:val="biblio0"/>
    <w:basedOn w:val="a2"/>
    <w:uiPriority w:val="99"/>
    <w:qFormat/>
    <w:rsid w:val="004A32ED"/>
    <w:pPr>
      <w:widowControl/>
      <w:snapToGrid/>
      <w:spacing w:before="48" w:after="48"/>
      <w:jc w:val="both"/>
    </w:pPr>
    <w:rPr>
      <w:rFonts w:eastAsia="Times New Roman"/>
      <w:sz w:val="19"/>
      <w:szCs w:val="19"/>
    </w:rPr>
  </w:style>
  <w:style w:type="paragraph" w:customStyle="1" w:styleId="podpis">
    <w:name w:val="podpis"/>
    <w:basedOn w:val="a2"/>
    <w:uiPriority w:val="99"/>
    <w:qFormat/>
    <w:rsid w:val="004A32ED"/>
    <w:pPr>
      <w:widowControl/>
      <w:snapToGrid/>
      <w:spacing w:before="48" w:after="48"/>
      <w:jc w:val="right"/>
    </w:pPr>
    <w:rPr>
      <w:rFonts w:eastAsia="Times New Roman"/>
      <w:i/>
      <w:iCs/>
      <w:sz w:val="19"/>
      <w:szCs w:val="19"/>
    </w:rPr>
  </w:style>
  <w:style w:type="paragraph" w:customStyle="1" w:styleId="ris">
    <w:name w:val="ris"/>
    <w:basedOn w:val="a2"/>
    <w:uiPriority w:val="99"/>
    <w:qFormat/>
    <w:rsid w:val="004A32ED"/>
    <w:pPr>
      <w:widowControl/>
      <w:snapToGrid/>
      <w:spacing w:before="48" w:after="48"/>
      <w:jc w:val="center"/>
    </w:pPr>
    <w:rPr>
      <w:rFonts w:eastAsia="Times New Roman"/>
      <w:i/>
      <w:iCs/>
      <w:sz w:val="19"/>
      <w:szCs w:val="19"/>
    </w:rPr>
  </w:style>
  <w:style w:type="paragraph" w:customStyle="1" w:styleId="small0">
    <w:name w:val="small0"/>
    <w:basedOn w:val="a2"/>
    <w:uiPriority w:val="99"/>
    <w:qFormat/>
    <w:rsid w:val="004A32ED"/>
    <w:pPr>
      <w:widowControl/>
      <w:snapToGrid/>
      <w:spacing w:before="48" w:after="48"/>
      <w:jc w:val="both"/>
    </w:pPr>
    <w:rPr>
      <w:rFonts w:eastAsia="Times New Roman"/>
      <w:sz w:val="19"/>
      <w:szCs w:val="19"/>
    </w:rPr>
  </w:style>
  <w:style w:type="paragraph" w:customStyle="1" w:styleId="stih4">
    <w:name w:val="stih4"/>
    <w:basedOn w:val="a2"/>
    <w:uiPriority w:val="99"/>
    <w:qFormat/>
    <w:rsid w:val="004A32ED"/>
    <w:pPr>
      <w:widowControl/>
      <w:snapToGrid/>
      <w:spacing w:before="120" w:after="120"/>
      <w:ind w:left="3240"/>
    </w:pPr>
    <w:rPr>
      <w:rFonts w:eastAsia="Times New Roman"/>
      <w:sz w:val="19"/>
      <w:szCs w:val="19"/>
    </w:rPr>
  </w:style>
  <w:style w:type="paragraph" w:customStyle="1" w:styleId="zag8">
    <w:name w:val="zag8"/>
    <w:basedOn w:val="a2"/>
    <w:uiPriority w:val="99"/>
    <w:qFormat/>
    <w:rsid w:val="004A32ED"/>
    <w:pPr>
      <w:widowControl/>
      <w:snapToGrid/>
      <w:spacing w:before="240" w:after="48"/>
      <w:jc w:val="center"/>
    </w:pPr>
    <w:rPr>
      <w:rFonts w:eastAsia="Times New Roman"/>
      <w:sz w:val="19"/>
      <w:szCs w:val="19"/>
    </w:rPr>
  </w:style>
  <w:style w:type="character" w:customStyle="1" w:styleId="page">
    <w:name w:val="page"/>
    <w:uiPriority w:val="99"/>
    <w:rsid w:val="004A32ED"/>
    <w:rPr>
      <w:i/>
      <w:vanish/>
      <w:color w:val="00008B"/>
      <w:sz w:val="19"/>
      <w:bdr w:val="single" w:sz="4" w:space="0" w:color="C1C1C1"/>
    </w:rPr>
  </w:style>
  <w:style w:type="paragraph" w:customStyle="1" w:styleId="hook">
    <w:name w:val="hook"/>
    <w:basedOn w:val="a2"/>
    <w:uiPriority w:val="99"/>
    <w:qFormat/>
    <w:rsid w:val="004A32ED"/>
    <w:pPr>
      <w:widowControl/>
      <w:snapToGrid/>
      <w:spacing w:beforeAutospacing="1" w:afterAutospacing="1"/>
    </w:pPr>
    <w:rPr>
      <w:rFonts w:ascii="Comic Sans MS" w:eastAsia="Times New Roman" w:hAnsi="Comic Sans MS"/>
      <w:b/>
      <w:bCs/>
      <w:szCs w:val="24"/>
    </w:rPr>
  </w:style>
  <w:style w:type="character" w:customStyle="1" w:styleId="current">
    <w:name w:val="current"/>
    <w:basedOn w:val="a3"/>
    <w:uiPriority w:val="99"/>
    <w:qFormat/>
    <w:rsid w:val="004A32ED"/>
    <w:rPr>
      <w:rFonts w:cs="Times New Roman"/>
    </w:rPr>
  </w:style>
  <w:style w:type="paragraph" w:customStyle="1" w:styleId="afffffffff2">
    <w:name w:val="Цитаты"/>
    <w:basedOn w:val="a2"/>
    <w:uiPriority w:val="99"/>
    <w:qFormat/>
    <w:rsid w:val="004A32ED"/>
    <w:pPr>
      <w:widowControl/>
      <w:ind w:left="360" w:right="360"/>
    </w:pPr>
    <w:rPr>
      <w:rFonts w:eastAsia="Times New Roman"/>
    </w:rPr>
  </w:style>
  <w:style w:type="character" w:customStyle="1" w:styleId="FontStyle235">
    <w:name w:val="Font Style235"/>
    <w:uiPriority w:val="99"/>
    <w:qFormat/>
    <w:rsid w:val="004A32ED"/>
    <w:rPr>
      <w:rFonts w:ascii="Arial" w:hAnsi="Arial"/>
      <w:b/>
      <w:sz w:val="18"/>
    </w:rPr>
  </w:style>
  <w:style w:type="character" w:customStyle="1" w:styleId="FontStyle255">
    <w:name w:val="Font Style255"/>
    <w:uiPriority w:val="99"/>
    <w:qFormat/>
    <w:rsid w:val="004A32ED"/>
    <w:rPr>
      <w:rFonts w:ascii="Times New Roman" w:hAnsi="Times New Roman"/>
      <w:b/>
      <w:i/>
      <w:sz w:val="20"/>
    </w:rPr>
  </w:style>
  <w:style w:type="character" w:customStyle="1" w:styleId="FontStyle256">
    <w:name w:val="Font Style256"/>
    <w:uiPriority w:val="99"/>
    <w:qFormat/>
    <w:rsid w:val="004A32ED"/>
    <w:rPr>
      <w:rFonts w:ascii="Times New Roman" w:hAnsi="Times New Roman"/>
      <w:b/>
      <w:sz w:val="20"/>
    </w:rPr>
  </w:style>
  <w:style w:type="character" w:customStyle="1" w:styleId="FontStyle240">
    <w:name w:val="Font Style240"/>
    <w:uiPriority w:val="99"/>
    <w:qFormat/>
    <w:rsid w:val="004A32ED"/>
    <w:rPr>
      <w:rFonts w:ascii="Times New Roman" w:hAnsi="Times New Roman"/>
      <w:sz w:val="18"/>
    </w:rPr>
  </w:style>
  <w:style w:type="character" w:customStyle="1" w:styleId="FontStyle253">
    <w:name w:val="Font Style253"/>
    <w:uiPriority w:val="99"/>
    <w:qFormat/>
    <w:rsid w:val="004A32ED"/>
    <w:rPr>
      <w:rFonts w:ascii="Times New Roman" w:hAnsi="Times New Roman"/>
      <w:i/>
      <w:sz w:val="18"/>
    </w:rPr>
  </w:style>
  <w:style w:type="character" w:customStyle="1" w:styleId="FontStyle234">
    <w:name w:val="Font Style234"/>
    <w:uiPriority w:val="99"/>
    <w:qFormat/>
    <w:rsid w:val="004A32ED"/>
    <w:rPr>
      <w:rFonts w:ascii="Arial" w:hAnsi="Arial"/>
      <w:b/>
      <w:sz w:val="16"/>
    </w:rPr>
  </w:style>
  <w:style w:type="paragraph" w:customStyle="1" w:styleId="Style55">
    <w:name w:val="Style55"/>
    <w:basedOn w:val="a2"/>
    <w:uiPriority w:val="99"/>
    <w:qFormat/>
    <w:rsid w:val="004A32ED"/>
    <w:pPr>
      <w:autoSpaceDE w:val="0"/>
      <w:autoSpaceDN w:val="0"/>
      <w:adjustRightInd w:val="0"/>
      <w:snapToGrid/>
      <w:spacing w:before="0" w:after="0"/>
    </w:pPr>
    <w:rPr>
      <w:rFonts w:ascii="Segoe UI" w:eastAsia="Times New Roman" w:hAnsi="Segoe UI" w:cs="Segoe UI"/>
      <w:szCs w:val="24"/>
    </w:rPr>
  </w:style>
  <w:style w:type="paragraph" w:customStyle="1" w:styleId="Style69">
    <w:name w:val="Style69"/>
    <w:basedOn w:val="a2"/>
    <w:uiPriority w:val="99"/>
    <w:qFormat/>
    <w:rsid w:val="004A32ED"/>
    <w:pPr>
      <w:autoSpaceDE w:val="0"/>
      <w:autoSpaceDN w:val="0"/>
      <w:adjustRightInd w:val="0"/>
      <w:snapToGrid/>
      <w:spacing w:before="0" w:after="0" w:line="235" w:lineRule="exact"/>
      <w:ind w:hanging="206"/>
      <w:jc w:val="both"/>
    </w:pPr>
    <w:rPr>
      <w:rFonts w:ascii="Segoe UI" w:eastAsia="Times New Roman" w:hAnsi="Segoe UI" w:cs="Segoe UI"/>
      <w:szCs w:val="24"/>
    </w:rPr>
  </w:style>
  <w:style w:type="paragraph" w:customStyle="1" w:styleId="Style72">
    <w:name w:val="Style72"/>
    <w:basedOn w:val="a2"/>
    <w:uiPriority w:val="99"/>
    <w:qFormat/>
    <w:rsid w:val="004A32ED"/>
    <w:pPr>
      <w:autoSpaceDE w:val="0"/>
      <w:autoSpaceDN w:val="0"/>
      <w:adjustRightInd w:val="0"/>
      <w:snapToGrid/>
      <w:spacing w:before="0" w:after="0"/>
    </w:pPr>
    <w:rPr>
      <w:rFonts w:ascii="Segoe UI" w:eastAsia="Times New Roman" w:hAnsi="Segoe UI" w:cs="Segoe UI"/>
      <w:szCs w:val="24"/>
    </w:rPr>
  </w:style>
  <w:style w:type="character" w:customStyle="1" w:styleId="citation">
    <w:name w:val="citation"/>
    <w:basedOn w:val="a3"/>
    <w:uiPriority w:val="99"/>
    <w:qFormat/>
    <w:rsid w:val="004A32ED"/>
    <w:rPr>
      <w:rFonts w:cs="Times New Roman"/>
    </w:rPr>
  </w:style>
  <w:style w:type="character" w:customStyle="1" w:styleId="xmlemitalic10">
    <w:name w:val="xmlemitalic1"/>
    <w:basedOn w:val="a3"/>
    <w:uiPriority w:val="99"/>
    <w:qFormat/>
    <w:rsid w:val="004A32ED"/>
    <w:rPr>
      <w:rFonts w:cs="Times New Roman"/>
    </w:rPr>
  </w:style>
  <w:style w:type="paragraph" w:customStyle="1" w:styleId="nospacing">
    <w:name w:val="nospacing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rilogRazd">
    <w:name w:val="Prilog Razd"/>
    <w:uiPriority w:val="99"/>
    <w:qFormat/>
    <w:rsid w:val="004A32ED"/>
    <w:pPr>
      <w:keepNext/>
      <w:widowControl w:val="0"/>
      <w:autoSpaceDE w:val="0"/>
      <w:autoSpaceDN w:val="0"/>
      <w:adjustRightInd w:val="0"/>
      <w:spacing w:line="207" w:lineRule="atLeast"/>
      <w:jc w:val="center"/>
    </w:pPr>
    <w:rPr>
      <w:rFonts w:ascii="SchoolBookCTT" w:eastAsia="Times New Roman" w:hAnsi="SchoolBookCTT" w:cs="SchoolBookCTT"/>
      <w:b/>
      <w:bCs/>
      <w:sz w:val="20"/>
      <w:szCs w:val="20"/>
      <w:lang w:eastAsia="ru-RU"/>
    </w:rPr>
  </w:style>
  <w:style w:type="paragraph" w:customStyle="1" w:styleId="osntext">
    <w:name w:val="osn_text"/>
    <w:basedOn w:val="a2"/>
    <w:uiPriority w:val="99"/>
    <w:qFormat/>
    <w:rsid w:val="004A32ED"/>
    <w:pPr>
      <w:snapToGrid/>
      <w:spacing w:before="0" w:after="0"/>
      <w:ind w:firstLine="567"/>
      <w:jc w:val="both"/>
    </w:pPr>
    <w:rPr>
      <w:rFonts w:eastAsia="Times New Roman"/>
      <w:sz w:val="20"/>
    </w:rPr>
  </w:style>
  <w:style w:type="paragraph" w:customStyle="1" w:styleId="Style43">
    <w:name w:val="Style43"/>
    <w:basedOn w:val="a2"/>
    <w:uiPriority w:val="99"/>
    <w:qFormat/>
    <w:rsid w:val="004A32ED"/>
    <w:pPr>
      <w:autoSpaceDE w:val="0"/>
      <w:autoSpaceDN w:val="0"/>
      <w:adjustRightInd w:val="0"/>
      <w:snapToGrid/>
      <w:spacing w:before="0" w:after="0" w:line="475" w:lineRule="exact"/>
      <w:ind w:firstLine="706"/>
      <w:jc w:val="both"/>
    </w:pPr>
    <w:rPr>
      <w:rFonts w:eastAsia="Times New Roman"/>
      <w:szCs w:val="24"/>
    </w:rPr>
  </w:style>
  <w:style w:type="character" w:customStyle="1" w:styleId="font23">
    <w:name w:val="font23"/>
    <w:uiPriority w:val="99"/>
    <w:qFormat/>
    <w:rsid w:val="004A32ED"/>
  </w:style>
  <w:style w:type="character" w:customStyle="1" w:styleId="texttext1">
    <w:name w:val="texttext1"/>
    <w:uiPriority w:val="99"/>
    <w:qFormat/>
    <w:rsid w:val="004A32ED"/>
    <w:rPr>
      <w:rFonts w:ascii="Verdana" w:hAnsi="Verdana"/>
      <w:color w:val="000000"/>
      <w:sz w:val="19"/>
      <w:u w:val="none"/>
    </w:rPr>
  </w:style>
  <w:style w:type="character" w:customStyle="1" w:styleId="FontStyle64">
    <w:name w:val="Font Style64"/>
    <w:uiPriority w:val="99"/>
    <w:qFormat/>
    <w:rsid w:val="004A32ED"/>
    <w:rPr>
      <w:rFonts w:ascii="Times New Roman" w:hAnsi="Times New Roman"/>
      <w:b/>
      <w:sz w:val="24"/>
    </w:rPr>
  </w:style>
  <w:style w:type="character" w:customStyle="1" w:styleId="authorabout">
    <w:name w:val="authorabout"/>
    <w:uiPriority w:val="99"/>
    <w:qFormat/>
    <w:rsid w:val="004A32ED"/>
    <w:rPr>
      <w:rFonts w:ascii="Times New Roman" w:hAnsi="Times New Roman"/>
    </w:rPr>
  </w:style>
  <w:style w:type="character" w:customStyle="1" w:styleId="textbf">
    <w:name w:val="textbf"/>
    <w:uiPriority w:val="99"/>
    <w:qFormat/>
    <w:rsid w:val="004A32ED"/>
  </w:style>
  <w:style w:type="character" w:customStyle="1" w:styleId="textit">
    <w:name w:val="textit"/>
    <w:uiPriority w:val="99"/>
    <w:qFormat/>
    <w:rsid w:val="004A32ED"/>
  </w:style>
  <w:style w:type="character" w:customStyle="1" w:styleId="textdoc1">
    <w:name w:val="textdoc1"/>
    <w:uiPriority w:val="99"/>
    <w:qFormat/>
    <w:rsid w:val="004A32ED"/>
  </w:style>
  <w:style w:type="paragraph" w:customStyle="1" w:styleId="textdoc">
    <w:name w:val="textdoc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sonormalcxsplast">
    <w:name w:val="msonormalcxsplast"/>
    <w:basedOn w:val="a2"/>
    <w:uiPriority w:val="99"/>
    <w:qFormat/>
    <w:rsid w:val="004A32ED"/>
    <w:pPr>
      <w:widowControl/>
      <w:snapToGrid/>
      <w:spacing w:beforeAutospacing="1" w:afterAutospacing="1"/>
    </w:pPr>
    <w:rPr>
      <w:rFonts w:ascii="Arial" w:eastAsia="Times New Roman" w:hAnsi="Arial" w:cs="Arial"/>
      <w:color w:val="000000"/>
      <w:sz w:val="20"/>
    </w:rPr>
  </w:style>
  <w:style w:type="paragraph" w:customStyle="1" w:styleId="msonormalcxspmiddlecxspmiddle">
    <w:name w:val="msonormalcxspmiddlecxspmiddle"/>
    <w:basedOn w:val="a2"/>
    <w:uiPriority w:val="99"/>
    <w:qFormat/>
    <w:rsid w:val="004A32ED"/>
    <w:pPr>
      <w:widowControl/>
      <w:snapToGrid/>
      <w:spacing w:beforeAutospacing="1" w:afterAutospacing="1"/>
    </w:pPr>
    <w:rPr>
      <w:rFonts w:ascii="Arial" w:eastAsia="Times New Roman" w:hAnsi="Arial" w:cs="Arial"/>
      <w:color w:val="000000"/>
      <w:sz w:val="20"/>
    </w:rPr>
  </w:style>
  <w:style w:type="character" w:customStyle="1" w:styleId="FontStyle52">
    <w:name w:val="Font Style52"/>
    <w:uiPriority w:val="99"/>
    <w:qFormat/>
    <w:rsid w:val="004A32ED"/>
    <w:rPr>
      <w:rFonts w:ascii="Times New Roman" w:hAnsi="Times New Roman"/>
      <w:sz w:val="20"/>
    </w:rPr>
  </w:style>
  <w:style w:type="character" w:customStyle="1" w:styleId="snsep">
    <w:name w:val="snsep"/>
    <w:uiPriority w:val="99"/>
    <w:qFormat/>
    <w:rsid w:val="004A32ED"/>
  </w:style>
  <w:style w:type="paragraph" w:customStyle="1" w:styleId="normalrus">
    <w:name w:val="normalrus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0cxspmiddle">
    <w:name w:val="a0cxspmiddle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mw-editsection">
    <w:name w:val="mw-editsection"/>
    <w:uiPriority w:val="99"/>
    <w:qFormat/>
    <w:rsid w:val="004A32ED"/>
  </w:style>
  <w:style w:type="character" w:customStyle="1" w:styleId="num0">
    <w:name w:val="num0"/>
    <w:uiPriority w:val="99"/>
    <w:qFormat/>
    <w:rsid w:val="004A32ED"/>
  </w:style>
  <w:style w:type="paragraph" w:customStyle="1" w:styleId="Style27">
    <w:name w:val="Style27"/>
    <w:basedOn w:val="a2"/>
    <w:uiPriority w:val="99"/>
    <w:qFormat/>
    <w:rsid w:val="004A32ED"/>
    <w:pPr>
      <w:autoSpaceDE w:val="0"/>
      <w:autoSpaceDN w:val="0"/>
      <w:adjustRightInd w:val="0"/>
      <w:snapToGrid/>
      <w:spacing w:before="0" w:after="0" w:line="446" w:lineRule="exact"/>
      <w:ind w:firstLine="533"/>
      <w:jc w:val="both"/>
    </w:pPr>
    <w:rPr>
      <w:rFonts w:eastAsia="Times New Roman"/>
      <w:szCs w:val="24"/>
    </w:rPr>
  </w:style>
  <w:style w:type="character" w:customStyle="1" w:styleId="copy3">
    <w:name w:val="copy3"/>
    <w:uiPriority w:val="99"/>
    <w:qFormat/>
    <w:rsid w:val="004A32ED"/>
  </w:style>
  <w:style w:type="character" w:customStyle="1" w:styleId="style80">
    <w:name w:val="style8"/>
    <w:uiPriority w:val="99"/>
    <w:qFormat/>
    <w:rsid w:val="004A32ED"/>
  </w:style>
  <w:style w:type="paragraph" w:customStyle="1" w:styleId="ptx2">
    <w:name w:val="ptx2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512">
    <w:name w:val="Заголовок 5 Знак1"/>
    <w:uiPriority w:val="99"/>
    <w:qFormat/>
    <w:locked/>
    <w:rsid w:val="004A32ED"/>
    <w:rPr>
      <w:b/>
      <w:i/>
      <w:sz w:val="26"/>
    </w:rPr>
  </w:style>
  <w:style w:type="character" w:customStyle="1" w:styleId="afffffffff3">
    <w:name w:val="Выделение жирным"/>
    <w:uiPriority w:val="99"/>
    <w:qFormat/>
    <w:rsid w:val="004A32ED"/>
    <w:rPr>
      <w:b/>
    </w:rPr>
  </w:style>
  <w:style w:type="character" w:customStyle="1" w:styleId="ListLabel1">
    <w:name w:val="ListLabel 1"/>
    <w:uiPriority w:val="99"/>
    <w:qFormat/>
    <w:rsid w:val="004A32ED"/>
    <w:rPr>
      <w:color w:val="000000"/>
      <w:spacing w:val="0"/>
      <w:position w:val="0"/>
      <w:sz w:val="20"/>
      <w:u w:val="none"/>
      <w:vertAlign w:val="baseline"/>
    </w:rPr>
  </w:style>
  <w:style w:type="character" w:customStyle="1" w:styleId="ListLabel2">
    <w:name w:val="ListLabel 2"/>
    <w:uiPriority w:val="99"/>
    <w:qFormat/>
    <w:rsid w:val="004A32ED"/>
  </w:style>
  <w:style w:type="character" w:customStyle="1" w:styleId="ListLabel3">
    <w:name w:val="ListLabel 3"/>
    <w:uiPriority w:val="99"/>
    <w:qFormat/>
    <w:rsid w:val="004A32ED"/>
    <w:rPr>
      <w:b/>
    </w:rPr>
  </w:style>
  <w:style w:type="character" w:customStyle="1" w:styleId="ListLabel4">
    <w:name w:val="ListLabel 4"/>
    <w:uiPriority w:val="99"/>
    <w:qFormat/>
    <w:rsid w:val="004A32ED"/>
  </w:style>
  <w:style w:type="character" w:customStyle="1" w:styleId="ListLabel5">
    <w:name w:val="ListLabel 5"/>
    <w:uiPriority w:val="99"/>
    <w:qFormat/>
    <w:rsid w:val="004A32ED"/>
    <w:rPr>
      <w:color w:val="00000A"/>
    </w:rPr>
  </w:style>
  <w:style w:type="character" w:customStyle="1" w:styleId="ListLabel6">
    <w:name w:val="ListLabel 6"/>
    <w:uiPriority w:val="99"/>
    <w:qFormat/>
    <w:rsid w:val="004A32ED"/>
    <w:rPr>
      <w:sz w:val="20"/>
    </w:rPr>
  </w:style>
  <w:style w:type="character" w:customStyle="1" w:styleId="2ff9">
    <w:name w:val="Название Знак2"/>
    <w:uiPriority w:val="99"/>
    <w:qFormat/>
    <w:locked/>
    <w:rsid w:val="004A32ED"/>
    <w:rPr>
      <w:i/>
      <w:color w:val="00000A"/>
      <w:sz w:val="24"/>
    </w:rPr>
  </w:style>
  <w:style w:type="character" w:customStyle="1" w:styleId="2ffa">
    <w:name w:val="Схема документа Знак2"/>
    <w:uiPriority w:val="99"/>
    <w:qFormat/>
    <w:locked/>
    <w:rsid w:val="004A32ED"/>
    <w:rPr>
      <w:rFonts w:ascii="Tahoma" w:hAnsi="Tahoma"/>
      <w:color w:val="00000A"/>
      <w:shd w:val="clear" w:color="auto" w:fill="000080"/>
    </w:rPr>
  </w:style>
  <w:style w:type="character" w:customStyle="1" w:styleId="323">
    <w:name w:val="Основной текст с отступом 3 Знак2"/>
    <w:uiPriority w:val="99"/>
    <w:qFormat/>
    <w:locked/>
    <w:rsid w:val="004A32ED"/>
    <w:rPr>
      <w:color w:val="00000A"/>
      <w:sz w:val="16"/>
      <w:lang w:val="ru-RU" w:eastAsia="ru-RU"/>
    </w:rPr>
  </w:style>
  <w:style w:type="character" w:customStyle="1" w:styleId="2ffb">
    <w:name w:val="Нижний колонтитул Знак2"/>
    <w:uiPriority w:val="99"/>
    <w:qFormat/>
    <w:locked/>
    <w:rsid w:val="004A32ED"/>
    <w:rPr>
      <w:sz w:val="24"/>
    </w:rPr>
  </w:style>
  <w:style w:type="character" w:customStyle="1" w:styleId="2ffc">
    <w:name w:val="Текст выноски Знак2"/>
    <w:uiPriority w:val="99"/>
    <w:qFormat/>
    <w:locked/>
    <w:rsid w:val="004A32ED"/>
    <w:rPr>
      <w:rFonts w:ascii="Tahoma" w:hAnsi="Tahoma"/>
      <w:color w:val="00000A"/>
      <w:sz w:val="16"/>
    </w:rPr>
  </w:style>
  <w:style w:type="character" w:customStyle="1" w:styleId="228">
    <w:name w:val="Основной текст 2 Знак2"/>
    <w:uiPriority w:val="99"/>
    <w:qFormat/>
    <w:locked/>
    <w:rsid w:val="004A32ED"/>
    <w:rPr>
      <w:sz w:val="24"/>
    </w:rPr>
  </w:style>
  <w:style w:type="paragraph" w:customStyle="1" w:styleId="afffffffff4">
    <w:name w:val="Заглавие"/>
    <w:basedOn w:val="affffffffe"/>
    <w:uiPriority w:val="99"/>
    <w:qFormat/>
    <w:rsid w:val="004A32ED"/>
    <w:pPr>
      <w:jc w:val="center"/>
    </w:pPr>
    <w:rPr>
      <w:sz w:val="20"/>
      <w:szCs w:val="20"/>
    </w:rPr>
  </w:style>
  <w:style w:type="table" w:customStyle="1" w:styleId="11fa">
    <w:name w:val="Сетка таблицы11"/>
    <w:uiPriority w:val="99"/>
    <w:rsid w:val="004A32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t1834">
    <w:name w:val="ft1834"/>
    <w:uiPriority w:val="99"/>
    <w:qFormat/>
    <w:rsid w:val="004A32ED"/>
  </w:style>
  <w:style w:type="character" w:customStyle="1" w:styleId="ft1846">
    <w:name w:val="ft1846"/>
    <w:uiPriority w:val="99"/>
    <w:qFormat/>
    <w:rsid w:val="004A32ED"/>
  </w:style>
  <w:style w:type="character" w:customStyle="1" w:styleId="ft1850">
    <w:name w:val="ft1850"/>
    <w:uiPriority w:val="99"/>
    <w:qFormat/>
    <w:rsid w:val="004A32ED"/>
  </w:style>
  <w:style w:type="character" w:customStyle="1" w:styleId="ft1994">
    <w:name w:val="ft1994"/>
    <w:uiPriority w:val="99"/>
    <w:qFormat/>
    <w:rsid w:val="004A32ED"/>
  </w:style>
  <w:style w:type="character" w:customStyle="1" w:styleId="ft2006">
    <w:name w:val="ft2006"/>
    <w:uiPriority w:val="99"/>
    <w:qFormat/>
    <w:rsid w:val="004A32ED"/>
  </w:style>
  <w:style w:type="character" w:customStyle="1" w:styleId="ft2181">
    <w:name w:val="ft2181"/>
    <w:uiPriority w:val="99"/>
    <w:qFormat/>
    <w:rsid w:val="004A32ED"/>
  </w:style>
  <w:style w:type="character" w:customStyle="1" w:styleId="ft2193">
    <w:name w:val="ft2193"/>
    <w:uiPriority w:val="99"/>
    <w:qFormat/>
    <w:rsid w:val="004A32ED"/>
  </w:style>
  <w:style w:type="character" w:customStyle="1" w:styleId="ft2205">
    <w:name w:val="ft2205"/>
    <w:uiPriority w:val="99"/>
    <w:qFormat/>
    <w:rsid w:val="004A32ED"/>
  </w:style>
  <w:style w:type="character" w:customStyle="1" w:styleId="ft2213">
    <w:name w:val="ft2213"/>
    <w:uiPriority w:val="99"/>
    <w:qFormat/>
    <w:rsid w:val="004A32ED"/>
  </w:style>
  <w:style w:type="character" w:customStyle="1" w:styleId="editsection">
    <w:name w:val="editsection"/>
    <w:uiPriority w:val="99"/>
    <w:qFormat/>
    <w:rsid w:val="004A32ED"/>
  </w:style>
  <w:style w:type="paragraph" w:customStyle="1" w:styleId="-10-11">
    <w:name w:val="А-10-11"/>
    <w:basedOn w:val="a2"/>
    <w:uiPriority w:val="99"/>
    <w:qFormat/>
    <w:rsid w:val="004A32ED"/>
    <w:pPr>
      <w:widowControl/>
      <w:snapToGrid/>
      <w:spacing w:before="0" w:after="0" w:line="233" w:lineRule="exact"/>
      <w:ind w:firstLine="397"/>
      <w:jc w:val="both"/>
    </w:pPr>
    <w:rPr>
      <w:rFonts w:eastAsia="Times New Roman"/>
      <w:sz w:val="20"/>
    </w:rPr>
  </w:style>
  <w:style w:type="paragraph" w:customStyle="1" w:styleId="iauiueiiiaaiio">
    <w:name w:val="iau?iue ii i?aaiio"/>
    <w:basedOn w:val="a2"/>
    <w:uiPriority w:val="99"/>
    <w:qFormat/>
    <w:rsid w:val="004A32ED"/>
    <w:pPr>
      <w:widowControl/>
      <w:overflowPunct w:val="0"/>
      <w:autoSpaceDE w:val="0"/>
      <w:autoSpaceDN w:val="0"/>
      <w:adjustRightInd w:val="0"/>
      <w:snapToGrid/>
      <w:spacing w:before="0" w:after="0"/>
      <w:jc w:val="right"/>
      <w:textAlignment w:val="baseline"/>
    </w:pPr>
    <w:rPr>
      <w:rFonts w:eastAsia="Times New Roman"/>
      <w:sz w:val="20"/>
    </w:rPr>
  </w:style>
  <w:style w:type="character" w:customStyle="1" w:styleId="f1">
    <w:name w:val="f1"/>
    <w:uiPriority w:val="99"/>
    <w:qFormat/>
    <w:rsid w:val="004A32ED"/>
  </w:style>
  <w:style w:type="paragraph" w:customStyle="1" w:styleId="131">
    <w:name w:val="Стиль Стиль по ширине Междустр.интервал:  множитель 13 ин + полужир...1"/>
    <w:basedOn w:val="a2"/>
    <w:uiPriority w:val="99"/>
    <w:qFormat/>
    <w:rsid w:val="004A32ED"/>
    <w:pPr>
      <w:widowControl/>
      <w:numPr>
        <w:numId w:val="7"/>
      </w:numPr>
      <w:tabs>
        <w:tab w:val="left" w:pos="680"/>
        <w:tab w:val="left" w:pos="851"/>
      </w:tabs>
      <w:snapToGrid/>
      <w:spacing w:before="0" w:after="0" w:line="312" w:lineRule="auto"/>
      <w:ind w:left="680" w:hanging="226"/>
    </w:pPr>
    <w:rPr>
      <w:rFonts w:eastAsia="Times New Roman"/>
      <w:bCs/>
      <w:i/>
    </w:rPr>
  </w:style>
  <w:style w:type="table" w:customStyle="1" w:styleId="12b">
    <w:name w:val="Сетка таблицы12"/>
    <w:uiPriority w:val="99"/>
    <w:rsid w:val="004A32ED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TimesNewRoman122">
    <w:name w:val="Стиль Заголовок 2 + Times New Roman 12 пт По левому краю"/>
    <w:basedOn w:val="20"/>
    <w:uiPriority w:val="99"/>
    <w:qFormat/>
    <w:rsid w:val="004A32ED"/>
    <w:pPr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Times New Roman" w:hAnsi="Times New Roman"/>
      <w:b/>
      <w:kern w:val="32"/>
      <w:sz w:val="24"/>
      <w:lang w:eastAsia="en-US"/>
    </w:rPr>
  </w:style>
  <w:style w:type="paragraph" w:customStyle="1" w:styleId="1TimesNewRoman12">
    <w:name w:val="Стиль Загол. 1 ур. + Times New Roman 12 пт"/>
    <w:basedOn w:val="a2"/>
    <w:uiPriority w:val="99"/>
    <w:qFormat/>
    <w:rsid w:val="004A32ED"/>
    <w:pPr>
      <w:keepNext/>
      <w:widowControl/>
      <w:autoSpaceDE w:val="0"/>
      <w:autoSpaceDN w:val="0"/>
      <w:adjustRightInd w:val="0"/>
      <w:snapToGrid/>
      <w:spacing w:before="0" w:after="0" w:line="360" w:lineRule="auto"/>
      <w:jc w:val="center"/>
    </w:pPr>
    <w:rPr>
      <w:rFonts w:eastAsia="Times New Roman" w:cs="PragmaticaCTT"/>
      <w:b/>
      <w:bCs/>
      <w:caps/>
      <w:sz w:val="26"/>
    </w:rPr>
  </w:style>
  <w:style w:type="paragraph" w:customStyle="1" w:styleId="afffffffff5">
    <w:name w:val="НаКурсач"/>
    <w:basedOn w:val="a2"/>
    <w:uiPriority w:val="99"/>
    <w:qFormat/>
    <w:rsid w:val="004A32ED"/>
    <w:pPr>
      <w:widowControl/>
      <w:snapToGrid/>
      <w:spacing w:before="0" w:after="0" w:line="312" w:lineRule="auto"/>
      <w:jc w:val="both"/>
    </w:pPr>
    <w:rPr>
      <w:rFonts w:eastAsia="Times New Roman"/>
      <w:sz w:val="28"/>
      <w:szCs w:val="24"/>
    </w:rPr>
  </w:style>
  <w:style w:type="character" w:customStyle="1" w:styleId="a11">
    <w:name w:val="a1"/>
    <w:uiPriority w:val="99"/>
    <w:qFormat/>
    <w:rsid w:val="004A32ED"/>
  </w:style>
  <w:style w:type="character" w:customStyle="1" w:styleId="1113">
    <w:name w:val="Сильное выделение111"/>
    <w:uiPriority w:val="99"/>
    <w:qFormat/>
    <w:rsid w:val="004A32ED"/>
    <w:rPr>
      <w:b/>
    </w:rPr>
  </w:style>
  <w:style w:type="paragraph" w:customStyle="1" w:styleId="HTML1a">
    <w:name w:val="Стандартный HTML1"/>
    <w:basedOn w:val="a2"/>
    <w:uiPriority w:val="99"/>
    <w:qFormat/>
    <w:rsid w:val="004A32E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eastAsia="Times New Roman" w:hAnsi="Courier New" w:cs="Courier New"/>
      <w:kern w:val="1"/>
      <w:sz w:val="20"/>
      <w:lang w:eastAsia="hi-IN" w:bidi="hi-IN"/>
    </w:rPr>
  </w:style>
  <w:style w:type="character" w:customStyle="1" w:styleId="field-content">
    <w:name w:val="field-content"/>
    <w:uiPriority w:val="99"/>
    <w:qFormat/>
    <w:rsid w:val="004A32ED"/>
  </w:style>
  <w:style w:type="character" w:customStyle="1" w:styleId="reference-text">
    <w:name w:val="reference-text"/>
    <w:uiPriority w:val="99"/>
    <w:qFormat/>
    <w:rsid w:val="004A32ED"/>
  </w:style>
  <w:style w:type="paragraph" w:customStyle="1" w:styleId="snip1">
    <w:name w:val="snip1"/>
    <w:basedOn w:val="a2"/>
    <w:uiPriority w:val="99"/>
    <w:qFormat/>
    <w:rsid w:val="004A32ED"/>
    <w:pPr>
      <w:widowControl/>
      <w:snapToGrid/>
      <w:spacing w:before="49" w:after="0" w:line="300" w:lineRule="atLeast"/>
    </w:pPr>
    <w:rPr>
      <w:rFonts w:eastAsia="Times New Roman"/>
      <w:color w:val="000000"/>
      <w:szCs w:val="24"/>
    </w:rPr>
  </w:style>
  <w:style w:type="paragraph" w:customStyle="1" w:styleId="Style74">
    <w:name w:val="Style74"/>
    <w:basedOn w:val="a2"/>
    <w:uiPriority w:val="99"/>
    <w:qFormat/>
    <w:rsid w:val="004A32ED"/>
    <w:pPr>
      <w:autoSpaceDE w:val="0"/>
      <w:autoSpaceDN w:val="0"/>
      <w:adjustRightInd w:val="0"/>
      <w:snapToGrid/>
      <w:spacing w:before="0" w:after="0" w:line="274" w:lineRule="exact"/>
      <w:ind w:firstLine="293"/>
      <w:jc w:val="both"/>
    </w:pPr>
    <w:rPr>
      <w:rFonts w:eastAsia="Times New Roman"/>
      <w:szCs w:val="24"/>
    </w:rPr>
  </w:style>
  <w:style w:type="paragraph" w:customStyle="1" w:styleId="-1">
    <w:name w:val="Обычный-1"/>
    <w:basedOn w:val="a2"/>
    <w:uiPriority w:val="99"/>
    <w:qFormat/>
    <w:rsid w:val="004A32ED"/>
    <w:pPr>
      <w:snapToGrid/>
      <w:spacing w:before="0" w:after="0" w:line="360" w:lineRule="auto"/>
      <w:ind w:firstLine="720"/>
      <w:jc w:val="both"/>
    </w:pPr>
    <w:rPr>
      <w:rFonts w:eastAsia="Times New Roman"/>
    </w:rPr>
  </w:style>
  <w:style w:type="paragraph" w:customStyle="1" w:styleId="normal5">
    <w:name w:val="normal5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1c">
    <w:name w:val="Абзац списка Знак1"/>
    <w:link w:val="afffc"/>
    <w:uiPriority w:val="34"/>
    <w:qFormat/>
    <w:locked/>
    <w:rsid w:val="004A32ED"/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12c">
    <w:name w:val="Обычный12"/>
    <w:uiPriority w:val="99"/>
    <w:qFormat/>
    <w:rsid w:val="004A32ED"/>
    <w:pPr>
      <w:widowControl w:val="0"/>
      <w:spacing w:after="0" w:line="260" w:lineRule="auto"/>
      <w:ind w:firstLine="46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202">
    <w:name w:val="Знак Знак202"/>
    <w:uiPriority w:val="99"/>
    <w:qFormat/>
    <w:rsid w:val="004A32ED"/>
    <w:rPr>
      <w:rFonts w:ascii="Arial" w:hAnsi="Arial"/>
      <w:sz w:val="22"/>
    </w:rPr>
  </w:style>
  <w:style w:type="paragraph" w:customStyle="1" w:styleId="3fc">
    <w:name w:val="Знак Знак Знак Знак Знак Знак3"/>
    <w:basedOn w:val="a2"/>
    <w:uiPriority w:val="99"/>
    <w:qFormat/>
    <w:rsid w:val="004A32E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42">
    <w:name w:val="Знак Знак74"/>
    <w:uiPriority w:val="99"/>
    <w:qFormat/>
    <w:rsid w:val="004A32ED"/>
    <w:rPr>
      <w:sz w:val="16"/>
      <w:lang w:val="ru-RU" w:eastAsia="ru-RU"/>
    </w:rPr>
  </w:style>
  <w:style w:type="character" w:customStyle="1" w:styleId="1420">
    <w:name w:val="Знак Знак142"/>
    <w:uiPriority w:val="99"/>
    <w:qFormat/>
    <w:locked/>
    <w:rsid w:val="004A32ED"/>
    <w:rPr>
      <w:b/>
      <w:sz w:val="27"/>
      <w:lang w:val="ru-RU" w:eastAsia="ru-RU"/>
    </w:rPr>
  </w:style>
  <w:style w:type="character" w:customStyle="1" w:styleId="102">
    <w:name w:val="Знак Знак102"/>
    <w:uiPriority w:val="99"/>
    <w:qFormat/>
    <w:locked/>
    <w:rsid w:val="004A32ED"/>
    <w:rPr>
      <w:sz w:val="16"/>
      <w:lang w:val="ru-RU" w:eastAsia="ru-RU"/>
    </w:rPr>
  </w:style>
  <w:style w:type="character" w:customStyle="1" w:styleId="6120">
    <w:name w:val="Знак Знак612"/>
    <w:uiPriority w:val="99"/>
    <w:qFormat/>
    <w:rsid w:val="004A32ED"/>
    <w:rPr>
      <w:rFonts w:ascii="Arial" w:hAnsi="Arial"/>
      <w:b/>
      <w:i/>
      <w:sz w:val="28"/>
      <w:lang w:val="ru-RU" w:eastAsia="en-US"/>
    </w:rPr>
  </w:style>
  <w:style w:type="character" w:customStyle="1" w:styleId="1630">
    <w:name w:val="Знак Знак163"/>
    <w:uiPriority w:val="99"/>
    <w:qFormat/>
    <w:locked/>
    <w:rsid w:val="004A32ED"/>
    <w:rPr>
      <w:b/>
      <w:caps/>
      <w:sz w:val="24"/>
      <w:lang w:val="ru-RU" w:eastAsia="ru-RU"/>
    </w:rPr>
  </w:style>
  <w:style w:type="character" w:customStyle="1" w:styleId="4b">
    <w:name w:val="Знак Знак Знак4"/>
    <w:uiPriority w:val="99"/>
    <w:qFormat/>
    <w:rsid w:val="004A32ED"/>
    <w:rPr>
      <w:rFonts w:ascii="Times New Roman" w:hAnsi="Times New Roman"/>
      <w:b/>
      <w:caps/>
      <w:sz w:val="28"/>
    </w:rPr>
  </w:style>
  <w:style w:type="character" w:customStyle="1" w:styleId="252">
    <w:name w:val="Знак Знак252"/>
    <w:uiPriority w:val="99"/>
    <w:qFormat/>
    <w:rsid w:val="004A32ED"/>
    <w:rPr>
      <w:rFonts w:ascii="Times New Roman" w:hAnsi="Times New Roman"/>
      <w:b/>
      <w:sz w:val="28"/>
    </w:rPr>
  </w:style>
  <w:style w:type="character" w:customStyle="1" w:styleId="2220">
    <w:name w:val="Знак Знак222"/>
    <w:uiPriority w:val="99"/>
    <w:qFormat/>
    <w:rsid w:val="004A32ED"/>
    <w:rPr>
      <w:rFonts w:ascii="Times New Roman" w:hAnsi="Times New Roman"/>
      <w:sz w:val="24"/>
    </w:rPr>
  </w:style>
  <w:style w:type="character" w:customStyle="1" w:styleId="1920">
    <w:name w:val="Знак Знак192"/>
    <w:uiPriority w:val="99"/>
    <w:qFormat/>
    <w:rsid w:val="004A32ED"/>
    <w:rPr>
      <w:rFonts w:ascii="Times New Roman" w:hAnsi="Times New Roman"/>
      <w:sz w:val="16"/>
      <w:lang w:eastAsia="ru-RU"/>
    </w:rPr>
  </w:style>
  <w:style w:type="character" w:customStyle="1" w:styleId="1820">
    <w:name w:val="Знак Знак182"/>
    <w:uiPriority w:val="99"/>
    <w:qFormat/>
    <w:rsid w:val="004A32ED"/>
    <w:rPr>
      <w:rFonts w:ascii="Courier New" w:hAnsi="Courier New"/>
    </w:rPr>
  </w:style>
  <w:style w:type="character" w:customStyle="1" w:styleId="1720">
    <w:name w:val="Знак Знак172"/>
    <w:uiPriority w:val="99"/>
    <w:qFormat/>
    <w:rsid w:val="004A32ED"/>
    <w:rPr>
      <w:rFonts w:ascii="Times New Roman" w:hAnsi="Times New Roman"/>
      <w:sz w:val="24"/>
    </w:rPr>
  </w:style>
  <w:style w:type="character" w:customStyle="1" w:styleId="1520">
    <w:name w:val="Знак Знак152"/>
    <w:uiPriority w:val="99"/>
    <w:qFormat/>
    <w:rsid w:val="004A32ED"/>
    <w:rPr>
      <w:b/>
      <w:sz w:val="28"/>
    </w:rPr>
  </w:style>
  <w:style w:type="character" w:customStyle="1" w:styleId="4120">
    <w:name w:val="Знак Знак412"/>
    <w:uiPriority w:val="99"/>
    <w:qFormat/>
    <w:locked/>
    <w:rsid w:val="004A32ED"/>
    <w:rPr>
      <w:rFonts w:ascii="Arial" w:hAnsi="Arial"/>
      <w:b/>
      <w:i/>
      <w:sz w:val="28"/>
      <w:lang w:val="ru-RU" w:eastAsia="en-US"/>
    </w:rPr>
  </w:style>
  <w:style w:type="character" w:customStyle="1" w:styleId="233">
    <w:name w:val="Знак Знак23 Знак3"/>
    <w:uiPriority w:val="99"/>
    <w:locked/>
    <w:rsid w:val="004A32ED"/>
    <w:rPr>
      <w:rFonts w:ascii="Tahoma" w:hAnsi="Tahoma"/>
      <w:sz w:val="16"/>
    </w:rPr>
  </w:style>
  <w:style w:type="paragraph" w:customStyle="1" w:styleId="4c">
    <w:name w:val="Знак Знак Знак Знак Знак Знак Знак Знак Знак Знак Знак Знак Знак4"/>
    <w:basedOn w:val="a2"/>
    <w:uiPriority w:val="99"/>
    <w:qFormat/>
    <w:rsid w:val="004A32ED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24">
    <w:name w:val="Знак32"/>
    <w:basedOn w:val="a2"/>
    <w:uiPriority w:val="99"/>
    <w:qFormat/>
    <w:rsid w:val="004A32E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20">
    <w:name w:val="Знак Знак532"/>
    <w:uiPriority w:val="99"/>
    <w:qFormat/>
    <w:locked/>
    <w:rsid w:val="004A32ED"/>
    <w:rPr>
      <w:b/>
      <w:caps/>
      <w:sz w:val="24"/>
      <w:lang w:val="ru-RU" w:eastAsia="ru-RU"/>
    </w:rPr>
  </w:style>
  <w:style w:type="character" w:customStyle="1" w:styleId="2ffd">
    <w:name w:val="Без интервала Знак2"/>
    <w:uiPriority w:val="99"/>
    <w:qFormat/>
    <w:locked/>
    <w:rsid w:val="004A32ED"/>
    <w:rPr>
      <w:sz w:val="24"/>
      <w:lang w:eastAsia="en-US"/>
    </w:rPr>
  </w:style>
  <w:style w:type="character" w:customStyle="1" w:styleId="1121">
    <w:name w:val="Знак1 Знак Знак12"/>
    <w:uiPriority w:val="99"/>
    <w:qFormat/>
    <w:locked/>
    <w:rsid w:val="004A32ED"/>
    <w:rPr>
      <w:rFonts w:ascii="Times New Roman" w:hAnsi="Times New Roman"/>
      <w:sz w:val="24"/>
      <w:lang w:eastAsia="ru-RU"/>
    </w:rPr>
  </w:style>
  <w:style w:type="character" w:customStyle="1" w:styleId="462">
    <w:name w:val="Знак Знак462"/>
    <w:uiPriority w:val="99"/>
    <w:qFormat/>
    <w:locked/>
    <w:rsid w:val="004A32ED"/>
    <w:rPr>
      <w:b/>
      <w:sz w:val="27"/>
      <w:lang w:val="ru-RU" w:eastAsia="ru-RU"/>
    </w:rPr>
  </w:style>
  <w:style w:type="character" w:customStyle="1" w:styleId="482">
    <w:name w:val="Знак Знак482"/>
    <w:uiPriority w:val="99"/>
    <w:qFormat/>
    <w:locked/>
    <w:rsid w:val="004A32ED"/>
    <w:rPr>
      <w:b/>
      <w:sz w:val="27"/>
      <w:lang w:val="ru-RU" w:eastAsia="ru-RU"/>
    </w:rPr>
  </w:style>
  <w:style w:type="character" w:customStyle="1" w:styleId="442">
    <w:name w:val="Знак Знак442"/>
    <w:uiPriority w:val="99"/>
    <w:qFormat/>
    <w:locked/>
    <w:rsid w:val="004A32ED"/>
    <w:rPr>
      <w:sz w:val="24"/>
    </w:rPr>
  </w:style>
  <w:style w:type="character" w:customStyle="1" w:styleId="5120">
    <w:name w:val="Знак Знак512"/>
    <w:uiPriority w:val="99"/>
    <w:qFormat/>
    <w:locked/>
    <w:rsid w:val="004A32ED"/>
    <w:rPr>
      <w:b/>
      <w:sz w:val="27"/>
      <w:lang w:val="ru-RU" w:eastAsia="ru-RU"/>
    </w:rPr>
  </w:style>
  <w:style w:type="character" w:customStyle="1" w:styleId="432">
    <w:name w:val="Знак Знак432"/>
    <w:uiPriority w:val="99"/>
    <w:qFormat/>
    <w:locked/>
    <w:rsid w:val="004A32ED"/>
    <w:rPr>
      <w:color w:val="000000"/>
      <w:sz w:val="24"/>
      <w:lang w:eastAsia="ru-RU"/>
    </w:rPr>
  </w:style>
  <w:style w:type="character" w:customStyle="1" w:styleId="422">
    <w:name w:val="Знак Знак422"/>
    <w:uiPriority w:val="99"/>
    <w:qFormat/>
    <w:rsid w:val="004A32ED"/>
    <w:rPr>
      <w:rFonts w:ascii="Times New Roman" w:hAnsi="Times New Roman"/>
      <w:sz w:val="16"/>
    </w:rPr>
  </w:style>
  <w:style w:type="character" w:customStyle="1" w:styleId="492">
    <w:name w:val="Знак Знак492"/>
    <w:uiPriority w:val="99"/>
    <w:qFormat/>
    <w:rsid w:val="004A32ED"/>
    <w:rPr>
      <w:rFonts w:ascii="Times New Roman" w:hAnsi="Times New Roman"/>
      <w:b/>
      <w:caps/>
      <w:sz w:val="24"/>
      <w:lang w:eastAsia="ru-RU"/>
    </w:rPr>
  </w:style>
  <w:style w:type="character" w:customStyle="1" w:styleId="472">
    <w:name w:val="Знак Знак472"/>
    <w:uiPriority w:val="99"/>
    <w:qFormat/>
    <w:rsid w:val="004A32ED"/>
    <w:rPr>
      <w:rFonts w:ascii="Times New Roman" w:hAnsi="Times New Roman"/>
      <w:b/>
      <w:sz w:val="27"/>
      <w:lang w:eastAsia="ru-RU"/>
    </w:rPr>
  </w:style>
  <w:style w:type="character" w:customStyle="1" w:styleId="452">
    <w:name w:val="Знак Знак452"/>
    <w:uiPriority w:val="99"/>
    <w:qFormat/>
    <w:rsid w:val="004A32ED"/>
    <w:rPr>
      <w:rFonts w:ascii="Times New Roman" w:hAnsi="Times New Roman"/>
      <w:b/>
      <w:i/>
      <w:sz w:val="26"/>
      <w:lang w:eastAsia="ru-RU"/>
    </w:rPr>
  </w:style>
  <w:style w:type="character" w:customStyle="1" w:styleId="534">
    <w:name w:val="Знак5 Знак Знак3"/>
    <w:uiPriority w:val="99"/>
    <w:qFormat/>
    <w:locked/>
    <w:rsid w:val="004A32ED"/>
    <w:rPr>
      <w:sz w:val="16"/>
    </w:rPr>
  </w:style>
  <w:style w:type="character" w:customStyle="1" w:styleId="502">
    <w:name w:val="Знак Знак502"/>
    <w:uiPriority w:val="99"/>
    <w:qFormat/>
    <w:locked/>
    <w:rsid w:val="004A32ED"/>
    <w:rPr>
      <w:b/>
      <w:sz w:val="28"/>
      <w:lang w:val="ru-RU" w:eastAsia="ru-RU"/>
    </w:rPr>
  </w:style>
  <w:style w:type="character" w:customStyle="1" w:styleId="522">
    <w:name w:val="Знак Знак522"/>
    <w:uiPriority w:val="99"/>
    <w:qFormat/>
    <w:rsid w:val="004A32ED"/>
    <w:rPr>
      <w:rFonts w:ascii="Arial" w:hAnsi="Arial"/>
      <w:b/>
      <w:i/>
      <w:sz w:val="28"/>
    </w:rPr>
  </w:style>
  <w:style w:type="character" w:customStyle="1" w:styleId="5121">
    <w:name w:val="Знак5 Знак Знак12"/>
    <w:uiPriority w:val="99"/>
    <w:qFormat/>
    <w:locked/>
    <w:rsid w:val="004A32ED"/>
    <w:rPr>
      <w:sz w:val="16"/>
      <w:lang w:val="ru-RU" w:eastAsia="ru-RU"/>
    </w:rPr>
  </w:style>
  <w:style w:type="character" w:customStyle="1" w:styleId="621">
    <w:name w:val="Знак6 Знак Знак2"/>
    <w:uiPriority w:val="99"/>
    <w:qFormat/>
    <w:rsid w:val="004A32ED"/>
    <w:rPr>
      <w:sz w:val="24"/>
      <w:lang w:val="ru-RU" w:eastAsia="ru-RU"/>
    </w:rPr>
  </w:style>
  <w:style w:type="character" w:customStyle="1" w:styleId="5210">
    <w:name w:val="Знак5 Знак21"/>
    <w:uiPriority w:val="99"/>
    <w:rsid w:val="004A32ED"/>
    <w:rPr>
      <w:sz w:val="16"/>
    </w:rPr>
  </w:style>
  <w:style w:type="character" w:customStyle="1" w:styleId="UnresolvedMention">
    <w:name w:val="Unresolved Mention"/>
    <w:basedOn w:val="a3"/>
    <w:uiPriority w:val="99"/>
    <w:semiHidden/>
    <w:qFormat/>
    <w:rsid w:val="004A32ED"/>
    <w:rPr>
      <w:rFonts w:cs="Times New Roman"/>
      <w:color w:val="605E5C"/>
      <w:shd w:val="clear" w:color="auto" w:fill="E1DFDD"/>
    </w:rPr>
  </w:style>
  <w:style w:type="character" w:customStyle="1" w:styleId="203">
    <w:name w:val="Знак Знак203"/>
    <w:uiPriority w:val="99"/>
    <w:qFormat/>
    <w:rsid w:val="004A32ED"/>
    <w:rPr>
      <w:rFonts w:ascii="Arial" w:hAnsi="Arial"/>
      <w:sz w:val="22"/>
    </w:rPr>
  </w:style>
  <w:style w:type="paragraph" w:customStyle="1" w:styleId="4d">
    <w:name w:val="Знак Знак Знак Знак Знак Знак4"/>
    <w:basedOn w:val="a2"/>
    <w:uiPriority w:val="99"/>
    <w:qFormat/>
    <w:rsid w:val="004A32E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50">
    <w:name w:val="Знак Знак75"/>
    <w:uiPriority w:val="99"/>
    <w:rsid w:val="004A32ED"/>
    <w:rPr>
      <w:sz w:val="16"/>
      <w:lang w:val="ru-RU" w:eastAsia="ru-RU"/>
    </w:rPr>
  </w:style>
  <w:style w:type="character" w:customStyle="1" w:styleId="1430">
    <w:name w:val="Знак Знак143"/>
    <w:uiPriority w:val="99"/>
    <w:qFormat/>
    <w:locked/>
    <w:rsid w:val="004A32ED"/>
    <w:rPr>
      <w:b/>
      <w:sz w:val="27"/>
      <w:lang w:val="ru-RU" w:eastAsia="ru-RU"/>
    </w:rPr>
  </w:style>
  <w:style w:type="character" w:customStyle="1" w:styleId="103">
    <w:name w:val="Знак Знак103"/>
    <w:uiPriority w:val="99"/>
    <w:qFormat/>
    <w:locked/>
    <w:rsid w:val="004A32ED"/>
    <w:rPr>
      <w:sz w:val="16"/>
      <w:lang w:val="ru-RU" w:eastAsia="ru-RU"/>
    </w:rPr>
  </w:style>
  <w:style w:type="character" w:customStyle="1" w:styleId="6130">
    <w:name w:val="Знак Знак613"/>
    <w:uiPriority w:val="99"/>
    <w:qFormat/>
    <w:rsid w:val="004A32ED"/>
    <w:rPr>
      <w:rFonts w:ascii="Arial" w:hAnsi="Arial"/>
      <w:b/>
      <w:i/>
      <w:sz w:val="28"/>
      <w:lang w:val="ru-RU" w:eastAsia="en-US"/>
    </w:rPr>
  </w:style>
  <w:style w:type="character" w:customStyle="1" w:styleId="164">
    <w:name w:val="Знак Знак164"/>
    <w:uiPriority w:val="99"/>
    <w:qFormat/>
    <w:locked/>
    <w:rsid w:val="004A32ED"/>
    <w:rPr>
      <w:b/>
      <w:caps/>
      <w:sz w:val="24"/>
      <w:lang w:val="ru-RU" w:eastAsia="ru-RU"/>
    </w:rPr>
  </w:style>
  <w:style w:type="character" w:customStyle="1" w:styleId="5b">
    <w:name w:val="Знак Знак Знак5"/>
    <w:uiPriority w:val="99"/>
    <w:qFormat/>
    <w:rsid w:val="004A32ED"/>
    <w:rPr>
      <w:rFonts w:ascii="Times New Roman" w:hAnsi="Times New Roman"/>
      <w:b/>
      <w:caps/>
      <w:sz w:val="28"/>
    </w:rPr>
  </w:style>
  <w:style w:type="character" w:customStyle="1" w:styleId="253">
    <w:name w:val="Знак Знак253"/>
    <w:uiPriority w:val="99"/>
    <w:qFormat/>
    <w:rsid w:val="004A32ED"/>
    <w:rPr>
      <w:rFonts w:ascii="Times New Roman" w:hAnsi="Times New Roman"/>
      <w:b/>
      <w:sz w:val="28"/>
    </w:rPr>
  </w:style>
  <w:style w:type="character" w:customStyle="1" w:styleId="2230">
    <w:name w:val="Знак Знак223"/>
    <w:uiPriority w:val="99"/>
    <w:qFormat/>
    <w:rsid w:val="004A32ED"/>
    <w:rPr>
      <w:rFonts w:ascii="Times New Roman" w:hAnsi="Times New Roman"/>
      <w:sz w:val="24"/>
    </w:rPr>
  </w:style>
  <w:style w:type="character" w:customStyle="1" w:styleId="193">
    <w:name w:val="Знак Знак193"/>
    <w:uiPriority w:val="99"/>
    <w:qFormat/>
    <w:rsid w:val="004A32ED"/>
    <w:rPr>
      <w:rFonts w:ascii="Times New Roman" w:hAnsi="Times New Roman"/>
      <w:sz w:val="16"/>
      <w:lang w:eastAsia="ru-RU"/>
    </w:rPr>
  </w:style>
  <w:style w:type="character" w:customStyle="1" w:styleId="183">
    <w:name w:val="Знак Знак183"/>
    <w:uiPriority w:val="99"/>
    <w:qFormat/>
    <w:rsid w:val="004A32ED"/>
    <w:rPr>
      <w:rFonts w:ascii="Courier New" w:hAnsi="Courier New"/>
    </w:rPr>
  </w:style>
  <w:style w:type="character" w:customStyle="1" w:styleId="173">
    <w:name w:val="Знак Знак173"/>
    <w:uiPriority w:val="99"/>
    <w:qFormat/>
    <w:rsid w:val="004A32ED"/>
    <w:rPr>
      <w:rFonts w:ascii="Times New Roman" w:hAnsi="Times New Roman"/>
      <w:sz w:val="24"/>
    </w:rPr>
  </w:style>
  <w:style w:type="character" w:customStyle="1" w:styleId="153">
    <w:name w:val="Знак Знак153"/>
    <w:uiPriority w:val="99"/>
    <w:qFormat/>
    <w:rsid w:val="004A32ED"/>
    <w:rPr>
      <w:b/>
      <w:sz w:val="28"/>
    </w:rPr>
  </w:style>
  <w:style w:type="character" w:customStyle="1" w:styleId="4130">
    <w:name w:val="Знак Знак413"/>
    <w:uiPriority w:val="99"/>
    <w:qFormat/>
    <w:locked/>
    <w:rsid w:val="004A32ED"/>
    <w:rPr>
      <w:rFonts w:ascii="Arial" w:hAnsi="Arial"/>
      <w:b/>
      <w:i/>
      <w:sz w:val="28"/>
      <w:lang w:val="ru-RU" w:eastAsia="en-US"/>
    </w:rPr>
  </w:style>
  <w:style w:type="character" w:customStyle="1" w:styleId="234">
    <w:name w:val="Знак Знак23 Знак4"/>
    <w:uiPriority w:val="99"/>
    <w:qFormat/>
    <w:locked/>
    <w:rsid w:val="004A32ED"/>
    <w:rPr>
      <w:rFonts w:ascii="Tahoma" w:hAnsi="Tahoma"/>
      <w:sz w:val="16"/>
    </w:rPr>
  </w:style>
  <w:style w:type="paragraph" w:customStyle="1" w:styleId="5c">
    <w:name w:val="Знак Знак Знак Знак Знак Знак Знак Знак Знак Знак Знак Знак Знак5"/>
    <w:basedOn w:val="a2"/>
    <w:uiPriority w:val="99"/>
    <w:qFormat/>
    <w:rsid w:val="004A32ED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32">
    <w:name w:val="Знак33"/>
    <w:basedOn w:val="a2"/>
    <w:uiPriority w:val="99"/>
    <w:qFormat/>
    <w:rsid w:val="004A32E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30">
    <w:name w:val="Знак Знак533"/>
    <w:uiPriority w:val="99"/>
    <w:qFormat/>
    <w:locked/>
    <w:rsid w:val="004A32ED"/>
    <w:rPr>
      <w:b/>
      <w:caps/>
      <w:sz w:val="24"/>
      <w:lang w:val="ru-RU" w:eastAsia="ru-RU"/>
    </w:rPr>
  </w:style>
  <w:style w:type="character" w:customStyle="1" w:styleId="3fd">
    <w:name w:val="Без интервала Знак3"/>
    <w:uiPriority w:val="99"/>
    <w:qFormat/>
    <w:locked/>
    <w:rsid w:val="004A32ED"/>
    <w:rPr>
      <w:sz w:val="24"/>
      <w:lang w:eastAsia="en-US"/>
    </w:rPr>
  </w:style>
  <w:style w:type="character" w:customStyle="1" w:styleId="1131">
    <w:name w:val="Знак1 Знак Знак13"/>
    <w:uiPriority w:val="99"/>
    <w:qFormat/>
    <w:locked/>
    <w:rsid w:val="004A32ED"/>
    <w:rPr>
      <w:rFonts w:ascii="Times New Roman" w:hAnsi="Times New Roman"/>
      <w:sz w:val="24"/>
      <w:lang w:eastAsia="ru-RU"/>
    </w:rPr>
  </w:style>
  <w:style w:type="character" w:customStyle="1" w:styleId="463">
    <w:name w:val="Знак Знак463"/>
    <w:uiPriority w:val="99"/>
    <w:qFormat/>
    <w:locked/>
    <w:rsid w:val="004A32ED"/>
    <w:rPr>
      <w:b/>
      <w:sz w:val="27"/>
      <w:lang w:val="ru-RU" w:eastAsia="ru-RU"/>
    </w:rPr>
  </w:style>
  <w:style w:type="character" w:customStyle="1" w:styleId="483">
    <w:name w:val="Знак Знак483"/>
    <w:uiPriority w:val="99"/>
    <w:qFormat/>
    <w:locked/>
    <w:rsid w:val="004A32ED"/>
    <w:rPr>
      <w:b/>
      <w:sz w:val="27"/>
      <w:lang w:val="ru-RU" w:eastAsia="ru-RU"/>
    </w:rPr>
  </w:style>
  <w:style w:type="character" w:customStyle="1" w:styleId="443">
    <w:name w:val="Знак Знак443"/>
    <w:uiPriority w:val="99"/>
    <w:qFormat/>
    <w:locked/>
    <w:rsid w:val="004A32ED"/>
    <w:rPr>
      <w:sz w:val="24"/>
    </w:rPr>
  </w:style>
  <w:style w:type="character" w:customStyle="1" w:styleId="513">
    <w:name w:val="Знак Знак513"/>
    <w:uiPriority w:val="99"/>
    <w:qFormat/>
    <w:locked/>
    <w:rsid w:val="004A32ED"/>
    <w:rPr>
      <w:b/>
      <w:sz w:val="27"/>
      <w:lang w:val="ru-RU" w:eastAsia="ru-RU"/>
    </w:rPr>
  </w:style>
  <w:style w:type="character" w:customStyle="1" w:styleId="433">
    <w:name w:val="Знак Знак433"/>
    <w:uiPriority w:val="99"/>
    <w:qFormat/>
    <w:locked/>
    <w:rsid w:val="004A32ED"/>
    <w:rPr>
      <w:color w:val="000000"/>
      <w:sz w:val="24"/>
      <w:lang w:eastAsia="ru-RU"/>
    </w:rPr>
  </w:style>
  <w:style w:type="character" w:customStyle="1" w:styleId="423">
    <w:name w:val="Знак Знак423"/>
    <w:uiPriority w:val="99"/>
    <w:qFormat/>
    <w:rsid w:val="004A32ED"/>
    <w:rPr>
      <w:rFonts w:ascii="Times New Roman" w:hAnsi="Times New Roman"/>
      <w:sz w:val="16"/>
    </w:rPr>
  </w:style>
  <w:style w:type="character" w:customStyle="1" w:styleId="493">
    <w:name w:val="Знак Знак493"/>
    <w:uiPriority w:val="99"/>
    <w:qFormat/>
    <w:rsid w:val="004A32ED"/>
    <w:rPr>
      <w:rFonts w:ascii="Times New Roman" w:hAnsi="Times New Roman"/>
      <w:b/>
      <w:caps/>
      <w:sz w:val="24"/>
      <w:lang w:eastAsia="ru-RU"/>
    </w:rPr>
  </w:style>
  <w:style w:type="character" w:customStyle="1" w:styleId="473">
    <w:name w:val="Знак Знак473"/>
    <w:uiPriority w:val="99"/>
    <w:qFormat/>
    <w:rsid w:val="004A32ED"/>
    <w:rPr>
      <w:rFonts w:ascii="Times New Roman" w:hAnsi="Times New Roman"/>
      <w:b/>
      <w:sz w:val="27"/>
      <w:lang w:eastAsia="ru-RU"/>
    </w:rPr>
  </w:style>
  <w:style w:type="character" w:customStyle="1" w:styleId="453">
    <w:name w:val="Знак Знак453"/>
    <w:uiPriority w:val="99"/>
    <w:qFormat/>
    <w:rsid w:val="004A32ED"/>
    <w:rPr>
      <w:rFonts w:ascii="Times New Roman" w:hAnsi="Times New Roman"/>
      <w:b/>
      <w:i/>
      <w:sz w:val="26"/>
      <w:lang w:eastAsia="ru-RU"/>
    </w:rPr>
  </w:style>
  <w:style w:type="character" w:customStyle="1" w:styleId="541">
    <w:name w:val="Знак5 Знак Знак4"/>
    <w:uiPriority w:val="99"/>
    <w:qFormat/>
    <w:locked/>
    <w:rsid w:val="004A32ED"/>
    <w:rPr>
      <w:sz w:val="16"/>
    </w:rPr>
  </w:style>
  <w:style w:type="character" w:customStyle="1" w:styleId="503">
    <w:name w:val="Знак Знак503"/>
    <w:uiPriority w:val="99"/>
    <w:qFormat/>
    <w:locked/>
    <w:rsid w:val="004A32ED"/>
    <w:rPr>
      <w:b/>
      <w:sz w:val="28"/>
      <w:lang w:val="ru-RU" w:eastAsia="ru-RU"/>
    </w:rPr>
  </w:style>
  <w:style w:type="character" w:customStyle="1" w:styleId="523">
    <w:name w:val="Знак Знак523"/>
    <w:uiPriority w:val="99"/>
    <w:qFormat/>
    <w:rsid w:val="004A32ED"/>
    <w:rPr>
      <w:rFonts w:ascii="Arial" w:hAnsi="Arial"/>
      <w:b/>
      <w:i/>
      <w:sz w:val="28"/>
    </w:rPr>
  </w:style>
  <w:style w:type="character" w:customStyle="1" w:styleId="5130">
    <w:name w:val="Знак5 Знак Знак13"/>
    <w:uiPriority w:val="99"/>
    <w:qFormat/>
    <w:locked/>
    <w:rsid w:val="004A32ED"/>
    <w:rPr>
      <w:sz w:val="16"/>
      <w:lang w:val="ru-RU" w:eastAsia="ru-RU"/>
    </w:rPr>
  </w:style>
  <w:style w:type="character" w:customStyle="1" w:styleId="631">
    <w:name w:val="Знак6 Знак Знак3"/>
    <w:uiPriority w:val="99"/>
    <w:qFormat/>
    <w:rsid w:val="004A32ED"/>
    <w:rPr>
      <w:sz w:val="24"/>
      <w:lang w:val="ru-RU" w:eastAsia="ru-RU"/>
    </w:rPr>
  </w:style>
  <w:style w:type="paragraph" w:customStyle="1" w:styleId="5d">
    <w:name w:val="Знак Знак Знак Знак Знак Знак5"/>
    <w:basedOn w:val="a2"/>
    <w:uiPriority w:val="99"/>
    <w:qFormat/>
    <w:rsid w:val="004A32E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6">
    <w:name w:val="Знак Знак76"/>
    <w:uiPriority w:val="99"/>
    <w:qFormat/>
    <w:rsid w:val="004A32ED"/>
    <w:rPr>
      <w:sz w:val="16"/>
      <w:lang w:val="ru-RU" w:eastAsia="ru-RU"/>
    </w:rPr>
  </w:style>
  <w:style w:type="character" w:customStyle="1" w:styleId="1440">
    <w:name w:val="Знак Знак144"/>
    <w:uiPriority w:val="99"/>
    <w:qFormat/>
    <w:locked/>
    <w:rsid w:val="004A32ED"/>
    <w:rPr>
      <w:b/>
      <w:sz w:val="27"/>
      <w:lang w:val="ru-RU" w:eastAsia="ru-RU"/>
    </w:rPr>
  </w:style>
  <w:style w:type="character" w:customStyle="1" w:styleId="104">
    <w:name w:val="Знак Знак104"/>
    <w:uiPriority w:val="99"/>
    <w:qFormat/>
    <w:locked/>
    <w:rsid w:val="004A32ED"/>
    <w:rPr>
      <w:sz w:val="16"/>
      <w:lang w:val="ru-RU" w:eastAsia="ru-RU"/>
    </w:rPr>
  </w:style>
  <w:style w:type="character" w:customStyle="1" w:styleId="614">
    <w:name w:val="Знак Знак614"/>
    <w:uiPriority w:val="99"/>
    <w:qFormat/>
    <w:rsid w:val="004A32ED"/>
    <w:rPr>
      <w:rFonts w:ascii="Arial" w:hAnsi="Arial"/>
      <w:b/>
      <w:i/>
      <w:sz w:val="28"/>
      <w:lang w:val="ru-RU" w:eastAsia="en-US"/>
    </w:rPr>
  </w:style>
  <w:style w:type="character" w:customStyle="1" w:styleId="165">
    <w:name w:val="Знак Знак165"/>
    <w:uiPriority w:val="99"/>
    <w:qFormat/>
    <w:locked/>
    <w:rsid w:val="004A32ED"/>
    <w:rPr>
      <w:b/>
      <w:caps/>
      <w:sz w:val="24"/>
      <w:lang w:val="ru-RU" w:eastAsia="ru-RU"/>
    </w:rPr>
  </w:style>
  <w:style w:type="character" w:customStyle="1" w:styleId="6a">
    <w:name w:val="Знак Знак Знак6"/>
    <w:uiPriority w:val="99"/>
    <w:qFormat/>
    <w:rsid w:val="004A32ED"/>
    <w:rPr>
      <w:rFonts w:ascii="Times New Roman" w:hAnsi="Times New Roman"/>
      <w:b/>
      <w:caps/>
      <w:sz w:val="28"/>
    </w:rPr>
  </w:style>
  <w:style w:type="character" w:customStyle="1" w:styleId="254">
    <w:name w:val="Знак Знак254"/>
    <w:uiPriority w:val="99"/>
    <w:qFormat/>
    <w:rsid w:val="004A32ED"/>
    <w:rPr>
      <w:rFonts w:ascii="Times New Roman" w:hAnsi="Times New Roman"/>
      <w:b/>
      <w:sz w:val="28"/>
    </w:rPr>
  </w:style>
  <w:style w:type="character" w:customStyle="1" w:styleId="2240">
    <w:name w:val="Знак Знак224"/>
    <w:uiPriority w:val="99"/>
    <w:qFormat/>
    <w:rsid w:val="004A32ED"/>
    <w:rPr>
      <w:rFonts w:ascii="Times New Roman" w:hAnsi="Times New Roman"/>
      <w:sz w:val="24"/>
    </w:rPr>
  </w:style>
  <w:style w:type="character" w:customStyle="1" w:styleId="204">
    <w:name w:val="Знак Знак204"/>
    <w:uiPriority w:val="99"/>
    <w:qFormat/>
    <w:rsid w:val="004A32ED"/>
    <w:rPr>
      <w:rFonts w:ascii="Arial" w:hAnsi="Arial"/>
      <w:sz w:val="22"/>
    </w:rPr>
  </w:style>
  <w:style w:type="character" w:customStyle="1" w:styleId="194">
    <w:name w:val="Знак Знак194"/>
    <w:uiPriority w:val="99"/>
    <w:qFormat/>
    <w:rsid w:val="004A32ED"/>
    <w:rPr>
      <w:rFonts w:ascii="Times New Roman" w:hAnsi="Times New Roman"/>
      <w:sz w:val="16"/>
      <w:lang w:eastAsia="ru-RU"/>
    </w:rPr>
  </w:style>
  <w:style w:type="character" w:customStyle="1" w:styleId="184">
    <w:name w:val="Знак Знак184"/>
    <w:uiPriority w:val="99"/>
    <w:qFormat/>
    <w:rsid w:val="004A32ED"/>
    <w:rPr>
      <w:rFonts w:ascii="Courier New" w:hAnsi="Courier New"/>
    </w:rPr>
  </w:style>
  <w:style w:type="character" w:customStyle="1" w:styleId="174">
    <w:name w:val="Знак Знак174"/>
    <w:uiPriority w:val="99"/>
    <w:qFormat/>
    <w:rsid w:val="004A32ED"/>
    <w:rPr>
      <w:rFonts w:ascii="Times New Roman" w:hAnsi="Times New Roman"/>
      <w:sz w:val="24"/>
    </w:rPr>
  </w:style>
  <w:style w:type="character" w:customStyle="1" w:styleId="154">
    <w:name w:val="Знак Знак154"/>
    <w:uiPriority w:val="99"/>
    <w:qFormat/>
    <w:rsid w:val="004A32ED"/>
    <w:rPr>
      <w:b/>
      <w:sz w:val="28"/>
    </w:rPr>
  </w:style>
  <w:style w:type="character" w:customStyle="1" w:styleId="4140">
    <w:name w:val="Знак Знак414"/>
    <w:uiPriority w:val="99"/>
    <w:qFormat/>
    <w:locked/>
    <w:rsid w:val="004A32ED"/>
    <w:rPr>
      <w:rFonts w:ascii="Arial" w:hAnsi="Arial"/>
      <w:b/>
      <w:i/>
      <w:sz w:val="28"/>
      <w:lang w:val="ru-RU" w:eastAsia="en-US"/>
    </w:rPr>
  </w:style>
  <w:style w:type="character" w:customStyle="1" w:styleId="235">
    <w:name w:val="Знак Знак23 Знак5"/>
    <w:uiPriority w:val="99"/>
    <w:qFormat/>
    <w:locked/>
    <w:rsid w:val="004A32ED"/>
    <w:rPr>
      <w:rFonts w:ascii="Tahoma" w:hAnsi="Tahoma"/>
      <w:sz w:val="16"/>
    </w:rPr>
  </w:style>
  <w:style w:type="paragraph" w:customStyle="1" w:styleId="6b">
    <w:name w:val="Знак Знак Знак Знак Знак Знак Знак Знак Знак Знак Знак Знак Знак6"/>
    <w:basedOn w:val="a2"/>
    <w:uiPriority w:val="99"/>
    <w:qFormat/>
    <w:rsid w:val="004A32ED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43">
    <w:name w:val="Знак34"/>
    <w:basedOn w:val="a2"/>
    <w:uiPriority w:val="99"/>
    <w:qFormat/>
    <w:rsid w:val="004A32E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40">
    <w:name w:val="Знак Знак534"/>
    <w:uiPriority w:val="99"/>
    <w:qFormat/>
    <w:locked/>
    <w:rsid w:val="004A32ED"/>
    <w:rPr>
      <w:b/>
      <w:caps/>
      <w:sz w:val="24"/>
      <w:lang w:val="ru-RU" w:eastAsia="ru-RU"/>
    </w:rPr>
  </w:style>
  <w:style w:type="character" w:customStyle="1" w:styleId="4e">
    <w:name w:val="Без интервала Знак4"/>
    <w:uiPriority w:val="99"/>
    <w:qFormat/>
    <w:locked/>
    <w:rsid w:val="004A32ED"/>
    <w:rPr>
      <w:sz w:val="24"/>
      <w:lang w:eastAsia="en-US"/>
    </w:rPr>
  </w:style>
  <w:style w:type="character" w:customStyle="1" w:styleId="1141">
    <w:name w:val="Знак1 Знак Знак14"/>
    <w:uiPriority w:val="99"/>
    <w:qFormat/>
    <w:locked/>
    <w:rsid w:val="004A32ED"/>
    <w:rPr>
      <w:rFonts w:ascii="Times New Roman" w:hAnsi="Times New Roman"/>
      <w:sz w:val="24"/>
      <w:lang w:eastAsia="ru-RU"/>
    </w:rPr>
  </w:style>
  <w:style w:type="character" w:customStyle="1" w:styleId="464">
    <w:name w:val="Знак Знак464"/>
    <w:uiPriority w:val="99"/>
    <w:qFormat/>
    <w:locked/>
    <w:rsid w:val="004A32ED"/>
    <w:rPr>
      <w:b/>
      <w:sz w:val="27"/>
      <w:lang w:val="ru-RU" w:eastAsia="ru-RU"/>
    </w:rPr>
  </w:style>
  <w:style w:type="character" w:customStyle="1" w:styleId="484">
    <w:name w:val="Знак Знак484"/>
    <w:uiPriority w:val="99"/>
    <w:qFormat/>
    <w:locked/>
    <w:rsid w:val="004A32ED"/>
    <w:rPr>
      <w:b/>
      <w:sz w:val="27"/>
      <w:lang w:val="ru-RU" w:eastAsia="ru-RU"/>
    </w:rPr>
  </w:style>
  <w:style w:type="character" w:customStyle="1" w:styleId="444">
    <w:name w:val="Знак Знак444"/>
    <w:uiPriority w:val="99"/>
    <w:qFormat/>
    <w:locked/>
    <w:rsid w:val="004A32ED"/>
    <w:rPr>
      <w:sz w:val="24"/>
    </w:rPr>
  </w:style>
  <w:style w:type="character" w:customStyle="1" w:styleId="514">
    <w:name w:val="Знак Знак514"/>
    <w:uiPriority w:val="99"/>
    <w:qFormat/>
    <w:locked/>
    <w:rsid w:val="004A32ED"/>
    <w:rPr>
      <w:b/>
      <w:sz w:val="27"/>
      <w:lang w:val="ru-RU" w:eastAsia="ru-RU"/>
    </w:rPr>
  </w:style>
  <w:style w:type="character" w:customStyle="1" w:styleId="434">
    <w:name w:val="Знак Знак434"/>
    <w:uiPriority w:val="99"/>
    <w:qFormat/>
    <w:locked/>
    <w:rsid w:val="004A32ED"/>
    <w:rPr>
      <w:color w:val="000000"/>
      <w:sz w:val="24"/>
      <w:lang w:eastAsia="ru-RU"/>
    </w:rPr>
  </w:style>
  <w:style w:type="character" w:customStyle="1" w:styleId="424">
    <w:name w:val="Знак Знак424"/>
    <w:uiPriority w:val="99"/>
    <w:qFormat/>
    <w:rsid w:val="004A32ED"/>
    <w:rPr>
      <w:rFonts w:ascii="Times New Roman" w:hAnsi="Times New Roman"/>
      <w:sz w:val="16"/>
    </w:rPr>
  </w:style>
  <w:style w:type="character" w:customStyle="1" w:styleId="494">
    <w:name w:val="Знак Знак494"/>
    <w:uiPriority w:val="99"/>
    <w:qFormat/>
    <w:rsid w:val="004A32ED"/>
    <w:rPr>
      <w:rFonts w:ascii="Times New Roman" w:hAnsi="Times New Roman"/>
      <w:b/>
      <w:caps/>
      <w:sz w:val="24"/>
      <w:lang w:eastAsia="ru-RU"/>
    </w:rPr>
  </w:style>
  <w:style w:type="character" w:customStyle="1" w:styleId="474">
    <w:name w:val="Знак Знак474"/>
    <w:uiPriority w:val="99"/>
    <w:qFormat/>
    <w:rsid w:val="004A32ED"/>
    <w:rPr>
      <w:rFonts w:ascii="Times New Roman" w:hAnsi="Times New Roman"/>
      <w:b/>
      <w:sz w:val="27"/>
      <w:lang w:eastAsia="ru-RU"/>
    </w:rPr>
  </w:style>
  <w:style w:type="character" w:customStyle="1" w:styleId="454">
    <w:name w:val="Знак Знак454"/>
    <w:uiPriority w:val="99"/>
    <w:qFormat/>
    <w:rsid w:val="004A32ED"/>
    <w:rPr>
      <w:rFonts w:ascii="Times New Roman" w:hAnsi="Times New Roman"/>
      <w:b/>
      <w:i/>
      <w:sz w:val="26"/>
      <w:lang w:eastAsia="ru-RU"/>
    </w:rPr>
  </w:style>
  <w:style w:type="character" w:customStyle="1" w:styleId="551">
    <w:name w:val="Знак5 Знак Знак5"/>
    <w:uiPriority w:val="99"/>
    <w:qFormat/>
    <w:locked/>
    <w:rsid w:val="004A32ED"/>
    <w:rPr>
      <w:sz w:val="16"/>
    </w:rPr>
  </w:style>
  <w:style w:type="character" w:customStyle="1" w:styleId="504">
    <w:name w:val="Знак Знак504"/>
    <w:uiPriority w:val="99"/>
    <w:qFormat/>
    <w:locked/>
    <w:rsid w:val="004A32ED"/>
    <w:rPr>
      <w:b/>
      <w:sz w:val="28"/>
      <w:lang w:val="ru-RU" w:eastAsia="ru-RU"/>
    </w:rPr>
  </w:style>
  <w:style w:type="character" w:customStyle="1" w:styleId="524">
    <w:name w:val="Знак Знак524"/>
    <w:uiPriority w:val="99"/>
    <w:qFormat/>
    <w:rsid w:val="004A32ED"/>
    <w:rPr>
      <w:rFonts w:ascii="Arial" w:hAnsi="Arial"/>
      <w:b/>
      <w:i/>
      <w:sz w:val="28"/>
    </w:rPr>
  </w:style>
  <w:style w:type="character" w:customStyle="1" w:styleId="5140">
    <w:name w:val="Знак5 Знак Знак14"/>
    <w:uiPriority w:val="99"/>
    <w:qFormat/>
    <w:locked/>
    <w:rsid w:val="004A32ED"/>
    <w:rPr>
      <w:sz w:val="16"/>
      <w:lang w:val="ru-RU" w:eastAsia="ru-RU"/>
    </w:rPr>
  </w:style>
  <w:style w:type="character" w:customStyle="1" w:styleId="641">
    <w:name w:val="Знак6 Знак Знак4"/>
    <w:uiPriority w:val="99"/>
    <w:qFormat/>
    <w:rsid w:val="004A32ED"/>
    <w:rPr>
      <w:sz w:val="24"/>
      <w:lang w:val="ru-RU" w:eastAsia="ru-RU"/>
    </w:rPr>
  </w:style>
  <w:style w:type="character" w:customStyle="1" w:styleId="205">
    <w:name w:val="Знак Знак205"/>
    <w:uiPriority w:val="99"/>
    <w:qFormat/>
    <w:rsid w:val="004A32ED"/>
    <w:rPr>
      <w:rFonts w:ascii="Arial" w:hAnsi="Arial"/>
      <w:sz w:val="22"/>
    </w:rPr>
  </w:style>
  <w:style w:type="character" w:customStyle="1" w:styleId="206">
    <w:name w:val="Знак Знак206"/>
    <w:uiPriority w:val="99"/>
    <w:qFormat/>
    <w:rsid w:val="004A32ED"/>
    <w:rPr>
      <w:rFonts w:ascii="Arial" w:hAnsi="Arial"/>
      <w:sz w:val="22"/>
    </w:rPr>
  </w:style>
  <w:style w:type="paragraph" w:customStyle="1" w:styleId="6c">
    <w:name w:val="Знак Знак Знак Знак Знак Знак6"/>
    <w:basedOn w:val="a2"/>
    <w:uiPriority w:val="99"/>
    <w:qFormat/>
    <w:rsid w:val="004A32E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4f">
    <w:name w:val="Основной текст Знак4"/>
    <w:uiPriority w:val="99"/>
    <w:qFormat/>
    <w:rsid w:val="004A32ED"/>
    <w:rPr>
      <w:sz w:val="24"/>
    </w:rPr>
  </w:style>
  <w:style w:type="character" w:customStyle="1" w:styleId="77">
    <w:name w:val="Знак Знак77"/>
    <w:uiPriority w:val="99"/>
    <w:qFormat/>
    <w:rsid w:val="004A32ED"/>
    <w:rPr>
      <w:sz w:val="16"/>
      <w:lang w:val="ru-RU" w:eastAsia="ru-RU"/>
    </w:rPr>
  </w:style>
  <w:style w:type="character" w:customStyle="1" w:styleId="1450">
    <w:name w:val="Знак Знак145"/>
    <w:uiPriority w:val="99"/>
    <w:qFormat/>
    <w:locked/>
    <w:rsid w:val="004A32ED"/>
    <w:rPr>
      <w:b/>
      <w:sz w:val="27"/>
      <w:lang w:val="ru-RU" w:eastAsia="ru-RU"/>
    </w:rPr>
  </w:style>
  <w:style w:type="character" w:customStyle="1" w:styleId="105">
    <w:name w:val="Знак Знак105"/>
    <w:uiPriority w:val="99"/>
    <w:qFormat/>
    <w:locked/>
    <w:rsid w:val="004A32ED"/>
    <w:rPr>
      <w:sz w:val="16"/>
      <w:lang w:val="ru-RU" w:eastAsia="ru-RU"/>
    </w:rPr>
  </w:style>
  <w:style w:type="character" w:customStyle="1" w:styleId="615">
    <w:name w:val="Знак Знак615"/>
    <w:uiPriority w:val="99"/>
    <w:qFormat/>
    <w:rsid w:val="004A32ED"/>
    <w:rPr>
      <w:rFonts w:ascii="Arial" w:hAnsi="Arial"/>
      <w:b/>
      <w:i/>
      <w:sz w:val="28"/>
      <w:lang w:val="ru-RU" w:eastAsia="en-US"/>
    </w:rPr>
  </w:style>
  <w:style w:type="character" w:customStyle="1" w:styleId="166">
    <w:name w:val="Знак Знак166"/>
    <w:uiPriority w:val="99"/>
    <w:qFormat/>
    <w:locked/>
    <w:rsid w:val="004A32ED"/>
    <w:rPr>
      <w:b/>
      <w:caps/>
      <w:sz w:val="24"/>
      <w:lang w:val="ru-RU" w:eastAsia="ru-RU"/>
    </w:rPr>
  </w:style>
  <w:style w:type="character" w:customStyle="1" w:styleId="78">
    <w:name w:val="Знак Знак Знак7"/>
    <w:uiPriority w:val="99"/>
    <w:qFormat/>
    <w:rsid w:val="004A32ED"/>
    <w:rPr>
      <w:rFonts w:ascii="Times New Roman" w:hAnsi="Times New Roman"/>
      <w:b/>
      <w:caps/>
      <w:sz w:val="28"/>
    </w:rPr>
  </w:style>
  <w:style w:type="character" w:customStyle="1" w:styleId="255">
    <w:name w:val="Знак Знак255"/>
    <w:uiPriority w:val="99"/>
    <w:qFormat/>
    <w:rsid w:val="004A32ED"/>
    <w:rPr>
      <w:rFonts w:ascii="Times New Roman" w:hAnsi="Times New Roman"/>
      <w:b/>
      <w:sz w:val="28"/>
    </w:rPr>
  </w:style>
  <w:style w:type="character" w:customStyle="1" w:styleId="2250">
    <w:name w:val="Знак Знак225"/>
    <w:uiPriority w:val="99"/>
    <w:qFormat/>
    <w:rsid w:val="004A32ED"/>
    <w:rPr>
      <w:rFonts w:ascii="Times New Roman" w:hAnsi="Times New Roman"/>
      <w:sz w:val="24"/>
    </w:rPr>
  </w:style>
  <w:style w:type="character" w:customStyle="1" w:styleId="195">
    <w:name w:val="Знак Знак195"/>
    <w:uiPriority w:val="99"/>
    <w:qFormat/>
    <w:rsid w:val="004A32ED"/>
    <w:rPr>
      <w:rFonts w:ascii="Times New Roman" w:hAnsi="Times New Roman"/>
      <w:sz w:val="16"/>
      <w:lang w:eastAsia="ru-RU"/>
    </w:rPr>
  </w:style>
  <w:style w:type="character" w:customStyle="1" w:styleId="185">
    <w:name w:val="Знак Знак185"/>
    <w:uiPriority w:val="99"/>
    <w:qFormat/>
    <w:rsid w:val="004A32ED"/>
    <w:rPr>
      <w:rFonts w:ascii="Courier New" w:hAnsi="Courier New"/>
    </w:rPr>
  </w:style>
  <w:style w:type="character" w:customStyle="1" w:styleId="175">
    <w:name w:val="Знак Знак175"/>
    <w:uiPriority w:val="99"/>
    <w:qFormat/>
    <w:rsid w:val="004A32ED"/>
    <w:rPr>
      <w:rFonts w:ascii="Times New Roman" w:hAnsi="Times New Roman"/>
      <w:sz w:val="24"/>
    </w:rPr>
  </w:style>
  <w:style w:type="character" w:customStyle="1" w:styleId="155">
    <w:name w:val="Знак Знак155"/>
    <w:uiPriority w:val="99"/>
    <w:qFormat/>
    <w:rsid w:val="004A32ED"/>
    <w:rPr>
      <w:b/>
      <w:sz w:val="28"/>
    </w:rPr>
  </w:style>
  <w:style w:type="character" w:customStyle="1" w:styleId="415">
    <w:name w:val="Знак Знак415"/>
    <w:uiPriority w:val="99"/>
    <w:qFormat/>
    <w:locked/>
    <w:rsid w:val="004A32ED"/>
    <w:rPr>
      <w:rFonts w:ascii="Arial" w:hAnsi="Arial"/>
      <w:b/>
      <w:i/>
      <w:sz w:val="28"/>
      <w:lang w:val="ru-RU" w:eastAsia="en-US"/>
    </w:rPr>
  </w:style>
  <w:style w:type="character" w:customStyle="1" w:styleId="236">
    <w:name w:val="Знак Знак23 Знак6"/>
    <w:uiPriority w:val="99"/>
    <w:qFormat/>
    <w:locked/>
    <w:rsid w:val="004A32ED"/>
    <w:rPr>
      <w:rFonts w:ascii="Tahoma" w:hAnsi="Tahoma"/>
      <w:sz w:val="16"/>
    </w:rPr>
  </w:style>
  <w:style w:type="paragraph" w:customStyle="1" w:styleId="79">
    <w:name w:val="Знак Знак Знак Знак Знак Знак Знак Знак Знак Знак Знак Знак Знак7"/>
    <w:basedOn w:val="a2"/>
    <w:uiPriority w:val="99"/>
    <w:qFormat/>
    <w:rsid w:val="004A32ED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52">
    <w:name w:val="Знак35"/>
    <w:basedOn w:val="a2"/>
    <w:uiPriority w:val="99"/>
    <w:qFormat/>
    <w:rsid w:val="004A32E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5">
    <w:name w:val="Знак Знак535"/>
    <w:uiPriority w:val="99"/>
    <w:qFormat/>
    <w:locked/>
    <w:rsid w:val="004A32ED"/>
    <w:rPr>
      <w:b/>
      <w:caps/>
      <w:sz w:val="24"/>
      <w:lang w:val="ru-RU" w:eastAsia="ru-RU"/>
    </w:rPr>
  </w:style>
  <w:style w:type="character" w:customStyle="1" w:styleId="5e">
    <w:name w:val="Без интервала Знак5"/>
    <w:uiPriority w:val="99"/>
    <w:qFormat/>
    <w:locked/>
    <w:rsid w:val="004A32ED"/>
    <w:rPr>
      <w:sz w:val="24"/>
      <w:lang w:eastAsia="en-US"/>
    </w:rPr>
  </w:style>
  <w:style w:type="character" w:customStyle="1" w:styleId="1151">
    <w:name w:val="Знак1 Знак Знак15"/>
    <w:uiPriority w:val="99"/>
    <w:qFormat/>
    <w:locked/>
    <w:rsid w:val="004A32ED"/>
    <w:rPr>
      <w:rFonts w:ascii="Times New Roman" w:hAnsi="Times New Roman"/>
      <w:sz w:val="24"/>
      <w:lang w:eastAsia="ru-RU"/>
    </w:rPr>
  </w:style>
  <w:style w:type="character" w:customStyle="1" w:styleId="465">
    <w:name w:val="Знак Знак465"/>
    <w:uiPriority w:val="99"/>
    <w:qFormat/>
    <w:locked/>
    <w:rsid w:val="004A32ED"/>
    <w:rPr>
      <w:b/>
      <w:sz w:val="27"/>
      <w:lang w:val="ru-RU" w:eastAsia="ru-RU"/>
    </w:rPr>
  </w:style>
  <w:style w:type="character" w:customStyle="1" w:styleId="485">
    <w:name w:val="Знак Знак485"/>
    <w:uiPriority w:val="99"/>
    <w:qFormat/>
    <w:locked/>
    <w:rsid w:val="004A32ED"/>
    <w:rPr>
      <w:b/>
      <w:sz w:val="27"/>
      <w:lang w:val="ru-RU" w:eastAsia="ru-RU"/>
    </w:rPr>
  </w:style>
  <w:style w:type="character" w:customStyle="1" w:styleId="445">
    <w:name w:val="Знак Знак445"/>
    <w:uiPriority w:val="99"/>
    <w:qFormat/>
    <w:locked/>
    <w:rsid w:val="004A32ED"/>
    <w:rPr>
      <w:sz w:val="24"/>
    </w:rPr>
  </w:style>
  <w:style w:type="character" w:customStyle="1" w:styleId="515">
    <w:name w:val="Знак Знак515"/>
    <w:uiPriority w:val="99"/>
    <w:qFormat/>
    <w:locked/>
    <w:rsid w:val="004A32ED"/>
    <w:rPr>
      <w:b/>
      <w:sz w:val="27"/>
      <w:lang w:val="ru-RU" w:eastAsia="ru-RU"/>
    </w:rPr>
  </w:style>
  <w:style w:type="character" w:customStyle="1" w:styleId="435">
    <w:name w:val="Знак Знак435"/>
    <w:uiPriority w:val="99"/>
    <w:qFormat/>
    <w:locked/>
    <w:rsid w:val="004A32ED"/>
    <w:rPr>
      <w:color w:val="000000"/>
      <w:sz w:val="24"/>
      <w:lang w:eastAsia="ru-RU"/>
    </w:rPr>
  </w:style>
  <w:style w:type="character" w:customStyle="1" w:styleId="425">
    <w:name w:val="Знак Знак425"/>
    <w:uiPriority w:val="99"/>
    <w:qFormat/>
    <w:rsid w:val="004A32ED"/>
    <w:rPr>
      <w:rFonts w:ascii="Times New Roman" w:hAnsi="Times New Roman"/>
      <w:sz w:val="16"/>
    </w:rPr>
  </w:style>
  <w:style w:type="character" w:customStyle="1" w:styleId="495">
    <w:name w:val="Знак Знак495"/>
    <w:uiPriority w:val="99"/>
    <w:qFormat/>
    <w:rsid w:val="004A32ED"/>
    <w:rPr>
      <w:rFonts w:ascii="Times New Roman" w:hAnsi="Times New Roman"/>
      <w:b/>
      <w:caps/>
      <w:sz w:val="24"/>
      <w:lang w:eastAsia="ru-RU"/>
    </w:rPr>
  </w:style>
  <w:style w:type="character" w:customStyle="1" w:styleId="475">
    <w:name w:val="Знак Знак475"/>
    <w:uiPriority w:val="99"/>
    <w:qFormat/>
    <w:rsid w:val="004A32ED"/>
    <w:rPr>
      <w:rFonts w:ascii="Times New Roman" w:hAnsi="Times New Roman"/>
      <w:b/>
      <w:sz w:val="27"/>
      <w:lang w:eastAsia="ru-RU"/>
    </w:rPr>
  </w:style>
  <w:style w:type="character" w:customStyle="1" w:styleId="455">
    <w:name w:val="Знак Знак455"/>
    <w:uiPriority w:val="99"/>
    <w:qFormat/>
    <w:rsid w:val="004A32ED"/>
    <w:rPr>
      <w:rFonts w:ascii="Times New Roman" w:hAnsi="Times New Roman"/>
      <w:b/>
      <w:i/>
      <w:sz w:val="26"/>
      <w:lang w:eastAsia="ru-RU"/>
    </w:rPr>
  </w:style>
  <w:style w:type="character" w:customStyle="1" w:styleId="561">
    <w:name w:val="Знак5 Знак Знак6"/>
    <w:uiPriority w:val="99"/>
    <w:qFormat/>
    <w:locked/>
    <w:rsid w:val="004A32ED"/>
    <w:rPr>
      <w:sz w:val="16"/>
    </w:rPr>
  </w:style>
  <w:style w:type="character" w:customStyle="1" w:styleId="505">
    <w:name w:val="Знак Знак505"/>
    <w:uiPriority w:val="99"/>
    <w:qFormat/>
    <w:locked/>
    <w:rsid w:val="004A32ED"/>
    <w:rPr>
      <w:b/>
      <w:sz w:val="28"/>
      <w:lang w:val="ru-RU" w:eastAsia="ru-RU"/>
    </w:rPr>
  </w:style>
  <w:style w:type="character" w:customStyle="1" w:styleId="525">
    <w:name w:val="Знак Знак525"/>
    <w:uiPriority w:val="99"/>
    <w:qFormat/>
    <w:rsid w:val="004A32ED"/>
    <w:rPr>
      <w:rFonts w:ascii="Arial" w:hAnsi="Arial"/>
      <w:b/>
      <w:i/>
      <w:sz w:val="28"/>
    </w:rPr>
  </w:style>
  <w:style w:type="character" w:customStyle="1" w:styleId="5150">
    <w:name w:val="Знак5 Знак Знак15"/>
    <w:uiPriority w:val="99"/>
    <w:qFormat/>
    <w:locked/>
    <w:rsid w:val="004A32ED"/>
    <w:rPr>
      <w:sz w:val="16"/>
      <w:lang w:val="ru-RU" w:eastAsia="ru-RU"/>
    </w:rPr>
  </w:style>
  <w:style w:type="character" w:customStyle="1" w:styleId="651">
    <w:name w:val="Знак6 Знак Знак5"/>
    <w:uiPriority w:val="99"/>
    <w:qFormat/>
    <w:rsid w:val="004A32ED"/>
    <w:rPr>
      <w:sz w:val="24"/>
      <w:lang w:val="ru-RU" w:eastAsia="ru-RU"/>
    </w:rPr>
  </w:style>
  <w:style w:type="character" w:customStyle="1" w:styleId="207">
    <w:name w:val="Знак Знак207"/>
    <w:uiPriority w:val="99"/>
    <w:qFormat/>
    <w:rsid w:val="004A32ED"/>
    <w:rPr>
      <w:rFonts w:ascii="Arial" w:hAnsi="Arial"/>
      <w:sz w:val="22"/>
    </w:rPr>
  </w:style>
  <w:style w:type="character" w:customStyle="1" w:styleId="208">
    <w:name w:val="Знак Знак208"/>
    <w:uiPriority w:val="99"/>
    <w:qFormat/>
    <w:rsid w:val="004A32ED"/>
    <w:rPr>
      <w:rFonts w:ascii="Arial" w:hAnsi="Arial"/>
      <w:sz w:val="22"/>
    </w:rPr>
  </w:style>
  <w:style w:type="character" w:customStyle="1" w:styleId="209">
    <w:name w:val="Знак Знак209"/>
    <w:uiPriority w:val="99"/>
    <w:qFormat/>
    <w:rsid w:val="004A32ED"/>
    <w:rPr>
      <w:rFonts w:ascii="Arial" w:hAnsi="Arial"/>
      <w:sz w:val="22"/>
    </w:rPr>
  </w:style>
  <w:style w:type="character" w:customStyle="1" w:styleId="616">
    <w:name w:val="Знак Знак616"/>
    <w:uiPriority w:val="99"/>
    <w:qFormat/>
    <w:rsid w:val="004A32ED"/>
    <w:rPr>
      <w:rFonts w:ascii="Calibri" w:hAnsi="Calibri"/>
      <w:i/>
      <w:sz w:val="24"/>
    </w:rPr>
  </w:style>
  <w:style w:type="paragraph" w:customStyle="1" w:styleId="7a">
    <w:name w:val="Знак Знак Знак Знак Знак Знак7"/>
    <w:basedOn w:val="a2"/>
    <w:uiPriority w:val="99"/>
    <w:qFormat/>
    <w:rsid w:val="004A32E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237">
    <w:name w:val="Основной текст 2 Знак3"/>
    <w:uiPriority w:val="99"/>
    <w:qFormat/>
    <w:rsid w:val="004A32ED"/>
    <w:rPr>
      <w:sz w:val="24"/>
    </w:rPr>
  </w:style>
  <w:style w:type="character" w:customStyle="1" w:styleId="780">
    <w:name w:val="Знак Знак78"/>
    <w:uiPriority w:val="99"/>
    <w:qFormat/>
    <w:rsid w:val="004A32ED"/>
    <w:rPr>
      <w:sz w:val="16"/>
      <w:lang w:val="ru-RU" w:eastAsia="ru-RU"/>
    </w:rPr>
  </w:style>
  <w:style w:type="character" w:customStyle="1" w:styleId="1460">
    <w:name w:val="Знак Знак146"/>
    <w:uiPriority w:val="99"/>
    <w:qFormat/>
    <w:locked/>
    <w:rsid w:val="004A32ED"/>
    <w:rPr>
      <w:b/>
      <w:sz w:val="27"/>
      <w:lang w:val="ru-RU" w:eastAsia="ru-RU"/>
    </w:rPr>
  </w:style>
  <w:style w:type="character" w:customStyle="1" w:styleId="106">
    <w:name w:val="Знак Знак106"/>
    <w:uiPriority w:val="99"/>
    <w:qFormat/>
    <w:locked/>
    <w:rsid w:val="004A32ED"/>
    <w:rPr>
      <w:sz w:val="16"/>
      <w:lang w:val="ru-RU" w:eastAsia="ru-RU"/>
    </w:rPr>
  </w:style>
  <w:style w:type="character" w:customStyle="1" w:styleId="167">
    <w:name w:val="Знак Знак167"/>
    <w:uiPriority w:val="99"/>
    <w:qFormat/>
    <w:locked/>
    <w:rsid w:val="004A32ED"/>
    <w:rPr>
      <w:b/>
      <w:caps/>
      <w:sz w:val="24"/>
      <w:lang w:val="ru-RU" w:eastAsia="ru-RU"/>
    </w:rPr>
  </w:style>
  <w:style w:type="character" w:customStyle="1" w:styleId="83">
    <w:name w:val="Знак Знак Знак8"/>
    <w:uiPriority w:val="99"/>
    <w:qFormat/>
    <w:rsid w:val="004A32ED"/>
    <w:rPr>
      <w:rFonts w:ascii="Times New Roman" w:hAnsi="Times New Roman"/>
      <w:b/>
      <w:caps/>
      <w:sz w:val="28"/>
    </w:rPr>
  </w:style>
  <w:style w:type="character" w:customStyle="1" w:styleId="256">
    <w:name w:val="Знак Знак256"/>
    <w:uiPriority w:val="99"/>
    <w:qFormat/>
    <w:rsid w:val="004A32ED"/>
    <w:rPr>
      <w:rFonts w:ascii="Times New Roman" w:hAnsi="Times New Roman"/>
      <w:b/>
      <w:sz w:val="28"/>
    </w:rPr>
  </w:style>
  <w:style w:type="character" w:customStyle="1" w:styleId="2260">
    <w:name w:val="Знак Знак226"/>
    <w:uiPriority w:val="99"/>
    <w:qFormat/>
    <w:rsid w:val="004A32ED"/>
    <w:rPr>
      <w:rFonts w:ascii="Times New Roman" w:hAnsi="Times New Roman"/>
      <w:sz w:val="24"/>
    </w:rPr>
  </w:style>
  <w:style w:type="character" w:customStyle="1" w:styleId="196">
    <w:name w:val="Знак Знак196"/>
    <w:uiPriority w:val="99"/>
    <w:qFormat/>
    <w:rsid w:val="004A32ED"/>
    <w:rPr>
      <w:rFonts w:ascii="Times New Roman" w:hAnsi="Times New Roman"/>
      <w:sz w:val="16"/>
      <w:lang w:eastAsia="ru-RU"/>
    </w:rPr>
  </w:style>
  <w:style w:type="character" w:customStyle="1" w:styleId="186">
    <w:name w:val="Знак Знак186"/>
    <w:uiPriority w:val="99"/>
    <w:qFormat/>
    <w:rsid w:val="004A32ED"/>
    <w:rPr>
      <w:rFonts w:ascii="Courier New" w:hAnsi="Courier New"/>
    </w:rPr>
  </w:style>
  <w:style w:type="character" w:customStyle="1" w:styleId="176">
    <w:name w:val="Знак Знак176"/>
    <w:uiPriority w:val="99"/>
    <w:qFormat/>
    <w:rsid w:val="004A32ED"/>
    <w:rPr>
      <w:rFonts w:ascii="Times New Roman" w:hAnsi="Times New Roman"/>
      <w:sz w:val="24"/>
    </w:rPr>
  </w:style>
  <w:style w:type="character" w:customStyle="1" w:styleId="156">
    <w:name w:val="Знак Знак156"/>
    <w:uiPriority w:val="99"/>
    <w:qFormat/>
    <w:rsid w:val="004A32ED"/>
    <w:rPr>
      <w:b/>
      <w:sz w:val="28"/>
    </w:rPr>
  </w:style>
  <w:style w:type="character" w:customStyle="1" w:styleId="416">
    <w:name w:val="Знак Знак416"/>
    <w:uiPriority w:val="99"/>
    <w:qFormat/>
    <w:locked/>
    <w:rsid w:val="004A32ED"/>
    <w:rPr>
      <w:rFonts w:ascii="Arial" w:hAnsi="Arial"/>
      <w:b/>
      <w:i/>
      <w:sz w:val="28"/>
      <w:lang w:val="ru-RU" w:eastAsia="en-US"/>
    </w:rPr>
  </w:style>
  <w:style w:type="character" w:customStyle="1" w:styleId="2370">
    <w:name w:val="Знак Знак23 Знак7"/>
    <w:uiPriority w:val="99"/>
    <w:qFormat/>
    <w:locked/>
    <w:rsid w:val="004A32ED"/>
    <w:rPr>
      <w:rFonts w:ascii="Tahoma" w:hAnsi="Tahoma"/>
      <w:sz w:val="16"/>
    </w:rPr>
  </w:style>
  <w:style w:type="paragraph" w:customStyle="1" w:styleId="84">
    <w:name w:val="Знак Знак Знак Знак Знак Знак Знак Знак Знак Знак Знак Знак Знак8"/>
    <w:basedOn w:val="a2"/>
    <w:uiPriority w:val="99"/>
    <w:qFormat/>
    <w:rsid w:val="004A32ED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61">
    <w:name w:val="Знак36"/>
    <w:basedOn w:val="a2"/>
    <w:uiPriority w:val="99"/>
    <w:qFormat/>
    <w:rsid w:val="004A32E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6">
    <w:name w:val="Знак Знак536"/>
    <w:uiPriority w:val="99"/>
    <w:qFormat/>
    <w:locked/>
    <w:rsid w:val="004A32ED"/>
    <w:rPr>
      <w:b/>
      <w:caps/>
      <w:sz w:val="24"/>
      <w:lang w:val="ru-RU" w:eastAsia="ru-RU"/>
    </w:rPr>
  </w:style>
  <w:style w:type="character" w:customStyle="1" w:styleId="64">
    <w:name w:val="Без интервала Знак6"/>
    <w:link w:val="affffff2"/>
    <w:uiPriority w:val="99"/>
    <w:qFormat/>
    <w:locked/>
    <w:rsid w:val="004A32ED"/>
    <w:rPr>
      <w:rFonts w:ascii="Times New Roman" w:eastAsia="Calibri" w:hAnsi="Times New Roman" w:cs="Times New Roman"/>
      <w:lang w:eastAsia="ru-RU"/>
    </w:rPr>
  </w:style>
  <w:style w:type="character" w:customStyle="1" w:styleId="466">
    <w:name w:val="Знак Знак466"/>
    <w:uiPriority w:val="99"/>
    <w:qFormat/>
    <w:locked/>
    <w:rsid w:val="004A32ED"/>
    <w:rPr>
      <w:b/>
      <w:sz w:val="27"/>
      <w:lang w:val="ru-RU" w:eastAsia="ru-RU"/>
    </w:rPr>
  </w:style>
  <w:style w:type="character" w:customStyle="1" w:styleId="486">
    <w:name w:val="Знак Знак486"/>
    <w:uiPriority w:val="99"/>
    <w:qFormat/>
    <w:locked/>
    <w:rsid w:val="004A32ED"/>
    <w:rPr>
      <w:b/>
      <w:sz w:val="27"/>
      <w:lang w:val="ru-RU" w:eastAsia="ru-RU"/>
    </w:rPr>
  </w:style>
  <w:style w:type="character" w:customStyle="1" w:styleId="446">
    <w:name w:val="Знак Знак446"/>
    <w:uiPriority w:val="99"/>
    <w:qFormat/>
    <w:locked/>
    <w:rsid w:val="004A32ED"/>
    <w:rPr>
      <w:sz w:val="24"/>
    </w:rPr>
  </w:style>
  <w:style w:type="character" w:customStyle="1" w:styleId="516">
    <w:name w:val="Знак Знак516"/>
    <w:uiPriority w:val="99"/>
    <w:qFormat/>
    <w:locked/>
    <w:rsid w:val="004A32ED"/>
    <w:rPr>
      <w:b/>
      <w:sz w:val="27"/>
      <w:lang w:val="ru-RU" w:eastAsia="ru-RU"/>
    </w:rPr>
  </w:style>
  <w:style w:type="character" w:customStyle="1" w:styleId="436">
    <w:name w:val="Знак Знак436"/>
    <w:uiPriority w:val="99"/>
    <w:qFormat/>
    <w:locked/>
    <w:rsid w:val="004A32ED"/>
    <w:rPr>
      <w:color w:val="000000"/>
      <w:sz w:val="24"/>
      <w:lang w:eastAsia="ru-RU"/>
    </w:rPr>
  </w:style>
  <w:style w:type="character" w:customStyle="1" w:styleId="426">
    <w:name w:val="Знак Знак426"/>
    <w:uiPriority w:val="99"/>
    <w:qFormat/>
    <w:rsid w:val="004A32ED"/>
    <w:rPr>
      <w:rFonts w:ascii="Times New Roman" w:hAnsi="Times New Roman"/>
      <w:sz w:val="16"/>
    </w:rPr>
  </w:style>
  <w:style w:type="character" w:customStyle="1" w:styleId="496">
    <w:name w:val="Знак Знак496"/>
    <w:uiPriority w:val="99"/>
    <w:qFormat/>
    <w:rsid w:val="004A32ED"/>
    <w:rPr>
      <w:rFonts w:ascii="Times New Roman" w:hAnsi="Times New Roman"/>
      <w:b/>
      <w:caps/>
      <w:sz w:val="24"/>
      <w:lang w:eastAsia="ru-RU"/>
    </w:rPr>
  </w:style>
  <w:style w:type="character" w:customStyle="1" w:styleId="476">
    <w:name w:val="Знак Знак476"/>
    <w:uiPriority w:val="99"/>
    <w:qFormat/>
    <w:rsid w:val="004A32ED"/>
    <w:rPr>
      <w:rFonts w:ascii="Times New Roman" w:hAnsi="Times New Roman"/>
      <w:b/>
      <w:sz w:val="27"/>
      <w:lang w:eastAsia="ru-RU"/>
    </w:rPr>
  </w:style>
  <w:style w:type="character" w:customStyle="1" w:styleId="456">
    <w:name w:val="Знак Знак456"/>
    <w:uiPriority w:val="99"/>
    <w:qFormat/>
    <w:rsid w:val="004A32ED"/>
    <w:rPr>
      <w:rFonts w:ascii="Times New Roman" w:hAnsi="Times New Roman"/>
      <w:b/>
      <w:i/>
      <w:sz w:val="26"/>
      <w:lang w:eastAsia="ru-RU"/>
    </w:rPr>
  </w:style>
  <w:style w:type="character" w:customStyle="1" w:styleId="570">
    <w:name w:val="Знак5 Знак Знак7"/>
    <w:uiPriority w:val="99"/>
    <w:qFormat/>
    <w:locked/>
    <w:rsid w:val="004A32ED"/>
    <w:rPr>
      <w:sz w:val="16"/>
    </w:rPr>
  </w:style>
  <w:style w:type="character" w:customStyle="1" w:styleId="506">
    <w:name w:val="Знак Знак506"/>
    <w:uiPriority w:val="99"/>
    <w:qFormat/>
    <w:locked/>
    <w:rsid w:val="004A32ED"/>
    <w:rPr>
      <w:b/>
      <w:sz w:val="28"/>
      <w:lang w:val="ru-RU" w:eastAsia="ru-RU"/>
    </w:rPr>
  </w:style>
  <w:style w:type="character" w:customStyle="1" w:styleId="526">
    <w:name w:val="Знак Знак526"/>
    <w:uiPriority w:val="99"/>
    <w:qFormat/>
    <w:rsid w:val="004A32ED"/>
    <w:rPr>
      <w:rFonts w:ascii="Arial" w:hAnsi="Arial"/>
      <w:b/>
      <w:i/>
      <w:sz w:val="28"/>
    </w:rPr>
  </w:style>
  <w:style w:type="character" w:customStyle="1" w:styleId="660">
    <w:name w:val="Знак6 Знак Знак6"/>
    <w:uiPriority w:val="99"/>
    <w:qFormat/>
    <w:rsid w:val="004A32ED"/>
    <w:rPr>
      <w:sz w:val="24"/>
      <w:lang w:val="ru-RU" w:eastAsia="ru-RU"/>
    </w:rPr>
  </w:style>
  <w:style w:type="character" w:customStyle="1" w:styleId="402">
    <w:name w:val="Знак Знак40 Знак"/>
    <w:uiPriority w:val="99"/>
    <w:qFormat/>
    <w:locked/>
    <w:rsid w:val="004A32ED"/>
    <w:rPr>
      <w:sz w:val="24"/>
      <w:lang w:val="ru-RU" w:eastAsia="ru-RU"/>
    </w:rPr>
  </w:style>
  <w:style w:type="character" w:customStyle="1" w:styleId="afffffffff6">
    <w:name w:val="Тело ИАК Знак"/>
    <w:link w:val="afffffffff7"/>
    <w:uiPriority w:val="99"/>
    <w:qFormat/>
    <w:locked/>
    <w:rsid w:val="004A32ED"/>
    <w:rPr>
      <w:sz w:val="28"/>
    </w:rPr>
  </w:style>
  <w:style w:type="paragraph" w:customStyle="1" w:styleId="afffffffff7">
    <w:name w:val="Тело ИАК"/>
    <w:basedOn w:val="a2"/>
    <w:link w:val="afffffffff6"/>
    <w:uiPriority w:val="99"/>
    <w:qFormat/>
    <w:rsid w:val="004A32ED"/>
    <w:pPr>
      <w:widowControl/>
      <w:snapToGrid/>
      <w:spacing w:before="0" w:after="0" w:line="288" w:lineRule="auto"/>
      <w:ind w:firstLine="720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afffffffff8">
    <w:name w:val="кадр"/>
    <w:basedOn w:val="a3"/>
    <w:uiPriority w:val="99"/>
    <w:qFormat/>
    <w:rsid w:val="004A32ED"/>
    <w:rPr>
      <w:rFonts w:cs="Times New Roman"/>
    </w:rPr>
  </w:style>
  <w:style w:type="character" w:customStyle="1" w:styleId="16">
    <w:name w:val="Оглавление 1 Знак"/>
    <w:basedOn w:val="a3"/>
    <w:link w:val="15"/>
    <w:uiPriority w:val="99"/>
    <w:qFormat/>
    <w:locked/>
    <w:rsid w:val="004A32E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96">
    <w:name w:val="Знак9"/>
    <w:basedOn w:val="a2"/>
    <w:uiPriority w:val="99"/>
    <w:qFormat/>
    <w:rsid w:val="004A32ED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useradditionalinfo1">
    <w:name w:val="useradditionalinfo1"/>
    <w:basedOn w:val="a2"/>
    <w:uiPriority w:val="99"/>
    <w:qFormat/>
    <w:rsid w:val="004A32ED"/>
    <w:pPr>
      <w:widowControl/>
      <w:pBdr>
        <w:top w:val="dotted" w:sz="4" w:space="3" w:color="CCCCCC"/>
      </w:pBdr>
      <w:snapToGrid/>
      <w:spacing w:after="0"/>
    </w:pPr>
    <w:rPr>
      <w:rFonts w:eastAsia="Times New Roman"/>
      <w:szCs w:val="24"/>
    </w:rPr>
  </w:style>
  <w:style w:type="paragraph" w:customStyle="1" w:styleId="0752">
    <w:name w:val="Стиль Нумерованный список + сверху: (одинарная Авто  075 пт лини...2"/>
    <w:basedOn w:val="afff"/>
    <w:uiPriority w:val="99"/>
    <w:qFormat/>
    <w:rsid w:val="004A32ED"/>
    <w:pPr>
      <w:numPr>
        <w:numId w:val="8"/>
      </w:numPr>
      <w:tabs>
        <w:tab w:val="left" w:pos="851"/>
      </w:tabs>
      <w:ind w:hanging="511"/>
    </w:pPr>
    <w:rPr>
      <w:szCs w:val="20"/>
    </w:rPr>
  </w:style>
  <w:style w:type="paragraph" w:customStyle="1" w:styleId="0753">
    <w:name w:val="Стиль Нумерованный список + сверху: (одинарная Авто  075 пт лини...3"/>
    <w:basedOn w:val="afff"/>
    <w:uiPriority w:val="99"/>
    <w:qFormat/>
    <w:rsid w:val="004A32ED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4">
    <w:name w:val="Стиль Нумерованный список + сверху: (одинарная Авто  075 пт лини...4"/>
    <w:basedOn w:val="afff"/>
    <w:uiPriority w:val="99"/>
    <w:qFormat/>
    <w:rsid w:val="004A32ED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5">
    <w:name w:val="Стиль Нумерованный список + сверху: (одинарная Авто  075 пт лини...5"/>
    <w:basedOn w:val="afff"/>
    <w:uiPriority w:val="99"/>
    <w:qFormat/>
    <w:rsid w:val="004A32ED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8">
    <w:name w:val="Стиль Нумерованный список + сверху: (одинарная Авто  075 пт лини...8"/>
    <w:basedOn w:val="afff"/>
    <w:uiPriority w:val="99"/>
    <w:qFormat/>
    <w:rsid w:val="004A32ED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9">
    <w:name w:val="Стиль Нумерованный список + сверху: (одинарная Авто  075 пт лини...9"/>
    <w:basedOn w:val="afff"/>
    <w:uiPriority w:val="99"/>
    <w:qFormat/>
    <w:rsid w:val="004A32ED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10">
    <w:name w:val="Стиль Нумерованный список + сверху: (одинарная Авто  075 пт лини...10"/>
    <w:basedOn w:val="afff"/>
    <w:uiPriority w:val="99"/>
    <w:qFormat/>
    <w:rsid w:val="004A32ED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11">
    <w:name w:val="Стиль Нумерованный список + сверху: (одинарная Авто  075 пт лини...11"/>
    <w:basedOn w:val="afff"/>
    <w:uiPriority w:val="99"/>
    <w:qFormat/>
    <w:rsid w:val="004A32ED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character" w:customStyle="1" w:styleId="7b">
    <w:name w:val="Основной текст (7)_"/>
    <w:basedOn w:val="a3"/>
    <w:uiPriority w:val="99"/>
    <w:qFormat/>
    <w:locked/>
    <w:rsid w:val="004A32ED"/>
    <w:rPr>
      <w:rFonts w:cs="Times New Roman"/>
      <w:b/>
      <w:bCs/>
      <w:i/>
      <w:iCs/>
      <w:lang w:bidi="ar-SA"/>
    </w:rPr>
  </w:style>
  <w:style w:type="paragraph" w:customStyle="1" w:styleId="bloc">
    <w:name w:val="bloc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ordered">
    <w:name w:val="bordered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">
    <w:name w:val="fr-collapsible-toggle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-collapsed">
    <w:name w:val="fr-collapsible-toggle-collapsed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group-toogle-all">
    <w:name w:val="fr-collapsible-group-toogle-all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 w:val="18"/>
      <w:szCs w:val="18"/>
    </w:rPr>
  </w:style>
  <w:style w:type="paragraph" w:customStyle="1" w:styleId="toogleboxnew">
    <w:name w:val="toogleboxnew"/>
    <w:basedOn w:val="a2"/>
    <w:uiPriority w:val="99"/>
    <w:qFormat/>
    <w:rsid w:val="004A32ED"/>
    <w:pPr>
      <w:widowControl/>
      <w:pBdr>
        <w:top w:val="single" w:sz="6" w:space="2" w:color="AAAAAA"/>
        <w:left w:val="single" w:sz="6" w:space="2" w:color="AAAAAA"/>
        <w:bottom w:val="single" w:sz="6" w:space="0" w:color="AAAAAA"/>
        <w:right w:val="single" w:sz="6" w:space="2" w:color="AAAAAA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toogleboxnewtitle">
    <w:name w:val="toogleboxnew_title"/>
    <w:basedOn w:val="a2"/>
    <w:uiPriority w:val="99"/>
    <w:qFormat/>
    <w:rsid w:val="004A32ED"/>
    <w:pPr>
      <w:widowControl/>
      <w:shd w:val="clear" w:color="auto" w:fill="EFEFEF"/>
      <w:snapToGrid/>
      <w:spacing w:before="0" w:after="30"/>
      <w:jc w:val="center"/>
    </w:pPr>
    <w:rPr>
      <w:rFonts w:eastAsia="Times New Roman"/>
      <w:b/>
      <w:bCs/>
      <w:szCs w:val="24"/>
    </w:rPr>
  </w:style>
  <w:style w:type="paragraph" w:customStyle="1" w:styleId="navboxnew">
    <w:name w:val="navboxnew"/>
    <w:basedOn w:val="a2"/>
    <w:uiPriority w:val="99"/>
    <w:qFormat/>
    <w:rsid w:val="004A32ED"/>
    <w:pPr>
      <w:widowControl/>
      <w:pBdr>
        <w:top w:val="single" w:sz="6" w:space="3" w:color="AAAAAA"/>
        <w:left w:val="single" w:sz="6" w:space="3" w:color="AAAAAA"/>
        <w:bottom w:val="single" w:sz="6" w:space="2" w:color="AAAAAA"/>
        <w:right w:val="single" w:sz="6" w:space="3" w:color="AAAAAA"/>
      </w:pBdr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navbar">
    <w:name w:val="navboxnew_tnavbar"/>
    <w:basedOn w:val="a2"/>
    <w:uiPriority w:val="99"/>
    <w:qFormat/>
    <w:rsid w:val="004A32ED"/>
    <w:pPr>
      <w:widowControl/>
      <w:snapToGrid/>
      <w:spacing w:beforeAutospacing="1" w:afterAutospacing="1"/>
      <w:ind w:left="-1200"/>
    </w:pPr>
    <w:rPr>
      <w:rFonts w:eastAsia="Times New Roman"/>
      <w:sz w:val="19"/>
      <w:szCs w:val="19"/>
    </w:rPr>
  </w:style>
  <w:style w:type="paragraph" w:customStyle="1" w:styleId="navboxnewoldie">
    <w:name w:val="navboxnew_oldie"/>
    <w:basedOn w:val="a2"/>
    <w:uiPriority w:val="99"/>
    <w:qFormat/>
    <w:rsid w:val="004A32ED"/>
    <w:pPr>
      <w:widowControl/>
      <w:pBdr>
        <w:top w:val="single" w:sz="6" w:space="3" w:color="AAAAAA"/>
        <w:left w:val="single" w:sz="6" w:space="3" w:color="AAAAAA"/>
        <w:bottom w:val="single" w:sz="6" w:space="2" w:color="AAAAAA"/>
        <w:right w:val="single" w:sz="6" w:space="3" w:color="AAAAAA"/>
      </w:pBdr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mw-hiero-table">
    <w:name w:val="mw-hiero-table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hiero-outer">
    <w:name w:val="mw-hiero-outer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hiero-box">
    <w:name w:val="mw-hiero-box"/>
    <w:basedOn w:val="a2"/>
    <w:uiPriority w:val="99"/>
    <w:qFormat/>
    <w:rsid w:val="004A32ED"/>
    <w:pPr>
      <w:widowControl/>
      <w:shd w:val="clear" w:color="auto" w:fill="000000"/>
      <w:snapToGrid/>
      <w:spacing w:beforeAutospacing="1" w:afterAutospacing="1"/>
    </w:pPr>
    <w:rPr>
      <w:rFonts w:eastAsia="Times New Roman"/>
      <w:szCs w:val="24"/>
    </w:rPr>
  </w:style>
  <w:style w:type="paragraph" w:customStyle="1" w:styleId="ui-helper-hidden">
    <w:name w:val="ui-helper-hidden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ui-helper-reset">
    <w:name w:val="ui-helper-reset"/>
    <w:basedOn w:val="a2"/>
    <w:uiPriority w:val="99"/>
    <w:qFormat/>
    <w:rsid w:val="004A32ED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helper-clearfix">
    <w:name w:val="ui-helper-clearfix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helper-zfix">
    <w:name w:val="ui-helper-zfix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">
    <w:name w:val="ui-icon"/>
    <w:basedOn w:val="a2"/>
    <w:uiPriority w:val="99"/>
    <w:qFormat/>
    <w:rsid w:val="004A32ED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widget-overlay">
    <w:name w:val="ui-widget-overlay"/>
    <w:basedOn w:val="a2"/>
    <w:uiPriority w:val="99"/>
    <w:qFormat/>
    <w:rsid w:val="004A32ED"/>
    <w:pPr>
      <w:widowControl/>
      <w:shd w:val="clear" w:color="auto" w:fill="000000"/>
      <w:snapToGrid/>
      <w:spacing w:beforeAutospacing="1" w:afterAutospacing="1"/>
    </w:pPr>
    <w:rPr>
      <w:rFonts w:eastAsia="Times New Roman"/>
      <w:szCs w:val="24"/>
    </w:rPr>
  </w:style>
  <w:style w:type="paragraph" w:customStyle="1" w:styleId="ui-widget">
    <w:name w:val="ui-widget"/>
    <w:basedOn w:val="a2"/>
    <w:uiPriority w:val="99"/>
    <w:qFormat/>
    <w:rsid w:val="004A32ED"/>
    <w:pPr>
      <w:widowControl/>
      <w:snapToGrid/>
      <w:spacing w:beforeAutospacing="1" w:afterAutospacing="1"/>
    </w:pPr>
    <w:rPr>
      <w:rFonts w:ascii="Arial" w:eastAsia="Times New Roman" w:hAnsi="Arial" w:cs="Arial"/>
      <w:sz w:val="19"/>
      <w:szCs w:val="19"/>
    </w:rPr>
  </w:style>
  <w:style w:type="paragraph" w:customStyle="1" w:styleId="ui-widget-content">
    <w:name w:val="ui-widget-content"/>
    <w:basedOn w:val="a2"/>
    <w:uiPriority w:val="99"/>
    <w:qFormat/>
    <w:rsid w:val="004A32ED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napToGrid/>
      <w:spacing w:beforeAutospacing="1" w:afterAutospacing="1"/>
    </w:pPr>
    <w:rPr>
      <w:rFonts w:eastAsia="Times New Roman"/>
      <w:color w:val="362B36"/>
      <w:szCs w:val="24"/>
    </w:rPr>
  </w:style>
  <w:style w:type="paragraph" w:customStyle="1" w:styleId="ui-widget-header">
    <w:name w:val="ui-widget-header"/>
    <w:basedOn w:val="a2"/>
    <w:uiPriority w:val="99"/>
    <w:qFormat/>
    <w:rsid w:val="004A32ED"/>
    <w:pPr>
      <w:widowControl/>
      <w:pBdr>
        <w:bottom w:val="single" w:sz="6" w:space="0" w:color="BBBBBB"/>
      </w:pBdr>
      <w:shd w:val="clear" w:color="auto" w:fill="FFFFFF"/>
      <w:snapToGrid/>
      <w:spacing w:beforeAutospacing="1" w:afterAutospacing="1" w:line="240" w:lineRule="atLeast"/>
    </w:pPr>
    <w:rPr>
      <w:rFonts w:eastAsia="Times New Roman"/>
      <w:b/>
      <w:bCs/>
      <w:color w:val="222222"/>
      <w:szCs w:val="24"/>
    </w:rPr>
  </w:style>
  <w:style w:type="paragraph" w:customStyle="1" w:styleId="ui-state-default">
    <w:name w:val="ui-state-default"/>
    <w:basedOn w:val="a2"/>
    <w:uiPriority w:val="99"/>
    <w:qFormat/>
    <w:rsid w:val="004A32ED"/>
    <w:pPr>
      <w:widowControl/>
      <w:pBdr>
        <w:top w:val="single" w:sz="6" w:space="0" w:color="AED0EA"/>
        <w:left w:val="single" w:sz="6" w:space="0" w:color="AED0EA"/>
        <w:bottom w:val="single" w:sz="6" w:space="0" w:color="AED0EA"/>
        <w:right w:val="single" w:sz="6" w:space="0" w:color="AED0EA"/>
      </w:pBdr>
      <w:shd w:val="clear" w:color="auto" w:fill="D7EBF9"/>
      <w:snapToGrid/>
      <w:spacing w:beforeAutospacing="1" w:afterAutospacing="1"/>
    </w:pPr>
    <w:rPr>
      <w:rFonts w:eastAsia="Times New Roman"/>
      <w:color w:val="2779AA"/>
      <w:szCs w:val="24"/>
    </w:rPr>
  </w:style>
  <w:style w:type="paragraph" w:customStyle="1" w:styleId="ui-state-hover">
    <w:name w:val="ui-state-hover"/>
    <w:basedOn w:val="a2"/>
    <w:uiPriority w:val="99"/>
    <w:qFormat/>
    <w:rsid w:val="004A32ED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focus">
    <w:name w:val="ui-state-focus"/>
    <w:basedOn w:val="a2"/>
    <w:uiPriority w:val="99"/>
    <w:qFormat/>
    <w:rsid w:val="004A32ED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active">
    <w:name w:val="ui-state-active"/>
    <w:basedOn w:val="a2"/>
    <w:uiPriority w:val="99"/>
    <w:qFormat/>
    <w:rsid w:val="004A32ED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0F0F0"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ui-state-highlight">
    <w:name w:val="ui-state-highlight"/>
    <w:basedOn w:val="a2"/>
    <w:uiPriority w:val="99"/>
    <w:qFormat/>
    <w:rsid w:val="004A32ED"/>
    <w:pPr>
      <w:widowControl/>
      <w:pBdr>
        <w:top w:val="single" w:sz="6" w:space="0" w:color="F9DD34"/>
        <w:left w:val="single" w:sz="6" w:space="0" w:color="F9DD34"/>
        <w:bottom w:val="single" w:sz="6" w:space="0" w:color="F9DD34"/>
        <w:right w:val="single" w:sz="6" w:space="0" w:color="F9DD34"/>
      </w:pBdr>
      <w:snapToGrid/>
      <w:spacing w:beforeAutospacing="1" w:afterAutospacing="1"/>
    </w:pPr>
    <w:rPr>
      <w:rFonts w:eastAsia="Times New Roman"/>
      <w:color w:val="363636"/>
      <w:szCs w:val="24"/>
    </w:rPr>
  </w:style>
  <w:style w:type="paragraph" w:customStyle="1" w:styleId="ui-state-error">
    <w:name w:val="ui-state-error"/>
    <w:basedOn w:val="a2"/>
    <w:uiPriority w:val="99"/>
    <w:qFormat/>
    <w:rsid w:val="004A32ED"/>
    <w:pPr>
      <w:widowControl/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CD0A0A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-text">
    <w:name w:val="ui-state-error-text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priority-primary">
    <w:name w:val="ui-priority-primary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ui-priority-secondary">
    <w:name w:val="ui-priority-secondary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state-disabled">
    <w:name w:val="ui-state-disabled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widget-shadow">
    <w:name w:val="ui-widget-shadow"/>
    <w:basedOn w:val="a2"/>
    <w:uiPriority w:val="99"/>
    <w:qFormat/>
    <w:rsid w:val="004A32ED"/>
    <w:pPr>
      <w:widowControl/>
      <w:shd w:val="clear" w:color="auto" w:fill="000000"/>
      <w:snapToGrid/>
      <w:spacing w:before="0" w:after="0"/>
      <w:ind w:left="-105"/>
    </w:pPr>
    <w:rPr>
      <w:rFonts w:eastAsia="Times New Roman"/>
      <w:szCs w:val="24"/>
    </w:rPr>
  </w:style>
  <w:style w:type="paragraph" w:customStyle="1" w:styleId="ui-resizable-handle">
    <w:name w:val="ui-resizable-handle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 w:val="2"/>
      <w:szCs w:val="2"/>
    </w:rPr>
  </w:style>
  <w:style w:type="paragraph" w:customStyle="1" w:styleId="ui-resizable-n">
    <w:name w:val="ui-resizable-n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s">
    <w:name w:val="ui-resizable-s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e">
    <w:name w:val="ui-resizable-e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w">
    <w:name w:val="ui-resizable-w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se">
    <w:name w:val="ui-resizable-se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sw">
    <w:name w:val="ui-resizable-sw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nw">
    <w:name w:val="ui-resizable-nw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ne">
    <w:name w:val="ui-resizable-ne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">
    <w:name w:val="ui-button"/>
    <w:basedOn w:val="a2"/>
    <w:uiPriority w:val="99"/>
    <w:qFormat/>
    <w:rsid w:val="004A32ED"/>
    <w:pPr>
      <w:widowControl/>
      <w:snapToGrid/>
      <w:spacing w:beforeAutospacing="1" w:afterAutospacing="1"/>
      <w:ind w:right="24"/>
      <w:jc w:val="center"/>
    </w:pPr>
    <w:rPr>
      <w:rFonts w:eastAsia="Times New Roman"/>
      <w:szCs w:val="24"/>
    </w:rPr>
  </w:style>
  <w:style w:type="paragraph" w:customStyle="1" w:styleId="ui-button-icon-only">
    <w:name w:val="ui-button-icon-only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icons-only">
    <w:name w:val="ui-button-icons-only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set">
    <w:name w:val="ui-buttonset"/>
    <w:basedOn w:val="a2"/>
    <w:uiPriority w:val="99"/>
    <w:qFormat/>
    <w:rsid w:val="004A32ED"/>
    <w:pPr>
      <w:widowControl/>
      <w:snapToGrid/>
      <w:spacing w:beforeAutospacing="1" w:afterAutospacing="1"/>
      <w:ind w:right="105"/>
    </w:pPr>
    <w:rPr>
      <w:rFonts w:eastAsia="Times New Roman"/>
      <w:szCs w:val="24"/>
    </w:rPr>
  </w:style>
  <w:style w:type="paragraph" w:customStyle="1" w:styleId="ui-dialog">
    <w:name w:val="ui-dialog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uggestions">
    <w:name w:val="suggestions"/>
    <w:basedOn w:val="a2"/>
    <w:uiPriority w:val="99"/>
    <w:qFormat/>
    <w:rsid w:val="004A32ED"/>
    <w:pPr>
      <w:widowControl/>
      <w:snapToGrid/>
      <w:spacing w:before="0" w:after="0"/>
      <w:ind w:right="-15"/>
    </w:pPr>
    <w:rPr>
      <w:rFonts w:eastAsia="Times New Roman"/>
      <w:szCs w:val="24"/>
    </w:rPr>
  </w:style>
  <w:style w:type="paragraph" w:customStyle="1" w:styleId="suggestions-special">
    <w:name w:val="suggestions-special"/>
    <w:basedOn w:val="a2"/>
    <w:uiPriority w:val="99"/>
    <w:qFormat/>
    <w:rsid w:val="004A32ED"/>
    <w:pPr>
      <w:widowControl/>
      <w:pBdr>
        <w:top w:val="single" w:sz="6" w:space="3" w:color="AAAAAA"/>
        <w:left w:val="single" w:sz="6" w:space="3" w:color="AAAAAA"/>
        <w:bottom w:val="single" w:sz="6" w:space="3" w:color="AAAAAA"/>
        <w:right w:val="single" w:sz="6" w:space="3" w:color="AAAAAA"/>
      </w:pBdr>
      <w:shd w:val="clear" w:color="auto" w:fill="FFFFFF"/>
      <w:snapToGrid/>
      <w:spacing w:before="0" w:after="0" w:line="300" w:lineRule="atLeast"/>
    </w:pPr>
    <w:rPr>
      <w:rFonts w:eastAsia="Times New Roman"/>
      <w:vanish/>
      <w:szCs w:val="24"/>
    </w:rPr>
  </w:style>
  <w:style w:type="paragraph" w:customStyle="1" w:styleId="suggestions-results">
    <w:name w:val="suggestions-results"/>
    <w:basedOn w:val="a2"/>
    <w:uiPriority w:val="99"/>
    <w:qFormat/>
    <w:rsid w:val="004A32ED"/>
    <w:pPr>
      <w:widowControl/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FFFFFF"/>
      <w:snapToGrid/>
      <w:spacing w:before="0" w:after="0"/>
    </w:pPr>
    <w:rPr>
      <w:rFonts w:eastAsia="Times New Roman"/>
      <w:szCs w:val="24"/>
    </w:rPr>
  </w:style>
  <w:style w:type="paragraph" w:customStyle="1" w:styleId="suggestions-result">
    <w:name w:val="suggestions-result"/>
    <w:basedOn w:val="a2"/>
    <w:uiPriority w:val="99"/>
    <w:qFormat/>
    <w:rsid w:val="004A32ED"/>
    <w:pPr>
      <w:widowControl/>
      <w:snapToGrid/>
      <w:spacing w:before="0" w:after="0" w:line="360" w:lineRule="atLeast"/>
    </w:pPr>
    <w:rPr>
      <w:rFonts w:eastAsia="Times New Roman"/>
      <w:color w:val="000000"/>
      <w:szCs w:val="24"/>
    </w:rPr>
  </w:style>
  <w:style w:type="paragraph" w:customStyle="1" w:styleId="suggestions-result-current">
    <w:name w:val="suggestions-result-current"/>
    <w:basedOn w:val="a2"/>
    <w:uiPriority w:val="99"/>
    <w:qFormat/>
    <w:rsid w:val="004A32ED"/>
    <w:pPr>
      <w:widowControl/>
      <w:shd w:val="clear" w:color="auto" w:fill="4C59A6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autoellipsis-matched">
    <w:name w:val="autoellipsis-matched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mwembedplayer">
    <w:name w:val="mwembedplayer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oadingspinner">
    <w:name w:val="loadingspinner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imported-resource">
    <w:name w:val="mw-imported-resource"/>
    <w:basedOn w:val="a2"/>
    <w:uiPriority w:val="99"/>
    <w:qFormat/>
    <w:rsid w:val="004A32ED"/>
    <w:pPr>
      <w:widowControl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kaltura-icon">
    <w:name w:val="kaltura-icon"/>
    <w:basedOn w:val="a2"/>
    <w:uiPriority w:val="99"/>
    <w:qFormat/>
    <w:rsid w:val="004A32ED"/>
    <w:pPr>
      <w:widowControl/>
      <w:snapToGrid/>
      <w:spacing w:before="30" w:afterAutospacing="1"/>
      <w:ind w:left="45"/>
    </w:pPr>
    <w:rPr>
      <w:rFonts w:eastAsia="Times New Roman"/>
      <w:szCs w:val="24"/>
    </w:rPr>
  </w:style>
  <w:style w:type="paragraph" w:customStyle="1" w:styleId="mw-fullscreen-overlay">
    <w:name w:val="mw-fullscreen-overlay"/>
    <w:basedOn w:val="a2"/>
    <w:uiPriority w:val="99"/>
    <w:qFormat/>
    <w:rsid w:val="004A32ED"/>
    <w:pPr>
      <w:widowControl/>
      <w:shd w:val="clear" w:color="auto" w:fill="000000"/>
      <w:snapToGrid/>
      <w:spacing w:beforeAutospacing="1" w:afterAutospacing="1"/>
    </w:pPr>
    <w:rPr>
      <w:rFonts w:eastAsia="Times New Roman"/>
      <w:szCs w:val="24"/>
    </w:rPr>
  </w:style>
  <w:style w:type="paragraph" w:customStyle="1" w:styleId="play-btn-large">
    <w:name w:val="play-btn-large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container">
    <w:name w:val="carouselcontainer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videotitle">
    <w:name w:val="carouselvideotitle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b/>
      <w:bCs/>
      <w:color w:val="FFFFFF"/>
      <w:szCs w:val="24"/>
    </w:rPr>
  </w:style>
  <w:style w:type="paragraph" w:customStyle="1" w:styleId="carouselvideotitletext">
    <w:name w:val="carouselvideotitletext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titleduration">
    <w:name w:val="carouseltitleduration"/>
    <w:basedOn w:val="a2"/>
    <w:uiPriority w:val="99"/>
    <w:qFormat/>
    <w:rsid w:val="004A32ED"/>
    <w:pPr>
      <w:widowControl/>
      <w:shd w:val="clear" w:color="auto" w:fill="5A5A5A"/>
      <w:snapToGrid/>
      <w:spacing w:beforeAutospacing="1" w:afterAutospacing="1"/>
    </w:pPr>
    <w:rPr>
      <w:rFonts w:eastAsia="Times New Roman"/>
      <w:color w:val="D9D9D9"/>
      <w:sz w:val="20"/>
    </w:rPr>
  </w:style>
  <w:style w:type="paragraph" w:customStyle="1" w:styleId="carouselimgtitle">
    <w:name w:val="carouselimgtitle"/>
    <w:basedOn w:val="a2"/>
    <w:uiPriority w:val="99"/>
    <w:qFormat/>
    <w:rsid w:val="004A32ED"/>
    <w:pPr>
      <w:widowControl/>
      <w:snapToGrid/>
      <w:spacing w:beforeAutospacing="1" w:afterAutospacing="1"/>
      <w:jc w:val="center"/>
    </w:pPr>
    <w:rPr>
      <w:rFonts w:eastAsia="Times New Roman"/>
      <w:color w:val="FFFFFF"/>
      <w:szCs w:val="24"/>
    </w:rPr>
  </w:style>
  <w:style w:type="paragraph" w:customStyle="1" w:styleId="carouselimgduration">
    <w:name w:val="carouselimgduration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carouselprevbutton">
    <w:name w:val="carouselprevbutton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nextbutton">
    <w:name w:val="carouselnextbutton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-container">
    <w:name w:val="alert-container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-title">
    <w:name w:val="alert-title"/>
    <w:basedOn w:val="a2"/>
    <w:uiPriority w:val="99"/>
    <w:qFormat/>
    <w:rsid w:val="004A32ED"/>
    <w:pPr>
      <w:widowControl/>
      <w:pBdr>
        <w:bottom w:val="single" w:sz="6" w:space="4" w:color="D1D1D1"/>
      </w:pBdr>
      <w:shd w:val="clear" w:color="auto" w:fill="E6E6E6"/>
      <w:snapToGrid/>
      <w:spacing w:beforeAutospacing="1" w:afterAutospacing="1"/>
    </w:pPr>
    <w:rPr>
      <w:rFonts w:eastAsia="Times New Roman"/>
      <w:sz w:val="21"/>
      <w:szCs w:val="21"/>
    </w:rPr>
  </w:style>
  <w:style w:type="paragraph" w:customStyle="1" w:styleId="alert-message">
    <w:name w:val="alert-message"/>
    <w:basedOn w:val="a2"/>
    <w:uiPriority w:val="99"/>
    <w:qFormat/>
    <w:rsid w:val="004A32ED"/>
    <w:pPr>
      <w:widowControl/>
      <w:snapToGrid/>
      <w:spacing w:beforeAutospacing="1" w:afterAutospacing="1"/>
      <w:jc w:val="center"/>
    </w:pPr>
    <w:rPr>
      <w:rFonts w:eastAsia="Times New Roman"/>
      <w:sz w:val="21"/>
      <w:szCs w:val="21"/>
    </w:rPr>
  </w:style>
  <w:style w:type="paragraph" w:customStyle="1" w:styleId="alert-buttons-container">
    <w:name w:val="alert-buttons-container"/>
    <w:basedOn w:val="a2"/>
    <w:uiPriority w:val="99"/>
    <w:qFormat/>
    <w:rsid w:val="004A32ED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alert-button">
    <w:name w:val="alert-button"/>
    <w:basedOn w:val="a2"/>
    <w:uiPriority w:val="99"/>
    <w:qFormat/>
    <w:rsid w:val="004A32ED"/>
    <w:pPr>
      <w:widowControl/>
      <w:shd w:val="clear" w:color="auto" w:fill="474747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mw-plusminus-pos">
    <w:name w:val="mw-plusminus-pos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color w:val="00B000"/>
      <w:szCs w:val="24"/>
    </w:rPr>
  </w:style>
  <w:style w:type="paragraph" w:customStyle="1" w:styleId="mw-plusminus-neg">
    <w:name w:val="mw-plusminus-neg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color w:val="FF2050"/>
      <w:szCs w:val="24"/>
    </w:rPr>
  </w:style>
  <w:style w:type="paragraph" w:customStyle="1" w:styleId="mw-plusminus-null">
    <w:name w:val="mw-plusminus-null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color w:val="999999"/>
      <w:szCs w:val="24"/>
    </w:rPr>
  </w:style>
  <w:style w:type="paragraph" w:customStyle="1" w:styleId="mw-tag-markers">
    <w:name w:val="mw-tag-markers"/>
    <w:basedOn w:val="a2"/>
    <w:uiPriority w:val="99"/>
    <w:qFormat/>
    <w:rsid w:val="004A32ED"/>
    <w:pPr>
      <w:widowControl/>
      <w:snapToGrid/>
      <w:spacing w:beforeAutospacing="1" w:afterAutospacing="1"/>
    </w:pPr>
    <w:rPr>
      <w:rFonts w:ascii="Arial" w:eastAsia="Times New Roman" w:hAnsi="Arial" w:cs="Arial"/>
      <w:i/>
      <w:iCs/>
      <w:sz w:val="22"/>
      <w:szCs w:val="22"/>
    </w:rPr>
  </w:style>
  <w:style w:type="paragraph" w:customStyle="1" w:styleId="history-size">
    <w:name w:val="history-size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mw-whatlinkshere-tools">
    <w:name w:val="mw-whatlinkshere-tools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italique">
    <w:name w:val="italique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i/>
      <w:iCs/>
      <w:szCs w:val="24"/>
    </w:rPr>
  </w:style>
  <w:style w:type="paragraph" w:customStyle="1" w:styleId="nowrap">
    <w:name w:val="nowrap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rcoptions">
    <w:name w:val="rcoptions"/>
    <w:basedOn w:val="a2"/>
    <w:uiPriority w:val="99"/>
    <w:qFormat/>
    <w:rsid w:val="004A32ED"/>
    <w:pPr>
      <w:widowControl/>
      <w:pBdr>
        <w:top w:val="single" w:sz="6" w:space="0" w:color="DDDDF7"/>
        <w:left w:val="single" w:sz="48" w:space="6" w:color="DDDDF7"/>
        <w:bottom w:val="single" w:sz="6" w:space="0" w:color="DDDDF7"/>
        <w:right w:val="single" w:sz="6" w:space="6" w:color="DDDDF7"/>
      </w:pBdr>
      <w:shd w:val="clear" w:color="auto" w:fill="FFFFFF"/>
      <w:snapToGrid/>
      <w:spacing w:before="0" w:after="30"/>
    </w:pPr>
    <w:rPr>
      <w:rFonts w:eastAsia="Times New Roman"/>
      <w:szCs w:val="24"/>
    </w:rPr>
  </w:style>
  <w:style w:type="paragraph" w:customStyle="1" w:styleId="printcssonly">
    <w:name w:val="printcssonly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fieldsetlike">
    <w:name w:val="fieldsetlike"/>
    <w:basedOn w:val="a2"/>
    <w:uiPriority w:val="99"/>
    <w:qFormat/>
    <w:rsid w:val="004A32ED"/>
    <w:pPr>
      <w:widowControl/>
      <w:pBdr>
        <w:top w:val="single" w:sz="6" w:space="0" w:color="AAAAAA"/>
        <w:left w:val="single" w:sz="6" w:space="0" w:color="AAAAAA"/>
        <w:bottom w:val="single" w:sz="6" w:space="5" w:color="AAAAAA"/>
        <w:right w:val="single" w:sz="6" w:space="0" w:color="AAAAAA"/>
      </w:pBdr>
      <w:snapToGrid/>
      <w:spacing w:before="240" w:after="240"/>
      <w:jc w:val="center"/>
    </w:pPr>
    <w:rPr>
      <w:rFonts w:eastAsia="Times New Roman"/>
      <w:szCs w:val="24"/>
    </w:rPr>
  </w:style>
  <w:style w:type="paragraph" w:customStyle="1" w:styleId="homonymie">
    <w:name w:val="homonymie"/>
    <w:basedOn w:val="a2"/>
    <w:uiPriority w:val="99"/>
    <w:qFormat/>
    <w:rsid w:val="004A32ED"/>
    <w:pPr>
      <w:widowControl/>
      <w:pBdr>
        <w:bottom w:val="single" w:sz="6" w:space="6" w:color="AAAAAA"/>
      </w:pBdr>
      <w:shd w:val="clear" w:color="auto" w:fill="FFFFFF"/>
      <w:snapToGrid/>
      <w:spacing w:before="0" w:after="120"/>
    </w:pPr>
    <w:rPr>
      <w:rFonts w:eastAsia="Times New Roman"/>
      <w:i/>
      <w:iCs/>
      <w:szCs w:val="24"/>
    </w:rPr>
  </w:style>
  <w:style w:type="paragraph" w:customStyle="1" w:styleId="indicateur-langue">
    <w:name w:val="indicateur-langue"/>
    <w:basedOn w:val="a2"/>
    <w:uiPriority w:val="99"/>
    <w:qFormat/>
    <w:rsid w:val="004A32ED"/>
    <w:pPr>
      <w:widowControl/>
      <w:snapToGrid/>
      <w:spacing w:beforeAutospacing="1" w:afterAutospacing="1"/>
    </w:pPr>
    <w:rPr>
      <w:rFonts w:ascii="Courier New" w:eastAsia="Times New Roman" w:hAnsi="Courier New" w:cs="Courier New"/>
      <w:b/>
      <w:bCs/>
      <w:szCs w:val="24"/>
    </w:rPr>
  </w:style>
  <w:style w:type="paragraph" w:customStyle="1" w:styleId="romain">
    <w:name w:val="romain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mallCaps/>
      <w:szCs w:val="24"/>
    </w:rPr>
  </w:style>
  <w:style w:type="paragraph" w:customStyle="1" w:styleId="reference">
    <w:name w:val="reference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exposant">
    <w:name w:val="exposant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mw-magiclink-isbn">
    <w:name w:val="mw-magiclink-isbn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iblist">
    <w:name w:val="biblist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wikinorme">
    <w:name w:val="wikinorme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bibtex">
    <w:name w:val="bibtex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sbd">
    <w:name w:val="isbd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so690">
    <w:name w:val="iso690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specialbib">
    <w:name w:val="specialbib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citevirgule">
    <w:name w:val="cite_virgule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oite-sans-fond">
    <w:name w:val="boite-sans-fond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oite-grise">
    <w:name w:val="boite-grise"/>
    <w:basedOn w:val="a2"/>
    <w:uiPriority w:val="99"/>
    <w:qFormat/>
    <w:rsid w:val="004A32ED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grave">
    <w:name w:val="bandeau-niveau-grave"/>
    <w:basedOn w:val="a2"/>
    <w:uiPriority w:val="99"/>
    <w:qFormat/>
    <w:rsid w:val="004A32ED"/>
    <w:pPr>
      <w:widowControl/>
      <w:shd w:val="clear" w:color="auto" w:fill="FFCCCC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modere">
    <w:name w:val="bandeau-niveau-modere"/>
    <w:basedOn w:val="a2"/>
    <w:uiPriority w:val="99"/>
    <w:qFormat/>
    <w:rsid w:val="004A32ED"/>
    <w:pPr>
      <w:widowControl/>
      <w:shd w:val="clear" w:color="auto" w:fill="FFEEDD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ebauche">
    <w:name w:val="bandeau-niveau-ebauche"/>
    <w:basedOn w:val="a2"/>
    <w:uiPriority w:val="99"/>
    <w:qFormat/>
    <w:rsid w:val="004A32ED"/>
    <w:pPr>
      <w:widowControl/>
      <w:shd w:val="clear" w:color="auto" w:fill="FBFBFB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information">
    <w:name w:val="bandeau-niveau-information"/>
    <w:basedOn w:val="a2"/>
    <w:uiPriority w:val="99"/>
    <w:qFormat/>
    <w:rsid w:val="004A32ED"/>
    <w:pPr>
      <w:widowControl/>
      <w:shd w:val="clear" w:color="auto" w:fill="FBFBFB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">
    <w:name w:val="bandeau"/>
    <w:basedOn w:val="a2"/>
    <w:uiPriority w:val="99"/>
    <w:qFormat/>
    <w:rsid w:val="004A32ED"/>
    <w:pPr>
      <w:widowControl/>
      <w:pBdr>
        <w:top w:val="single" w:sz="6" w:space="2" w:color="auto"/>
        <w:left w:val="single" w:sz="48" w:space="8" w:color="auto"/>
        <w:bottom w:val="single" w:sz="6" w:space="2" w:color="auto"/>
        <w:right w:val="single" w:sz="6" w:space="8" w:color="auto"/>
      </w:pBdr>
      <w:snapToGrid/>
      <w:spacing w:before="120" w:after="180"/>
      <w:ind w:left="1224" w:right="1224"/>
    </w:pPr>
    <w:rPr>
      <w:rFonts w:eastAsia="Times New Roman"/>
      <w:szCs w:val="24"/>
    </w:rPr>
  </w:style>
  <w:style w:type="paragraph" w:customStyle="1" w:styleId="bandeau-icone">
    <w:name w:val="bandeau-icone"/>
    <w:basedOn w:val="a2"/>
    <w:uiPriority w:val="99"/>
    <w:qFormat/>
    <w:rsid w:val="004A32ED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bandeau-titre">
    <w:name w:val="bandeau-titre"/>
    <w:basedOn w:val="a2"/>
    <w:uiPriority w:val="99"/>
    <w:qFormat/>
    <w:rsid w:val="004A32ED"/>
    <w:pPr>
      <w:widowControl/>
      <w:snapToGrid/>
      <w:spacing w:beforeAutospacing="1" w:after="120" w:line="336" w:lineRule="atLeast"/>
    </w:pPr>
    <w:rPr>
      <w:rFonts w:eastAsia="Times New Roman"/>
      <w:szCs w:val="24"/>
    </w:rPr>
  </w:style>
  <w:style w:type="paragraph" w:customStyle="1" w:styleId="bandeau-texte">
    <w:name w:val="bandeau-texte"/>
    <w:basedOn w:val="a2"/>
    <w:uiPriority w:val="99"/>
    <w:qFormat/>
    <w:rsid w:val="004A32ED"/>
    <w:pPr>
      <w:widowControl/>
      <w:snapToGrid/>
      <w:spacing w:beforeAutospacing="1" w:afterAutospacing="1" w:line="288" w:lineRule="atLeast"/>
    </w:pPr>
    <w:rPr>
      <w:rFonts w:eastAsia="Times New Roman"/>
      <w:sz w:val="22"/>
      <w:szCs w:val="22"/>
    </w:rPr>
  </w:style>
  <w:style w:type="paragraph" w:customStyle="1" w:styleId="indentation">
    <w:name w:val="indentation"/>
    <w:basedOn w:val="a2"/>
    <w:uiPriority w:val="99"/>
    <w:qFormat/>
    <w:rsid w:val="004A32E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loupe">
    <w:name w:val="loupe"/>
    <w:basedOn w:val="a2"/>
    <w:uiPriority w:val="99"/>
    <w:qFormat/>
    <w:rsid w:val="004A32E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general">
    <w:name w:val="general"/>
    <w:basedOn w:val="a2"/>
    <w:uiPriority w:val="99"/>
    <w:qFormat/>
    <w:rsid w:val="004A32E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accessibilite">
    <w:name w:val="accessibilite"/>
    <w:basedOn w:val="a2"/>
    <w:uiPriority w:val="99"/>
    <w:qFormat/>
    <w:rsid w:val="004A32E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toile-or">
    <w:name w:val="etoile-or"/>
    <w:basedOn w:val="a2"/>
    <w:uiPriority w:val="99"/>
    <w:qFormat/>
    <w:rsid w:val="004A32E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toile-argent">
    <w:name w:val="etoile-argent"/>
    <w:basedOn w:val="a2"/>
    <w:uiPriority w:val="99"/>
    <w:qFormat/>
    <w:rsid w:val="004A32E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categorie">
    <w:name w:val="categorie"/>
    <w:basedOn w:val="a2"/>
    <w:uiPriority w:val="99"/>
    <w:qFormat/>
    <w:rsid w:val="004A32E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recyclage">
    <w:name w:val="recyclage"/>
    <w:basedOn w:val="a2"/>
    <w:uiPriority w:val="99"/>
    <w:qFormat/>
    <w:rsid w:val="004A32E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archives">
    <w:name w:val="archives"/>
    <w:basedOn w:val="a2"/>
    <w:uiPriority w:val="99"/>
    <w:qFormat/>
    <w:rsid w:val="004A32E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conflit-edition">
    <w:name w:val="conflit-edition"/>
    <w:basedOn w:val="a2"/>
    <w:uiPriority w:val="99"/>
    <w:qFormat/>
    <w:rsid w:val="004A32E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sons">
    <w:name w:val="sons"/>
    <w:basedOn w:val="a2"/>
    <w:uiPriority w:val="99"/>
    <w:qFormat/>
    <w:rsid w:val="004A32E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videos">
    <w:name w:val="videos"/>
    <w:basedOn w:val="a2"/>
    <w:uiPriority w:val="99"/>
    <w:qFormat/>
    <w:rsid w:val="004A32E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incomplet">
    <w:name w:val="incomplet"/>
    <w:basedOn w:val="a2"/>
    <w:uiPriority w:val="99"/>
    <w:qFormat/>
    <w:rsid w:val="004A32E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sources">
    <w:name w:val="sources"/>
    <w:basedOn w:val="a2"/>
    <w:uiPriority w:val="99"/>
    <w:qFormat/>
    <w:rsid w:val="004A32E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important">
    <w:name w:val="important"/>
    <w:basedOn w:val="a2"/>
    <w:uiPriority w:val="99"/>
    <w:qFormat/>
    <w:rsid w:val="004A32E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n-travaux">
    <w:name w:val="en-travaux"/>
    <w:basedOn w:val="a2"/>
    <w:uiPriority w:val="99"/>
    <w:qFormat/>
    <w:rsid w:val="004A32E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incubator">
    <w:name w:val="incubator"/>
    <w:basedOn w:val="a2"/>
    <w:uiPriority w:val="99"/>
    <w:qFormat/>
    <w:rsid w:val="004A32E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xtension">
    <w:name w:val="extension"/>
    <w:basedOn w:val="a2"/>
    <w:uiPriority w:val="99"/>
    <w:qFormat/>
    <w:rsid w:val="004A32E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species">
    <w:name w:val="wikispecies"/>
    <w:basedOn w:val="a2"/>
    <w:uiPriority w:val="99"/>
    <w:qFormat/>
    <w:rsid w:val="004A32E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metawiki">
    <w:name w:val="metawiki"/>
    <w:basedOn w:val="a2"/>
    <w:uiPriority w:val="99"/>
    <w:qFormat/>
    <w:rsid w:val="004A32E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versity">
    <w:name w:val="wikiversity"/>
    <w:basedOn w:val="a2"/>
    <w:uiPriority w:val="99"/>
    <w:qFormat/>
    <w:rsid w:val="004A32E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pedia">
    <w:name w:val="wikipedia"/>
    <w:basedOn w:val="a2"/>
    <w:uiPriority w:val="99"/>
    <w:qFormat/>
    <w:rsid w:val="004A32E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books">
    <w:name w:val="wikibooks"/>
    <w:basedOn w:val="a2"/>
    <w:uiPriority w:val="99"/>
    <w:qFormat/>
    <w:rsid w:val="004A32E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news">
    <w:name w:val="wikinews"/>
    <w:basedOn w:val="a2"/>
    <w:uiPriority w:val="99"/>
    <w:qFormat/>
    <w:rsid w:val="004A32E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quote">
    <w:name w:val="wikiquote"/>
    <w:basedOn w:val="a2"/>
    <w:uiPriority w:val="99"/>
    <w:qFormat/>
    <w:rsid w:val="004A32E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source">
    <w:name w:val="wikisource"/>
    <w:basedOn w:val="a2"/>
    <w:uiPriority w:val="99"/>
    <w:qFormat/>
    <w:rsid w:val="004A32E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commons">
    <w:name w:val="commons"/>
    <w:basedOn w:val="a2"/>
    <w:uiPriority w:val="99"/>
    <w:qFormat/>
    <w:rsid w:val="004A32E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media">
    <w:name w:val="wikimedia"/>
    <w:basedOn w:val="a2"/>
    <w:uiPriority w:val="99"/>
    <w:qFormat/>
    <w:rsid w:val="004A32E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tionary">
    <w:name w:val="wiktionary"/>
    <w:basedOn w:val="a2"/>
    <w:uiPriority w:val="99"/>
    <w:qFormat/>
    <w:rsid w:val="004A32E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data">
    <w:name w:val="wikidata"/>
    <w:basedOn w:val="a2"/>
    <w:uiPriority w:val="99"/>
    <w:qFormat/>
    <w:rsid w:val="004A32E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voyage">
    <w:name w:val="wikivoyage"/>
    <w:basedOn w:val="a2"/>
    <w:uiPriority w:val="99"/>
    <w:qFormat/>
    <w:rsid w:val="004A32E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grosse-icone">
    <w:name w:val="grosse-icone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e">
    <w:name w:val="alerte"/>
    <w:basedOn w:val="a2"/>
    <w:uiPriority w:val="99"/>
    <w:qFormat/>
    <w:rsid w:val="004A32ED"/>
    <w:pPr>
      <w:widowControl/>
      <w:shd w:val="clear" w:color="auto" w:fill="FFFFDD"/>
      <w:snapToGrid/>
      <w:spacing w:beforeAutospacing="1" w:after="96"/>
    </w:pPr>
    <w:rPr>
      <w:rFonts w:eastAsia="Times New Roman"/>
      <w:i/>
      <w:iCs/>
      <w:szCs w:val="24"/>
    </w:rPr>
  </w:style>
  <w:style w:type="paragraph" w:customStyle="1" w:styleId="grave">
    <w:name w:val="grave"/>
    <w:basedOn w:val="a2"/>
    <w:uiPriority w:val="99"/>
    <w:qFormat/>
    <w:rsid w:val="004A32ED"/>
    <w:pPr>
      <w:widowControl/>
      <w:pBdr>
        <w:top w:val="single" w:sz="6" w:space="0" w:color="FF9966"/>
        <w:left w:val="single" w:sz="6" w:space="0" w:color="FF9966"/>
        <w:bottom w:val="single" w:sz="6" w:space="0" w:color="FF9966"/>
        <w:right w:val="single" w:sz="6" w:space="0" w:color="FF9966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messagebox">
    <w:name w:val="messagebox"/>
    <w:basedOn w:val="a2"/>
    <w:uiPriority w:val="99"/>
    <w:qFormat/>
    <w:rsid w:val="004A32ED"/>
    <w:pPr>
      <w:widowControl/>
      <w:pBdr>
        <w:top w:val="single" w:sz="6" w:space="2" w:color="AAAAAA"/>
        <w:left w:val="single" w:sz="6" w:space="2" w:color="AAAAAA"/>
        <w:bottom w:val="single" w:sz="6" w:space="2" w:color="AAAAAA"/>
        <w:right w:val="single" w:sz="6" w:space="2" w:color="AAAAAA"/>
      </w:pBdr>
      <w:shd w:val="clear" w:color="auto" w:fill="F9F9F9"/>
      <w:snapToGrid/>
      <w:spacing w:before="0" w:after="240"/>
      <w:jc w:val="both"/>
    </w:pPr>
    <w:rPr>
      <w:rFonts w:eastAsia="Times New Roman"/>
      <w:szCs w:val="24"/>
    </w:rPr>
  </w:style>
  <w:style w:type="paragraph" w:customStyle="1" w:styleId="vectorbox">
    <w:name w:val="vectorbox"/>
    <w:basedOn w:val="a2"/>
    <w:uiPriority w:val="99"/>
    <w:qFormat/>
    <w:rsid w:val="004A32ED"/>
    <w:pPr>
      <w:widowControl/>
      <w:pBdr>
        <w:top w:val="single" w:sz="6" w:space="0" w:color="A7D7F9"/>
        <w:left w:val="single" w:sz="6" w:space="0" w:color="A7D7F9"/>
        <w:bottom w:val="single" w:sz="6" w:space="0" w:color="A7D7F9"/>
        <w:right w:val="single" w:sz="6" w:space="0" w:color="A7D7F9"/>
      </w:pBdr>
      <w:shd w:val="clear" w:color="auto" w:fill="F5FAFF"/>
      <w:snapToGrid/>
      <w:spacing w:before="0" w:after="240"/>
    </w:pPr>
    <w:rPr>
      <w:rFonts w:eastAsia="Times New Roman"/>
      <w:szCs w:val="24"/>
    </w:rPr>
  </w:style>
  <w:style w:type="paragraph" w:customStyle="1" w:styleId="bandeau-portail-element">
    <w:name w:val="bandeau-portail-element"/>
    <w:basedOn w:val="a2"/>
    <w:uiPriority w:val="99"/>
    <w:qFormat/>
    <w:rsid w:val="004A32ED"/>
    <w:pPr>
      <w:widowControl/>
      <w:snapToGrid/>
      <w:spacing w:beforeAutospacing="1" w:afterAutospacing="1"/>
      <w:ind w:left="360" w:right="360"/>
    </w:pPr>
    <w:rPr>
      <w:rFonts w:eastAsia="Times New Roman"/>
      <w:szCs w:val="24"/>
    </w:rPr>
  </w:style>
  <w:style w:type="paragraph" w:customStyle="1" w:styleId="bandeau-portail-icone">
    <w:name w:val="bandeau-portail-icone"/>
    <w:basedOn w:val="a2"/>
    <w:uiPriority w:val="99"/>
    <w:qFormat/>
    <w:rsid w:val="004A32ED"/>
    <w:pPr>
      <w:widowControl/>
      <w:snapToGrid/>
      <w:spacing w:beforeAutospacing="1" w:afterAutospacing="1"/>
      <w:ind w:right="120"/>
    </w:pPr>
    <w:rPr>
      <w:rFonts w:eastAsia="Times New Roman"/>
      <w:szCs w:val="24"/>
    </w:rPr>
  </w:style>
  <w:style w:type="paragraph" w:customStyle="1" w:styleId="bandeau-portail-texte">
    <w:name w:val="bandeau-portail-texte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exemple">
    <w:name w:val="exemple"/>
    <w:basedOn w:val="a2"/>
    <w:uiPriority w:val="99"/>
    <w:qFormat/>
    <w:rsid w:val="004A32ED"/>
    <w:pPr>
      <w:widowControl/>
      <w:pBdr>
        <w:top w:val="dashed" w:sz="6" w:space="6" w:color="ADD8E6"/>
        <w:left w:val="dashed" w:sz="6" w:space="6" w:color="ADD8E6"/>
        <w:bottom w:val="dashed" w:sz="6" w:space="6" w:color="ADD8E6"/>
        <w:right w:val="dashed" w:sz="6" w:space="6" w:color="ADD8E6"/>
      </w:pBdr>
      <w:shd w:val="clear" w:color="auto" w:fill="FFFFFF"/>
      <w:snapToGrid/>
      <w:spacing w:before="120" w:after="120"/>
      <w:ind w:left="120" w:right="120"/>
    </w:pPr>
    <w:rPr>
      <w:rFonts w:eastAsia="Times New Roman"/>
      <w:szCs w:val="24"/>
    </w:rPr>
  </w:style>
  <w:style w:type="paragraph" w:customStyle="1" w:styleId="avanceboite">
    <w:name w:val="avance_boite"/>
    <w:basedOn w:val="a2"/>
    <w:uiPriority w:val="99"/>
    <w:qFormat/>
    <w:rsid w:val="004A32ED"/>
    <w:pPr>
      <w:widowControl/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D3D3D3"/>
      <w:snapToGrid/>
      <w:spacing w:before="0" w:after="0"/>
    </w:pPr>
    <w:rPr>
      <w:rFonts w:eastAsia="Times New Roman"/>
      <w:szCs w:val="24"/>
    </w:rPr>
  </w:style>
  <w:style w:type="paragraph" w:customStyle="1" w:styleId="avancebarre">
    <w:name w:val="avance_barre"/>
    <w:basedOn w:val="a2"/>
    <w:uiPriority w:val="99"/>
    <w:qFormat/>
    <w:rsid w:val="004A32ED"/>
    <w:pPr>
      <w:widowControl/>
      <w:shd w:val="clear" w:color="auto" w:fill="A0A0FF"/>
      <w:snapToGrid/>
      <w:spacing w:before="0" w:after="0"/>
    </w:pPr>
    <w:rPr>
      <w:rFonts w:eastAsia="Times New Roman"/>
      <w:szCs w:val="24"/>
    </w:rPr>
  </w:style>
  <w:style w:type="paragraph" w:customStyle="1" w:styleId="avancetexte">
    <w:name w:val="avance_texte"/>
    <w:basedOn w:val="a2"/>
    <w:uiPriority w:val="99"/>
    <w:qFormat/>
    <w:rsid w:val="004A32ED"/>
    <w:pPr>
      <w:widowControl/>
      <w:snapToGrid/>
      <w:spacing w:before="0" w:after="0" w:line="240" w:lineRule="atLeast"/>
      <w:jc w:val="center"/>
    </w:pPr>
    <w:rPr>
      <w:rFonts w:eastAsia="Times New Roman"/>
      <w:sz w:val="21"/>
      <w:szCs w:val="21"/>
    </w:rPr>
  </w:style>
  <w:style w:type="paragraph" w:customStyle="1" w:styleId="mw-lag-warn-normal">
    <w:name w:val="mw-lag-warn-normal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mw-alerte">
    <w:name w:val="mw-alerte"/>
    <w:basedOn w:val="a2"/>
    <w:uiPriority w:val="99"/>
    <w:qFormat/>
    <w:rsid w:val="004A32ED"/>
    <w:pPr>
      <w:widowControl/>
      <w:pBdr>
        <w:top w:val="single" w:sz="12" w:space="0" w:color="FF8C00"/>
        <w:left w:val="single" w:sz="12" w:space="0" w:color="FF8C00"/>
        <w:bottom w:val="single" w:sz="12" w:space="0" w:color="FF8C00"/>
        <w:right w:val="single" w:sz="12" w:space="0" w:color="FF8C00"/>
      </w:pBdr>
      <w:shd w:val="clear" w:color="auto" w:fill="FAEBD7"/>
      <w:snapToGrid/>
      <w:spacing w:beforeAutospacing="1" w:afterAutospacing="1"/>
    </w:pPr>
    <w:rPr>
      <w:rFonts w:eastAsia="Times New Roman"/>
      <w:szCs w:val="24"/>
    </w:rPr>
  </w:style>
  <w:style w:type="paragraph" w:customStyle="1" w:styleId="mw-toolbox">
    <w:name w:val="mw-toolbox"/>
    <w:basedOn w:val="a2"/>
    <w:uiPriority w:val="99"/>
    <w:qFormat/>
    <w:rsid w:val="004A32ED"/>
    <w:pPr>
      <w:widowControl/>
      <w:pBdr>
        <w:top w:val="single" w:sz="6" w:space="3" w:color="B8B8B8"/>
        <w:left w:val="single" w:sz="6" w:space="12" w:color="B8B8B8"/>
        <w:bottom w:val="single" w:sz="6" w:space="3" w:color="B8B8B8"/>
        <w:right w:val="single" w:sz="6" w:space="12" w:color="B8B8B8"/>
      </w:pBdr>
      <w:shd w:val="clear" w:color="auto" w:fill="F8F8F8"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toggle">
    <w:name w:val="navboxtoggle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toggle">
    <w:name w:val="navtoggle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alternance">
    <w:name w:val="alternance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ternance2">
    <w:name w:val="alternance2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nfobox">
    <w:name w:val="infobox"/>
    <w:basedOn w:val="a2"/>
    <w:uiPriority w:val="99"/>
    <w:qFormat/>
    <w:rsid w:val="004A32ED"/>
    <w:pPr>
      <w:widowControl/>
      <w:shd w:val="clear" w:color="auto" w:fill="EEEEEE"/>
      <w:snapToGrid/>
      <w:spacing w:before="0" w:after="120"/>
      <w:ind w:left="240"/>
    </w:pPr>
    <w:rPr>
      <w:rFonts w:eastAsia="Times New Roman"/>
      <w:color w:val="000000"/>
      <w:sz w:val="23"/>
      <w:szCs w:val="23"/>
    </w:rPr>
  </w:style>
  <w:style w:type="paragraph" w:customStyle="1" w:styleId="globegris">
    <w:name w:val="globegris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ssistant">
    <w:name w:val="assistant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headergris">
    <w:name w:val="headergris"/>
    <w:basedOn w:val="a2"/>
    <w:uiPriority w:val="99"/>
    <w:qFormat/>
    <w:rsid w:val="004A32ED"/>
    <w:pPr>
      <w:widowControl/>
      <w:pBdr>
        <w:top w:val="single" w:sz="6" w:space="2" w:color="A3B0BF"/>
        <w:left w:val="single" w:sz="6" w:space="5" w:color="A3B0BF"/>
        <w:bottom w:val="single" w:sz="6" w:space="2" w:color="A3B0BF"/>
        <w:right w:val="single" w:sz="6" w:space="5" w:color="A3B0BF"/>
      </w:pBdr>
      <w:shd w:val="clear" w:color="auto" w:fill="F0F0F0"/>
      <w:snapToGrid/>
      <w:spacing w:before="0" w:after="0"/>
    </w:pPr>
    <w:rPr>
      <w:rFonts w:eastAsia="Times New Roman"/>
      <w:b/>
      <w:bCs/>
      <w:color w:val="000000"/>
      <w:sz w:val="29"/>
      <w:szCs w:val="29"/>
    </w:rPr>
  </w:style>
  <w:style w:type="paragraph" w:customStyle="1" w:styleId="cadregris">
    <w:name w:val="cadregris"/>
    <w:basedOn w:val="a2"/>
    <w:uiPriority w:val="99"/>
    <w:qFormat/>
    <w:rsid w:val="004A32ED"/>
    <w:pPr>
      <w:widowControl/>
      <w:pBdr>
        <w:top w:val="single" w:sz="6" w:space="5" w:color="AAAAAA"/>
        <w:left w:val="single" w:sz="6" w:space="5" w:color="AAAAAA"/>
        <w:bottom w:val="single" w:sz="6" w:space="5" w:color="AAAAAA"/>
        <w:right w:val="single" w:sz="6" w:space="5" w:color="AAAAAA"/>
      </w:pBdr>
      <w:shd w:val="clear" w:color="auto" w:fill="FCFCFC"/>
      <w:snapToGrid/>
      <w:spacing w:beforeAutospacing="1" w:after="144"/>
    </w:pPr>
    <w:rPr>
      <w:rFonts w:eastAsia="Times New Roman"/>
      <w:szCs w:val="24"/>
    </w:rPr>
  </w:style>
  <w:style w:type="paragraph" w:customStyle="1" w:styleId="accueilcadrelien">
    <w:name w:val="accueil_cadre_lien"/>
    <w:basedOn w:val="a2"/>
    <w:uiPriority w:val="99"/>
    <w:qFormat/>
    <w:rsid w:val="004A32ED"/>
    <w:pPr>
      <w:widowControl/>
      <w:snapToGrid/>
      <w:spacing w:beforeAutospacing="1" w:afterAutospacing="1"/>
      <w:ind w:right="120"/>
      <w:jc w:val="right"/>
    </w:pPr>
    <w:rPr>
      <w:rFonts w:eastAsia="Times New Roman"/>
      <w:sz w:val="15"/>
      <w:szCs w:val="15"/>
    </w:rPr>
  </w:style>
  <w:style w:type="paragraph" w:customStyle="1" w:styleId="geo-default">
    <w:name w:val="geo-default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-nondefault">
    <w:name w:val="geo-nondefault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geo-dms">
    <w:name w:val="geo-dms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-dec">
    <w:name w:val="geo-dec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-multi-punct">
    <w:name w:val="geo-multi-punct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nfoboxv2">
    <w:name w:val="infobox_v2"/>
    <w:basedOn w:val="a2"/>
    <w:uiPriority w:val="99"/>
    <w:qFormat/>
    <w:rsid w:val="004A32ED"/>
    <w:pPr>
      <w:widowControl/>
      <w:pBdr>
        <w:top w:val="single" w:sz="6" w:space="1" w:color="AAAAAA"/>
        <w:left w:val="single" w:sz="6" w:space="1" w:color="AAAAAA"/>
        <w:bottom w:val="single" w:sz="6" w:space="1" w:color="AAAAAA"/>
        <w:right w:val="single" w:sz="6" w:space="1" w:color="AAAAAA"/>
      </w:pBdr>
      <w:shd w:val="clear" w:color="auto" w:fill="F9F9F9"/>
      <w:snapToGrid/>
      <w:spacing w:before="0" w:after="120" w:line="264" w:lineRule="atLeast"/>
      <w:ind w:left="240"/>
    </w:pPr>
    <w:rPr>
      <w:rFonts w:eastAsia="Times New Roman"/>
      <w:color w:val="000000"/>
      <w:sz w:val="22"/>
      <w:szCs w:val="22"/>
    </w:rPr>
  </w:style>
  <w:style w:type="paragraph" w:customStyle="1" w:styleId="taxoboxv3">
    <w:name w:val="taxobox_v3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degrade">
    <w:name w:val="degrade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degraderev">
    <w:name w:val="degrade_rev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">
    <w:name w:val="ombre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pale">
    <w:name w:val="ombre_pale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bl">
    <w:name w:val="ombre_bl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blpale">
    <w:name w:val="ombre_blpale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rg">
    <w:name w:val="ombre_rg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rgpale">
    <w:name w:val="ombre_rgpale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hidden">
    <w:name w:val="hidden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inema-bandeau">
    <w:name w:val="cinema-bandeau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textarea-protected">
    <w:name w:val="mw-textarea-protected"/>
    <w:basedOn w:val="a2"/>
    <w:uiPriority w:val="99"/>
    <w:qFormat/>
    <w:rsid w:val="004A32ED"/>
    <w:pPr>
      <w:widowControl/>
      <w:pBdr>
        <w:top w:val="single" w:sz="12" w:space="0" w:color="FF0000"/>
        <w:left w:val="single" w:sz="12" w:space="0" w:color="FF0000"/>
        <w:bottom w:val="single" w:sz="12" w:space="0" w:color="FF0000"/>
        <w:right w:val="single" w:sz="12" w:space="0" w:color="FF0000"/>
      </w:pBdr>
      <w:snapToGrid/>
      <w:spacing w:beforeAutospacing="1" w:afterAutospacing="1"/>
    </w:pPr>
    <w:rPr>
      <w:rFonts w:eastAsia="Times New Roman"/>
      <w:color w:val="000080"/>
      <w:szCs w:val="24"/>
    </w:rPr>
  </w:style>
  <w:style w:type="paragraph" w:customStyle="1" w:styleId="wikimagpictofond">
    <w:name w:val="wikimag_picto_fond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wikimagtitre">
    <w:name w:val="wikimag_titre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large">
    <w:name w:val="ui-button-large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content">
    <w:name w:val="fr-collapsible-content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">
    <w:name w:val="navboxnew_title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sub">
    <w:name w:val="navboxnew_titlesub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cell">
    <w:name w:val="navboxnew_cell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">
    <w:name w:val="navboxnew_th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pair">
    <w:name w:val="impair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air">
    <w:name w:val="pair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">
    <w:name w:val="navboxnew_banner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mage">
    <w:name w:val="navboxnew_image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row">
    <w:name w:val="navboxnew_row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e">
    <w:name w:val="navboxnew_ie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nline">
    <w:name w:val="navboxnew_inline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">
    <w:name w:val="ui-button-text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bar">
    <w:name w:val="ui-dialog-titlebar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">
    <w:name w:val="ui-dialog-title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bar-close">
    <w:name w:val="ui-dialog-titlebar-close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content">
    <w:name w:val="ui-dialog-content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buttonpane">
    <w:name w:val="ui-dialog-buttonpane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-keyboard">
    <w:name w:val="fr-collapsible-toggle-keyboard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last">
    <w:name w:val="navboxnew_last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label">
    <w:name w:val="special-label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query">
    <w:name w:val="special-query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hover">
    <w:name w:val="special-hover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specialpage-summary">
    <w:name w:val="mw-specialpage-summary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egendlike">
    <w:name w:val="legendlike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egendtextlike">
    <w:name w:val="legendtextlike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">
    <w:name w:val="scrollbar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container">
    <w:name w:val="scrollbarcontainer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agnify">
    <w:name w:val="magnify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nfoboximage">
    <w:name w:val="infoboximage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nfoboxsoustitre">
    <w:name w:val="infoboxsoustitre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atitude">
    <w:name w:val="latitude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entete">
    <w:name w:val="entete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edia">
    <w:name w:val="media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image">
    <w:name w:val="thumbimage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inner">
    <w:name w:val="thumbinner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">
    <w:name w:val="thumb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caption">
    <w:name w:val="thumbcaption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egend">
    <w:name w:val="legend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age2">
    <w:name w:val="image2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hr">
    <w:name w:val="hr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ar">
    <w:name w:val="navbar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revbloc">
    <w:name w:val="prev_bloc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extbloc">
    <w:name w:val="next_bloc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gtoogle">
    <w:name w:val="img_toogle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toogle">
    <w:name w:val="a_toogle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point">
    <w:name w:val="geopoint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itre">
    <w:name w:val="titre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-closethick">
    <w:name w:val="ui-icon-closethick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axoboxclassification">
    <w:name w:val="taxobox_classification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rnormal">
    <w:name w:val="rnormal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-text">
    <w:name w:val="alert-text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regardsactu">
    <w:name w:val="regards_actu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geshi">
    <w:name w:val="mw-geshi"/>
    <w:basedOn w:val="a2"/>
    <w:uiPriority w:val="99"/>
    <w:qFormat/>
    <w:rsid w:val="004A32ED"/>
    <w:pPr>
      <w:widowControl/>
      <w:snapToGrid/>
      <w:spacing w:beforeAutospacing="1" w:afterAutospacing="1"/>
    </w:pPr>
    <w:rPr>
      <w:rFonts w:ascii="Courier New" w:eastAsia="Times New Roman" w:hAnsi="Courier New" w:cs="Courier New"/>
      <w:szCs w:val="24"/>
    </w:rPr>
  </w:style>
  <w:style w:type="paragraph" w:customStyle="1" w:styleId="fr-collapsible-content1">
    <w:name w:val="fr-collapsible-content1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fr-collapsible-toggle1">
    <w:name w:val="fr-collapsible-toggle1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fr-collapsible-toggle2">
    <w:name w:val="fr-collapsible-toggle2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fr-collapsible-toggle3">
    <w:name w:val="fr-collapsible-toggle3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title1">
    <w:name w:val="navboxnew_title1"/>
    <w:basedOn w:val="a2"/>
    <w:uiPriority w:val="99"/>
    <w:qFormat/>
    <w:rsid w:val="004A32ED"/>
    <w:pPr>
      <w:widowControl/>
      <w:shd w:val="clear" w:color="auto" w:fill="CCCCFF"/>
      <w:snapToGrid/>
      <w:spacing w:before="0" w:after="30"/>
      <w:jc w:val="center"/>
    </w:pPr>
    <w:rPr>
      <w:rFonts w:eastAsia="Times New Roman"/>
      <w:b/>
      <w:bCs/>
      <w:szCs w:val="24"/>
    </w:rPr>
  </w:style>
  <w:style w:type="paragraph" w:customStyle="1" w:styleId="navboxnewtitlesub1">
    <w:name w:val="navboxnew_titlesub1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fr-collapsible-content2">
    <w:name w:val="fr-collapsible-content2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cell1">
    <w:name w:val="navboxnew_cell1"/>
    <w:basedOn w:val="a2"/>
    <w:uiPriority w:val="99"/>
    <w:qFormat/>
    <w:rsid w:val="004A32ED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navboxnewth1">
    <w:name w:val="navboxnew_th1"/>
    <w:basedOn w:val="a2"/>
    <w:uiPriority w:val="99"/>
    <w:qFormat/>
    <w:rsid w:val="004A32ED"/>
    <w:pPr>
      <w:widowControl/>
      <w:pBdr>
        <w:right w:val="single" w:sz="12" w:space="9" w:color="F9F9F9"/>
      </w:pBdr>
      <w:shd w:val="clear" w:color="auto" w:fill="DDDDFF"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navboxnewlast1">
    <w:name w:val="navboxnew_last1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pair1">
    <w:name w:val="impair1"/>
    <w:basedOn w:val="a2"/>
    <w:uiPriority w:val="99"/>
    <w:qFormat/>
    <w:rsid w:val="004A32ED"/>
    <w:pPr>
      <w:widowControl/>
      <w:shd w:val="clear" w:color="auto" w:fill="EEEEFF"/>
      <w:snapToGrid/>
      <w:spacing w:beforeAutospacing="1" w:afterAutospacing="1"/>
    </w:pPr>
    <w:rPr>
      <w:rFonts w:eastAsia="Times New Roman"/>
      <w:szCs w:val="24"/>
    </w:rPr>
  </w:style>
  <w:style w:type="paragraph" w:customStyle="1" w:styleId="pair1">
    <w:name w:val="pair1"/>
    <w:basedOn w:val="a2"/>
    <w:uiPriority w:val="99"/>
    <w:qFormat/>
    <w:rsid w:val="004A32ED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1">
    <w:name w:val="navboxnew_banner1"/>
    <w:basedOn w:val="a2"/>
    <w:uiPriority w:val="99"/>
    <w:qFormat/>
    <w:rsid w:val="004A32ED"/>
    <w:pPr>
      <w:widowControl/>
      <w:shd w:val="clear" w:color="auto" w:fill="DDDDFF"/>
      <w:snapToGrid/>
      <w:spacing w:before="0" w:after="30"/>
      <w:jc w:val="center"/>
    </w:pPr>
    <w:rPr>
      <w:rFonts w:eastAsia="Times New Roman"/>
      <w:szCs w:val="24"/>
    </w:rPr>
  </w:style>
  <w:style w:type="paragraph" w:customStyle="1" w:styleId="navboxnewimage1">
    <w:name w:val="navboxnew_image1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cell2">
    <w:name w:val="navboxnew_cell2"/>
    <w:basedOn w:val="a2"/>
    <w:uiPriority w:val="99"/>
    <w:qFormat/>
    <w:rsid w:val="004A32ED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navboxnewie1">
    <w:name w:val="navboxnew_ie1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2">
    <w:name w:val="navboxnew_title2"/>
    <w:basedOn w:val="a2"/>
    <w:uiPriority w:val="99"/>
    <w:qFormat/>
    <w:rsid w:val="004A32ED"/>
    <w:pPr>
      <w:widowControl/>
      <w:shd w:val="clear" w:color="auto" w:fill="99CC9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2">
    <w:name w:val="navboxnew_banner2"/>
    <w:basedOn w:val="a2"/>
    <w:uiPriority w:val="99"/>
    <w:qFormat/>
    <w:rsid w:val="004A32ED"/>
    <w:pPr>
      <w:widowControl/>
      <w:shd w:val="clear" w:color="auto" w:fill="99CC9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2">
    <w:name w:val="navboxnew_th2"/>
    <w:basedOn w:val="a2"/>
    <w:uiPriority w:val="99"/>
    <w:qFormat/>
    <w:rsid w:val="004A32ED"/>
    <w:pPr>
      <w:widowControl/>
      <w:shd w:val="clear" w:color="auto" w:fill="B3D9B3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3">
    <w:name w:val="navboxnew_title3"/>
    <w:basedOn w:val="a2"/>
    <w:uiPriority w:val="99"/>
    <w:qFormat/>
    <w:rsid w:val="004A32ED"/>
    <w:pPr>
      <w:widowControl/>
      <w:shd w:val="clear" w:color="auto" w:fill="DFED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3">
    <w:name w:val="navboxnew_banner3"/>
    <w:basedOn w:val="a2"/>
    <w:uiPriority w:val="99"/>
    <w:qFormat/>
    <w:rsid w:val="004A32ED"/>
    <w:pPr>
      <w:widowControl/>
      <w:shd w:val="clear" w:color="auto" w:fill="DFED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3">
    <w:name w:val="navboxnew_th3"/>
    <w:basedOn w:val="a2"/>
    <w:uiPriority w:val="99"/>
    <w:qFormat/>
    <w:rsid w:val="004A32ED"/>
    <w:pPr>
      <w:widowControl/>
      <w:shd w:val="clear" w:color="auto" w:fill="E7F2FF"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4">
    <w:name w:val="fr-collapsible-toggle4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title4">
    <w:name w:val="navboxnew_title4"/>
    <w:basedOn w:val="a2"/>
    <w:uiPriority w:val="99"/>
    <w:qFormat/>
    <w:rsid w:val="004A32ED"/>
    <w:pPr>
      <w:widowControl/>
      <w:shd w:val="clear" w:color="auto" w:fill="CCCCFF"/>
      <w:snapToGrid/>
      <w:spacing w:before="0" w:after="30"/>
      <w:jc w:val="center"/>
    </w:pPr>
    <w:rPr>
      <w:rFonts w:eastAsia="Times New Roman"/>
      <w:b/>
      <w:bCs/>
      <w:szCs w:val="24"/>
    </w:rPr>
  </w:style>
  <w:style w:type="paragraph" w:customStyle="1" w:styleId="navboxnewtitlesub2">
    <w:name w:val="navboxnew_titlesub2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fr-collapsible-content3">
    <w:name w:val="fr-collapsible-content3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row1">
    <w:name w:val="navboxnew_row1"/>
    <w:basedOn w:val="a2"/>
    <w:uiPriority w:val="99"/>
    <w:qFormat/>
    <w:rsid w:val="004A32ED"/>
    <w:pPr>
      <w:widowControl/>
      <w:shd w:val="clear" w:color="auto" w:fill="DDDD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4">
    <w:name w:val="navboxnew_th4"/>
    <w:basedOn w:val="a2"/>
    <w:uiPriority w:val="99"/>
    <w:qFormat/>
    <w:rsid w:val="004A32ED"/>
    <w:pPr>
      <w:widowControl/>
      <w:pBdr>
        <w:top w:val="single" w:sz="12" w:space="0" w:color="F9F9F9"/>
      </w:pBdr>
      <w:snapToGrid/>
      <w:spacing w:beforeAutospacing="1" w:afterAutospacing="1"/>
      <w:jc w:val="center"/>
    </w:pPr>
    <w:rPr>
      <w:rFonts w:eastAsia="Times New Roman"/>
      <w:b/>
      <w:bCs/>
      <w:szCs w:val="24"/>
    </w:rPr>
  </w:style>
  <w:style w:type="paragraph" w:customStyle="1" w:styleId="navboxnewie2">
    <w:name w:val="navboxnew_ie2"/>
    <w:basedOn w:val="a2"/>
    <w:uiPriority w:val="99"/>
    <w:qFormat/>
    <w:rsid w:val="004A32ED"/>
    <w:pPr>
      <w:widowControl/>
      <w:pBdr>
        <w:left w:val="single" w:sz="12" w:space="0" w:color="F9F9F9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nline1">
    <w:name w:val="navboxnew_inline1"/>
    <w:basedOn w:val="a2"/>
    <w:uiPriority w:val="99"/>
    <w:qFormat/>
    <w:rsid w:val="004A32ED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nline2">
    <w:name w:val="navboxnew_inline2"/>
    <w:basedOn w:val="a2"/>
    <w:uiPriority w:val="99"/>
    <w:qFormat/>
    <w:rsid w:val="004A32ED"/>
    <w:pPr>
      <w:widowControl/>
      <w:shd w:val="clear" w:color="auto" w:fill="EEEE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mage2">
    <w:name w:val="navboxnew_image2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navboxnewbanner4">
    <w:name w:val="navboxnew_banner4"/>
    <w:basedOn w:val="a2"/>
    <w:uiPriority w:val="99"/>
    <w:qFormat/>
    <w:rsid w:val="004A32ED"/>
    <w:pPr>
      <w:widowControl/>
      <w:shd w:val="clear" w:color="auto" w:fill="CCCCFF"/>
      <w:snapToGrid/>
      <w:spacing w:before="30" w:after="0"/>
      <w:jc w:val="center"/>
    </w:pPr>
    <w:rPr>
      <w:rFonts w:eastAsia="Times New Roman"/>
      <w:szCs w:val="24"/>
    </w:rPr>
  </w:style>
  <w:style w:type="paragraph" w:customStyle="1" w:styleId="navboxnew1">
    <w:name w:val="navboxnew1"/>
    <w:basedOn w:val="a2"/>
    <w:uiPriority w:val="99"/>
    <w:qFormat/>
    <w:rsid w:val="004A32ED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play-btn-large1">
    <w:name w:val="play-btn-large1"/>
    <w:basedOn w:val="a2"/>
    <w:uiPriority w:val="99"/>
    <w:qFormat/>
    <w:rsid w:val="004A32ED"/>
    <w:pPr>
      <w:widowControl/>
      <w:snapToGrid/>
      <w:spacing w:before="0" w:afterAutospacing="1"/>
      <w:ind w:left="-525"/>
    </w:pPr>
    <w:rPr>
      <w:rFonts w:eastAsia="Times New Roman"/>
      <w:szCs w:val="24"/>
    </w:rPr>
  </w:style>
  <w:style w:type="paragraph" w:customStyle="1" w:styleId="ui-widget1">
    <w:name w:val="ui-widget1"/>
    <w:basedOn w:val="a2"/>
    <w:uiPriority w:val="99"/>
    <w:qFormat/>
    <w:rsid w:val="004A32ED"/>
    <w:pPr>
      <w:widowControl/>
      <w:snapToGrid/>
      <w:spacing w:beforeAutospacing="1" w:afterAutospacing="1"/>
    </w:pPr>
    <w:rPr>
      <w:rFonts w:ascii="Arial" w:eastAsia="Times New Roman" w:hAnsi="Arial" w:cs="Arial"/>
      <w:szCs w:val="24"/>
    </w:rPr>
  </w:style>
  <w:style w:type="paragraph" w:customStyle="1" w:styleId="ui-state-default1">
    <w:name w:val="ui-state-default1"/>
    <w:basedOn w:val="a2"/>
    <w:uiPriority w:val="99"/>
    <w:qFormat/>
    <w:rsid w:val="004A32ED"/>
    <w:pPr>
      <w:widowControl/>
      <w:pBdr>
        <w:top w:val="single" w:sz="6" w:space="0" w:color="AED0EA"/>
        <w:left w:val="single" w:sz="6" w:space="0" w:color="AED0EA"/>
        <w:bottom w:val="single" w:sz="6" w:space="0" w:color="AED0EA"/>
        <w:right w:val="single" w:sz="6" w:space="0" w:color="AED0EA"/>
      </w:pBdr>
      <w:shd w:val="clear" w:color="auto" w:fill="D7EBF9"/>
      <w:snapToGrid/>
      <w:spacing w:beforeAutospacing="1" w:afterAutospacing="1"/>
    </w:pPr>
    <w:rPr>
      <w:rFonts w:eastAsia="Times New Roman"/>
      <w:color w:val="2779AA"/>
      <w:szCs w:val="24"/>
    </w:rPr>
  </w:style>
  <w:style w:type="paragraph" w:customStyle="1" w:styleId="ui-state-default2">
    <w:name w:val="ui-state-default2"/>
    <w:basedOn w:val="a2"/>
    <w:uiPriority w:val="99"/>
    <w:qFormat/>
    <w:rsid w:val="004A32ED"/>
    <w:pPr>
      <w:widowControl/>
      <w:pBdr>
        <w:top w:val="single" w:sz="6" w:space="0" w:color="AED0EA"/>
        <w:left w:val="single" w:sz="6" w:space="0" w:color="AED0EA"/>
        <w:bottom w:val="single" w:sz="6" w:space="0" w:color="AED0EA"/>
        <w:right w:val="single" w:sz="6" w:space="0" w:color="AED0EA"/>
      </w:pBdr>
      <w:shd w:val="clear" w:color="auto" w:fill="D7EBF9"/>
      <w:snapToGrid/>
      <w:spacing w:beforeAutospacing="1" w:afterAutospacing="1"/>
    </w:pPr>
    <w:rPr>
      <w:rFonts w:eastAsia="Times New Roman"/>
      <w:color w:val="2779AA"/>
      <w:szCs w:val="24"/>
    </w:rPr>
  </w:style>
  <w:style w:type="paragraph" w:customStyle="1" w:styleId="ui-state-hover1">
    <w:name w:val="ui-state-hover1"/>
    <w:basedOn w:val="a2"/>
    <w:uiPriority w:val="99"/>
    <w:qFormat/>
    <w:rsid w:val="004A32ED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hover2">
    <w:name w:val="ui-state-hover2"/>
    <w:basedOn w:val="a2"/>
    <w:uiPriority w:val="99"/>
    <w:qFormat/>
    <w:rsid w:val="004A32ED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focus1">
    <w:name w:val="ui-state-focus1"/>
    <w:basedOn w:val="a2"/>
    <w:uiPriority w:val="99"/>
    <w:qFormat/>
    <w:rsid w:val="004A32ED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focus2">
    <w:name w:val="ui-state-focus2"/>
    <w:basedOn w:val="a2"/>
    <w:uiPriority w:val="99"/>
    <w:qFormat/>
    <w:rsid w:val="004A32ED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active1">
    <w:name w:val="ui-state-active1"/>
    <w:basedOn w:val="a2"/>
    <w:uiPriority w:val="99"/>
    <w:qFormat/>
    <w:rsid w:val="004A32ED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0F0F0"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ui-state-active2">
    <w:name w:val="ui-state-active2"/>
    <w:basedOn w:val="a2"/>
    <w:uiPriority w:val="99"/>
    <w:qFormat/>
    <w:rsid w:val="004A32ED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0F0F0"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ui-state-highlight1">
    <w:name w:val="ui-state-highlight1"/>
    <w:basedOn w:val="a2"/>
    <w:uiPriority w:val="99"/>
    <w:qFormat/>
    <w:rsid w:val="004A32ED"/>
    <w:pPr>
      <w:widowControl/>
      <w:pBdr>
        <w:top w:val="single" w:sz="6" w:space="0" w:color="F9DD34"/>
        <w:left w:val="single" w:sz="6" w:space="0" w:color="F9DD34"/>
        <w:bottom w:val="single" w:sz="6" w:space="0" w:color="F9DD34"/>
        <w:right w:val="single" w:sz="6" w:space="0" w:color="F9DD34"/>
      </w:pBdr>
      <w:snapToGrid/>
      <w:spacing w:beforeAutospacing="1" w:afterAutospacing="1"/>
    </w:pPr>
    <w:rPr>
      <w:rFonts w:eastAsia="Times New Roman"/>
      <w:color w:val="363636"/>
      <w:szCs w:val="24"/>
    </w:rPr>
  </w:style>
  <w:style w:type="paragraph" w:customStyle="1" w:styleId="ui-state-highlight2">
    <w:name w:val="ui-state-highlight2"/>
    <w:basedOn w:val="a2"/>
    <w:uiPriority w:val="99"/>
    <w:qFormat/>
    <w:rsid w:val="004A32ED"/>
    <w:pPr>
      <w:widowControl/>
      <w:pBdr>
        <w:top w:val="single" w:sz="6" w:space="0" w:color="F9DD34"/>
        <w:left w:val="single" w:sz="6" w:space="0" w:color="F9DD34"/>
        <w:bottom w:val="single" w:sz="6" w:space="0" w:color="F9DD34"/>
        <w:right w:val="single" w:sz="6" w:space="0" w:color="F9DD34"/>
      </w:pBdr>
      <w:snapToGrid/>
      <w:spacing w:beforeAutospacing="1" w:afterAutospacing="1"/>
    </w:pPr>
    <w:rPr>
      <w:rFonts w:eastAsia="Times New Roman"/>
      <w:color w:val="363636"/>
      <w:szCs w:val="24"/>
    </w:rPr>
  </w:style>
  <w:style w:type="paragraph" w:customStyle="1" w:styleId="ui-state-error1">
    <w:name w:val="ui-state-error1"/>
    <w:basedOn w:val="a2"/>
    <w:uiPriority w:val="99"/>
    <w:qFormat/>
    <w:rsid w:val="004A32ED"/>
    <w:pPr>
      <w:widowControl/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CD0A0A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2">
    <w:name w:val="ui-state-error2"/>
    <w:basedOn w:val="a2"/>
    <w:uiPriority w:val="99"/>
    <w:qFormat/>
    <w:rsid w:val="004A32ED"/>
    <w:pPr>
      <w:widowControl/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CD0A0A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-text1">
    <w:name w:val="ui-state-error-text1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-text2">
    <w:name w:val="ui-state-error-text2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priority-primary1">
    <w:name w:val="ui-priority-primary1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ui-priority-primary2">
    <w:name w:val="ui-priority-primary2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ui-priority-secondary1">
    <w:name w:val="ui-priority-secondary1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priority-secondary2">
    <w:name w:val="ui-priority-secondary2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state-disabled1">
    <w:name w:val="ui-state-disabled1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state-disabled2">
    <w:name w:val="ui-state-disabled2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1">
    <w:name w:val="ui-icon1"/>
    <w:basedOn w:val="a2"/>
    <w:uiPriority w:val="99"/>
    <w:qFormat/>
    <w:rsid w:val="004A32ED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2">
    <w:name w:val="ui-icon2"/>
    <w:basedOn w:val="a2"/>
    <w:uiPriority w:val="99"/>
    <w:qFormat/>
    <w:rsid w:val="004A32ED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3">
    <w:name w:val="ui-icon3"/>
    <w:basedOn w:val="a2"/>
    <w:uiPriority w:val="99"/>
    <w:qFormat/>
    <w:rsid w:val="004A32ED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4">
    <w:name w:val="ui-icon4"/>
    <w:basedOn w:val="a2"/>
    <w:uiPriority w:val="99"/>
    <w:qFormat/>
    <w:rsid w:val="004A32ED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5">
    <w:name w:val="ui-icon5"/>
    <w:basedOn w:val="a2"/>
    <w:uiPriority w:val="99"/>
    <w:qFormat/>
    <w:rsid w:val="004A32ED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6">
    <w:name w:val="ui-icon6"/>
    <w:basedOn w:val="a2"/>
    <w:uiPriority w:val="99"/>
    <w:qFormat/>
    <w:rsid w:val="004A32ED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7">
    <w:name w:val="ui-icon7"/>
    <w:basedOn w:val="a2"/>
    <w:uiPriority w:val="99"/>
    <w:qFormat/>
    <w:rsid w:val="004A32ED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8">
    <w:name w:val="ui-icon8"/>
    <w:basedOn w:val="a2"/>
    <w:uiPriority w:val="99"/>
    <w:qFormat/>
    <w:rsid w:val="004A32ED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9">
    <w:name w:val="ui-icon9"/>
    <w:basedOn w:val="a2"/>
    <w:uiPriority w:val="99"/>
    <w:qFormat/>
    <w:rsid w:val="004A32ED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resizable-handle1">
    <w:name w:val="ui-resizable-handle1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vanish/>
      <w:sz w:val="2"/>
      <w:szCs w:val="2"/>
    </w:rPr>
  </w:style>
  <w:style w:type="paragraph" w:customStyle="1" w:styleId="ui-resizable-handle2">
    <w:name w:val="ui-resizable-handle2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vanish/>
      <w:sz w:val="2"/>
      <w:szCs w:val="2"/>
    </w:rPr>
  </w:style>
  <w:style w:type="paragraph" w:customStyle="1" w:styleId="ui-button-text1">
    <w:name w:val="ui-button-text1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2">
    <w:name w:val="ui-button-text2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3">
    <w:name w:val="ui-button-text3"/>
    <w:basedOn w:val="a2"/>
    <w:uiPriority w:val="99"/>
    <w:qFormat/>
    <w:rsid w:val="004A32ED"/>
    <w:pPr>
      <w:widowControl/>
      <w:snapToGrid/>
      <w:spacing w:beforeAutospacing="1" w:afterAutospacing="1"/>
      <w:ind w:firstLine="11919"/>
    </w:pPr>
    <w:rPr>
      <w:rFonts w:eastAsia="Times New Roman"/>
      <w:szCs w:val="24"/>
    </w:rPr>
  </w:style>
  <w:style w:type="paragraph" w:customStyle="1" w:styleId="ui-button-text4">
    <w:name w:val="ui-button-text4"/>
    <w:basedOn w:val="a2"/>
    <w:uiPriority w:val="99"/>
    <w:qFormat/>
    <w:rsid w:val="004A32ED"/>
    <w:pPr>
      <w:widowControl/>
      <w:snapToGrid/>
      <w:spacing w:beforeAutospacing="1" w:afterAutospacing="1"/>
      <w:ind w:firstLine="11919"/>
    </w:pPr>
    <w:rPr>
      <w:rFonts w:eastAsia="Times New Roman"/>
      <w:szCs w:val="24"/>
    </w:rPr>
  </w:style>
  <w:style w:type="paragraph" w:customStyle="1" w:styleId="ui-button-text5">
    <w:name w:val="ui-button-text5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6">
    <w:name w:val="ui-button-text6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7">
    <w:name w:val="ui-button-text7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10">
    <w:name w:val="ui-icon10"/>
    <w:basedOn w:val="a2"/>
    <w:uiPriority w:val="99"/>
    <w:qFormat/>
    <w:rsid w:val="004A32ED"/>
    <w:pPr>
      <w:widowControl/>
      <w:snapToGrid/>
      <w:spacing w:before="0" w:afterAutospacing="1"/>
      <w:ind w:left="-120" w:firstLine="7343"/>
    </w:pPr>
    <w:rPr>
      <w:rFonts w:eastAsia="Times New Roman"/>
      <w:szCs w:val="24"/>
    </w:rPr>
  </w:style>
  <w:style w:type="paragraph" w:customStyle="1" w:styleId="ui-icon11">
    <w:name w:val="ui-icon11"/>
    <w:basedOn w:val="a2"/>
    <w:uiPriority w:val="99"/>
    <w:qFormat/>
    <w:rsid w:val="004A32ED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2">
    <w:name w:val="ui-icon12"/>
    <w:basedOn w:val="a2"/>
    <w:uiPriority w:val="99"/>
    <w:qFormat/>
    <w:rsid w:val="004A32ED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3">
    <w:name w:val="ui-icon13"/>
    <w:basedOn w:val="a2"/>
    <w:uiPriority w:val="99"/>
    <w:qFormat/>
    <w:rsid w:val="004A32ED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4">
    <w:name w:val="ui-icon14"/>
    <w:basedOn w:val="a2"/>
    <w:uiPriority w:val="99"/>
    <w:qFormat/>
    <w:rsid w:val="004A32ED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5">
    <w:name w:val="ui-icon15"/>
    <w:basedOn w:val="a2"/>
    <w:uiPriority w:val="99"/>
    <w:qFormat/>
    <w:rsid w:val="004A32ED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button1">
    <w:name w:val="ui-button1"/>
    <w:basedOn w:val="a2"/>
    <w:uiPriority w:val="99"/>
    <w:qFormat/>
    <w:rsid w:val="004A32ED"/>
    <w:pPr>
      <w:widowControl/>
      <w:snapToGrid/>
      <w:spacing w:beforeAutospacing="1" w:afterAutospacing="1"/>
      <w:ind w:right="-72"/>
      <w:jc w:val="center"/>
    </w:pPr>
    <w:rPr>
      <w:rFonts w:eastAsia="Times New Roman"/>
      <w:szCs w:val="24"/>
    </w:rPr>
  </w:style>
  <w:style w:type="paragraph" w:customStyle="1" w:styleId="ui-button2">
    <w:name w:val="ui-button2"/>
    <w:basedOn w:val="a2"/>
    <w:uiPriority w:val="99"/>
    <w:qFormat/>
    <w:rsid w:val="004A32ED"/>
    <w:pPr>
      <w:widowControl/>
      <w:pBdr>
        <w:top w:val="single" w:sz="6" w:space="0" w:color="A6A6A6"/>
        <w:left w:val="single" w:sz="6" w:space="0" w:color="A6A6A6"/>
        <w:bottom w:val="single" w:sz="6" w:space="0" w:color="A6A6A6"/>
        <w:right w:val="single" w:sz="6" w:space="0" w:color="A6A6A6"/>
      </w:pBdr>
      <w:shd w:val="clear" w:color="auto" w:fill="F2F2F2"/>
      <w:snapToGrid/>
      <w:spacing w:before="120" w:after="120" w:line="336" w:lineRule="atLeast"/>
      <w:ind w:left="96"/>
      <w:jc w:val="center"/>
    </w:pPr>
    <w:rPr>
      <w:rFonts w:eastAsia="Times New Roman"/>
      <w:szCs w:val="24"/>
    </w:rPr>
  </w:style>
  <w:style w:type="paragraph" w:customStyle="1" w:styleId="ui-button3">
    <w:name w:val="ui-button3"/>
    <w:basedOn w:val="a2"/>
    <w:uiPriority w:val="99"/>
    <w:qFormat/>
    <w:rsid w:val="004A32ED"/>
    <w:pPr>
      <w:widowControl/>
      <w:pBdr>
        <w:top w:val="single" w:sz="6" w:space="0" w:color="6E7273"/>
        <w:left w:val="single" w:sz="6" w:space="0" w:color="6E7273"/>
        <w:bottom w:val="single" w:sz="6" w:space="0" w:color="6E7273"/>
        <w:right w:val="single" w:sz="6" w:space="0" w:color="6E7273"/>
      </w:pBdr>
      <w:shd w:val="clear" w:color="auto" w:fill="E1E1E1"/>
      <w:snapToGrid/>
      <w:spacing w:before="120" w:after="120" w:line="336" w:lineRule="atLeast"/>
      <w:ind w:left="96"/>
      <w:jc w:val="center"/>
    </w:pPr>
    <w:rPr>
      <w:rFonts w:eastAsia="Times New Roman"/>
      <w:szCs w:val="24"/>
    </w:rPr>
  </w:style>
  <w:style w:type="paragraph" w:customStyle="1" w:styleId="ui-button-large1">
    <w:name w:val="ui-button-large1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16">
    <w:name w:val="ui-icon16"/>
    <w:basedOn w:val="a2"/>
    <w:uiPriority w:val="99"/>
    <w:qFormat/>
    <w:rsid w:val="004A32ED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17">
    <w:name w:val="ui-icon17"/>
    <w:basedOn w:val="a2"/>
    <w:uiPriority w:val="99"/>
    <w:qFormat/>
    <w:rsid w:val="004A32ED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18">
    <w:name w:val="ui-icon18"/>
    <w:basedOn w:val="a2"/>
    <w:uiPriority w:val="99"/>
    <w:qFormat/>
    <w:rsid w:val="004A32ED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19">
    <w:name w:val="ui-icon19"/>
    <w:basedOn w:val="a2"/>
    <w:uiPriority w:val="99"/>
    <w:qFormat/>
    <w:rsid w:val="004A32ED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dialog-titlebar1">
    <w:name w:val="ui-dialog-titlebar1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1">
    <w:name w:val="ui-dialog-title1"/>
    <w:basedOn w:val="a2"/>
    <w:uiPriority w:val="99"/>
    <w:qFormat/>
    <w:rsid w:val="004A32ED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titlebar-close1">
    <w:name w:val="ui-dialog-titlebar-close1"/>
    <w:basedOn w:val="a2"/>
    <w:uiPriority w:val="99"/>
    <w:qFormat/>
    <w:rsid w:val="004A32ED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titlebar-close2">
    <w:name w:val="ui-dialog-titlebar-close2"/>
    <w:basedOn w:val="a2"/>
    <w:uiPriority w:val="99"/>
    <w:qFormat/>
    <w:rsid w:val="004A32ED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content1">
    <w:name w:val="ui-dialog-content1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buttonpane1">
    <w:name w:val="ui-dialog-buttonpane1"/>
    <w:basedOn w:val="a2"/>
    <w:uiPriority w:val="99"/>
    <w:qFormat/>
    <w:rsid w:val="004A32ED"/>
    <w:pPr>
      <w:widowControl/>
      <w:snapToGrid/>
      <w:spacing w:before="120" w:after="0"/>
    </w:pPr>
    <w:rPr>
      <w:rFonts w:eastAsia="Times New Roman"/>
      <w:szCs w:val="24"/>
    </w:rPr>
  </w:style>
  <w:style w:type="paragraph" w:customStyle="1" w:styleId="ui-resizable-se1">
    <w:name w:val="ui-resizable-se1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bar-close3">
    <w:name w:val="ui-dialog-titlebar-close3"/>
    <w:basedOn w:val="a2"/>
    <w:uiPriority w:val="99"/>
    <w:qFormat/>
    <w:rsid w:val="004A32ED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titlebar2">
    <w:name w:val="ui-dialog-titlebar2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widget-header1">
    <w:name w:val="ui-widget-header1"/>
    <w:basedOn w:val="a2"/>
    <w:uiPriority w:val="99"/>
    <w:qFormat/>
    <w:rsid w:val="004A32ED"/>
    <w:pPr>
      <w:widowControl/>
      <w:pBdr>
        <w:bottom w:val="single" w:sz="6" w:space="0" w:color="BBBBBB"/>
      </w:pBdr>
      <w:shd w:val="clear" w:color="auto" w:fill="F0F0F0"/>
      <w:snapToGrid/>
      <w:spacing w:beforeAutospacing="1" w:afterAutospacing="1" w:line="240" w:lineRule="atLeast"/>
    </w:pPr>
    <w:rPr>
      <w:rFonts w:eastAsia="Times New Roman"/>
      <w:b/>
      <w:bCs/>
      <w:color w:val="222222"/>
      <w:szCs w:val="24"/>
    </w:rPr>
  </w:style>
  <w:style w:type="paragraph" w:customStyle="1" w:styleId="ui-icon-closethick1">
    <w:name w:val="ui-icon-closethick1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buttonpane2">
    <w:name w:val="ui-dialog-buttonpane2"/>
    <w:basedOn w:val="a2"/>
    <w:uiPriority w:val="99"/>
    <w:qFormat/>
    <w:rsid w:val="004A32ED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special-label1">
    <w:name w:val="special-label1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color w:val="808080"/>
      <w:szCs w:val="24"/>
    </w:rPr>
  </w:style>
  <w:style w:type="paragraph" w:customStyle="1" w:styleId="special-query1">
    <w:name w:val="special-query1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i/>
      <w:iCs/>
      <w:color w:val="000000"/>
      <w:szCs w:val="24"/>
    </w:rPr>
  </w:style>
  <w:style w:type="paragraph" w:customStyle="1" w:styleId="special-hover1">
    <w:name w:val="special-hover1"/>
    <w:basedOn w:val="a2"/>
    <w:uiPriority w:val="99"/>
    <w:qFormat/>
    <w:rsid w:val="004A32ED"/>
    <w:pPr>
      <w:widowControl/>
      <w:shd w:val="clear" w:color="auto" w:fill="C0C0C0"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label2">
    <w:name w:val="special-label2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special-query2">
    <w:name w:val="special-query2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mw-specialpage-summary1">
    <w:name w:val="mw-specialpage-summary1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editsection1">
    <w:name w:val="editsection1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 w:val="20"/>
    </w:rPr>
  </w:style>
  <w:style w:type="paragraph" w:customStyle="1" w:styleId="mw-headline1">
    <w:name w:val="mw-headline1"/>
    <w:basedOn w:val="a2"/>
    <w:uiPriority w:val="99"/>
    <w:qFormat/>
    <w:rsid w:val="004A32ED"/>
    <w:pPr>
      <w:widowControl/>
      <w:snapToGrid/>
      <w:spacing w:beforeAutospacing="1" w:afterAutospacing="1"/>
      <w:ind w:right="72"/>
    </w:pPr>
    <w:rPr>
      <w:rFonts w:eastAsia="Times New Roman"/>
      <w:szCs w:val="24"/>
    </w:rPr>
  </w:style>
  <w:style w:type="paragraph" w:customStyle="1" w:styleId="legendlike1">
    <w:name w:val="legendlike1"/>
    <w:basedOn w:val="a2"/>
    <w:uiPriority w:val="99"/>
    <w:qFormat/>
    <w:rsid w:val="004A32ED"/>
    <w:pPr>
      <w:widowControl/>
      <w:snapToGrid/>
      <w:spacing w:before="0" w:afterAutospacing="1"/>
    </w:pPr>
    <w:rPr>
      <w:rFonts w:eastAsia="Times New Roman"/>
      <w:szCs w:val="24"/>
    </w:rPr>
  </w:style>
  <w:style w:type="paragraph" w:customStyle="1" w:styleId="legendtextlike1">
    <w:name w:val="legendtextlike1"/>
    <w:basedOn w:val="a2"/>
    <w:uiPriority w:val="99"/>
    <w:qFormat/>
    <w:rsid w:val="004A32ED"/>
    <w:pPr>
      <w:widowControl/>
      <w:shd w:val="clear" w:color="auto" w:fill="FFFFFF"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1">
    <w:name w:val="scrollbar1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container1">
    <w:name w:val="scrollbarcontainer1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agnify1">
    <w:name w:val="magnify1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nfoboximage1">
    <w:name w:val="infoboximage1"/>
    <w:basedOn w:val="a2"/>
    <w:uiPriority w:val="99"/>
    <w:qFormat/>
    <w:rsid w:val="004A32ED"/>
    <w:pPr>
      <w:widowControl/>
      <w:shd w:val="clear" w:color="auto" w:fill="FFFFFF"/>
      <w:snapToGrid/>
      <w:spacing w:before="0" w:afterAutospacing="1"/>
      <w:jc w:val="center"/>
    </w:pPr>
    <w:rPr>
      <w:rFonts w:eastAsia="Times New Roman"/>
      <w:color w:val="000000"/>
      <w:szCs w:val="24"/>
    </w:rPr>
  </w:style>
  <w:style w:type="paragraph" w:customStyle="1" w:styleId="infoboxsoustitre1">
    <w:name w:val="infoboxsoustitre1"/>
    <w:basedOn w:val="a2"/>
    <w:uiPriority w:val="99"/>
    <w:qFormat/>
    <w:rsid w:val="004A32ED"/>
    <w:pPr>
      <w:widowControl/>
      <w:snapToGrid/>
      <w:spacing w:beforeAutospacing="1" w:afterAutospacing="1" w:line="480" w:lineRule="auto"/>
      <w:jc w:val="center"/>
    </w:pPr>
    <w:rPr>
      <w:rFonts w:eastAsia="Times New Roman"/>
      <w:b/>
      <w:bCs/>
      <w:color w:val="000000"/>
      <w:sz w:val="28"/>
      <w:szCs w:val="28"/>
    </w:rPr>
  </w:style>
  <w:style w:type="paragraph" w:customStyle="1" w:styleId="latitude1">
    <w:name w:val="latitude1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entete1">
    <w:name w:val="entete1"/>
    <w:basedOn w:val="a2"/>
    <w:uiPriority w:val="99"/>
    <w:qFormat/>
    <w:rsid w:val="004A32ED"/>
    <w:pPr>
      <w:widowControl/>
      <w:snapToGrid/>
      <w:spacing w:beforeAutospacing="1" w:afterAutospacing="1" w:line="288" w:lineRule="atLeast"/>
      <w:jc w:val="center"/>
    </w:pPr>
    <w:rPr>
      <w:rFonts w:eastAsia="Times New Roman"/>
      <w:b/>
      <w:bCs/>
      <w:color w:val="000000"/>
      <w:sz w:val="36"/>
      <w:szCs w:val="36"/>
    </w:rPr>
  </w:style>
  <w:style w:type="paragraph" w:customStyle="1" w:styleId="media1">
    <w:name w:val="media1"/>
    <w:basedOn w:val="a2"/>
    <w:uiPriority w:val="99"/>
    <w:qFormat/>
    <w:rsid w:val="004A32ED"/>
    <w:pPr>
      <w:widowControl/>
      <w:snapToGrid/>
      <w:spacing w:beforeAutospacing="1" w:afterAutospacing="1"/>
      <w:jc w:val="center"/>
    </w:pPr>
    <w:rPr>
      <w:rFonts w:eastAsia="Times New Roman"/>
      <w:b/>
      <w:bCs/>
      <w:color w:val="000000"/>
      <w:szCs w:val="24"/>
    </w:rPr>
  </w:style>
  <w:style w:type="paragraph" w:customStyle="1" w:styleId="entete2">
    <w:name w:val="entete2"/>
    <w:basedOn w:val="a2"/>
    <w:uiPriority w:val="99"/>
    <w:qFormat/>
    <w:rsid w:val="004A32ED"/>
    <w:pPr>
      <w:widowControl/>
      <w:pBdr>
        <w:top w:val="single" w:sz="12" w:space="2" w:color="DFEDFF"/>
        <w:left w:val="single" w:sz="12" w:space="0" w:color="DFEDFF"/>
        <w:bottom w:val="single" w:sz="12" w:space="2" w:color="DFEDFF"/>
        <w:right w:val="single" w:sz="12" w:space="0" w:color="DFEDFF"/>
      </w:pBdr>
      <w:shd w:val="clear" w:color="auto" w:fill="DFEDFF"/>
      <w:snapToGrid/>
      <w:spacing w:before="0" w:after="150" w:line="264" w:lineRule="atLeast"/>
      <w:jc w:val="center"/>
    </w:pPr>
    <w:rPr>
      <w:rFonts w:eastAsia="Times New Roman"/>
      <w:b/>
      <w:bCs/>
      <w:sz w:val="34"/>
      <w:szCs w:val="34"/>
    </w:rPr>
  </w:style>
  <w:style w:type="paragraph" w:customStyle="1" w:styleId="thumbimage1">
    <w:name w:val="thumbimage1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inner1">
    <w:name w:val="thumbinner1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1">
    <w:name w:val="thumb1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caption1">
    <w:name w:val="thumbcaption1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legend1">
    <w:name w:val="legend1"/>
    <w:basedOn w:val="a2"/>
    <w:uiPriority w:val="99"/>
    <w:qFormat/>
    <w:rsid w:val="004A32ED"/>
    <w:pPr>
      <w:widowControl/>
      <w:snapToGrid/>
      <w:spacing w:before="75" w:after="120"/>
      <w:jc w:val="center"/>
    </w:pPr>
    <w:rPr>
      <w:rFonts w:eastAsia="Times New Roman"/>
      <w:sz w:val="22"/>
      <w:szCs w:val="22"/>
    </w:rPr>
  </w:style>
  <w:style w:type="paragraph" w:customStyle="1" w:styleId="image21">
    <w:name w:val="image21"/>
    <w:basedOn w:val="a2"/>
    <w:uiPriority w:val="99"/>
    <w:qFormat/>
    <w:rsid w:val="004A32ED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bloc1">
    <w:name w:val="bloc1"/>
    <w:basedOn w:val="a2"/>
    <w:uiPriority w:val="99"/>
    <w:qFormat/>
    <w:rsid w:val="004A32ED"/>
    <w:pPr>
      <w:widowControl/>
      <w:shd w:val="clear" w:color="auto" w:fill="DFEDFF"/>
      <w:snapToGrid/>
      <w:spacing w:before="75" w:after="75" w:line="264" w:lineRule="atLeast"/>
      <w:jc w:val="center"/>
    </w:pPr>
    <w:rPr>
      <w:rFonts w:eastAsia="Times New Roman"/>
      <w:b/>
      <w:bCs/>
      <w:szCs w:val="24"/>
    </w:rPr>
  </w:style>
  <w:style w:type="paragraph" w:customStyle="1" w:styleId="bordered1">
    <w:name w:val="bordered1"/>
    <w:basedOn w:val="a2"/>
    <w:uiPriority w:val="99"/>
    <w:qFormat/>
    <w:rsid w:val="004A32ED"/>
    <w:pPr>
      <w:widowControl/>
      <w:pBdr>
        <w:top w:val="single" w:sz="6" w:space="0" w:color="DFEDFF"/>
        <w:bottom w:val="single" w:sz="6" w:space="0" w:color="DFEDFF"/>
      </w:pBdr>
      <w:snapToGrid/>
      <w:spacing w:before="0" w:after="75" w:line="264" w:lineRule="atLeast"/>
      <w:jc w:val="center"/>
    </w:pPr>
    <w:rPr>
      <w:rFonts w:eastAsia="Times New Roman"/>
      <w:b/>
      <w:bCs/>
      <w:szCs w:val="24"/>
    </w:rPr>
  </w:style>
  <w:style w:type="paragraph" w:customStyle="1" w:styleId="hr1">
    <w:name w:val="hr1"/>
    <w:basedOn w:val="a2"/>
    <w:uiPriority w:val="99"/>
    <w:qFormat/>
    <w:rsid w:val="004A32ED"/>
    <w:pPr>
      <w:widowControl/>
      <w:shd w:val="clear" w:color="auto" w:fill="DFEDFF"/>
      <w:snapToGrid/>
      <w:spacing w:before="75" w:after="75" w:line="15" w:lineRule="atLeast"/>
    </w:pPr>
    <w:rPr>
      <w:rFonts w:eastAsia="Times New Roman"/>
      <w:sz w:val="2"/>
      <w:szCs w:val="2"/>
    </w:rPr>
  </w:style>
  <w:style w:type="paragraph" w:customStyle="1" w:styleId="navbar1">
    <w:name w:val="navbar1"/>
    <w:basedOn w:val="a2"/>
    <w:uiPriority w:val="99"/>
    <w:qFormat/>
    <w:rsid w:val="004A32ED"/>
    <w:pPr>
      <w:widowControl/>
      <w:snapToGrid/>
      <w:spacing w:before="0" w:after="0"/>
      <w:jc w:val="right"/>
    </w:pPr>
    <w:rPr>
      <w:rFonts w:eastAsia="Times New Roman"/>
      <w:sz w:val="19"/>
      <w:szCs w:val="19"/>
    </w:rPr>
  </w:style>
  <w:style w:type="paragraph" w:customStyle="1" w:styleId="prevbloc1">
    <w:name w:val="prev_bloc1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extbloc1">
    <w:name w:val="next_bloc1"/>
    <w:basedOn w:val="a2"/>
    <w:uiPriority w:val="99"/>
    <w:qFormat/>
    <w:rsid w:val="004A32ED"/>
    <w:pPr>
      <w:widowControl/>
      <w:snapToGrid/>
      <w:spacing w:beforeAutospacing="1" w:afterAutospacing="1"/>
      <w:jc w:val="right"/>
    </w:pPr>
    <w:rPr>
      <w:rFonts w:eastAsia="Times New Roman"/>
      <w:szCs w:val="24"/>
    </w:rPr>
  </w:style>
  <w:style w:type="paragraph" w:customStyle="1" w:styleId="entete3">
    <w:name w:val="entete3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loc2">
    <w:name w:val="bloc2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axoboxclassification1">
    <w:name w:val="taxobox_classification1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i/>
      <w:iCs/>
      <w:szCs w:val="24"/>
    </w:rPr>
  </w:style>
  <w:style w:type="paragraph" w:customStyle="1" w:styleId="rnormal1">
    <w:name w:val="rnormal1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gtoogle1">
    <w:name w:val="img_toogle1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toogle1">
    <w:name w:val="a_toogle1"/>
    <w:basedOn w:val="a2"/>
    <w:uiPriority w:val="99"/>
    <w:qFormat/>
    <w:rsid w:val="004A32ED"/>
    <w:pPr>
      <w:widowControl/>
      <w:snapToGrid/>
      <w:spacing w:beforeAutospacing="1" w:afterAutospacing="1"/>
      <w:jc w:val="center"/>
    </w:pPr>
    <w:rPr>
      <w:rFonts w:eastAsia="Times New Roman"/>
      <w:sz w:val="23"/>
      <w:szCs w:val="23"/>
    </w:rPr>
  </w:style>
  <w:style w:type="paragraph" w:customStyle="1" w:styleId="geopoint1">
    <w:name w:val="geopoint1"/>
    <w:basedOn w:val="a2"/>
    <w:uiPriority w:val="99"/>
    <w:qFormat/>
    <w:rsid w:val="004A32ED"/>
    <w:pPr>
      <w:widowControl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FF0000"/>
      <w:snapToGrid/>
      <w:spacing w:beforeAutospacing="1" w:afterAutospacing="1"/>
    </w:pPr>
    <w:rPr>
      <w:rFonts w:eastAsia="Times New Roman"/>
      <w:sz w:val="2"/>
      <w:szCs w:val="2"/>
    </w:rPr>
  </w:style>
  <w:style w:type="paragraph" w:customStyle="1" w:styleId="thumbinner2">
    <w:name w:val="thumbinner2"/>
    <w:basedOn w:val="a2"/>
    <w:uiPriority w:val="99"/>
    <w:qFormat/>
    <w:rsid w:val="004A32ED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titre1">
    <w:name w:val="titre1"/>
    <w:basedOn w:val="a2"/>
    <w:uiPriority w:val="99"/>
    <w:qFormat/>
    <w:rsid w:val="004A32ED"/>
    <w:pPr>
      <w:widowControl/>
      <w:snapToGrid/>
      <w:spacing w:before="48" w:after="48"/>
      <w:jc w:val="center"/>
    </w:pPr>
    <w:rPr>
      <w:rFonts w:eastAsia="Times New Roman"/>
      <w:szCs w:val="24"/>
    </w:rPr>
  </w:style>
  <w:style w:type="paragraph" w:customStyle="1" w:styleId="e6e73">
    <w:name w:val="¶e6e7аголовок 3"/>
    <w:basedOn w:val="a2"/>
    <w:next w:val="a2"/>
    <w:uiPriority w:val="99"/>
    <w:qFormat/>
    <w:rsid w:val="004A32ED"/>
    <w:pPr>
      <w:keepNext/>
      <w:tabs>
        <w:tab w:val="left" w:pos="794"/>
      </w:tabs>
      <w:spacing w:before="0" w:after="0"/>
      <w:ind w:left="794" w:hanging="397"/>
    </w:pPr>
    <w:rPr>
      <w:rFonts w:ascii="Arial" w:eastAsia="Times New Roman" w:hAnsi="Arial"/>
      <w:lang w:val="en-US"/>
    </w:rPr>
  </w:style>
  <w:style w:type="paragraph" w:customStyle="1" w:styleId="Normalnormal">
    <w:name w:val="Normal.normal"/>
    <w:uiPriority w:val="99"/>
    <w:qFormat/>
    <w:rsid w:val="004A32ED"/>
    <w:pPr>
      <w:keepNext/>
      <w:autoSpaceDE w:val="0"/>
      <w:autoSpaceDN w:val="0"/>
      <w:adjustRightInd w:val="0"/>
      <w:spacing w:before="283" w:after="170" w:line="240" w:lineRule="auto"/>
      <w:ind w:firstLine="567"/>
      <w:jc w:val="both"/>
    </w:pPr>
    <w:rPr>
      <w:rFonts w:ascii="PragmaticaCTT" w:eastAsia="Times New Roman" w:hAnsi="PragmaticaCTT" w:cs="PragmaticaCTT"/>
      <w:b/>
      <w:bCs/>
      <w:i/>
      <w:iCs/>
      <w:sz w:val="20"/>
      <w:szCs w:val="20"/>
      <w:lang w:eastAsia="ru-RU"/>
    </w:rPr>
  </w:style>
  <w:style w:type="paragraph" w:customStyle="1" w:styleId="l2">
    <w:name w:val="l2"/>
    <w:basedOn w:val="a2"/>
    <w:uiPriority w:val="99"/>
    <w:qFormat/>
    <w:rsid w:val="004A32ED"/>
    <w:pPr>
      <w:widowControl/>
      <w:suppressAutoHyphens/>
      <w:snapToGrid/>
      <w:spacing w:before="280" w:after="280"/>
    </w:pPr>
    <w:rPr>
      <w:rFonts w:eastAsia="Times New Roman"/>
      <w:szCs w:val="24"/>
      <w:lang w:eastAsia="ar-SA"/>
    </w:rPr>
  </w:style>
  <w:style w:type="paragraph" w:customStyle="1" w:styleId="l1">
    <w:name w:val="l1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fff9">
    <w:name w:val="Подпись к таблице_"/>
    <w:basedOn w:val="a3"/>
    <w:link w:val="afffffffffa"/>
    <w:uiPriority w:val="99"/>
    <w:qFormat/>
    <w:locked/>
    <w:rsid w:val="004A32ED"/>
    <w:rPr>
      <w:rFonts w:cs="Times New Roman"/>
      <w:sz w:val="17"/>
      <w:szCs w:val="17"/>
      <w:shd w:val="clear" w:color="auto" w:fill="FFFFFF"/>
    </w:rPr>
  </w:style>
  <w:style w:type="paragraph" w:customStyle="1" w:styleId="afffffffffa">
    <w:name w:val="Подпись к таблице"/>
    <w:basedOn w:val="a2"/>
    <w:link w:val="afffffffff9"/>
    <w:uiPriority w:val="99"/>
    <w:qFormat/>
    <w:rsid w:val="004A32ED"/>
    <w:pPr>
      <w:widowControl/>
      <w:shd w:val="clear" w:color="auto" w:fill="FFFFFF"/>
      <w:snapToGrid/>
      <w:spacing w:before="0" w:after="0" w:line="235" w:lineRule="exact"/>
      <w:ind w:firstLine="1400"/>
    </w:pPr>
    <w:rPr>
      <w:rFonts w:asciiTheme="minorHAnsi" w:eastAsiaTheme="minorHAnsi" w:hAnsiTheme="minorHAnsi"/>
      <w:sz w:val="17"/>
      <w:szCs w:val="17"/>
      <w:lang w:eastAsia="en-US"/>
    </w:rPr>
  </w:style>
  <w:style w:type="character" w:customStyle="1" w:styleId="6d">
    <w:name w:val="Основной текст (6)_"/>
    <w:basedOn w:val="a3"/>
    <w:link w:val="6e"/>
    <w:uiPriority w:val="99"/>
    <w:qFormat/>
    <w:locked/>
    <w:rsid w:val="004A32ED"/>
    <w:rPr>
      <w:rFonts w:cs="Times New Roman"/>
      <w:sz w:val="14"/>
      <w:szCs w:val="14"/>
      <w:shd w:val="clear" w:color="auto" w:fill="FFFFFF"/>
    </w:rPr>
  </w:style>
  <w:style w:type="paragraph" w:customStyle="1" w:styleId="6e">
    <w:name w:val="Основной текст (6)"/>
    <w:basedOn w:val="a2"/>
    <w:link w:val="6d"/>
    <w:uiPriority w:val="99"/>
    <w:qFormat/>
    <w:rsid w:val="004A32ED"/>
    <w:pPr>
      <w:widowControl/>
      <w:shd w:val="clear" w:color="auto" w:fill="FFFFFF"/>
      <w:snapToGrid/>
      <w:spacing w:before="0" w:after="0" w:line="240" w:lineRule="atLeast"/>
      <w:jc w:val="both"/>
    </w:pPr>
    <w:rPr>
      <w:rFonts w:asciiTheme="minorHAnsi" w:eastAsiaTheme="minorHAnsi" w:hAnsiTheme="minorHAnsi"/>
      <w:sz w:val="14"/>
      <w:szCs w:val="14"/>
      <w:lang w:eastAsia="en-US"/>
    </w:rPr>
  </w:style>
  <w:style w:type="paragraph" w:customStyle="1" w:styleId="3fe">
    <w:name w:val="Заголовок 3 уровня"/>
    <w:basedOn w:val="afffff0"/>
    <w:uiPriority w:val="99"/>
    <w:qFormat/>
    <w:rsid w:val="004A32ED"/>
    <w:pPr>
      <w:ind w:firstLine="0"/>
      <w:jc w:val="center"/>
    </w:pPr>
    <w:rPr>
      <w:b/>
    </w:rPr>
  </w:style>
  <w:style w:type="character" w:customStyle="1" w:styleId="nameautor4">
    <w:name w:val="name_autor4"/>
    <w:uiPriority w:val="99"/>
    <w:qFormat/>
    <w:rsid w:val="004A32ED"/>
    <w:rPr>
      <w:sz w:val="22"/>
    </w:rPr>
  </w:style>
  <w:style w:type="character" w:customStyle="1" w:styleId="useremail">
    <w:name w:val="useremail"/>
    <w:uiPriority w:val="99"/>
    <w:qFormat/>
    <w:rsid w:val="004A32ED"/>
    <w:rPr>
      <w:b/>
      <w:color w:val="555555"/>
    </w:rPr>
  </w:style>
  <w:style w:type="character" w:customStyle="1" w:styleId="sel1">
    <w:name w:val="sel1"/>
    <w:basedOn w:val="a3"/>
    <w:uiPriority w:val="99"/>
    <w:qFormat/>
    <w:rsid w:val="004A32ED"/>
    <w:rPr>
      <w:rFonts w:cs="Times New Roman"/>
      <w:shd w:val="clear" w:color="auto" w:fill="000000"/>
    </w:rPr>
  </w:style>
  <w:style w:type="character" w:customStyle="1" w:styleId="1fffff">
    <w:name w:val="Основной текст + Курсив1"/>
    <w:basedOn w:val="a3"/>
    <w:uiPriority w:val="99"/>
    <w:qFormat/>
    <w:rsid w:val="004A32ED"/>
    <w:rPr>
      <w:rFonts w:ascii="SimSun" w:eastAsia="SimSun" w:hAnsi="SimSun" w:cs="Times New Roman"/>
      <w:i/>
      <w:iCs/>
      <w:lang w:val="ru-RU" w:eastAsia="zh-CN" w:bidi="ar-SA"/>
    </w:rPr>
  </w:style>
  <w:style w:type="character" w:customStyle="1" w:styleId="4f0">
    <w:name w:val="Основной текст + Полужирный4"/>
    <w:basedOn w:val="a3"/>
    <w:uiPriority w:val="99"/>
    <w:qFormat/>
    <w:rsid w:val="004A32ED"/>
    <w:rPr>
      <w:rFonts w:ascii="Times New Roman" w:hAnsi="Times New Roman" w:cs="Times New Roman"/>
      <w:b/>
      <w:bCs/>
      <w:i/>
      <w:iCs/>
      <w:spacing w:val="0"/>
      <w:sz w:val="20"/>
      <w:szCs w:val="20"/>
    </w:rPr>
  </w:style>
  <w:style w:type="character" w:customStyle="1" w:styleId="sel11">
    <w:name w:val="sel11"/>
    <w:basedOn w:val="a3"/>
    <w:uiPriority w:val="99"/>
    <w:qFormat/>
    <w:rsid w:val="004A32ED"/>
    <w:rPr>
      <w:rFonts w:cs="Times New Roman"/>
      <w:b/>
      <w:bCs/>
    </w:rPr>
  </w:style>
  <w:style w:type="character" w:customStyle="1" w:styleId="bodyouter">
    <w:name w:val="body_outer"/>
    <w:basedOn w:val="a3"/>
    <w:uiPriority w:val="99"/>
    <w:qFormat/>
    <w:rsid w:val="004A32ED"/>
    <w:rPr>
      <w:rFonts w:cs="Times New Roman"/>
    </w:rPr>
  </w:style>
  <w:style w:type="character" w:customStyle="1" w:styleId="at3">
    <w:name w:val="at3"/>
    <w:basedOn w:val="a3"/>
    <w:uiPriority w:val="99"/>
    <w:qFormat/>
    <w:rsid w:val="004A32ED"/>
    <w:rPr>
      <w:rFonts w:cs="Times New Roman"/>
      <w:b/>
      <w:bCs/>
      <w:i/>
      <w:iCs/>
      <w:color w:val="00008B"/>
      <w:u w:val="single"/>
    </w:rPr>
  </w:style>
  <w:style w:type="character" w:customStyle="1" w:styleId="21f1">
    <w:name w:val="Знак2 Знак Знак1"/>
    <w:uiPriority w:val="99"/>
    <w:qFormat/>
    <w:locked/>
    <w:rsid w:val="004A32ED"/>
    <w:rPr>
      <w:b/>
      <w:sz w:val="27"/>
      <w:lang w:val="ru-RU" w:eastAsia="ru-RU"/>
    </w:rPr>
  </w:style>
  <w:style w:type="character" w:customStyle="1" w:styleId="ilad">
    <w:name w:val="il_ad"/>
    <w:basedOn w:val="a3"/>
    <w:uiPriority w:val="99"/>
    <w:qFormat/>
    <w:rsid w:val="004A32ED"/>
    <w:rPr>
      <w:rFonts w:cs="Times New Roman"/>
    </w:rPr>
  </w:style>
  <w:style w:type="character" w:customStyle="1" w:styleId="tooltipextranews">
    <w:name w:val="tooltip_extranews"/>
    <w:uiPriority w:val="99"/>
    <w:qFormat/>
    <w:rsid w:val="004A32ED"/>
    <w:rPr>
      <w:rFonts w:ascii="Times New Roman" w:hAnsi="Times New Roman"/>
    </w:rPr>
  </w:style>
  <w:style w:type="character" w:customStyle="1" w:styleId="citecrochet1">
    <w:name w:val="cite_crochet1"/>
    <w:basedOn w:val="a3"/>
    <w:uiPriority w:val="99"/>
    <w:qFormat/>
    <w:rsid w:val="004A32ED"/>
    <w:rPr>
      <w:rFonts w:ascii="Times New Roman" w:hAnsi="Times New Roman" w:cs="Times New Roman"/>
      <w:vanish/>
    </w:rPr>
  </w:style>
  <w:style w:type="character" w:customStyle="1" w:styleId="nowrap1">
    <w:name w:val="nowrap1"/>
    <w:basedOn w:val="a3"/>
    <w:uiPriority w:val="99"/>
    <w:qFormat/>
    <w:rsid w:val="004A32ED"/>
    <w:rPr>
      <w:rFonts w:ascii="Times New Roman" w:hAnsi="Times New Roman" w:cs="Times New Roman"/>
    </w:rPr>
  </w:style>
  <w:style w:type="character" w:customStyle="1" w:styleId="needref">
    <w:name w:val="need_ref"/>
    <w:basedOn w:val="a3"/>
    <w:uiPriority w:val="99"/>
    <w:qFormat/>
    <w:rsid w:val="004A32ED"/>
    <w:rPr>
      <w:rFonts w:ascii="Times New Roman" w:hAnsi="Times New Roman" w:cs="Times New Roman"/>
    </w:rPr>
  </w:style>
  <w:style w:type="character" w:customStyle="1" w:styleId="up">
    <w:name w:val="up"/>
    <w:basedOn w:val="a3"/>
    <w:uiPriority w:val="99"/>
    <w:qFormat/>
    <w:rsid w:val="004A32ED"/>
    <w:rPr>
      <w:rFonts w:ascii="Times New Roman" w:hAnsi="Times New Roman" w:cs="Times New Roman"/>
    </w:rPr>
  </w:style>
  <w:style w:type="character" w:customStyle="1" w:styleId="down">
    <w:name w:val="down"/>
    <w:basedOn w:val="a3"/>
    <w:uiPriority w:val="99"/>
    <w:qFormat/>
    <w:rsid w:val="004A32ED"/>
    <w:rPr>
      <w:rFonts w:ascii="Times New Roman" w:hAnsi="Times New Roman" w:cs="Times New Roman"/>
    </w:rPr>
  </w:style>
  <w:style w:type="character" w:customStyle="1" w:styleId="ref">
    <w:name w:val="ref"/>
    <w:basedOn w:val="a3"/>
    <w:uiPriority w:val="99"/>
    <w:qFormat/>
    <w:rsid w:val="004A32ED"/>
    <w:rPr>
      <w:rFonts w:ascii="Times New Roman" w:hAnsi="Times New Roman" w:cs="Times New Roman"/>
    </w:rPr>
  </w:style>
  <w:style w:type="character" w:customStyle="1" w:styleId="up1">
    <w:name w:val="up1"/>
    <w:basedOn w:val="a3"/>
    <w:uiPriority w:val="99"/>
    <w:qFormat/>
    <w:rsid w:val="004A32ED"/>
    <w:rPr>
      <w:rFonts w:ascii="Times New Roman" w:hAnsi="Times New Roman" w:cs="Times New Roman"/>
      <w:color w:val="0645AD"/>
    </w:rPr>
  </w:style>
  <w:style w:type="character" w:customStyle="1" w:styleId="down1">
    <w:name w:val="down1"/>
    <w:basedOn w:val="a3"/>
    <w:uiPriority w:val="99"/>
    <w:qFormat/>
    <w:rsid w:val="004A32ED"/>
    <w:rPr>
      <w:rFonts w:ascii="Times New Roman" w:hAnsi="Times New Roman" w:cs="Times New Roman"/>
      <w:color w:val="0645AD"/>
    </w:rPr>
  </w:style>
  <w:style w:type="character" w:customStyle="1" w:styleId="up2">
    <w:name w:val="up2"/>
    <w:basedOn w:val="a3"/>
    <w:uiPriority w:val="99"/>
    <w:qFormat/>
    <w:rsid w:val="004A32ED"/>
    <w:rPr>
      <w:rFonts w:ascii="Times New Roman" w:hAnsi="Times New Roman" w:cs="Times New Roman"/>
      <w:vanish/>
    </w:rPr>
  </w:style>
  <w:style w:type="character" w:customStyle="1" w:styleId="down2">
    <w:name w:val="down2"/>
    <w:basedOn w:val="a3"/>
    <w:uiPriority w:val="99"/>
    <w:qFormat/>
    <w:rsid w:val="004A32ED"/>
    <w:rPr>
      <w:rFonts w:ascii="Times New Roman" w:hAnsi="Times New Roman" w:cs="Times New Roman"/>
      <w:vanish/>
    </w:rPr>
  </w:style>
  <w:style w:type="character" w:customStyle="1" w:styleId="toctoggle">
    <w:name w:val="toctoggle"/>
    <w:basedOn w:val="a3"/>
    <w:uiPriority w:val="99"/>
    <w:qFormat/>
    <w:rsid w:val="004A32ED"/>
    <w:rPr>
      <w:rFonts w:ascii="Times New Roman" w:hAnsi="Times New Roman" w:cs="Times New Roman"/>
    </w:rPr>
  </w:style>
  <w:style w:type="character" w:customStyle="1" w:styleId="tocnumber">
    <w:name w:val="tocnumber"/>
    <w:basedOn w:val="a3"/>
    <w:uiPriority w:val="99"/>
    <w:qFormat/>
    <w:rsid w:val="004A32ED"/>
    <w:rPr>
      <w:rFonts w:ascii="Times New Roman" w:hAnsi="Times New Roman" w:cs="Times New Roman"/>
    </w:rPr>
  </w:style>
  <w:style w:type="character" w:customStyle="1" w:styleId="romain1">
    <w:name w:val="romain1"/>
    <w:basedOn w:val="a3"/>
    <w:uiPriority w:val="99"/>
    <w:qFormat/>
    <w:rsid w:val="004A32ED"/>
    <w:rPr>
      <w:rFonts w:ascii="Times New Roman" w:hAnsi="Times New Roman" w:cs="Times New Roman"/>
      <w:smallCaps/>
    </w:rPr>
  </w:style>
  <w:style w:type="character" w:customStyle="1" w:styleId="editsection2">
    <w:name w:val="editsection2"/>
    <w:basedOn w:val="a3"/>
    <w:uiPriority w:val="99"/>
    <w:qFormat/>
    <w:rsid w:val="004A32ED"/>
    <w:rPr>
      <w:rFonts w:ascii="Times New Roman" w:hAnsi="Times New Roman" w:cs="Times New Roman"/>
    </w:rPr>
  </w:style>
  <w:style w:type="character" w:customStyle="1" w:styleId="mw-headline2">
    <w:name w:val="mw-headline2"/>
    <w:basedOn w:val="a3"/>
    <w:uiPriority w:val="99"/>
    <w:qFormat/>
    <w:rsid w:val="004A32ED"/>
    <w:rPr>
      <w:rFonts w:ascii="Times New Roman" w:hAnsi="Times New Roman" w:cs="Times New Roman"/>
    </w:rPr>
  </w:style>
  <w:style w:type="character" w:customStyle="1" w:styleId="751">
    <w:name w:val="Основной текст (7)5"/>
    <w:basedOn w:val="a3"/>
    <w:uiPriority w:val="99"/>
    <w:qFormat/>
    <w:rsid w:val="004A32ED"/>
    <w:rPr>
      <w:rFonts w:ascii="Times New Roman" w:hAnsi="Times New Roman" w:cs="Times New Roman"/>
      <w:spacing w:val="0"/>
      <w:sz w:val="20"/>
      <w:szCs w:val="20"/>
    </w:rPr>
  </w:style>
  <w:style w:type="character" w:customStyle="1" w:styleId="term1">
    <w:name w:val="term1"/>
    <w:basedOn w:val="a3"/>
    <w:uiPriority w:val="99"/>
    <w:qFormat/>
    <w:rsid w:val="004A32ED"/>
    <w:rPr>
      <w:rFonts w:cs="Times New Roman"/>
      <w:b/>
      <w:bCs/>
      <w:i/>
      <w:iCs/>
      <w:color w:val="121F48"/>
    </w:rPr>
  </w:style>
  <w:style w:type="character" w:customStyle="1" w:styleId="fontstyle290">
    <w:name w:val="fontstyle29"/>
    <w:basedOn w:val="a3"/>
    <w:uiPriority w:val="99"/>
    <w:qFormat/>
    <w:rsid w:val="004A32ED"/>
    <w:rPr>
      <w:rFonts w:ascii="Times New Roman" w:hAnsi="Times New Roman" w:cs="Times New Roman"/>
    </w:rPr>
  </w:style>
  <w:style w:type="character" w:customStyle="1" w:styleId="2ffe">
    <w:name w:val="Знак2 Знак Знак"/>
    <w:basedOn w:val="a3"/>
    <w:uiPriority w:val="99"/>
    <w:semiHidden/>
    <w:qFormat/>
    <w:locked/>
    <w:rsid w:val="004A32ED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-FN">
    <w:name w:val="Текст сноски-FN Знак Знак Знак"/>
    <w:basedOn w:val="a3"/>
    <w:uiPriority w:val="99"/>
    <w:semiHidden/>
    <w:qFormat/>
    <w:locked/>
    <w:rsid w:val="004A32ED"/>
    <w:rPr>
      <w:rFonts w:cs="Times New Roman"/>
      <w:lang w:eastAsia="ru-RU" w:bidi="ar-SA"/>
    </w:rPr>
  </w:style>
  <w:style w:type="character" w:customStyle="1" w:styleId="style50">
    <w:name w:val="style5"/>
    <w:basedOn w:val="a3"/>
    <w:uiPriority w:val="99"/>
    <w:qFormat/>
    <w:rsid w:val="004A32ED"/>
    <w:rPr>
      <w:rFonts w:cs="Times New Roman"/>
    </w:rPr>
  </w:style>
  <w:style w:type="character" w:customStyle="1" w:styleId="-FN0">
    <w:name w:val="Текст сноски-FN Знак Знак"/>
    <w:basedOn w:val="a3"/>
    <w:uiPriority w:val="99"/>
    <w:qFormat/>
    <w:locked/>
    <w:rsid w:val="004A32ED"/>
    <w:rPr>
      <w:rFonts w:cs="Times New Roman"/>
      <w:lang w:val="ru-RU" w:eastAsia="ru-RU" w:bidi="ar-SA"/>
    </w:rPr>
  </w:style>
  <w:style w:type="character" w:customStyle="1" w:styleId="gapspan">
    <w:name w:val="gapspan"/>
    <w:basedOn w:val="a3"/>
    <w:uiPriority w:val="99"/>
    <w:qFormat/>
    <w:rsid w:val="004A32ED"/>
    <w:rPr>
      <w:rFonts w:cs="Times New Roman"/>
    </w:rPr>
  </w:style>
  <w:style w:type="character" w:customStyle="1" w:styleId="721">
    <w:name w:val="Основной текст (7)2"/>
    <w:basedOn w:val="a3"/>
    <w:uiPriority w:val="99"/>
    <w:qFormat/>
    <w:rsid w:val="004A32ED"/>
    <w:rPr>
      <w:rFonts w:ascii="Times New Roman" w:hAnsi="Times New Roman" w:cs="Times New Roman"/>
      <w:spacing w:val="0"/>
      <w:sz w:val="20"/>
      <w:szCs w:val="20"/>
    </w:rPr>
  </w:style>
  <w:style w:type="character" w:customStyle="1" w:styleId="760">
    <w:name w:val="Основной текст (7)6"/>
    <w:basedOn w:val="a3"/>
    <w:uiPriority w:val="99"/>
    <w:qFormat/>
    <w:rsid w:val="004A32ED"/>
    <w:rPr>
      <w:rFonts w:ascii="Times New Roman" w:hAnsi="Times New Roman" w:cs="Times New Roman"/>
      <w:spacing w:val="0"/>
      <w:sz w:val="20"/>
      <w:szCs w:val="20"/>
    </w:rPr>
  </w:style>
  <w:style w:type="character" w:customStyle="1" w:styleId="Absatz-Standardschriftart">
    <w:name w:val="Absatz-Standardschriftart"/>
    <w:uiPriority w:val="99"/>
    <w:qFormat/>
    <w:rsid w:val="004A32ED"/>
  </w:style>
  <w:style w:type="character" w:customStyle="1" w:styleId="WW-Absatz-Standardschriftart">
    <w:name w:val="WW-Absatz-Standardschriftart"/>
    <w:uiPriority w:val="99"/>
    <w:qFormat/>
    <w:rsid w:val="004A32ED"/>
  </w:style>
  <w:style w:type="character" w:customStyle="1" w:styleId="FontStyle150">
    <w:name w:val="Font Style15"/>
    <w:basedOn w:val="1fff5"/>
    <w:uiPriority w:val="99"/>
    <w:qFormat/>
    <w:rsid w:val="004A32ED"/>
    <w:rPr>
      <w:rFonts w:ascii="Times New Roman" w:hAnsi="Times New Roman" w:cs="Times New Roman"/>
      <w:sz w:val="10"/>
      <w:szCs w:val="10"/>
    </w:rPr>
  </w:style>
  <w:style w:type="character" w:customStyle="1" w:styleId="FontStyle23">
    <w:name w:val="Font Style23"/>
    <w:basedOn w:val="a3"/>
    <w:uiPriority w:val="99"/>
    <w:qFormat/>
    <w:rsid w:val="004A32ED"/>
    <w:rPr>
      <w:rFonts w:ascii="Times New Roman" w:hAnsi="Times New Roman" w:cs="Times New Roman"/>
      <w:b/>
      <w:bCs/>
      <w:sz w:val="20"/>
      <w:szCs w:val="20"/>
    </w:rPr>
  </w:style>
  <w:style w:type="character" w:customStyle="1" w:styleId="b-serp-urlitem">
    <w:name w:val="b-serp-url__item"/>
    <w:uiPriority w:val="99"/>
    <w:qFormat/>
    <w:rsid w:val="004A32ED"/>
    <w:rPr>
      <w:rFonts w:ascii="Times New Roman" w:hAnsi="Times New Roman"/>
    </w:rPr>
  </w:style>
  <w:style w:type="character" w:customStyle="1" w:styleId="790">
    <w:name w:val="Основной текст (7)9"/>
    <w:basedOn w:val="a3"/>
    <w:uiPriority w:val="99"/>
    <w:qFormat/>
    <w:rsid w:val="004A32ED"/>
    <w:rPr>
      <w:rFonts w:ascii="Times New Roman" w:hAnsi="Times New Roman" w:cs="Times New Roman"/>
      <w:spacing w:val="0"/>
      <w:sz w:val="20"/>
      <w:szCs w:val="20"/>
    </w:rPr>
  </w:style>
  <w:style w:type="character" w:customStyle="1" w:styleId="afffffffffb">
    <w:name w:val="пример"/>
    <w:basedOn w:val="a3"/>
    <w:uiPriority w:val="99"/>
    <w:qFormat/>
    <w:rsid w:val="004A32ED"/>
    <w:rPr>
      <w:rFonts w:ascii="Times New Roman" w:hAnsi="Times New Roman" w:cs="Times New Roman"/>
    </w:rPr>
  </w:style>
  <w:style w:type="character" w:customStyle="1" w:styleId="first-letter">
    <w:name w:val="first-letter"/>
    <w:basedOn w:val="a3"/>
    <w:uiPriority w:val="99"/>
    <w:qFormat/>
    <w:rsid w:val="004A32ED"/>
    <w:rPr>
      <w:rFonts w:cs="Times New Roman"/>
    </w:rPr>
  </w:style>
  <w:style w:type="character" w:customStyle="1" w:styleId="indicateur-langue1">
    <w:name w:val="indicateur-langue1"/>
    <w:basedOn w:val="a3"/>
    <w:uiPriority w:val="99"/>
    <w:qFormat/>
    <w:rsid w:val="004A32ED"/>
    <w:rPr>
      <w:rFonts w:ascii="Courier New" w:hAnsi="Courier New" w:cs="Courier New"/>
      <w:b/>
      <w:bCs/>
      <w:sz w:val="24"/>
      <w:szCs w:val="24"/>
    </w:rPr>
  </w:style>
  <w:style w:type="character" w:customStyle="1" w:styleId="italique1">
    <w:name w:val="italique1"/>
    <w:basedOn w:val="a3"/>
    <w:uiPriority w:val="99"/>
    <w:qFormat/>
    <w:rsid w:val="004A32ED"/>
    <w:rPr>
      <w:rFonts w:cs="Times New Roman"/>
      <w:i/>
      <w:iCs/>
    </w:rPr>
  </w:style>
  <w:style w:type="character" w:customStyle="1" w:styleId="hl21">
    <w:name w:val="hl21"/>
    <w:basedOn w:val="a3"/>
    <w:uiPriority w:val="99"/>
    <w:qFormat/>
    <w:rsid w:val="004A32ED"/>
    <w:rPr>
      <w:rFonts w:cs="Times New Roman"/>
      <w:b/>
      <w:bCs/>
      <w:sz w:val="24"/>
      <w:szCs w:val="24"/>
    </w:rPr>
  </w:style>
  <w:style w:type="character" w:customStyle="1" w:styleId="m1">
    <w:name w:val="m1"/>
    <w:basedOn w:val="a3"/>
    <w:uiPriority w:val="99"/>
    <w:qFormat/>
    <w:rsid w:val="004A32ED"/>
    <w:rPr>
      <w:rFonts w:ascii="Tahoma" w:hAnsi="Tahoma" w:cs="Tahoma"/>
      <w:sz w:val="18"/>
      <w:szCs w:val="18"/>
      <w:u w:val="none"/>
    </w:rPr>
  </w:style>
  <w:style w:type="character" w:customStyle="1" w:styleId="trd12">
    <w:name w:val="trd12"/>
    <w:basedOn w:val="a3"/>
    <w:uiPriority w:val="99"/>
    <w:qFormat/>
    <w:rsid w:val="004A32ED"/>
    <w:rPr>
      <w:rFonts w:cs="Times New Roman"/>
    </w:rPr>
  </w:style>
  <w:style w:type="character" w:customStyle="1" w:styleId="mr1">
    <w:name w:val="mr1"/>
    <w:basedOn w:val="a3"/>
    <w:uiPriority w:val="99"/>
    <w:qFormat/>
    <w:rsid w:val="004A32ED"/>
    <w:rPr>
      <w:rFonts w:ascii="Tahoma" w:hAnsi="Tahoma" w:cs="Tahoma"/>
      <w:color w:val="800000"/>
      <w:sz w:val="18"/>
      <w:szCs w:val="18"/>
      <w:u w:val="none"/>
    </w:rPr>
  </w:style>
  <w:style w:type="character" w:customStyle="1" w:styleId="trd121">
    <w:name w:val="trd121"/>
    <w:basedOn w:val="a3"/>
    <w:uiPriority w:val="99"/>
    <w:qFormat/>
    <w:rsid w:val="004A32ED"/>
    <w:rPr>
      <w:rFonts w:ascii="Arial" w:hAnsi="Arial" w:cs="Arial"/>
      <w:b/>
      <w:bCs/>
      <w:color w:val="800000"/>
      <w:sz w:val="18"/>
      <w:szCs w:val="18"/>
      <w:u w:val="none"/>
    </w:rPr>
  </w:style>
  <w:style w:type="character" w:customStyle="1" w:styleId="hlnormal">
    <w:name w:val="hlnormal"/>
    <w:basedOn w:val="a3"/>
    <w:uiPriority w:val="99"/>
    <w:qFormat/>
    <w:rsid w:val="004A32ED"/>
    <w:rPr>
      <w:rFonts w:cs="Times New Roman"/>
    </w:rPr>
  </w:style>
  <w:style w:type="character" w:customStyle="1" w:styleId="bod1">
    <w:name w:val="bod1"/>
    <w:basedOn w:val="a3"/>
    <w:uiPriority w:val="99"/>
    <w:qFormat/>
    <w:rsid w:val="004A32ED"/>
    <w:rPr>
      <w:rFonts w:cs="Times New Roman"/>
    </w:rPr>
  </w:style>
  <w:style w:type="paragraph" w:customStyle="1" w:styleId="911">
    <w:name w:val="Знак91"/>
    <w:basedOn w:val="a2"/>
    <w:uiPriority w:val="99"/>
    <w:qFormat/>
    <w:rsid w:val="004A32ED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31">
    <w:name w:val="Знак4 Знак Знак13"/>
    <w:uiPriority w:val="99"/>
    <w:qFormat/>
    <w:locked/>
    <w:rsid w:val="004A32ED"/>
    <w:rPr>
      <w:rFonts w:ascii="Arial" w:hAnsi="Arial"/>
      <w:b/>
      <w:kern w:val="32"/>
      <w:sz w:val="32"/>
      <w:lang w:val="ru-RU" w:eastAsia="ru-RU"/>
    </w:rPr>
  </w:style>
  <w:style w:type="character" w:customStyle="1" w:styleId="2114">
    <w:name w:val="Знак2 Знак Знак11"/>
    <w:uiPriority w:val="99"/>
    <w:qFormat/>
    <w:locked/>
    <w:rsid w:val="004A32ED"/>
    <w:rPr>
      <w:b/>
      <w:sz w:val="27"/>
      <w:lang w:val="ru-RU" w:eastAsia="ru-RU"/>
    </w:rPr>
  </w:style>
  <w:style w:type="character" w:customStyle="1" w:styleId="229">
    <w:name w:val="Знак2 Знак Знак2"/>
    <w:basedOn w:val="a3"/>
    <w:uiPriority w:val="99"/>
    <w:qFormat/>
    <w:locked/>
    <w:rsid w:val="004A32ED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paragraph">
    <w:name w:val="paragraph"/>
    <w:basedOn w:val="a2"/>
    <w:uiPriority w:val="99"/>
    <w:qFormat/>
    <w:rsid w:val="004A32ED"/>
    <w:pPr>
      <w:widowControl/>
      <w:snapToGrid/>
      <w:spacing w:before="0" w:after="0"/>
    </w:pPr>
    <w:rPr>
      <w:rFonts w:eastAsia="Times New Roman"/>
      <w:szCs w:val="24"/>
    </w:rPr>
  </w:style>
  <w:style w:type="character" w:customStyle="1" w:styleId="spellingerror">
    <w:name w:val="spellingerror"/>
    <w:uiPriority w:val="99"/>
    <w:qFormat/>
    <w:rsid w:val="004A32ED"/>
  </w:style>
  <w:style w:type="character" w:customStyle="1" w:styleId="contextualspellingandgrammarerror">
    <w:name w:val="contextualspellingandgrammarerror"/>
    <w:uiPriority w:val="99"/>
    <w:qFormat/>
    <w:rsid w:val="004A32ED"/>
  </w:style>
  <w:style w:type="character" w:customStyle="1" w:styleId="normaltextrun1">
    <w:name w:val="normaltextrun1"/>
    <w:uiPriority w:val="99"/>
    <w:qFormat/>
    <w:rsid w:val="004A32ED"/>
  </w:style>
  <w:style w:type="character" w:customStyle="1" w:styleId="eop">
    <w:name w:val="eop"/>
    <w:uiPriority w:val="99"/>
    <w:qFormat/>
    <w:rsid w:val="004A32ED"/>
  </w:style>
  <w:style w:type="character" w:customStyle="1" w:styleId="NormalWebChar">
    <w:name w:val="Normal (Web) Char"/>
    <w:uiPriority w:val="99"/>
    <w:qFormat/>
    <w:locked/>
    <w:rsid w:val="004A32ED"/>
    <w:rPr>
      <w:rFonts w:ascii="Times New Roman" w:hAnsi="Times New Roman"/>
      <w:sz w:val="24"/>
      <w:lang w:eastAsia="ru-RU"/>
    </w:rPr>
  </w:style>
  <w:style w:type="character" w:customStyle="1" w:styleId="PlainTextChar2">
    <w:name w:val="Plain Text Char2"/>
    <w:basedOn w:val="a3"/>
    <w:uiPriority w:val="99"/>
    <w:locked/>
    <w:rsid w:val="004A32ED"/>
    <w:rPr>
      <w:rFonts w:ascii="Courier New" w:hAnsi="Courier New" w:cs="Times New Roman"/>
      <w:sz w:val="20"/>
      <w:szCs w:val="20"/>
    </w:rPr>
  </w:style>
  <w:style w:type="paragraph" w:customStyle="1" w:styleId="Style88">
    <w:name w:val="Style88"/>
    <w:basedOn w:val="a2"/>
    <w:uiPriority w:val="99"/>
    <w:qFormat/>
    <w:rsid w:val="004A32ED"/>
    <w:pPr>
      <w:autoSpaceDE w:val="0"/>
      <w:autoSpaceDN w:val="0"/>
      <w:adjustRightInd w:val="0"/>
      <w:snapToGrid/>
      <w:spacing w:before="0" w:after="0" w:line="243" w:lineRule="exact"/>
      <w:ind w:firstLine="298"/>
      <w:jc w:val="both"/>
    </w:pPr>
    <w:rPr>
      <w:rFonts w:ascii="Franklin Gothic Medium" w:eastAsia="MS ??" w:hAnsi="Franklin Gothic Medium"/>
      <w:szCs w:val="24"/>
    </w:rPr>
  </w:style>
  <w:style w:type="character" w:customStyle="1" w:styleId="afffffffffc">
    <w:name w:val="Неразрешенное упоминание"/>
    <w:uiPriority w:val="99"/>
    <w:semiHidden/>
    <w:qFormat/>
    <w:rsid w:val="004A32ED"/>
    <w:rPr>
      <w:color w:val="808080"/>
      <w:shd w:val="clear" w:color="auto" w:fill="E6E6E6"/>
    </w:rPr>
  </w:style>
  <w:style w:type="character" w:customStyle="1" w:styleId="FontStyle182">
    <w:name w:val="Font Style182"/>
    <w:qFormat/>
    <w:rsid w:val="004A32ED"/>
    <w:rPr>
      <w:rFonts w:ascii="Times New Roman" w:hAnsi="Times New Roman"/>
      <w:sz w:val="18"/>
    </w:rPr>
  </w:style>
  <w:style w:type="paragraph" w:customStyle="1" w:styleId="97">
    <w:name w:val="Знак Знак Знак Знак Знак Знак9"/>
    <w:basedOn w:val="a2"/>
    <w:uiPriority w:val="99"/>
    <w:qFormat/>
    <w:rsid w:val="004A32E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100">
    <w:name w:val="Знак Знак710"/>
    <w:uiPriority w:val="99"/>
    <w:qFormat/>
    <w:rsid w:val="004A32ED"/>
    <w:rPr>
      <w:sz w:val="16"/>
      <w:lang w:val="ru-RU" w:eastAsia="ru-RU"/>
    </w:rPr>
  </w:style>
  <w:style w:type="paragraph" w:customStyle="1" w:styleId="5f">
    <w:name w:val="Обычный5"/>
    <w:uiPriority w:val="99"/>
    <w:qFormat/>
    <w:rsid w:val="004A32ED"/>
    <w:pPr>
      <w:widowControl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48">
    <w:name w:val="Знак Знак148"/>
    <w:uiPriority w:val="99"/>
    <w:qFormat/>
    <w:locked/>
    <w:rsid w:val="004A32ED"/>
    <w:rPr>
      <w:b/>
      <w:sz w:val="27"/>
      <w:lang w:val="ru-RU" w:eastAsia="ru-RU"/>
    </w:rPr>
  </w:style>
  <w:style w:type="character" w:customStyle="1" w:styleId="108">
    <w:name w:val="Знак Знак108"/>
    <w:uiPriority w:val="99"/>
    <w:qFormat/>
    <w:locked/>
    <w:rsid w:val="004A32ED"/>
    <w:rPr>
      <w:sz w:val="16"/>
      <w:lang w:val="ru-RU" w:eastAsia="ru-RU"/>
    </w:rPr>
  </w:style>
  <w:style w:type="character" w:customStyle="1" w:styleId="6200">
    <w:name w:val="Знак Знак620"/>
    <w:uiPriority w:val="99"/>
    <w:qFormat/>
    <w:rsid w:val="004A32ED"/>
    <w:rPr>
      <w:rFonts w:ascii="Arial" w:hAnsi="Arial"/>
      <w:b/>
      <w:i/>
      <w:sz w:val="28"/>
      <w:lang w:val="ru-RU" w:eastAsia="en-US"/>
    </w:rPr>
  </w:style>
  <w:style w:type="paragraph" w:customStyle="1" w:styleId="3ff">
    <w:name w:val="Абзац списка3"/>
    <w:basedOn w:val="a2"/>
    <w:link w:val="ListParagraphChar1"/>
    <w:uiPriority w:val="99"/>
    <w:qFormat/>
    <w:rsid w:val="004A32ED"/>
    <w:pPr>
      <w:widowControl/>
      <w:snapToGrid/>
      <w:spacing w:before="0" w:after="200" w:line="276" w:lineRule="auto"/>
      <w:ind w:left="720"/>
    </w:pPr>
    <w:rPr>
      <w:rFonts w:ascii="Calibri" w:hAnsi="Calibri"/>
      <w:sz w:val="20"/>
    </w:rPr>
  </w:style>
  <w:style w:type="character" w:customStyle="1" w:styleId="169">
    <w:name w:val="Знак Знак169"/>
    <w:uiPriority w:val="99"/>
    <w:qFormat/>
    <w:locked/>
    <w:rsid w:val="004A32ED"/>
    <w:rPr>
      <w:b/>
      <w:caps/>
      <w:sz w:val="24"/>
      <w:lang w:val="ru-RU" w:eastAsia="ru-RU"/>
    </w:rPr>
  </w:style>
  <w:style w:type="paragraph" w:customStyle="1" w:styleId="238">
    <w:name w:val="Основной текст 23"/>
    <w:basedOn w:val="a2"/>
    <w:uiPriority w:val="99"/>
    <w:qFormat/>
    <w:rsid w:val="004A32ED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character" w:customStyle="1" w:styleId="107">
    <w:name w:val="Знак Знак Знак10"/>
    <w:uiPriority w:val="99"/>
    <w:qFormat/>
    <w:rsid w:val="004A32ED"/>
    <w:rPr>
      <w:rFonts w:ascii="Times New Roman" w:hAnsi="Times New Roman"/>
      <w:b/>
      <w:caps/>
      <w:sz w:val="28"/>
    </w:rPr>
  </w:style>
  <w:style w:type="character" w:customStyle="1" w:styleId="258">
    <w:name w:val="Знак Знак258"/>
    <w:uiPriority w:val="99"/>
    <w:qFormat/>
    <w:rsid w:val="004A32ED"/>
    <w:rPr>
      <w:rFonts w:ascii="Times New Roman" w:hAnsi="Times New Roman"/>
      <w:b/>
      <w:sz w:val="28"/>
    </w:rPr>
  </w:style>
  <w:style w:type="character" w:customStyle="1" w:styleId="2280">
    <w:name w:val="Знак Знак228"/>
    <w:uiPriority w:val="99"/>
    <w:qFormat/>
    <w:rsid w:val="004A32ED"/>
    <w:rPr>
      <w:rFonts w:ascii="Times New Roman" w:hAnsi="Times New Roman"/>
      <w:sz w:val="24"/>
    </w:rPr>
  </w:style>
  <w:style w:type="character" w:customStyle="1" w:styleId="2011">
    <w:name w:val="Знак Знак2011"/>
    <w:uiPriority w:val="99"/>
    <w:qFormat/>
    <w:rsid w:val="004A32ED"/>
    <w:rPr>
      <w:rFonts w:ascii="Arial" w:hAnsi="Arial"/>
      <w:sz w:val="22"/>
    </w:rPr>
  </w:style>
  <w:style w:type="character" w:customStyle="1" w:styleId="198">
    <w:name w:val="Знак Знак198"/>
    <w:uiPriority w:val="99"/>
    <w:qFormat/>
    <w:rsid w:val="004A32ED"/>
    <w:rPr>
      <w:rFonts w:ascii="Times New Roman" w:hAnsi="Times New Roman"/>
      <w:sz w:val="16"/>
      <w:lang w:eastAsia="ru-RU"/>
    </w:rPr>
  </w:style>
  <w:style w:type="character" w:customStyle="1" w:styleId="188">
    <w:name w:val="Знак Знак188"/>
    <w:uiPriority w:val="99"/>
    <w:qFormat/>
    <w:rsid w:val="004A32ED"/>
    <w:rPr>
      <w:rFonts w:ascii="Courier New" w:hAnsi="Courier New"/>
    </w:rPr>
  </w:style>
  <w:style w:type="character" w:customStyle="1" w:styleId="178">
    <w:name w:val="Знак Знак178"/>
    <w:uiPriority w:val="99"/>
    <w:qFormat/>
    <w:rsid w:val="004A32ED"/>
    <w:rPr>
      <w:rFonts w:ascii="Times New Roman" w:hAnsi="Times New Roman"/>
      <w:sz w:val="24"/>
    </w:rPr>
  </w:style>
  <w:style w:type="paragraph" w:customStyle="1" w:styleId="325">
    <w:name w:val="Заголовок 32"/>
    <w:basedOn w:val="5f"/>
    <w:next w:val="5f"/>
    <w:uiPriority w:val="99"/>
    <w:qFormat/>
    <w:rsid w:val="004A32ED"/>
    <w:pPr>
      <w:keepNext/>
      <w:widowControl/>
      <w:ind w:left="0" w:firstLine="0"/>
      <w:outlineLvl w:val="2"/>
    </w:pPr>
    <w:rPr>
      <w:sz w:val="24"/>
    </w:rPr>
  </w:style>
  <w:style w:type="paragraph" w:customStyle="1" w:styleId="4f1">
    <w:name w:val="Основной текст4"/>
    <w:basedOn w:val="5f"/>
    <w:uiPriority w:val="99"/>
    <w:qFormat/>
    <w:rsid w:val="004A32ED"/>
    <w:pPr>
      <w:widowControl/>
      <w:spacing w:line="360" w:lineRule="auto"/>
      <w:ind w:left="0" w:firstLine="0"/>
    </w:pPr>
    <w:rPr>
      <w:sz w:val="24"/>
    </w:rPr>
  </w:style>
  <w:style w:type="character" w:customStyle="1" w:styleId="158">
    <w:name w:val="Знак Знак158"/>
    <w:uiPriority w:val="99"/>
    <w:qFormat/>
    <w:rsid w:val="004A32ED"/>
    <w:rPr>
      <w:b/>
      <w:sz w:val="28"/>
    </w:rPr>
  </w:style>
  <w:style w:type="character" w:customStyle="1" w:styleId="86">
    <w:name w:val="Знак Знак86"/>
    <w:uiPriority w:val="99"/>
    <w:rsid w:val="004A32ED"/>
    <w:rPr>
      <w:rFonts w:ascii="Times New Roman" w:hAnsi="Times New Roman"/>
      <w:lang w:eastAsia="en-US"/>
    </w:rPr>
  </w:style>
  <w:style w:type="paragraph" w:customStyle="1" w:styleId="22a">
    <w:name w:val="Заголовок 22"/>
    <w:basedOn w:val="a2"/>
    <w:next w:val="a2"/>
    <w:uiPriority w:val="99"/>
    <w:qFormat/>
    <w:rsid w:val="004A32ED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6f">
    <w:name w:val="Обычный6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3ff0">
    <w:name w:val="Цитата3"/>
    <w:basedOn w:val="a2"/>
    <w:uiPriority w:val="99"/>
    <w:qFormat/>
    <w:rsid w:val="004A32ED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3ff1">
    <w:name w:val="Текст3"/>
    <w:basedOn w:val="a2"/>
    <w:uiPriority w:val="99"/>
    <w:qFormat/>
    <w:rsid w:val="004A32ED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33">
    <w:name w:val="Основной текст 33"/>
    <w:basedOn w:val="5f"/>
    <w:uiPriority w:val="99"/>
    <w:qFormat/>
    <w:rsid w:val="004A32ED"/>
    <w:pPr>
      <w:widowControl/>
      <w:tabs>
        <w:tab w:val="left" w:pos="360"/>
      </w:tabs>
      <w:ind w:left="0" w:firstLine="0"/>
      <w:jc w:val="both"/>
    </w:pPr>
    <w:rPr>
      <w:i/>
      <w:sz w:val="26"/>
    </w:rPr>
  </w:style>
  <w:style w:type="paragraph" w:customStyle="1" w:styleId="22b">
    <w:name w:val="Основной текст с отступом 22"/>
    <w:basedOn w:val="a2"/>
    <w:uiPriority w:val="99"/>
    <w:qFormat/>
    <w:rsid w:val="004A32ED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34">
    <w:name w:val="Основной текст с отступом 33"/>
    <w:basedOn w:val="a2"/>
    <w:uiPriority w:val="99"/>
    <w:qFormat/>
    <w:rsid w:val="004A32ED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2fff">
    <w:name w:val="Верхний колонтитул2"/>
    <w:basedOn w:val="a2"/>
    <w:uiPriority w:val="99"/>
    <w:qFormat/>
    <w:rsid w:val="004A32ED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2fff0">
    <w:name w:val="Слабое выделение2"/>
    <w:uiPriority w:val="99"/>
    <w:qFormat/>
    <w:rsid w:val="004A32ED"/>
    <w:rPr>
      <w:i/>
      <w:color w:val="808080"/>
    </w:rPr>
  </w:style>
  <w:style w:type="character" w:customStyle="1" w:styleId="418">
    <w:name w:val="Знак Знак418"/>
    <w:uiPriority w:val="99"/>
    <w:qFormat/>
    <w:locked/>
    <w:rsid w:val="004A32ED"/>
    <w:rPr>
      <w:rFonts w:ascii="Arial" w:hAnsi="Arial"/>
      <w:b/>
      <w:i/>
      <w:sz w:val="28"/>
      <w:lang w:val="ru-RU" w:eastAsia="en-US"/>
    </w:rPr>
  </w:style>
  <w:style w:type="character" w:customStyle="1" w:styleId="2fff1">
    <w:name w:val="Знак Знак2"/>
    <w:uiPriority w:val="99"/>
    <w:qFormat/>
    <w:locked/>
    <w:rsid w:val="004A32ED"/>
    <w:rPr>
      <w:rFonts w:ascii="Arial" w:hAnsi="Arial"/>
      <w:b/>
      <w:i/>
      <w:sz w:val="28"/>
      <w:lang w:val="ru-RU" w:eastAsia="en-US"/>
    </w:rPr>
  </w:style>
  <w:style w:type="character" w:customStyle="1" w:styleId="2fff2">
    <w:name w:val="Основной шрифт абзаца2"/>
    <w:uiPriority w:val="99"/>
    <w:qFormat/>
    <w:rsid w:val="004A32ED"/>
  </w:style>
  <w:style w:type="character" w:customStyle="1" w:styleId="2310">
    <w:name w:val="Знак Знак23 Знак1"/>
    <w:uiPriority w:val="99"/>
    <w:locked/>
    <w:rsid w:val="004A32ED"/>
    <w:rPr>
      <w:rFonts w:ascii="Tahoma" w:hAnsi="Tahoma"/>
      <w:sz w:val="16"/>
    </w:rPr>
  </w:style>
  <w:style w:type="paragraph" w:customStyle="1" w:styleId="109">
    <w:name w:val="Знак Знак Знак Знак Знак Знак Знак Знак Знак Знак Знак Знак Знак10"/>
    <w:basedOn w:val="a2"/>
    <w:uiPriority w:val="99"/>
    <w:qFormat/>
    <w:rsid w:val="004A32ED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81">
    <w:name w:val="Знак38"/>
    <w:basedOn w:val="a2"/>
    <w:uiPriority w:val="99"/>
    <w:qFormat/>
    <w:rsid w:val="004A32E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8">
    <w:name w:val="Знак Знак538"/>
    <w:uiPriority w:val="99"/>
    <w:qFormat/>
    <w:locked/>
    <w:rsid w:val="004A32ED"/>
    <w:rPr>
      <w:b/>
      <w:caps/>
      <w:sz w:val="24"/>
      <w:lang w:val="ru-RU" w:eastAsia="ru-RU"/>
    </w:rPr>
  </w:style>
  <w:style w:type="character" w:customStyle="1" w:styleId="NoSpacingChar">
    <w:name w:val="No Spacing Char"/>
    <w:link w:val="2fff3"/>
    <w:uiPriority w:val="99"/>
    <w:qFormat/>
    <w:locked/>
    <w:rsid w:val="004A32ED"/>
    <w:rPr>
      <w:sz w:val="24"/>
    </w:rPr>
  </w:style>
  <w:style w:type="paragraph" w:customStyle="1" w:styleId="2fff3">
    <w:name w:val="Без интервала2"/>
    <w:link w:val="NoSpacingChar"/>
    <w:uiPriority w:val="99"/>
    <w:qFormat/>
    <w:rsid w:val="004A32ED"/>
    <w:pPr>
      <w:spacing w:after="0" w:line="240" w:lineRule="auto"/>
    </w:pPr>
    <w:rPr>
      <w:sz w:val="24"/>
    </w:rPr>
  </w:style>
  <w:style w:type="character" w:customStyle="1" w:styleId="1181">
    <w:name w:val="Знак1 Знак Знак18"/>
    <w:uiPriority w:val="99"/>
    <w:qFormat/>
    <w:locked/>
    <w:rsid w:val="004A32ED"/>
    <w:rPr>
      <w:rFonts w:ascii="Times New Roman" w:hAnsi="Times New Roman"/>
      <w:sz w:val="24"/>
      <w:lang w:eastAsia="ru-RU"/>
    </w:rPr>
  </w:style>
  <w:style w:type="character" w:customStyle="1" w:styleId="468">
    <w:name w:val="Знак Знак468"/>
    <w:uiPriority w:val="99"/>
    <w:qFormat/>
    <w:locked/>
    <w:rsid w:val="004A32ED"/>
    <w:rPr>
      <w:b/>
      <w:sz w:val="27"/>
      <w:lang w:val="ru-RU" w:eastAsia="ru-RU"/>
    </w:rPr>
  </w:style>
  <w:style w:type="character" w:customStyle="1" w:styleId="488">
    <w:name w:val="Знак Знак488"/>
    <w:uiPriority w:val="99"/>
    <w:qFormat/>
    <w:locked/>
    <w:rsid w:val="004A32ED"/>
    <w:rPr>
      <w:b/>
      <w:sz w:val="27"/>
      <w:lang w:val="ru-RU" w:eastAsia="ru-RU"/>
    </w:rPr>
  </w:style>
  <w:style w:type="character" w:customStyle="1" w:styleId="448">
    <w:name w:val="Знак Знак448"/>
    <w:uiPriority w:val="99"/>
    <w:qFormat/>
    <w:locked/>
    <w:rsid w:val="004A32ED"/>
    <w:rPr>
      <w:sz w:val="24"/>
    </w:rPr>
  </w:style>
  <w:style w:type="character" w:customStyle="1" w:styleId="518">
    <w:name w:val="Знак Знак518"/>
    <w:uiPriority w:val="99"/>
    <w:qFormat/>
    <w:locked/>
    <w:rsid w:val="004A32ED"/>
    <w:rPr>
      <w:b/>
      <w:sz w:val="27"/>
      <w:lang w:val="ru-RU" w:eastAsia="ru-RU"/>
    </w:rPr>
  </w:style>
  <w:style w:type="character" w:customStyle="1" w:styleId="438">
    <w:name w:val="Знак Знак438"/>
    <w:uiPriority w:val="99"/>
    <w:qFormat/>
    <w:locked/>
    <w:rsid w:val="004A32ED"/>
    <w:rPr>
      <w:color w:val="000000"/>
      <w:sz w:val="24"/>
      <w:lang w:eastAsia="ru-RU"/>
    </w:rPr>
  </w:style>
  <w:style w:type="character" w:customStyle="1" w:styleId="428">
    <w:name w:val="Знак Знак428"/>
    <w:uiPriority w:val="99"/>
    <w:qFormat/>
    <w:rsid w:val="004A32ED"/>
    <w:rPr>
      <w:rFonts w:ascii="Times New Roman" w:hAnsi="Times New Roman"/>
      <w:sz w:val="16"/>
    </w:rPr>
  </w:style>
  <w:style w:type="character" w:customStyle="1" w:styleId="498">
    <w:name w:val="Знак Знак498"/>
    <w:uiPriority w:val="99"/>
    <w:qFormat/>
    <w:rsid w:val="004A32ED"/>
    <w:rPr>
      <w:rFonts w:ascii="Times New Roman" w:hAnsi="Times New Roman"/>
      <w:b/>
      <w:caps/>
      <w:sz w:val="24"/>
      <w:lang w:eastAsia="ru-RU"/>
    </w:rPr>
  </w:style>
  <w:style w:type="paragraph" w:customStyle="1" w:styleId="427">
    <w:name w:val="Заголовок 42"/>
    <w:basedOn w:val="5f"/>
    <w:next w:val="5f"/>
    <w:uiPriority w:val="99"/>
    <w:qFormat/>
    <w:rsid w:val="004A32ED"/>
    <w:pPr>
      <w:keepNext/>
      <w:widowControl/>
      <w:ind w:left="0" w:firstLine="0"/>
    </w:pPr>
    <w:rPr>
      <w:sz w:val="24"/>
    </w:rPr>
  </w:style>
  <w:style w:type="character" w:customStyle="1" w:styleId="478">
    <w:name w:val="Знак Знак478"/>
    <w:uiPriority w:val="99"/>
    <w:qFormat/>
    <w:rsid w:val="004A32ED"/>
    <w:rPr>
      <w:rFonts w:ascii="Times New Roman" w:hAnsi="Times New Roman"/>
      <w:b/>
      <w:sz w:val="27"/>
      <w:lang w:eastAsia="ru-RU"/>
    </w:rPr>
  </w:style>
  <w:style w:type="character" w:customStyle="1" w:styleId="458">
    <w:name w:val="Знак Знак458"/>
    <w:uiPriority w:val="99"/>
    <w:qFormat/>
    <w:rsid w:val="004A32ED"/>
    <w:rPr>
      <w:rFonts w:ascii="Times New Roman" w:hAnsi="Times New Roman"/>
      <w:b/>
      <w:i/>
      <w:sz w:val="26"/>
      <w:lang w:eastAsia="ru-RU"/>
    </w:rPr>
  </w:style>
  <w:style w:type="paragraph" w:customStyle="1" w:styleId="617">
    <w:name w:val="Заголовок 61"/>
    <w:uiPriority w:val="99"/>
    <w:qFormat/>
    <w:rsid w:val="004A32ED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character" w:customStyle="1" w:styleId="590">
    <w:name w:val="Знак5 Знак Знак9"/>
    <w:uiPriority w:val="99"/>
    <w:qFormat/>
    <w:locked/>
    <w:rsid w:val="004A32ED"/>
    <w:rPr>
      <w:sz w:val="16"/>
    </w:rPr>
  </w:style>
  <w:style w:type="character" w:customStyle="1" w:styleId="508">
    <w:name w:val="Знак Знак508"/>
    <w:uiPriority w:val="99"/>
    <w:qFormat/>
    <w:locked/>
    <w:rsid w:val="004A32ED"/>
    <w:rPr>
      <w:b/>
      <w:sz w:val="28"/>
      <w:lang w:val="ru-RU" w:eastAsia="ru-RU"/>
    </w:rPr>
  </w:style>
  <w:style w:type="character" w:customStyle="1" w:styleId="528">
    <w:name w:val="Знак Знак528"/>
    <w:uiPriority w:val="99"/>
    <w:qFormat/>
    <w:rsid w:val="004A32ED"/>
    <w:rPr>
      <w:rFonts w:ascii="Arial" w:hAnsi="Arial"/>
      <w:b/>
      <w:i/>
      <w:sz w:val="28"/>
    </w:rPr>
  </w:style>
  <w:style w:type="paragraph" w:customStyle="1" w:styleId="21f2">
    <w:name w:val="Цитата 21"/>
    <w:basedOn w:val="a2"/>
    <w:next w:val="a2"/>
    <w:link w:val="QuoteChar2"/>
    <w:uiPriority w:val="99"/>
    <w:qFormat/>
    <w:rsid w:val="004A32ED"/>
    <w:pPr>
      <w:widowControl/>
      <w:snapToGrid/>
      <w:spacing w:before="0" w:after="0"/>
    </w:pPr>
    <w:rPr>
      <w:rFonts w:ascii="Calibri" w:hAnsi="Calibri"/>
      <w:i/>
      <w:color w:val="000000"/>
    </w:rPr>
  </w:style>
  <w:style w:type="character" w:customStyle="1" w:styleId="QuoteChar2">
    <w:name w:val="Quote Char2"/>
    <w:link w:val="21f2"/>
    <w:uiPriority w:val="99"/>
    <w:qFormat/>
    <w:locked/>
    <w:rsid w:val="004A32ED"/>
    <w:rPr>
      <w:rFonts w:ascii="Calibri" w:eastAsia="Calibri" w:hAnsi="Calibri" w:cs="Times New Roman"/>
      <w:i/>
      <w:color w:val="000000"/>
      <w:sz w:val="24"/>
      <w:szCs w:val="20"/>
      <w:lang w:eastAsia="ru-RU"/>
    </w:rPr>
  </w:style>
  <w:style w:type="paragraph" w:customStyle="1" w:styleId="1fffff0">
    <w:name w:val="Выделенная цитата1"/>
    <w:basedOn w:val="a2"/>
    <w:next w:val="a2"/>
    <w:link w:val="IntenseQuoteChar2"/>
    <w:uiPriority w:val="99"/>
    <w:qFormat/>
    <w:rsid w:val="004A32ED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hAnsi="Calibri"/>
      <w:b/>
      <w:i/>
      <w:color w:val="4F81BD"/>
    </w:rPr>
  </w:style>
  <w:style w:type="character" w:customStyle="1" w:styleId="IntenseQuoteChar2">
    <w:name w:val="Intense Quote Char2"/>
    <w:link w:val="1fffff0"/>
    <w:uiPriority w:val="99"/>
    <w:qFormat/>
    <w:locked/>
    <w:rsid w:val="004A32ED"/>
    <w:rPr>
      <w:rFonts w:ascii="Calibri" w:eastAsia="Calibri" w:hAnsi="Calibri" w:cs="Times New Roman"/>
      <w:b/>
      <w:i/>
      <w:color w:val="4F81BD"/>
      <w:sz w:val="24"/>
      <w:szCs w:val="20"/>
      <w:lang w:eastAsia="ru-RU"/>
    </w:rPr>
  </w:style>
  <w:style w:type="character" w:customStyle="1" w:styleId="5180">
    <w:name w:val="Знак5 Знак Знак18"/>
    <w:uiPriority w:val="99"/>
    <w:qFormat/>
    <w:locked/>
    <w:rsid w:val="004A32ED"/>
    <w:rPr>
      <w:sz w:val="16"/>
      <w:lang w:val="ru-RU" w:eastAsia="ru-RU"/>
    </w:rPr>
  </w:style>
  <w:style w:type="paragraph" w:customStyle="1" w:styleId="1fffff1">
    <w:name w:val="Подзаголовок1"/>
    <w:basedOn w:val="a2"/>
    <w:uiPriority w:val="99"/>
    <w:qFormat/>
    <w:rsid w:val="004A32ED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681">
    <w:name w:val="Знак6 Знак Знак8"/>
    <w:uiPriority w:val="99"/>
    <w:qFormat/>
    <w:rsid w:val="004A32ED"/>
    <w:rPr>
      <w:sz w:val="24"/>
      <w:lang w:val="ru-RU" w:eastAsia="ru-RU"/>
    </w:rPr>
  </w:style>
  <w:style w:type="character" w:customStyle="1" w:styleId="1fffff2">
    <w:name w:val="Замещающий текст1"/>
    <w:uiPriority w:val="99"/>
    <w:qFormat/>
    <w:rsid w:val="004A32ED"/>
    <w:rPr>
      <w:color w:val="808080"/>
    </w:rPr>
  </w:style>
  <w:style w:type="character" w:customStyle="1" w:styleId="552">
    <w:name w:val="Знак Знак552"/>
    <w:uiPriority w:val="99"/>
    <w:qFormat/>
    <w:locked/>
    <w:rsid w:val="004A32ED"/>
    <w:rPr>
      <w:sz w:val="24"/>
      <w:lang w:val="ru-RU" w:eastAsia="ru-RU"/>
    </w:rPr>
  </w:style>
  <w:style w:type="paragraph" w:customStyle="1" w:styleId="11fb">
    <w:name w:val="Заголовок 11"/>
    <w:basedOn w:val="a2"/>
    <w:next w:val="a2"/>
    <w:uiPriority w:val="99"/>
    <w:qFormat/>
    <w:rsid w:val="004A32ED"/>
    <w:pPr>
      <w:widowControl/>
      <w:suppressAutoHyphens/>
      <w:snapToGrid/>
      <w:spacing w:before="0" w:after="0"/>
      <w:ind w:firstLine="454"/>
    </w:pPr>
    <w:rPr>
      <w:rFonts w:eastAsia="Times New Roman"/>
      <w:b/>
      <w:caps/>
      <w:szCs w:val="24"/>
      <w:lang w:eastAsia="zh-CN"/>
    </w:rPr>
  </w:style>
  <w:style w:type="character" w:customStyle="1" w:styleId="652">
    <w:name w:val="Знак Знак652"/>
    <w:uiPriority w:val="99"/>
    <w:qFormat/>
    <w:locked/>
    <w:rsid w:val="004A32ED"/>
    <w:rPr>
      <w:b/>
      <w:sz w:val="27"/>
      <w:lang w:val="ru-RU" w:eastAsia="ru-RU"/>
    </w:rPr>
  </w:style>
  <w:style w:type="character" w:customStyle="1" w:styleId="642">
    <w:name w:val="Знак Знак642"/>
    <w:uiPriority w:val="99"/>
    <w:qFormat/>
    <w:locked/>
    <w:rsid w:val="004A32ED"/>
    <w:rPr>
      <w:b/>
      <w:sz w:val="28"/>
      <w:lang w:val="ru-RU" w:eastAsia="ru-RU"/>
    </w:rPr>
  </w:style>
  <w:style w:type="character" w:customStyle="1" w:styleId="632">
    <w:name w:val="Знак Знак632"/>
    <w:uiPriority w:val="99"/>
    <w:qFormat/>
    <w:locked/>
    <w:rsid w:val="004A32ED"/>
    <w:rPr>
      <w:b/>
      <w:i/>
      <w:sz w:val="26"/>
      <w:lang w:val="ru-RU" w:eastAsia="ru-RU"/>
    </w:rPr>
  </w:style>
  <w:style w:type="character" w:customStyle="1" w:styleId="622">
    <w:name w:val="Знак Знак622"/>
    <w:uiPriority w:val="99"/>
    <w:qFormat/>
    <w:locked/>
    <w:rsid w:val="004A32ED"/>
    <w:rPr>
      <w:sz w:val="24"/>
      <w:lang w:val="ru-RU" w:eastAsia="ru-RU"/>
    </w:rPr>
  </w:style>
  <w:style w:type="character" w:customStyle="1" w:styleId="619">
    <w:name w:val="Знак Знак619"/>
    <w:uiPriority w:val="99"/>
    <w:qFormat/>
    <w:locked/>
    <w:rsid w:val="004A32ED"/>
    <w:rPr>
      <w:sz w:val="24"/>
      <w:lang w:val="ru-RU" w:eastAsia="ru-RU"/>
    </w:rPr>
  </w:style>
  <w:style w:type="character" w:customStyle="1" w:styleId="602">
    <w:name w:val="Знак Знак602"/>
    <w:uiPriority w:val="99"/>
    <w:qFormat/>
    <w:locked/>
    <w:rsid w:val="004A32ED"/>
    <w:rPr>
      <w:i/>
      <w:sz w:val="24"/>
      <w:lang w:val="ru-RU" w:eastAsia="ru-RU"/>
    </w:rPr>
  </w:style>
  <w:style w:type="character" w:customStyle="1" w:styleId="592">
    <w:name w:val="Знак Знак592"/>
    <w:uiPriority w:val="99"/>
    <w:qFormat/>
    <w:locked/>
    <w:rsid w:val="004A32ED"/>
    <w:rPr>
      <w:rFonts w:ascii="Arial" w:hAnsi="Arial"/>
      <w:sz w:val="22"/>
      <w:lang w:val="ru-RU" w:eastAsia="ru-RU"/>
    </w:rPr>
  </w:style>
  <w:style w:type="character" w:customStyle="1" w:styleId="582">
    <w:name w:val="Знак Знак582"/>
    <w:uiPriority w:val="99"/>
    <w:qFormat/>
    <w:locked/>
    <w:rsid w:val="004A32ED"/>
    <w:rPr>
      <w:rFonts w:ascii="Courier New" w:hAnsi="Courier New"/>
      <w:lang w:val="ru-RU" w:eastAsia="ru-RU"/>
    </w:rPr>
  </w:style>
  <w:style w:type="character" w:customStyle="1" w:styleId="572">
    <w:name w:val="Знак Знак572"/>
    <w:uiPriority w:val="99"/>
    <w:qFormat/>
    <w:locked/>
    <w:rsid w:val="004A32ED"/>
    <w:rPr>
      <w:lang w:val="ru-RU" w:eastAsia="ru-RU"/>
    </w:rPr>
  </w:style>
  <w:style w:type="character" w:customStyle="1" w:styleId="562">
    <w:name w:val="Знак Знак562"/>
    <w:uiPriority w:val="99"/>
    <w:qFormat/>
    <w:locked/>
    <w:rsid w:val="004A32ED"/>
    <w:rPr>
      <w:sz w:val="24"/>
      <w:lang w:val="ru-RU" w:eastAsia="ru-RU"/>
    </w:rPr>
  </w:style>
  <w:style w:type="character" w:customStyle="1" w:styleId="542">
    <w:name w:val="Знак Знак542"/>
    <w:uiPriority w:val="99"/>
    <w:qFormat/>
    <w:locked/>
    <w:rsid w:val="004A32ED"/>
    <w:rPr>
      <w:sz w:val="24"/>
      <w:lang w:val="en-US" w:eastAsia="ru-RU"/>
    </w:rPr>
  </w:style>
  <w:style w:type="paragraph" w:customStyle="1" w:styleId="239">
    <w:name w:val="Заголовок 23"/>
    <w:basedOn w:val="a2"/>
    <w:next w:val="a2"/>
    <w:uiPriority w:val="99"/>
    <w:qFormat/>
    <w:rsid w:val="004A32ED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customStyle="1" w:styleId="335">
    <w:name w:val="Заголовок 33"/>
    <w:basedOn w:val="a2"/>
    <w:next w:val="a2"/>
    <w:uiPriority w:val="99"/>
    <w:qFormat/>
    <w:rsid w:val="004A32ED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rFonts w:eastAsia="Times New Roman"/>
      <w:b/>
      <w:bCs/>
      <w:sz w:val="27"/>
      <w:szCs w:val="27"/>
      <w:lang w:eastAsia="zh-CN"/>
    </w:rPr>
  </w:style>
  <w:style w:type="paragraph" w:customStyle="1" w:styleId="437">
    <w:name w:val="Заголовок 43"/>
    <w:basedOn w:val="a2"/>
    <w:next w:val="a2"/>
    <w:uiPriority w:val="99"/>
    <w:qFormat/>
    <w:rsid w:val="004A32ED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517">
    <w:name w:val="Заголовок 51"/>
    <w:basedOn w:val="a2"/>
    <w:next w:val="a2"/>
    <w:uiPriority w:val="99"/>
    <w:qFormat/>
    <w:rsid w:val="004A32ED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rFonts w:eastAsia="Times New Roman"/>
      <w:b/>
      <w:bCs/>
      <w:i/>
      <w:iCs/>
      <w:sz w:val="26"/>
      <w:szCs w:val="26"/>
      <w:lang w:eastAsia="zh-CN"/>
    </w:rPr>
  </w:style>
  <w:style w:type="paragraph" w:customStyle="1" w:styleId="623">
    <w:name w:val="Заголовок 62"/>
    <w:basedOn w:val="a2"/>
    <w:next w:val="a2"/>
    <w:uiPriority w:val="99"/>
    <w:qFormat/>
    <w:rsid w:val="004A32ED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rFonts w:eastAsia="Times New Roman"/>
      <w:lang w:val="en-US" w:eastAsia="en-US"/>
    </w:rPr>
  </w:style>
  <w:style w:type="paragraph" w:customStyle="1" w:styleId="713">
    <w:name w:val="Заголовок 71"/>
    <w:basedOn w:val="a2"/>
    <w:next w:val="a2"/>
    <w:uiPriority w:val="99"/>
    <w:qFormat/>
    <w:rsid w:val="004A32ED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rFonts w:eastAsia="Times New Roman"/>
      <w:szCs w:val="24"/>
      <w:lang w:eastAsia="zh-CN"/>
    </w:rPr>
  </w:style>
  <w:style w:type="paragraph" w:customStyle="1" w:styleId="813">
    <w:name w:val="Заголовок 81"/>
    <w:basedOn w:val="a2"/>
    <w:next w:val="a2"/>
    <w:uiPriority w:val="99"/>
    <w:qFormat/>
    <w:rsid w:val="004A32ED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912">
    <w:name w:val="Заголовок 91"/>
    <w:basedOn w:val="a2"/>
    <w:next w:val="a2"/>
    <w:uiPriority w:val="99"/>
    <w:qFormat/>
    <w:rsid w:val="004A32ED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eastAsia="Times New Roman" w:hAnsi="Arial" w:cs="Arial"/>
      <w:sz w:val="22"/>
      <w:szCs w:val="22"/>
      <w:lang w:eastAsia="zh-CN"/>
    </w:rPr>
  </w:style>
  <w:style w:type="character" w:customStyle="1" w:styleId="672">
    <w:name w:val="Знак Знак672"/>
    <w:uiPriority w:val="99"/>
    <w:qFormat/>
    <w:rsid w:val="004A32ED"/>
    <w:rPr>
      <w:rFonts w:ascii="Arial" w:hAnsi="Arial"/>
      <w:b/>
      <w:sz w:val="26"/>
    </w:rPr>
  </w:style>
  <w:style w:type="character" w:customStyle="1" w:styleId="662">
    <w:name w:val="Знак Знак662"/>
    <w:uiPriority w:val="99"/>
    <w:qFormat/>
    <w:rsid w:val="004A32ED"/>
    <w:rPr>
      <w:b/>
      <w:sz w:val="28"/>
    </w:rPr>
  </w:style>
  <w:style w:type="character" w:customStyle="1" w:styleId="702">
    <w:name w:val="Знак Знак702"/>
    <w:uiPriority w:val="99"/>
    <w:qFormat/>
    <w:rsid w:val="004A32ED"/>
    <w:rPr>
      <w:rFonts w:ascii="Arial" w:hAnsi="Arial"/>
      <w:b/>
      <w:sz w:val="26"/>
    </w:rPr>
  </w:style>
  <w:style w:type="character" w:customStyle="1" w:styleId="692">
    <w:name w:val="Знак Знак692"/>
    <w:uiPriority w:val="99"/>
    <w:qFormat/>
    <w:rsid w:val="004A32ED"/>
    <w:rPr>
      <w:b/>
      <w:sz w:val="28"/>
    </w:rPr>
  </w:style>
  <w:style w:type="character" w:customStyle="1" w:styleId="682">
    <w:name w:val="Знак Знак682"/>
    <w:uiPriority w:val="99"/>
    <w:qFormat/>
    <w:rsid w:val="004A32ED"/>
    <w:rPr>
      <w:b/>
      <w:i/>
      <w:sz w:val="26"/>
    </w:rPr>
  </w:style>
  <w:style w:type="character" w:customStyle="1" w:styleId="2fff4">
    <w:name w:val="Сильное выделение2"/>
    <w:uiPriority w:val="99"/>
    <w:qFormat/>
    <w:rsid w:val="004A32ED"/>
    <w:rPr>
      <w:b/>
    </w:rPr>
  </w:style>
  <w:style w:type="paragraph" w:customStyle="1" w:styleId="HTML21">
    <w:name w:val="Стандартный HTML2"/>
    <w:basedOn w:val="a2"/>
    <w:uiPriority w:val="99"/>
    <w:qFormat/>
    <w:rsid w:val="004A32E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1"/>
      <w:sz w:val="20"/>
      <w:lang w:eastAsia="hi-IN" w:bidi="hi-IN"/>
    </w:rPr>
  </w:style>
  <w:style w:type="character" w:customStyle="1" w:styleId="ListParagraphChar1">
    <w:name w:val="List Paragraph Char1"/>
    <w:link w:val="3ff"/>
    <w:uiPriority w:val="99"/>
    <w:qFormat/>
    <w:locked/>
    <w:rsid w:val="004A32ED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2010">
    <w:name w:val="Знак Знак2010"/>
    <w:uiPriority w:val="99"/>
    <w:qFormat/>
    <w:rsid w:val="004A32ED"/>
    <w:rPr>
      <w:rFonts w:ascii="Arial" w:hAnsi="Arial"/>
      <w:sz w:val="22"/>
    </w:rPr>
  </w:style>
  <w:style w:type="character" w:customStyle="1" w:styleId="618">
    <w:name w:val="Знак Знак618"/>
    <w:uiPriority w:val="99"/>
    <w:qFormat/>
    <w:rsid w:val="004A32ED"/>
    <w:rPr>
      <w:rFonts w:ascii="Arial" w:hAnsi="Arial"/>
      <w:b/>
      <w:i/>
      <w:sz w:val="28"/>
      <w:lang w:val="ru-RU" w:eastAsia="en-US"/>
    </w:rPr>
  </w:style>
  <w:style w:type="paragraph" w:customStyle="1" w:styleId="87">
    <w:name w:val="Знак Знак Знак Знак Знак Знак8"/>
    <w:basedOn w:val="a2"/>
    <w:uiPriority w:val="99"/>
    <w:qFormat/>
    <w:rsid w:val="004A32E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91">
    <w:name w:val="Знак Знак79"/>
    <w:uiPriority w:val="99"/>
    <w:qFormat/>
    <w:rsid w:val="004A32ED"/>
    <w:rPr>
      <w:sz w:val="16"/>
      <w:lang w:val="ru-RU" w:eastAsia="ru-RU"/>
    </w:rPr>
  </w:style>
  <w:style w:type="paragraph" w:customStyle="1" w:styleId="7c">
    <w:name w:val="Обычный7"/>
    <w:uiPriority w:val="99"/>
    <w:qFormat/>
    <w:rsid w:val="004A32ED"/>
    <w:pPr>
      <w:widowControl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47">
    <w:name w:val="Знак Знак147"/>
    <w:uiPriority w:val="99"/>
    <w:qFormat/>
    <w:locked/>
    <w:rsid w:val="004A32ED"/>
    <w:rPr>
      <w:b/>
      <w:sz w:val="27"/>
      <w:lang w:val="ru-RU" w:eastAsia="ru-RU"/>
    </w:rPr>
  </w:style>
  <w:style w:type="character" w:customStyle="1" w:styleId="1070">
    <w:name w:val="Знак Знак107"/>
    <w:uiPriority w:val="99"/>
    <w:qFormat/>
    <w:locked/>
    <w:rsid w:val="004A32ED"/>
    <w:rPr>
      <w:sz w:val="16"/>
      <w:lang w:val="ru-RU" w:eastAsia="ru-RU"/>
    </w:rPr>
  </w:style>
  <w:style w:type="paragraph" w:customStyle="1" w:styleId="4f2">
    <w:name w:val="Абзац списка4"/>
    <w:basedOn w:val="a2"/>
    <w:uiPriority w:val="99"/>
    <w:qFormat/>
    <w:rsid w:val="004A32ED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character" w:customStyle="1" w:styleId="168">
    <w:name w:val="Знак Знак168"/>
    <w:uiPriority w:val="99"/>
    <w:qFormat/>
    <w:locked/>
    <w:rsid w:val="004A32ED"/>
    <w:rPr>
      <w:b/>
      <w:caps/>
      <w:sz w:val="24"/>
      <w:lang w:val="ru-RU" w:eastAsia="ru-RU"/>
    </w:rPr>
  </w:style>
  <w:style w:type="paragraph" w:customStyle="1" w:styleId="242">
    <w:name w:val="Основной текст 24"/>
    <w:basedOn w:val="a2"/>
    <w:uiPriority w:val="99"/>
    <w:qFormat/>
    <w:rsid w:val="004A32ED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character" w:customStyle="1" w:styleId="98">
    <w:name w:val="Знак Знак Знак9"/>
    <w:uiPriority w:val="99"/>
    <w:qFormat/>
    <w:rsid w:val="004A32ED"/>
    <w:rPr>
      <w:rFonts w:ascii="Times New Roman" w:hAnsi="Times New Roman"/>
      <w:b/>
      <w:caps/>
      <w:sz w:val="28"/>
    </w:rPr>
  </w:style>
  <w:style w:type="character" w:customStyle="1" w:styleId="257">
    <w:name w:val="Знак Знак257"/>
    <w:uiPriority w:val="99"/>
    <w:qFormat/>
    <w:rsid w:val="004A32ED"/>
    <w:rPr>
      <w:rFonts w:ascii="Times New Roman" w:hAnsi="Times New Roman"/>
      <w:b/>
      <w:sz w:val="28"/>
    </w:rPr>
  </w:style>
  <w:style w:type="character" w:customStyle="1" w:styleId="2270">
    <w:name w:val="Знак Знак227"/>
    <w:uiPriority w:val="99"/>
    <w:qFormat/>
    <w:rsid w:val="004A32ED"/>
    <w:rPr>
      <w:rFonts w:ascii="Times New Roman" w:hAnsi="Times New Roman"/>
      <w:sz w:val="24"/>
    </w:rPr>
  </w:style>
  <w:style w:type="character" w:customStyle="1" w:styleId="197">
    <w:name w:val="Знак Знак197"/>
    <w:uiPriority w:val="99"/>
    <w:qFormat/>
    <w:rsid w:val="004A32ED"/>
    <w:rPr>
      <w:rFonts w:ascii="Times New Roman" w:hAnsi="Times New Roman"/>
      <w:sz w:val="16"/>
      <w:lang w:eastAsia="ru-RU"/>
    </w:rPr>
  </w:style>
  <w:style w:type="character" w:customStyle="1" w:styleId="187">
    <w:name w:val="Знак Знак187"/>
    <w:uiPriority w:val="99"/>
    <w:qFormat/>
    <w:rsid w:val="004A32ED"/>
    <w:rPr>
      <w:rFonts w:ascii="Courier New" w:hAnsi="Courier New"/>
    </w:rPr>
  </w:style>
  <w:style w:type="character" w:customStyle="1" w:styleId="177">
    <w:name w:val="Знак Знак177"/>
    <w:uiPriority w:val="99"/>
    <w:qFormat/>
    <w:rsid w:val="004A32ED"/>
    <w:rPr>
      <w:rFonts w:ascii="Times New Roman" w:hAnsi="Times New Roman"/>
      <w:sz w:val="24"/>
    </w:rPr>
  </w:style>
  <w:style w:type="paragraph" w:customStyle="1" w:styleId="344">
    <w:name w:val="Заголовок 34"/>
    <w:basedOn w:val="7c"/>
    <w:next w:val="7c"/>
    <w:uiPriority w:val="99"/>
    <w:qFormat/>
    <w:rsid w:val="004A32ED"/>
    <w:pPr>
      <w:keepNext/>
      <w:widowControl/>
      <w:ind w:left="0" w:firstLine="0"/>
      <w:outlineLvl w:val="2"/>
    </w:pPr>
    <w:rPr>
      <w:sz w:val="24"/>
    </w:rPr>
  </w:style>
  <w:style w:type="paragraph" w:customStyle="1" w:styleId="5f0">
    <w:name w:val="Основной текст5"/>
    <w:basedOn w:val="7c"/>
    <w:uiPriority w:val="99"/>
    <w:qFormat/>
    <w:rsid w:val="004A32ED"/>
    <w:pPr>
      <w:widowControl/>
      <w:spacing w:line="360" w:lineRule="auto"/>
      <w:ind w:left="0" w:firstLine="0"/>
    </w:pPr>
    <w:rPr>
      <w:sz w:val="24"/>
    </w:rPr>
  </w:style>
  <w:style w:type="character" w:customStyle="1" w:styleId="157">
    <w:name w:val="Знак Знак157"/>
    <w:uiPriority w:val="99"/>
    <w:qFormat/>
    <w:rsid w:val="004A32ED"/>
    <w:rPr>
      <w:b/>
      <w:sz w:val="28"/>
    </w:rPr>
  </w:style>
  <w:style w:type="paragraph" w:customStyle="1" w:styleId="243">
    <w:name w:val="Заголовок 24"/>
    <w:basedOn w:val="a2"/>
    <w:next w:val="a2"/>
    <w:uiPriority w:val="99"/>
    <w:qFormat/>
    <w:rsid w:val="004A32ED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88">
    <w:name w:val="Обычный8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4f3">
    <w:name w:val="Цитата4"/>
    <w:basedOn w:val="a2"/>
    <w:uiPriority w:val="99"/>
    <w:qFormat/>
    <w:rsid w:val="004A32ED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4f4">
    <w:name w:val="Текст4"/>
    <w:basedOn w:val="a2"/>
    <w:uiPriority w:val="99"/>
    <w:qFormat/>
    <w:rsid w:val="004A32ED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46">
    <w:name w:val="Основной текст 34"/>
    <w:basedOn w:val="7c"/>
    <w:uiPriority w:val="99"/>
    <w:qFormat/>
    <w:rsid w:val="004A32ED"/>
    <w:pPr>
      <w:widowControl/>
      <w:tabs>
        <w:tab w:val="left" w:pos="360"/>
      </w:tabs>
      <w:ind w:left="0" w:firstLine="0"/>
      <w:jc w:val="both"/>
    </w:pPr>
    <w:rPr>
      <w:i/>
      <w:sz w:val="26"/>
    </w:rPr>
  </w:style>
  <w:style w:type="paragraph" w:customStyle="1" w:styleId="23a">
    <w:name w:val="Основной текст с отступом 23"/>
    <w:basedOn w:val="a2"/>
    <w:uiPriority w:val="99"/>
    <w:qFormat/>
    <w:rsid w:val="004A32ED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48">
    <w:name w:val="Основной текст с отступом 34"/>
    <w:basedOn w:val="a2"/>
    <w:uiPriority w:val="99"/>
    <w:qFormat/>
    <w:rsid w:val="004A32ED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3ff2">
    <w:name w:val="Верхний колонтитул3"/>
    <w:basedOn w:val="a2"/>
    <w:uiPriority w:val="99"/>
    <w:qFormat/>
    <w:rsid w:val="004A32ED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3ff3">
    <w:name w:val="Слабое выделение3"/>
    <w:uiPriority w:val="99"/>
    <w:qFormat/>
    <w:rsid w:val="004A32ED"/>
    <w:rPr>
      <w:i/>
      <w:color w:val="808080"/>
    </w:rPr>
  </w:style>
  <w:style w:type="character" w:customStyle="1" w:styleId="417">
    <w:name w:val="Знак Знак417"/>
    <w:uiPriority w:val="99"/>
    <w:qFormat/>
    <w:locked/>
    <w:rsid w:val="004A32ED"/>
    <w:rPr>
      <w:rFonts w:ascii="Arial" w:hAnsi="Arial"/>
      <w:b/>
      <w:i/>
      <w:sz w:val="28"/>
      <w:lang w:val="ru-RU" w:eastAsia="en-US"/>
    </w:rPr>
  </w:style>
  <w:style w:type="character" w:customStyle="1" w:styleId="3ff4">
    <w:name w:val="Основной шрифт абзаца3"/>
    <w:uiPriority w:val="99"/>
    <w:qFormat/>
    <w:rsid w:val="004A32ED"/>
  </w:style>
  <w:style w:type="paragraph" w:customStyle="1" w:styleId="99">
    <w:name w:val="Знак Знак Знак Знак Знак Знак Знак Знак Знак Знак Знак Знак Знак9"/>
    <w:basedOn w:val="a2"/>
    <w:uiPriority w:val="99"/>
    <w:qFormat/>
    <w:rsid w:val="004A32ED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71">
    <w:name w:val="Знак37"/>
    <w:basedOn w:val="a2"/>
    <w:uiPriority w:val="99"/>
    <w:qFormat/>
    <w:rsid w:val="004A32E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7">
    <w:name w:val="Знак Знак537"/>
    <w:uiPriority w:val="99"/>
    <w:qFormat/>
    <w:locked/>
    <w:rsid w:val="004A32ED"/>
    <w:rPr>
      <w:b/>
      <w:caps/>
      <w:sz w:val="24"/>
      <w:lang w:val="ru-RU" w:eastAsia="ru-RU"/>
    </w:rPr>
  </w:style>
  <w:style w:type="paragraph" w:customStyle="1" w:styleId="3ff5">
    <w:name w:val="Без интервала3"/>
    <w:uiPriority w:val="99"/>
    <w:qFormat/>
    <w:rsid w:val="004A32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71">
    <w:name w:val="Знак1 Знак Знак17"/>
    <w:uiPriority w:val="99"/>
    <w:qFormat/>
    <w:locked/>
    <w:rsid w:val="004A32ED"/>
    <w:rPr>
      <w:rFonts w:ascii="Times New Roman" w:hAnsi="Times New Roman"/>
      <w:sz w:val="24"/>
      <w:lang w:eastAsia="ru-RU"/>
    </w:rPr>
  </w:style>
  <w:style w:type="character" w:customStyle="1" w:styleId="467">
    <w:name w:val="Знак Знак467"/>
    <w:uiPriority w:val="99"/>
    <w:qFormat/>
    <w:locked/>
    <w:rsid w:val="004A32ED"/>
    <w:rPr>
      <w:b/>
      <w:sz w:val="27"/>
      <w:lang w:val="ru-RU" w:eastAsia="ru-RU"/>
    </w:rPr>
  </w:style>
  <w:style w:type="character" w:customStyle="1" w:styleId="487">
    <w:name w:val="Знак Знак487"/>
    <w:uiPriority w:val="99"/>
    <w:qFormat/>
    <w:locked/>
    <w:rsid w:val="004A32ED"/>
    <w:rPr>
      <w:b/>
      <w:sz w:val="27"/>
      <w:lang w:val="ru-RU" w:eastAsia="ru-RU"/>
    </w:rPr>
  </w:style>
  <w:style w:type="character" w:customStyle="1" w:styleId="447">
    <w:name w:val="Знак Знак447"/>
    <w:uiPriority w:val="99"/>
    <w:qFormat/>
    <w:locked/>
    <w:rsid w:val="004A32ED"/>
    <w:rPr>
      <w:sz w:val="24"/>
    </w:rPr>
  </w:style>
  <w:style w:type="character" w:customStyle="1" w:styleId="5170">
    <w:name w:val="Знак Знак517"/>
    <w:uiPriority w:val="99"/>
    <w:qFormat/>
    <w:locked/>
    <w:rsid w:val="004A32ED"/>
    <w:rPr>
      <w:b/>
      <w:sz w:val="27"/>
      <w:lang w:val="ru-RU" w:eastAsia="ru-RU"/>
    </w:rPr>
  </w:style>
  <w:style w:type="character" w:customStyle="1" w:styleId="4370">
    <w:name w:val="Знак Знак437"/>
    <w:uiPriority w:val="99"/>
    <w:qFormat/>
    <w:locked/>
    <w:rsid w:val="004A32ED"/>
    <w:rPr>
      <w:color w:val="000000"/>
      <w:sz w:val="24"/>
      <w:lang w:eastAsia="ru-RU"/>
    </w:rPr>
  </w:style>
  <w:style w:type="character" w:customStyle="1" w:styleId="4270">
    <w:name w:val="Знак Знак427"/>
    <w:uiPriority w:val="99"/>
    <w:qFormat/>
    <w:rsid w:val="004A32ED"/>
    <w:rPr>
      <w:rFonts w:ascii="Times New Roman" w:hAnsi="Times New Roman"/>
      <w:sz w:val="16"/>
    </w:rPr>
  </w:style>
  <w:style w:type="character" w:customStyle="1" w:styleId="497">
    <w:name w:val="Знак Знак497"/>
    <w:uiPriority w:val="99"/>
    <w:qFormat/>
    <w:rsid w:val="004A32ED"/>
    <w:rPr>
      <w:rFonts w:ascii="Times New Roman" w:hAnsi="Times New Roman"/>
      <w:b/>
      <w:caps/>
      <w:sz w:val="24"/>
      <w:lang w:eastAsia="ru-RU"/>
    </w:rPr>
  </w:style>
  <w:style w:type="paragraph" w:customStyle="1" w:styleId="449">
    <w:name w:val="Заголовок 44"/>
    <w:basedOn w:val="7c"/>
    <w:next w:val="7c"/>
    <w:uiPriority w:val="99"/>
    <w:qFormat/>
    <w:rsid w:val="004A32ED"/>
    <w:pPr>
      <w:keepNext/>
      <w:widowControl/>
      <w:ind w:left="0" w:firstLine="0"/>
    </w:pPr>
    <w:rPr>
      <w:sz w:val="24"/>
    </w:rPr>
  </w:style>
  <w:style w:type="character" w:customStyle="1" w:styleId="477">
    <w:name w:val="Знак Знак477"/>
    <w:uiPriority w:val="99"/>
    <w:qFormat/>
    <w:rsid w:val="004A32ED"/>
    <w:rPr>
      <w:rFonts w:ascii="Times New Roman" w:hAnsi="Times New Roman"/>
      <w:b/>
      <w:sz w:val="27"/>
      <w:lang w:eastAsia="ru-RU"/>
    </w:rPr>
  </w:style>
  <w:style w:type="character" w:customStyle="1" w:styleId="457">
    <w:name w:val="Знак Знак457"/>
    <w:uiPriority w:val="99"/>
    <w:qFormat/>
    <w:rsid w:val="004A32ED"/>
    <w:rPr>
      <w:rFonts w:ascii="Times New Roman" w:hAnsi="Times New Roman"/>
      <w:b/>
      <w:i/>
      <w:sz w:val="26"/>
      <w:lang w:eastAsia="ru-RU"/>
    </w:rPr>
  </w:style>
  <w:style w:type="paragraph" w:customStyle="1" w:styleId="633">
    <w:name w:val="Заголовок 63"/>
    <w:uiPriority w:val="99"/>
    <w:qFormat/>
    <w:rsid w:val="004A32ED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character" w:customStyle="1" w:styleId="580">
    <w:name w:val="Знак5 Знак Знак8"/>
    <w:uiPriority w:val="99"/>
    <w:qFormat/>
    <w:locked/>
    <w:rsid w:val="004A32ED"/>
    <w:rPr>
      <w:sz w:val="16"/>
    </w:rPr>
  </w:style>
  <w:style w:type="character" w:customStyle="1" w:styleId="507">
    <w:name w:val="Знак Знак507"/>
    <w:uiPriority w:val="99"/>
    <w:qFormat/>
    <w:locked/>
    <w:rsid w:val="004A32ED"/>
    <w:rPr>
      <w:b/>
      <w:sz w:val="28"/>
      <w:lang w:val="ru-RU" w:eastAsia="ru-RU"/>
    </w:rPr>
  </w:style>
  <w:style w:type="character" w:customStyle="1" w:styleId="527">
    <w:name w:val="Знак Знак527"/>
    <w:uiPriority w:val="99"/>
    <w:qFormat/>
    <w:rsid w:val="004A32ED"/>
    <w:rPr>
      <w:rFonts w:ascii="Arial" w:hAnsi="Arial"/>
      <w:b/>
      <w:i/>
      <w:sz w:val="28"/>
    </w:rPr>
  </w:style>
  <w:style w:type="paragraph" w:customStyle="1" w:styleId="22c">
    <w:name w:val="Цитата 22"/>
    <w:basedOn w:val="a2"/>
    <w:next w:val="a2"/>
    <w:uiPriority w:val="99"/>
    <w:qFormat/>
    <w:rsid w:val="004A32ED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2fff5">
    <w:name w:val="Выделенная цитата2"/>
    <w:basedOn w:val="a2"/>
    <w:next w:val="a2"/>
    <w:uiPriority w:val="99"/>
    <w:qFormat/>
    <w:rsid w:val="004A32ED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character" w:customStyle="1" w:styleId="5171">
    <w:name w:val="Знак5 Знак Знак17"/>
    <w:uiPriority w:val="99"/>
    <w:qFormat/>
    <w:locked/>
    <w:rsid w:val="004A32ED"/>
    <w:rPr>
      <w:sz w:val="16"/>
      <w:lang w:val="ru-RU" w:eastAsia="ru-RU"/>
    </w:rPr>
  </w:style>
  <w:style w:type="paragraph" w:customStyle="1" w:styleId="2fff6">
    <w:name w:val="Подзаголовок2"/>
    <w:basedOn w:val="a2"/>
    <w:uiPriority w:val="99"/>
    <w:qFormat/>
    <w:rsid w:val="004A32ED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670">
    <w:name w:val="Знак6 Знак Знак7"/>
    <w:uiPriority w:val="99"/>
    <w:qFormat/>
    <w:rsid w:val="004A32ED"/>
    <w:rPr>
      <w:sz w:val="24"/>
      <w:lang w:val="ru-RU" w:eastAsia="ru-RU"/>
    </w:rPr>
  </w:style>
  <w:style w:type="character" w:customStyle="1" w:styleId="2fff7">
    <w:name w:val="Замещающий текст2"/>
    <w:uiPriority w:val="99"/>
    <w:qFormat/>
    <w:rsid w:val="004A32ED"/>
    <w:rPr>
      <w:color w:val="808080"/>
    </w:rPr>
  </w:style>
  <w:style w:type="character" w:customStyle="1" w:styleId="5510">
    <w:name w:val="Знак Знак551"/>
    <w:uiPriority w:val="99"/>
    <w:qFormat/>
    <w:locked/>
    <w:rsid w:val="004A32ED"/>
    <w:rPr>
      <w:sz w:val="24"/>
      <w:lang w:val="ru-RU" w:eastAsia="ru-RU"/>
    </w:rPr>
  </w:style>
  <w:style w:type="paragraph" w:customStyle="1" w:styleId="12d">
    <w:name w:val="Заголовок 12"/>
    <w:basedOn w:val="a2"/>
    <w:next w:val="a2"/>
    <w:uiPriority w:val="99"/>
    <w:qFormat/>
    <w:rsid w:val="004A32ED"/>
    <w:pPr>
      <w:widowControl/>
      <w:suppressAutoHyphens/>
      <w:snapToGrid/>
      <w:spacing w:before="0" w:after="0"/>
      <w:ind w:firstLine="454"/>
    </w:pPr>
    <w:rPr>
      <w:rFonts w:eastAsia="Times New Roman"/>
      <w:b/>
      <w:caps/>
      <w:szCs w:val="24"/>
      <w:lang w:eastAsia="zh-CN"/>
    </w:rPr>
  </w:style>
  <w:style w:type="character" w:customStyle="1" w:styleId="6510">
    <w:name w:val="Знак Знак651"/>
    <w:uiPriority w:val="99"/>
    <w:qFormat/>
    <w:locked/>
    <w:rsid w:val="004A32ED"/>
    <w:rPr>
      <w:b/>
      <w:sz w:val="27"/>
      <w:lang w:val="ru-RU" w:eastAsia="ru-RU"/>
    </w:rPr>
  </w:style>
  <w:style w:type="character" w:customStyle="1" w:styleId="6410">
    <w:name w:val="Знак Знак641"/>
    <w:uiPriority w:val="99"/>
    <w:qFormat/>
    <w:locked/>
    <w:rsid w:val="004A32ED"/>
    <w:rPr>
      <w:b/>
      <w:sz w:val="28"/>
      <w:lang w:val="ru-RU" w:eastAsia="ru-RU"/>
    </w:rPr>
  </w:style>
  <w:style w:type="character" w:customStyle="1" w:styleId="6310">
    <w:name w:val="Знак Знак631"/>
    <w:uiPriority w:val="99"/>
    <w:qFormat/>
    <w:locked/>
    <w:rsid w:val="004A32ED"/>
    <w:rPr>
      <w:b/>
      <w:i/>
      <w:sz w:val="26"/>
      <w:lang w:val="ru-RU" w:eastAsia="ru-RU"/>
    </w:rPr>
  </w:style>
  <w:style w:type="character" w:customStyle="1" w:styleId="6210">
    <w:name w:val="Знак Знак621"/>
    <w:uiPriority w:val="99"/>
    <w:qFormat/>
    <w:locked/>
    <w:rsid w:val="004A32ED"/>
    <w:rPr>
      <w:sz w:val="24"/>
      <w:lang w:val="ru-RU" w:eastAsia="ru-RU"/>
    </w:rPr>
  </w:style>
  <w:style w:type="character" w:customStyle="1" w:styleId="6170">
    <w:name w:val="Знак Знак617"/>
    <w:uiPriority w:val="99"/>
    <w:qFormat/>
    <w:locked/>
    <w:rsid w:val="004A32ED"/>
    <w:rPr>
      <w:sz w:val="24"/>
      <w:lang w:val="ru-RU" w:eastAsia="ru-RU"/>
    </w:rPr>
  </w:style>
  <w:style w:type="character" w:customStyle="1" w:styleId="601">
    <w:name w:val="Знак Знак601"/>
    <w:uiPriority w:val="99"/>
    <w:qFormat/>
    <w:locked/>
    <w:rsid w:val="004A32ED"/>
    <w:rPr>
      <w:i/>
      <w:sz w:val="24"/>
      <w:lang w:val="ru-RU" w:eastAsia="ru-RU"/>
    </w:rPr>
  </w:style>
  <w:style w:type="character" w:customStyle="1" w:styleId="591">
    <w:name w:val="Знак Знак591"/>
    <w:uiPriority w:val="99"/>
    <w:qFormat/>
    <w:locked/>
    <w:rsid w:val="004A32ED"/>
    <w:rPr>
      <w:rFonts w:ascii="Arial" w:hAnsi="Arial"/>
      <w:sz w:val="22"/>
      <w:lang w:val="ru-RU" w:eastAsia="ru-RU"/>
    </w:rPr>
  </w:style>
  <w:style w:type="character" w:customStyle="1" w:styleId="581">
    <w:name w:val="Знак Знак581"/>
    <w:uiPriority w:val="99"/>
    <w:qFormat/>
    <w:locked/>
    <w:rsid w:val="004A32ED"/>
    <w:rPr>
      <w:rFonts w:ascii="Courier New" w:hAnsi="Courier New"/>
      <w:lang w:val="ru-RU" w:eastAsia="ru-RU"/>
    </w:rPr>
  </w:style>
  <w:style w:type="character" w:customStyle="1" w:styleId="571">
    <w:name w:val="Знак Знак571"/>
    <w:uiPriority w:val="99"/>
    <w:qFormat/>
    <w:locked/>
    <w:rsid w:val="004A32ED"/>
    <w:rPr>
      <w:lang w:val="ru-RU" w:eastAsia="ru-RU"/>
    </w:rPr>
  </w:style>
  <w:style w:type="character" w:customStyle="1" w:styleId="5610">
    <w:name w:val="Знак Знак561"/>
    <w:uiPriority w:val="99"/>
    <w:qFormat/>
    <w:locked/>
    <w:rsid w:val="004A32ED"/>
    <w:rPr>
      <w:sz w:val="24"/>
      <w:lang w:val="ru-RU" w:eastAsia="ru-RU"/>
    </w:rPr>
  </w:style>
  <w:style w:type="character" w:customStyle="1" w:styleId="5410">
    <w:name w:val="Знак Знак541"/>
    <w:uiPriority w:val="99"/>
    <w:qFormat/>
    <w:locked/>
    <w:rsid w:val="004A32ED"/>
    <w:rPr>
      <w:sz w:val="24"/>
      <w:lang w:val="en-US" w:eastAsia="ru-RU"/>
    </w:rPr>
  </w:style>
  <w:style w:type="paragraph" w:customStyle="1" w:styleId="259">
    <w:name w:val="Заголовок 25"/>
    <w:basedOn w:val="a2"/>
    <w:next w:val="a2"/>
    <w:uiPriority w:val="99"/>
    <w:qFormat/>
    <w:rsid w:val="004A32ED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customStyle="1" w:styleId="353">
    <w:name w:val="Заголовок 35"/>
    <w:basedOn w:val="a2"/>
    <w:next w:val="a2"/>
    <w:uiPriority w:val="99"/>
    <w:qFormat/>
    <w:rsid w:val="004A32ED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rFonts w:eastAsia="Times New Roman"/>
      <w:b/>
      <w:bCs/>
      <w:sz w:val="27"/>
      <w:szCs w:val="27"/>
      <w:lang w:eastAsia="zh-CN"/>
    </w:rPr>
  </w:style>
  <w:style w:type="paragraph" w:customStyle="1" w:styleId="459">
    <w:name w:val="Заголовок 45"/>
    <w:basedOn w:val="a2"/>
    <w:next w:val="a2"/>
    <w:uiPriority w:val="99"/>
    <w:qFormat/>
    <w:rsid w:val="004A32ED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529">
    <w:name w:val="Заголовок 52"/>
    <w:basedOn w:val="a2"/>
    <w:next w:val="a2"/>
    <w:uiPriority w:val="99"/>
    <w:qFormat/>
    <w:rsid w:val="004A32ED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rFonts w:eastAsia="Times New Roman"/>
      <w:b/>
      <w:bCs/>
      <w:i/>
      <w:iCs/>
      <w:sz w:val="26"/>
      <w:szCs w:val="26"/>
      <w:lang w:eastAsia="zh-CN"/>
    </w:rPr>
  </w:style>
  <w:style w:type="paragraph" w:customStyle="1" w:styleId="643">
    <w:name w:val="Заголовок 64"/>
    <w:basedOn w:val="a2"/>
    <w:next w:val="a2"/>
    <w:uiPriority w:val="99"/>
    <w:qFormat/>
    <w:rsid w:val="004A32ED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rFonts w:eastAsia="Times New Roman"/>
      <w:lang w:val="en-US" w:eastAsia="en-US"/>
    </w:rPr>
  </w:style>
  <w:style w:type="paragraph" w:customStyle="1" w:styleId="722">
    <w:name w:val="Заголовок 72"/>
    <w:basedOn w:val="a2"/>
    <w:next w:val="a2"/>
    <w:uiPriority w:val="99"/>
    <w:qFormat/>
    <w:rsid w:val="004A32ED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rFonts w:eastAsia="Times New Roman"/>
      <w:szCs w:val="24"/>
      <w:lang w:eastAsia="zh-CN"/>
    </w:rPr>
  </w:style>
  <w:style w:type="paragraph" w:customStyle="1" w:styleId="820">
    <w:name w:val="Заголовок 82"/>
    <w:basedOn w:val="a2"/>
    <w:next w:val="a2"/>
    <w:uiPriority w:val="99"/>
    <w:qFormat/>
    <w:rsid w:val="004A32ED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920">
    <w:name w:val="Заголовок 92"/>
    <w:basedOn w:val="a2"/>
    <w:next w:val="a2"/>
    <w:uiPriority w:val="99"/>
    <w:qFormat/>
    <w:rsid w:val="004A32ED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eastAsia="Times New Roman" w:hAnsi="Arial" w:cs="Arial"/>
      <w:sz w:val="22"/>
      <w:szCs w:val="22"/>
      <w:lang w:eastAsia="zh-CN"/>
    </w:rPr>
  </w:style>
  <w:style w:type="character" w:customStyle="1" w:styleId="671">
    <w:name w:val="Знак Знак671"/>
    <w:uiPriority w:val="99"/>
    <w:qFormat/>
    <w:rsid w:val="004A32ED"/>
    <w:rPr>
      <w:rFonts w:ascii="Arial" w:hAnsi="Arial"/>
      <w:b/>
      <w:sz w:val="26"/>
    </w:rPr>
  </w:style>
  <w:style w:type="character" w:customStyle="1" w:styleId="661">
    <w:name w:val="Знак Знак661"/>
    <w:uiPriority w:val="99"/>
    <w:qFormat/>
    <w:rsid w:val="004A32ED"/>
    <w:rPr>
      <w:b/>
      <w:sz w:val="28"/>
    </w:rPr>
  </w:style>
  <w:style w:type="character" w:customStyle="1" w:styleId="701">
    <w:name w:val="Знак Знак701"/>
    <w:uiPriority w:val="99"/>
    <w:qFormat/>
    <w:rsid w:val="004A32ED"/>
    <w:rPr>
      <w:rFonts w:ascii="Arial" w:hAnsi="Arial"/>
      <w:b/>
      <w:sz w:val="26"/>
    </w:rPr>
  </w:style>
  <w:style w:type="character" w:customStyle="1" w:styleId="691">
    <w:name w:val="Знак Знак691"/>
    <w:uiPriority w:val="99"/>
    <w:qFormat/>
    <w:rsid w:val="004A32ED"/>
    <w:rPr>
      <w:b/>
      <w:sz w:val="28"/>
    </w:rPr>
  </w:style>
  <w:style w:type="character" w:customStyle="1" w:styleId="6810">
    <w:name w:val="Знак Знак681"/>
    <w:uiPriority w:val="99"/>
    <w:qFormat/>
    <w:rsid w:val="004A32ED"/>
    <w:rPr>
      <w:b/>
      <w:i/>
      <w:sz w:val="26"/>
    </w:rPr>
  </w:style>
  <w:style w:type="character" w:customStyle="1" w:styleId="3ff6">
    <w:name w:val="Сильное выделение3"/>
    <w:uiPriority w:val="99"/>
    <w:qFormat/>
    <w:rsid w:val="004A32ED"/>
    <w:rPr>
      <w:b/>
    </w:rPr>
  </w:style>
  <w:style w:type="paragraph" w:customStyle="1" w:styleId="HTML31">
    <w:name w:val="Стандартный HTML3"/>
    <w:basedOn w:val="a2"/>
    <w:uiPriority w:val="99"/>
    <w:qFormat/>
    <w:rsid w:val="004A32E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1"/>
      <w:sz w:val="20"/>
      <w:lang w:eastAsia="hi-IN" w:bidi="hi-IN"/>
    </w:rPr>
  </w:style>
  <w:style w:type="paragraph" w:customStyle="1" w:styleId="89">
    <w:name w:val="Стиль8"/>
    <w:basedOn w:val="a2"/>
    <w:next w:val="affb"/>
    <w:link w:val="3ff7"/>
    <w:uiPriority w:val="99"/>
    <w:qFormat/>
    <w:rsid w:val="004A32ED"/>
    <w:pPr>
      <w:widowControl/>
      <w:snapToGrid/>
      <w:spacing w:before="0" w:after="0"/>
      <w:jc w:val="center"/>
    </w:pPr>
    <w:rPr>
      <w:lang w:val="en-US"/>
    </w:rPr>
  </w:style>
  <w:style w:type="character" w:customStyle="1" w:styleId="4010">
    <w:name w:val="Знак Знак40 Знак1"/>
    <w:uiPriority w:val="99"/>
    <w:qFormat/>
    <w:locked/>
    <w:rsid w:val="004A32ED"/>
    <w:rPr>
      <w:sz w:val="24"/>
      <w:lang w:val="ru-RU" w:eastAsia="ru-RU"/>
    </w:rPr>
  </w:style>
  <w:style w:type="paragraph" w:customStyle="1" w:styleId="921">
    <w:name w:val="Знак92"/>
    <w:basedOn w:val="a2"/>
    <w:uiPriority w:val="99"/>
    <w:qFormat/>
    <w:rsid w:val="004A32ED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41">
    <w:name w:val="Знак4 Знак Знак14"/>
    <w:uiPriority w:val="99"/>
    <w:qFormat/>
    <w:locked/>
    <w:rsid w:val="004A32ED"/>
    <w:rPr>
      <w:rFonts w:ascii="Arial" w:hAnsi="Arial"/>
      <w:b/>
      <w:kern w:val="32"/>
      <w:sz w:val="32"/>
      <w:lang w:val="ru-RU" w:eastAsia="ru-RU"/>
    </w:rPr>
  </w:style>
  <w:style w:type="character" w:customStyle="1" w:styleId="2122">
    <w:name w:val="Знак2 Знак Знак12"/>
    <w:uiPriority w:val="99"/>
    <w:qFormat/>
    <w:locked/>
    <w:rsid w:val="004A32ED"/>
    <w:rPr>
      <w:b/>
      <w:sz w:val="27"/>
      <w:lang w:val="ru-RU" w:eastAsia="ru-RU"/>
    </w:rPr>
  </w:style>
  <w:style w:type="character" w:customStyle="1" w:styleId="4f5">
    <w:name w:val="Знак4 Знак Знак"/>
    <w:uiPriority w:val="99"/>
    <w:locked/>
    <w:rsid w:val="004A32ED"/>
    <w:rPr>
      <w:rFonts w:ascii="Arial" w:hAnsi="Arial"/>
      <w:b/>
      <w:kern w:val="32"/>
      <w:sz w:val="32"/>
      <w:lang w:val="ru-RU" w:eastAsia="ru-RU"/>
    </w:rPr>
  </w:style>
  <w:style w:type="character" w:customStyle="1" w:styleId="23b">
    <w:name w:val="Знак2 Знак Знак3"/>
    <w:uiPriority w:val="99"/>
    <w:qFormat/>
    <w:locked/>
    <w:rsid w:val="004A32ED"/>
    <w:rPr>
      <w:rFonts w:ascii="Arial" w:hAnsi="Arial"/>
      <w:b/>
      <w:sz w:val="26"/>
      <w:lang w:val="ru-RU" w:eastAsia="ru-RU"/>
    </w:rPr>
  </w:style>
  <w:style w:type="character" w:customStyle="1" w:styleId="4f6">
    <w:name w:val="Слабое выделение4"/>
    <w:uiPriority w:val="99"/>
    <w:rsid w:val="004A32ED"/>
    <w:rPr>
      <w:i/>
      <w:color w:val="808080"/>
    </w:rPr>
  </w:style>
  <w:style w:type="paragraph" w:customStyle="1" w:styleId="23c">
    <w:name w:val="Цитата 23"/>
    <w:basedOn w:val="a2"/>
    <w:next w:val="a2"/>
    <w:uiPriority w:val="99"/>
    <w:qFormat/>
    <w:rsid w:val="004A32ED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3ff8">
    <w:name w:val="Выделенная цитата3"/>
    <w:basedOn w:val="a2"/>
    <w:next w:val="a2"/>
    <w:uiPriority w:val="99"/>
    <w:qFormat/>
    <w:rsid w:val="004A32ED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i/>
      <w:color w:val="4F81BD"/>
    </w:rPr>
  </w:style>
  <w:style w:type="paragraph" w:customStyle="1" w:styleId="1114">
    <w:name w:val="Заголовок оглавления111"/>
    <w:basedOn w:val="10"/>
    <w:next w:val="a2"/>
    <w:uiPriority w:val="99"/>
    <w:qFormat/>
    <w:rsid w:val="004A32ED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 w:cs="Arial"/>
      <w:b/>
      <w:bCs/>
      <w:caps/>
      <w:color w:val="365F91"/>
      <w:kern w:val="32"/>
      <w:sz w:val="28"/>
      <w:szCs w:val="28"/>
    </w:rPr>
  </w:style>
  <w:style w:type="character" w:customStyle="1" w:styleId="4f7">
    <w:name w:val="Сильное выделение4"/>
    <w:uiPriority w:val="99"/>
    <w:rsid w:val="004A32ED"/>
    <w:rPr>
      <w:b/>
    </w:rPr>
  </w:style>
  <w:style w:type="character" w:customStyle="1" w:styleId="1115">
    <w:name w:val="Слабая ссылка111"/>
    <w:uiPriority w:val="99"/>
    <w:qFormat/>
    <w:rsid w:val="004A32ED"/>
    <w:rPr>
      <w:smallCaps/>
      <w:color w:val="C0504D"/>
      <w:u w:val="single"/>
    </w:rPr>
  </w:style>
  <w:style w:type="character" w:customStyle="1" w:styleId="1116">
    <w:name w:val="Сильная ссылка111"/>
    <w:uiPriority w:val="99"/>
    <w:qFormat/>
    <w:rsid w:val="004A32ED"/>
    <w:rPr>
      <w:b/>
      <w:smallCaps/>
      <w:color w:val="C0504D"/>
      <w:spacing w:val="5"/>
      <w:u w:val="single"/>
    </w:rPr>
  </w:style>
  <w:style w:type="character" w:customStyle="1" w:styleId="1117">
    <w:name w:val="Название книги111"/>
    <w:uiPriority w:val="99"/>
    <w:qFormat/>
    <w:rsid w:val="004A32ED"/>
    <w:rPr>
      <w:b/>
      <w:smallCaps/>
      <w:spacing w:val="5"/>
    </w:rPr>
  </w:style>
  <w:style w:type="character" w:customStyle="1" w:styleId="3ff9">
    <w:name w:val="Замещающий текст3"/>
    <w:uiPriority w:val="99"/>
    <w:rsid w:val="004A32ED"/>
    <w:rPr>
      <w:color w:val="808080"/>
    </w:rPr>
  </w:style>
  <w:style w:type="character" w:customStyle="1" w:styleId="1260">
    <w:name w:val="Знак1 Знак Знак26"/>
    <w:uiPriority w:val="99"/>
    <w:locked/>
    <w:rsid w:val="004A32ED"/>
    <w:rPr>
      <w:sz w:val="24"/>
    </w:rPr>
  </w:style>
  <w:style w:type="character" w:customStyle="1" w:styleId="1272">
    <w:name w:val="Знак1 Знак Знак27"/>
    <w:uiPriority w:val="99"/>
    <w:locked/>
    <w:rsid w:val="004A32ED"/>
    <w:rPr>
      <w:sz w:val="24"/>
    </w:rPr>
  </w:style>
  <w:style w:type="character" w:customStyle="1" w:styleId="7d">
    <w:name w:val="Без интервала Знак7"/>
    <w:uiPriority w:val="99"/>
    <w:locked/>
    <w:rsid w:val="004A32ED"/>
    <w:rPr>
      <w:sz w:val="24"/>
      <w:lang w:eastAsia="en-US"/>
    </w:rPr>
  </w:style>
  <w:style w:type="character" w:customStyle="1" w:styleId="393">
    <w:name w:val="Знак Знак393"/>
    <w:uiPriority w:val="99"/>
    <w:rsid w:val="004A32ED"/>
    <w:rPr>
      <w:rFonts w:ascii="Arial" w:hAnsi="Arial"/>
      <w:b/>
      <w:sz w:val="26"/>
    </w:rPr>
  </w:style>
  <w:style w:type="character" w:customStyle="1" w:styleId="383">
    <w:name w:val="Знак Знак383"/>
    <w:uiPriority w:val="99"/>
    <w:rsid w:val="004A32ED"/>
    <w:rPr>
      <w:b/>
      <w:sz w:val="28"/>
    </w:rPr>
  </w:style>
  <w:style w:type="character" w:customStyle="1" w:styleId="373">
    <w:name w:val="Знак Знак373"/>
    <w:uiPriority w:val="99"/>
    <w:rsid w:val="004A32ED"/>
    <w:rPr>
      <w:b/>
      <w:i/>
      <w:sz w:val="26"/>
    </w:rPr>
  </w:style>
  <w:style w:type="character" w:customStyle="1" w:styleId="363">
    <w:name w:val="Знак Знак363"/>
    <w:uiPriority w:val="99"/>
    <w:rsid w:val="004A32ED"/>
    <w:rPr>
      <w:b/>
      <w:sz w:val="22"/>
      <w:lang w:val="ru-RU" w:eastAsia="ru-RU"/>
    </w:rPr>
  </w:style>
  <w:style w:type="character" w:customStyle="1" w:styleId="3530">
    <w:name w:val="Знак Знак353"/>
    <w:uiPriority w:val="99"/>
    <w:rsid w:val="004A32ED"/>
    <w:rPr>
      <w:sz w:val="24"/>
      <w:lang w:val="ru-RU" w:eastAsia="ru-RU"/>
    </w:rPr>
  </w:style>
  <w:style w:type="character" w:customStyle="1" w:styleId="3430">
    <w:name w:val="Знак Знак343"/>
    <w:uiPriority w:val="99"/>
    <w:rsid w:val="004A32ED"/>
    <w:rPr>
      <w:rFonts w:ascii="Calibri" w:hAnsi="Calibri"/>
      <w:i/>
      <w:sz w:val="24"/>
      <w:lang w:eastAsia="en-US"/>
    </w:rPr>
  </w:style>
  <w:style w:type="character" w:customStyle="1" w:styleId="3230">
    <w:name w:val="Знак Знак323"/>
    <w:uiPriority w:val="99"/>
    <w:rsid w:val="004A32ED"/>
    <w:rPr>
      <w:sz w:val="16"/>
    </w:rPr>
  </w:style>
  <w:style w:type="character" w:customStyle="1" w:styleId="Heading122">
    <w:name w:val="Heading 12 Знак Знак2"/>
    <w:uiPriority w:val="99"/>
    <w:qFormat/>
    <w:rsid w:val="004A32ED"/>
    <w:rPr>
      <w:rFonts w:ascii="Courier New" w:hAnsi="Courier New"/>
    </w:rPr>
  </w:style>
  <w:style w:type="character" w:customStyle="1" w:styleId="3140">
    <w:name w:val="Знак Знак314"/>
    <w:uiPriority w:val="99"/>
    <w:rsid w:val="004A32ED"/>
    <w:rPr>
      <w:sz w:val="24"/>
    </w:rPr>
  </w:style>
  <w:style w:type="paragraph" w:customStyle="1" w:styleId="10a">
    <w:name w:val="Знак Знак Знак Знак Знак Знак10"/>
    <w:basedOn w:val="a2"/>
    <w:uiPriority w:val="99"/>
    <w:qFormat/>
    <w:rsid w:val="004A32E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302">
    <w:name w:val="Знак Знак302"/>
    <w:uiPriority w:val="99"/>
    <w:rsid w:val="004A32ED"/>
    <w:rPr>
      <w:sz w:val="24"/>
    </w:rPr>
  </w:style>
  <w:style w:type="character" w:customStyle="1" w:styleId="293">
    <w:name w:val="Знак Знак293"/>
    <w:uiPriority w:val="99"/>
    <w:rsid w:val="004A32ED"/>
    <w:rPr>
      <w:sz w:val="24"/>
    </w:rPr>
  </w:style>
  <w:style w:type="character" w:customStyle="1" w:styleId="7130">
    <w:name w:val="Знак Знак713"/>
    <w:uiPriority w:val="99"/>
    <w:rsid w:val="004A32ED"/>
    <w:rPr>
      <w:sz w:val="16"/>
      <w:lang w:val="ru-RU" w:eastAsia="ru-RU"/>
    </w:rPr>
  </w:style>
  <w:style w:type="paragraph" w:customStyle="1" w:styleId="9a">
    <w:name w:val="Обычный9"/>
    <w:uiPriority w:val="99"/>
    <w:qFormat/>
    <w:rsid w:val="004A32ED"/>
    <w:pPr>
      <w:widowControl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49">
    <w:name w:val="Знак Знак149"/>
    <w:uiPriority w:val="99"/>
    <w:locked/>
    <w:rsid w:val="004A32ED"/>
    <w:rPr>
      <w:b/>
      <w:sz w:val="27"/>
      <w:lang w:val="ru-RU" w:eastAsia="ru-RU"/>
    </w:rPr>
  </w:style>
  <w:style w:type="character" w:customStyle="1" w:styleId="283">
    <w:name w:val="Знак Знак283"/>
    <w:uiPriority w:val="99"/>
    <w:rsid w:val="004A32ED"/>
    <w:rPr>
      <w:rFonts w:ascii="Tahoma" w:hAnsi="Tahoma"/>
    </w:rPr>
  </w:style>
  <w:style w:type="character" w:customStyle="1" w:styleId="273">
    <w:name w:val="Знак Знак273"/>
    <w:uiPriority w:val="99"/>
    <w:qFormat/>
    <w:rsid w:val="004A32ED"/>
    <w:rPr>
      <w:sz w:val="24"/>
    </w:rPr>
  </w:style>
  <w:style w:type="character" w:customStyle="1" w:styleId="1090">
    <w:name w:val="Знак Знак109"/>
    <w:uiPriority w:val="99"/>
    <w:locked/>
    <w:rsid w:val="004A32ED"/>
    <w:rPr>
      <w:sz w:val="16"/>
      <w:lang w:val="ru-RU" w:eastAsia="ru-RU"/>
    </w:rPr>
  </w:style>
  <w:style w:type="character" w:customStyle="1" w:styleId="626">
    <w:name w:val="Знак Знак626"/>
    <w:uiPriority w:val="99"/>
    <w:rsid w:val="004A32ED"/>
    <w:rPr>
      <w:rFonts w:ascii="Arial" w:hAnsi="Arial"/>
      <w:b/>
      <w:i/>
      <w:sz w:val="28"/>
      <w:lang w:val="ru-RU" w:eastAsia="en-US"/>
    </w:rPr>
  </w:style>
  <w:style w:type="character" w:customStyle="1" w:styleId="2130">
    <w:name w:val="Знак Знак213"/>
    <w:uiPriority w:val="99"/>
    <w:locked/>
    <w:rsid w:val="004A32ED"/>
    <w:rPr>
      <w:sz w:val="24"/>
      <w:lang w:val="en-US"/>
    </w:rPr>
  </w:style>
  <w:style w:type="character" w:customStyle="1" w:styleId="1231">
    <w:name w:val="Знак Знак123"/>
    <w:uiPriority w:val="99"/>
    <w:rsid w:val="004A32ED"/>
    <w:rPr>
      <w:sz w:val="16"/>
    </w:rPr>
  </w:style>
  <w:style w:type="character" w:customStyle="1" w:styleId="1350">
    <w:name w:val="Знак Знак135"/>
    <w:uiPriority w:val="99"/>
    <w:rsid w:val="004A32ED"/>
    <w:rPr>
      <w:lang w:val="ru-RU" w:eastAsia="ru-RU"/>
    </w:rPr>
  </w:style>
  <w:style w:type="character" w:customStyle="1" w:styleId="16100">
    <w:name w:val="Знак Знак1610"/>
    <w:uiPriority w:val="99"/>
    <w:locked/>
    <w:rsid w:val="004A32ED"/>
    <w:rPr>
      <w:b/>
      <w:caps/>
      <w:sz w:val="24"/>
      <w:lang w:val="ru-RU" w:eastAsia="ru-RU"/>
    </w:rPr>
  </w:style>
  <w:style w:type="character" w:customStyle="1" w:styleId="1152">
    <w:name w:val="Знак Знак115"/>
    <w:uiPriority w:val="99"/>
    <w:rsid w:val="004A32ED"/>
    <w:rPr>
      <w:sz w:val="24"/>
    </w:rPr>
  </w:style>
  <w:style w:type="paragraph" w:customStyle="1" w:styleId="25a">
    <w:name w:val="Основной текст 25"/>
    <w:basedOn w:val="a2"/>
    <w:uiPriority w:val="99"/>
    <w:qFormat/>
    <w:rsid w:val="004A32ED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character" w:customStyle="1" w:styleId="11fc">
    <w:name w:val="Знак Знак Знак11"/>
    <w:uiPriority w:val="99"/>
    <w:rsid w:val="004A32ED"/>
    <w:rPr>
      <w:rFonts w:ascii="Times New Roman" w:hAnsi="Times New Roman"/>
      <w:b/>
      <w:caps/>
      <w:sz w:val="28"/>
    </w:rPr>
  </w:style>
  <w:style w:type="character" w:customStyle="1" w:styleId="2590">
    <w:name w:val="Знак Знак259"/>
    <w:uiPriority w:val="99"/>
    <w:rsid w:val="004A32ED"/>
    <w:rPr>
      <w:rFonts w:ascii="Times New Roman" w:hAnsi="Times New Roman"/>
      <w:b/>
      <w:sz w:val="28"/>
    </w:rPr>
  </w:style>
  <w:style w:type="character" w:customStyle="1" w:styleId="2290">
    <w:name w:val="Знак Знак229"/>
    <w:uiPriority w:val="99"/>
    <w:rsid w:val="004A32ED"/>
    <w:rPr>
      <w:rFonts w:ascii="Times New Roman" w:hAnsi="Times New Roman"/>
      <w:sz w:val="24"/>
    </w:rPr>
  </w:style>
  <w:style w:type="character" w:customStyle="1" w:styleId="2016">
    <w:name w:val="Знак Знак2016"/>
    <w:uiPriority w:val="99"/>
    <w:rsid w:val="004A32ED"/>
    <w:rPr>
      <w:rFonts w:ascii="Arial" w:hAnsi="Arial"/>
      <w:sz w:val="22"/>
    </w:rPr>
  </w:style>
  <w:style w:type="character" w:customStyle="1" w:styleId="199">
    <w:name w:val="Знак Знак199"/>
    <w:uiPriority w:val="99"/>
    <w:rsid w:val="004A32ED"/>
    <w:rPr>
      <w:rFonts w:ascii="Times New Roman" w:hAnsi="Times New Roman"/>
      <w:sz w:val="16"/>
      <w:lang w:eastAsia="ru-RU"/>
    </w:rPr>
  </w:style>
  <w:style w:type="character" w:customStyle="1" w:styleId="1811">
    <w:name w:val="Знак Знак1811"/>
    <w:uiPriority w:val="99"/>
    <w:rsid w:val="004A32ED"/>
    <w:rPr>
      <w:rFonts w:ascii="Courier New" w:hAnsi="Courier New"/>
    </w:rPr>
  </w:style>
  <w:style w:type="character" w:customStyle="1" w:styleId="179">
    <w:name w:val="Знак Знак179"/>
    <w:uiPriority w:val="99"/>
    <w:rsid w:val="004A32ED"/>
    <w:rPr>
      <w:rFonts w:ascii="Times New Roman" w:hAnsi="Times New Roman"/>
      <w:sz w:val="24"/>
    </w:rPr>
  </w:style>
  <w:style w:type="character" w:customStyle="1" w:styleId="950">
    <w:name w:val="Знак Знак95"/>
    <w:uiPriority w:val="99"/>
    <w:rsid w:val="004A32ED"/>
    <w:rPr>
      <w:rFonts w:ascii="PragmaticaCTT" w:hAnsi="PragmaticaCTT"/>
      <w:b/>
      <w:sz w:val="24"/>
      <w:lang w:val="ru-RU" w:eastAsia="ru-RU"/>
    </w:rPr>
  </w:style>
  <w:style w:type="character" w:customStyle="1" w:styleId="840">
    <w:name w:val="Знак Знак84"/>
    <w:uiPriority w:val="99"/>
    <w:rsid w:val="004A32ED"/>
    <w:rPr>
      <w:sz w:val="24"/>
    </w:rPr>
  </w:style>
  <w:style w:type="character" w:customStyle="1" w:styleId="5200">
    <w:name w:val="Знак Знак520"/>
    <w:uiPriority w:val="99"/>
    <w:rsid w:val="004A32ED"/>
    <w:rPr>
      <w:rFonts w:ascii="Tahoma" w:hAnsi="Tahoma"/>
      <w:sz w:val="16"/>
      <w:lang w:val="ru-RU" w:eastAsia="ru-RU"/>
    </w:rPr>
  </w:style>
  <w:style w:type="paragraph" w:customStyle="1" w:styleId="362">
    <w:name w:val="Заголовок 36"/>
    <w:basedOn w:val="9a"/>
    <w:next w:val="9a"/>
    <w:uiPriority w:val="99"/>
    <w:qFormat/>
    <w:rsid w:val="004A32ED"/>
    <w:pPr>
      <w:keepNext/>
      <w:widowControl/>
      <w:ind w:left="0" w:firstLine="0"/>
      <w:outlineLvl w:val="2"/>
    </w:pPr>
    <w:rPr>
      <w:sz w:val="24"/>
    </w:rPr>
  </w:style>
  <w:style w:type="paragraph" w:customStyle="1" w:styleId="6f0">
    <w:name w:val="Основной текст6"/>
    <w:basedOn w:val="9a"/>
    <w:uiPriority w:val="99"/>
    <w:qFormat/>
    <w:rsid w:val="004A32ED"/>
    <w:pPr>
      <w:widowControl/>
      <w:spacing w:line="360" w:lineRule="auto"/>
      <w:ind w:left="0" w:firstLine="0"/>
    </w:pPr>
    <w:rPr>
      <w:sz w:val="24"/>
    </w:rPr>
  </w:style>
  <w:style w:type="character" w:customStyle="1" w:styleId="159">
    <w:name w:val="Знак Знак159"/>
    <w:uiPriority w:val="99"/>
    <w:rsid w:val="004A32ED"/>
    <w:rPr>
      <w:b/>
      <w:sz w:val="28"/>
    </w:rPr>
  </w:style>
  <w:style w:type="character" w:customStyle="1" w:styleId="800">
    <w:name w:val="Знак Знак80"/>
    <w:uiPriority w:val="99"/>
    <w:rsid w:val="004A32ED"/>
    <w:rPr>
      <w:rFonts w:ascii="Times New Roman" w:hAnsi="Times New Roman"/>
      <w:lang w:eastAsia="en-US"/>
    </w:rPr>
  </w:style>
  <w:style w:type="paragraph" w:customStyle="1" w:styleId="263">
    <w:name w:val="Заголовок 26"/>
    <w:basedOn w:val="a2"/>
    <w:next w:val="a2"/>
    <w:uiPriority w:val="99"/>
    <w:qFormat/>
    <w:rsid w:val="004A32ED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10b">
    <w:name w:val="Обычный10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5f1">
    <w:name w:val="Цитата5"/>
    <w:basedOn w:val="a2"/>
    <w:uiPriority w:val="99"/>
    <w:qFormat/>
    <w:rsid w:val="004A32ED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character" w:customStyle="1" w:styleId="22d">
    <w:name w:val="Цитата 2 Знак2"/>
    <w:basedOn w:val="a3"/>
    <w:uiPriority w:val="99"/>
    <w:rsid w:val="004A32ED"/>
    <w:rPr>
      <w:rFonts w:cs="Times New Roman"/>
      <w:i/>
      <w:iCs/>
      <w:color w:val="000000"/>
      <w:sz w:val="24"/>
      <w:szCs w:val="24"/>
    </w:rPr>
  </w:style>
  <w:style w:type="character" w:customStyle="1" w:styleId="2fff8">
    <w:name w:val="Выделенная цитата Знак2"/>
    <w:basedOn w:val="a3"/>
    <w:uiPriority w:val="99"/>
    <w:rsid w:val="004A32ED"/>
    <w:rPr>
      <w:rFonts w:cs="Times New Roman"/>
      <w:b/>
      <w:bCs/>
      <w:i/>
      <w:iCs/>
      <w:color w:val="4F81BD"/>
      <w:sz w:val="24"/>
      <w:szCs w:val="24"/>
    </w:rPr>
  </w:style>
  <w:style w:type="paragraph" w:customStyle="1" w:styleId="5f2">
    <w:name w:val="Текст5"/>
    <w:basedOn w:val="a2"/>
    <w:uiPriority w:val="99"/>
    <w:qFormat/>
    <w:rsid w:val="004A32ED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54">
    <w:name w:val="Основной текст 35"/>
    <w:basedOn w:val="9a"/>
    <w:uiPriority w:val="99"/>
    <w:qFormat/>
    <w:rsid w:val="004A32ED"/>
    <w:pPr>
      <w:widowControl/>
      <w:tabs>
        <w:tab w:val="left" w:pos="360"/>
      </w:tabs>
      <w:ind w:left="0" w:firstLine="0"/>
      <w:jc w:val="both"/>
    </w:pPr>
    <w:rPr>
      <w:i/>
      <w:sz w:val="26"/>
    </w:rPr>
  </w:style>
  <w:style w:type="paragraph" w:customStyle="1" w:styleId="244">
    <w:name w:val="Основной текст с отступом 24"/>
    <w:basedOn w:val="a2"/>
    <w:uiPriority w:val="99"/>
    <w:qFormat/>
    <w:rsid w:val="004A32ED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55">
    <w:name w:val="Основной текст с отступом 35"/>
    <w:basedOn w:val="a2"/>
    <w:uiPriority w:val="99"/>
    <w:qFormat/>
    <w:rsid w:val="004A32ED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4f8">
    <w:name w:val="Верхний колонтитул4"/>
    <w:basedOn w:val="a2"/>
    <w:uiPriority w:val="99"/>
    <w:qFormat/>
    <w:rsid w:val="004A32ED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419">
    <w:name w:val="Знак Знак419"/>
    <w:uiPriority w:val="99"/>
    <w:locked/>
    <w:rsid w:val="004A32ED"/>
    <w:rPr>
      <w:rFonts w:ascii="Arial" w:hAnsi="Arial"/>
      <w:b/>
      <w:i/>
      <w:sz w:val="28"/>
      <w:lang w:val="ru-RU" w:eastAsia="en-US"/>
    </w:rPr>
  </w:style>
  <w:style w:type="character" w:customStyle="1" w:styleId="429">
    <w:name w:val="Знак4 Знак2"/>
    <w:uiPriority w:val="99"/>
    <w:locked/>
    <w:rsid w:val="004A32ED"/>
    <w:rPr>
      <w:sz w:val="24"/>
      <w:lang w:val="ru-RU" w:eastAsia="ru-RU"/>
    </w:rPr>
  </w:style>
  <w:style w:type="character" w:customStyle="1" w:styleId="4f9">
    <w:name w:val="Основной шрифт абзаца4"/>
    <w:uiPriority w:val="99"/>
    <w:rsid w:val="004A32ED"/>
  </w:style>
  <w:style w:type="character" w:customStyle="1" w:styleId="2380">
    <w:name w:val="Знак Знак23 Знак8"/>
    <w:uiPriority w:val="99"/>
    <w:locked/>
    <w:rsid w:val="004A32ED"/>
    <w:rPr>
      <w:rFonts w:ascii="Tahoma" w:hAnsi="Tahoma"/>
      <w:sz w:val="16"/>
    </w:rPr>
  </w:style>
  <w:style w:type="paragraph" w:customStyle="1" w:styleId="13b">
    <w:name w:val="Знак Знак Знак Знак Знак Знак Знак Знак Знак Знак Знак Знак Знак13"/>
    <w:basedOn w:val="a2"/>
    <w:uiPriority w:val="99"/>
    <w:qFormat/>
    <w:rsid w:val="004A32ED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91">
    <w:name w:val="Знак39"/>
    <w:basedOn w:val="a2"/>
    <w:uiPriority w:val="99"/>
    <w:qFormat/>
    <w:rsid w:val="004A32E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9">
    <w:name w:val="Знак Знак539"/>
    <w:uiPriority w:val="99"/>
    <w:locked/>
    <w:rsid w:val="004A32ED"/>
    <w:rPr>
      <w:b/>
      <w:caps/>
      <w:sz w:val="24"/>
      <w:lang w:val="ru-RU" w:eastAsia="ru-RU"/>
    </w:rPr>
  </w:style>
  <w:style w:type="character" w:customStyle="1" w:styleId="11100">
    <w:name w:val="Знак1 Знак Знак110"/>
    <w:uiPriority w:val="99"/>
    <w:locked/>
    <w:rsid w:val="004A32ED"/>
    <w:rPr>
      <w:rFonts w:ascii="Times New Roman" w:hAnsi="Times New Roman"/>
      <w:sz w:val="24"/>
      <w:lang w:eastAsia="ru-RU"/>
    </w:rPr>
  </w:style>
  <w:style w:type="character" w:customStyle="1" w:styleId="469">
    <w:name w:val="Знак Знак469"/>
    <w:uiPriority w:val="99"/>
    <w:locked/>
    <w:rsid w:val="004A32ED"/>
    <w:rPr>
      <w:b/>
      <w:sz w:val="27"/>
      <w:lang w:val="ru-RU" w:eastAsia="ru-RU"/>
    </w:rPr>
  </w:style>
  <w:style w:type="character" w:customStyle="1" w:styleId="489">
    <w:name w:val="Знак Знак489"/>
    <w:uiPriority w:val="99"/>
    <w:locked/>
    <w:rsid w:val="004A32ED"/>
    <w:rPr>
      <w:b/>
      <w:sz w:val="27"/>
      <w:lang w:val="ru-RU" w:eastAsia="ru-RU"/>
    </w:rPr>
  </w:style>
  <w:style w:type="character" w:customStyle="1" w:styleId="4490">
    <w:name w:val="Знак Знак449"/>
    <w:uiPriority w:val="99"/>
    <w:locked/>
    <w:rsid w:val="004A32ED"/>
    <w:rPr>
      <w:sz w:val="24"/>
    </w:rPr>
  </w:style>
  <w:style w:type="character" w:customStyle="1" w:styleId="51100">
    <w:name w:val="Знак Знак5110"/>
    <w:uiPriority w:val="99"/>
    <w:locked/>
    <w:rsid w:val="004A32ED"/>
    <w:rPr>
      <w:b/>
      <w:sz w:val="27"/>
      <w:lang w:val="ru-RU" w:eastAsia="ru-RU"/>
    </w:rPr>
  </w:style>
  <w:style w:type="character" w:customStyle="1" w:styleId="439">
    <w:name w:val="Знак Знак439"/>
    <w:uiPriority w:val="99"/>
    <w:locked/>
    <w:rsid w:val="004A32ED"/>
    <w:rPr>
      <w:color w:val="000000"/>
      <w:sz w:val="24"/>
      <w:lang w:eastAsia="ru-RU"/>
    </w:rPr>
  </w:style>
  <w:style w:type="character" w:customStyle="1" w:styleId="4290">
    <w:name w:val="Знак Знак429"/>
    <w:uiPriority w:val="99"/>
    <w:rsid w:val="004A32ED"/>
    <w:rPr>
      <w:rFonts w:ascii="Times New Roman" w:hAnsi="Times New Roman"/>
      <w:sz w:val="16"/>
    </w:rPr>
  </w:style>
  <w:style w:type="character" w:customStyle="1" w:styleId="499">
    <w:name w:val="Знак Знак499"/>
    <w:uiPriority w:val="99"/>
    <w:rsid w:val="004A32ED"/>
    <w:rPr>
      <w:rFonts w:ascii="Times New Roman" w:hAnsi="Times New Roman"/>
      <w:b/>
      <w:caps/>
      <w:sz w:val="24"/>
      <w:lang w:eastAsia="ru-RU"/>
    </w:rPr>
  </w:style>
  <w:style w:type="paragraph" w:customStyle="1" w:styleId="46a">
    <w:name w:val="Заголовок 46"/>
    <w:basedOn w:val="9a"/>
    <w:next w:val="9a"/>
    <w:uiPriority w:val="99"/>
    <w:qFormat/>
    <w:rsid w:val="004A32ED"/>
    <w:pPr>
      <w:keepNext/>
      <w:widowControl/>
      <w:ind w:left="0" w:firstLine="0"/>
    </w:pPr>
    <w:rPr>
      <w:sz w:val="24"/>
    </w:rPr>
  </w:style>
  <w:style w:type="character" w:customStyle="1" w:styleId="479">
    <w:name w:val="Знак Знак479"/>
    <w:uiPriority w:val="99"/>
    <w:rsid w:val="004A32ED"/>
    <w:rPr>
      <w:rFonts w:ascii="Times New Roman" w:hAnsi="Times New Roman"/>
      <w:b/>
      <w:sz w:val="27"/>
      <w:lang w:eastAsia="ru-RU"/>
    </w:rPr>
  </w:style>
  <w:style w:type="character" w:customStyle="1" w:styleId="4590">
    <w:name w:val="Знак Знак459"/>
    <w:uiPriority w:val="99"/>
    <w:rsid w:val="004A32ED"/>
    <w:rPr>
      <w:rFonts w:ascii="Times New Roman" w:hAnsi="Times New Roman"/>
      <w:b/>
      <w:i/>
      <w:sz w:val="26"/>
      <w:lang w:eastAsia="ru-RU"/>
    </w:rPr>
  </w:style>
  <w:style w:type="paragraph" w:customStyle="1" w:styleId="653">
    <w:name w:val="Заголовок 65"/>
    <w:uiPriority w:val="99"/>
    <w:qFormat/>
    <w:rsid w:val="004A32ED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character" w:customStyle="1" w:styleId="5100">
    <w:name w:val="Знак5 Знак Знак10"/>
    <w:uiPriority w:val="99"/>
    <w:locked/>
    <w:rsid w:val="004A32ED"/>
    <w:rPr>
      <w:sz w:val="16"/>
    </w:rPr>
  </w:style>
  <w:style w:type="character" w:customStyle="1" w:styleId="509">
    <w:name w:val="Знак Знак509"/>
    <w:uiPriority w:val="99"/>
    <w:locked/>
    <w:rsid w:val="004A32ED"/>
    <w:rPr>
      <w:b/>
      <w:sz w:val="28"/>
      <w:lang w:val="ru-RU" w:eastAsia="ru-RU"/>
    </w:rPr>
  </w:style>
  <w:style w:type="character" w:customStyle="1" w:styleId="5290">
    <w:name w:val="Знак Знак529"/>
    <w:uiPriority w:val="99"/>
    <w:rsid w:val="004A32ED"/>
    <w:rPr>
      <w:rFonts w:ascii="Arial" w:hAnsi="Arial"/>
      <w:b/>
      <w:i/>
      <w:sz w:val="28"/>
    </w:rPr>
  </w:style>
  <w:style w:type="character" w:customStyle="1" w:styleId="519">
    <w:name w:val="Знак5 Знак Знак19"/>
    <w:uiPriority w:val="99"/>
    <w:locked/>
    <w:rsid w:val="004A32ED"/>
    <w:rPr>
      <w:sz w:val="16"/>
      <w:lang w:val="ru-RU" w:eastAsia="ru-RU"/>
    </w:rPr>
  </w:style>
  <w:style w:type="paragraph" w:customStyle="1" w:styleId="3ffa">
    <w:name w:val="Подзаголовок3"/>
    <w:basedOn w:val="a2"/>
    <w:uiPriority w:val="99"/>
    <w:qFormat/>
    <w:rsid w:val="004A32ED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6100">
    <w:name w:val="Знак6 Знак Знак10"/>
    <w:uiPriority w:val="99"/>
    <w:rsid w:val="004A32ED"/>
    <w:rPr>
      <w:sz w:val="24"/>
      <w:lang w:val="ru-RU" w:eastAsia="ru-RU"/>
    </w:rPr>
  </w:style>
  <w:style w:type="character" w:customStyle="1" w:styleId="553">
    <w:name w:val="Знак Знак553"/>
    <w:uiPriority w:val="99"/>
    <w:locked/>
    <w:rsid w:val="004A32ED"/>
    <w:rPr>
      <w:sz w:val="24"/>
      <w:lang w:val="ru-RU" w:eastAsia="ru-RU"/>
    </w:rPr>
  </w:style>
  <w:style w:type="paragraph" w:customStyle="1" w:styleId="Heading13">
    <w:name w:val="Heading 13"/>
    <w:basedOn w:val="a2"/>
    <w:next w:val="a2"/>
    <w:uiPriority w:val="99"/>
    <w:qFormat/>
    <w:rsid w:val="004A32ED"/>
    <w:pPr>
      <w:widowControl/>
      <w:suppressAutoHyphens/>
      <w:snapToGrid/>
      <w:spacing w:before="0" w:after="0"/>
      <w:ind w:firstLine="454"/>
    </w:pPr>
    <w:rPr>
      <w:rFonts w:eastAsia="Times New Roman"/>
      <w:b/>
      <w:caps/>
      <w:szCs w:val="24"/>
      <w:lang w:eastAsia="zh-CN"/>
    </w:rPr>
  </w:style>
  <w:style w:type="character" w:customStyle="1" w:styleId="6530">
    <w:name w:val="Знак Знак653"/>
    <w:uiPriority w:val="99"/>
    <w:locked/>
    <w:rsid w:val="004A32ED"/>
    <w:rPr>
      <w:b/>
      <w:sz w:val="27"/>
      <w:lang w:val="ru-RU" w:eastAsia="ru-RU"/>
    </w:rPr>
  </w:style>
  <w:style w:type="character" w:customStyle="1" w:styleId="6430">
    <w:name w:val="Знак Знак643"/>
    <w:uiPriority w:val="99"/>
    <w:locked/>
    <w:rsid w:val="004A32ED"/>
    <w:rPr>
      <w:b/>
      <w:sz w:val="28"/>
      <w:lang w:val="ru-RU" w:eastAsia="ru-RU"/>
    </w:rPr>
  </w:style>
  <w:style w:type="character" w:customStyle="1" w:styleId="6330">
    <w:name w:val="Знак Знак633"/>
    <w:uiPriority w:val="99"/>
    <w:locked/>
    <w:rsid w:val="004A32ED"/>
    <w:rPr>
      <w:b/>
      <w:i/>
      <w:sz w:val="26"/>
      <w:lang w:val="ru-RU" w:eastAsia="ru-RU"/>
    </w:rPr>
  </w:style>
  <w:style w:type="character" w:customStyle="1" w:styleId="625">
    <w:name w:val="Знак Знак625"/>
    <w:uiPriority w:val="99"/>
    <w:locked/>
    <w:rsid w:val="004A32ED"/>
    <w:rPr>
      <w:sz w:val="24"/>
      <w:lang w:val="ru-RU" w:eastAsia="ru-RU"/>
    </w:rPr>
  </w:style>
  <w:style w:type="character" w:customStyle="1" w:styleId="61100">
    <w:name w:val="Знак Знак6110"/>
    <w:uiPriority w:val="99"/>
    <w:locked/>
    <w:rsid w:val="004A32ED"/>
    <w:rPr>
      <w:sz w:val="24"/>
      <w:lang w:val="ru-RU" w:eastAsia="ru-RU"/>
    </w:rPr>
  </w:style>
  <w:style w:type="character" w:customStyle="1" w:styleId="603">
    <w:name w:val="Знак Знак603"/>
    <w:uiPriority w:val="99"/>
    <w:locked/>
    <w:rsid w:val="004A32ED"/>
    <w:rPr>
      <w:i/>
      <w:sz w:val="24"/>
      <w:lang w:val="ru-RU" w:eastAsia="ru-RU"/>
    </w:rPr>
  </w:style>
  <w:style w:type="character" w:customStyle="1" w:styleId="593">
    <w:name w:val="Знак Знак593"/>
    <w:uiPriority w:val="99"/>
    <w:locked/>
    <w:rsid w:val="004A32ED"/>
    <w:rPr>
      <w:rFonts w:ascii="Arial" w:hAnsi="Arial"/>
      <w:sz w:val="22"/>
      <w:lang w:val="ru-RU" w:eastAsia="ru-RU"/>
    </w:rPr>
  </w:style>
  <w:style w:type="character" w:customStyle="1" w:styleId="583">
    <w:name w:val="Знак Знак583"/>
    <w:uiPriority w:val="99"/>
    <w:locked/>
    <w:rsid w:val="004A32ED"/>
    <w:rPr>
      <w:rFonts w:ascii="Courier New" w:hAnsi="Courier New"/>
      <w:lang w:val="ru-RU" w:eastAsia="ru-RU"/>
    </w:rPr>
  </w:style>
  <w:style w:type="character" w:customStyle="1" w:styleId="573">
    <w:name w:val="Знак Знак573"/>
    <w:uiPriority w:val="99"/>
    <w:locked/>
    <w:rsid w:val="004A32ED"/>
    <w:rPr>
      <w:lang w:val="ru-RU" w:eastAsia="ru-RU"/>
    </w:rPr>
  </w:style>
  <w:style w:type="character" w:customStyle="1" w:styleId="563">
    <w:name w:val="Знак Знак563"/>
    <w:uiPriority w:val="99"/>
    <w:locked/>
    <w:rsid w:val="004A32ED"/>
    <w:rPr>
      <w:sz w:val="24"/>
      <w:lang w:val="ru-RU" w:eastAsia="ru-RU"/>
    </w:rPr>
  </w:style>
  <w:style w:type="character" w:customStyle="1" w:styleId="543">
    <w:name w:val="Знак Знак543"/>
    <w:uiPriority w:val="99"/>
    <w:locked/>
    <w:rsid w:val="004A32ED"/>
    <w:rPr>
      <w:sz w:val="24"/>
      <w:lang w:val="en-US" w:eastAsia="ru-RU"/>
    </w:rPr>
  </w:style>
  <w:style w:type="paragraph" w:customStyle="1" w:styleId="Heading22">
    <w:name w:val="Heading 22"/>
    <w:basedOn w:val="a2"/>
    <w:next w:val="a2"/>
    <w:uiPriority w:val="99"/>
    <w:qFormat/>
    <w:rsid w:val="004A32ED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customStyle="1" w:styleId="Heading32">
    <w:name w:val="Heading 32"/>
    <w:basedOn w:val="a2"/>
    <w:next w:val="a2"/>
    <w:uiPriority w:val="99"/>
    <w:qFormat/>
    <w:rsid w:val="004A32ED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rFonts w:eastAsia="Times New Roman"/>
      <w:b/>
      <w:bCs/>
      <w:sz w:val="27"/>
      <w:szCs w:val="27"/>
      <w:lang w:eastAsia="zh-CN"/>
    </w:rPr>
  </w:style>
  <w:style w:type="paragraph" w:customStyle="1" w:styleId="Heading41">
    <w:name w:val="Heading 41"/>
    <w:basedOn w:val="a2"/>
    <w:next w:val="a2"/>
    <w:uiPriority w:val="99"/>
    <w:qFormat/>
    <w:rsid w:val="004A32ED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Heading52">
    <w:name w:val="Heading 52"/>
    <w:basedOn w:val="a2"/>
    <w:next w:val="a2"/>
    <w:uiPriority w:val="99"/>
    <w:qFormat/>
    <w:rsid w:val="004A32ED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rFonts w:eastAsia="Times New Roman"/>
      <w:b/>
      <w:bCs/>
      <w:i/>
      <w:iCs/>
      <w:sz w:val="26"/>
      <w:szCs w:val="26"/>
      <w:lang w:eastAsia="zh-CN"/>
    </w:rPr>
  </w:style>
  <w:style w:type="paragraph" w:customStyle="1" w:styleId="Heading62">
    <w:name w:val="Heading 62"/>
    <w:basedOn w:val="a2"/>
    <w:next w:val="a2"/>
    <w:uiPriority w:val="99"/>
    <w:qFormat/>
    <w:rsid w:val="004A32ED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rFonts w:eastAsia="Times New Roman"/>
      <w:lang w:val="en-US" w:eastAsia="en-US"/>
    </w:rPr>
  </w:style>
  <w:style w:type="paragraph" w:customStyle="1" w:styleId="Heading72">
    <w:name w:val="Heading 72"/>
    <w:basedOn w:val="a2"/>
    <w:next w:val="a2"/>
    <w:uiPriority w:val="99"/>
    <w:qFormat/>
    <w:rsid w:val="004A32ED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rFonts w:eastAsia="Times New Roman"/>
      <w:szCs w:val="24"/>
      <w:lang w:eastAsia="zh-CN"/>
    </w:rPr>
  </w:style>
  <w:style w:type="paragraph" w:customStyle="1" w:styleId="Heading81">
    <w:name w:val="Heading 81"/>
    <w:basedOn w:val="a2"/>
    <w:next w:val="a2"/>
    <w:uiPriority w:val="99"/>
    <w:qFormat/>
    <w:rsid w:val="004A32ED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Heading92">
    <w:name w:val="Heading 92"/>
    <w:basedOn w:val="a2"/>
    <w:next w:val="a2"/>
    <w:uiPriority w:val="99"/>
    <w:qFormat/>
    <w:rsid w:val="004A32ED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eastAsia="Times New Roman" w:hAnsi="Arial" w:cs="Arial"/>
      <w:sz w:val="22"/>
      <w:szCs w:val="22"/>
      <w:lang w:eastAsia="zh-CN"/>
    </w:rPr>
  </w:style>
  <w:style w:type="character" w:customStyle="1" w:styleId="673">
    <w:name w:val="Знак Знак673"/>
    <w:uiPriority w:val="99"/>
    <w:rsid w:val="004A32ED"/>
    <w:rPr>
      <w:rFonts w:ascii="Arial" w:hAnsi="Arial"/>
      <w:b/>
      <w:sz w:val="26"/>
    </w:rPr>
  </w:style>
  <w:style w:type="character" w:customStyle="1" w:styleId="663">
    <w:name w:val="Знак Знак663"/>
    <w:uiPriority w:val="99"/>
    <w:rsid w:val="004A32ED"/>
    <w:rPr>
      <w:b/>
      <w:sz w:val="28"/>
    </w:rPr>
  </w:style>
  <w:style w:type="character" w:customStyle="1" w:styleId="703">
    <w:name w:val="Знак Знак703"/>
    <w:uiPriority w:val="99"/>
    <w:rsid w:val="004A32ED"/>
    <w:rPr>
      <w:rFonts w:ascii="Arial" w:hAnsi="Arial"/>
      <w:b/>
      <w:sz w:val="26"/>
    </w:rPr>
  </w:style>
  <w:style w:type="character" w:customStyle="1" w:styleId="693">
    <w:name w:val="Знак Знак693"/>
    <w:uiPriority w:val="99"/>
    <w:rsid w:val="004A32ED"/>
    <w:rPr>
      <w:b/>
      <w:sz w:val="28"/>
    </w:rPr>
  </w:style>
  <w:style w:type="character" w:customStyle="1" w:styleId="683">
    <w:name w:val="Знак Знак683"/>
    <w:uiPriority w:val="99"/>
    <w:rsid w:val="004A32ED"/>
    <w:rPr>
      <w:b/>
      <w:i/>
      <w:sz w:val="26"/>
    </w:rPr>
  </w:style>
  <w:style w:type="paragraph" w:customStyle="1" w:styleId="HTML40">
    <w:name w:val="Стандартный HTML4"/>
    <w:basedOn w:val="a2"/>
    <w:uiPriority w:val="99"/>
    <w:qFormat/>
    <w:rsid w:val="004A32E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1"/>
      <w:sz w:val="20"/>
      <w:lang w:eastAsia="hi-IN" w:bidi="hi-IN"/>
    </w:rPr>
  </w:style>
  <w:style w:type="character" w:customStyle="1" w:styleId="CommentTextChar2">
    <w:name w:val="Comment Text Char2"/>
    <w:uiPriority w:val="99"/>
    <w:locked/>
    <w:rsid w:val="004A32ED"/>
  </w:style>
  <w:style w:type="character" w:customStyle="1" w:styleId="HeaderChar2">
    <w:name w:val="Header Char2"/>
    <w:uiPriority w:val="99"/>
    <w:locked/>
    <w:rsid w:val="004A32ED"/>
    <w:rPr>
      <w:sz w:val="24"/>
    </w:rPr>
  </w:style>
  <w:style w:type="character" w:customStyle="1" w:styleId="FooterChar2">
    <w:name w:val="Footer Char2"/>
    <w:uiPriority w:val="99"/>
    <w:locked/>
    <w:rsid w:val="004A32ED"/>
    <w:rPr>
      <w:sz w:val="24"/>
    </w:rPr>
  </w:style>
  <w:style w:type="character" w:customStyle="1" w:styleId="EndnoteTextChar2">
    <w:name w:val="Endnote Text Char2"/>
    <w:uiPriority w:val="99"/>
    <w:locked/>
    <w:rsid w:val="004A32ED"/>
    <w:rPr>
      <w:color w:val="000000"/>
      <w:sz w:val="24"/>
    </w:rPr>
  </w:style>
  <w:style w:type="character" w:customStyle="1" w:styleId="MacroTextChar1">
    <w:name w:val="Macro Text Char1"/>
    <w:uiPriority w:val="99"/>
    <w:locked/>
    <w:rsid w:val="004A32ED"/>
    <w:rPr>
      <w:rFonts w:ascii="Courier New" w:hAnsi="Courier New"/>
      <w:sz w:val="22"/>
      <w:lang w:val="en-US" w:eastAsia="en-US"/>
    </w:rPr>
  </w:style>
  <w:style w:type="character" w:customStyle="1" w:styleId="TitleChar2">
    <w:name w:val="Title Char2"/>
    <w:uiPriority w:val="99"/>
    <w:locked/>
    <w:rsid w:val="004A32ED"/>
    <w:rPr>
      <w:sz w:val="24"/>
      <w:lang w:val="en-US"/>
    </w:rPr>
  </w:style>
  <w:style w:type="character" w:customStyle="1" w:styleId="SubtitleChar2">
    <w:name w:val="Subtitle Char2"/>
    <w:uiPriority w:val="99"/>
    <w:locked/>
    <w:rsid w:val="004A32ED"/>
    <w:rPr>
      <w:rFonts w:ascii="PragmaticaCTT" w:hAnsi="PragmaticaCTT"/>
      <w:b/>
      <w:sz w:val="24"/>
    </w:rPr>
  </w:style>
  <w:style w:type="character" w:customStyle="1" w:styleId="BodyTextFirstIndentChar2">
    <w:name w:val="Body Text First Indent Char2"/>
    <w:uiPriority w:val="99"/>
    <w:locked/>
    <w:rsid w:val="004A32ED"/>
    <w:rPr>
      <w:rFonts w:ascii="Times New Roman" w:hAnsi="Times New Roman"/>
      <w:sz w:val="24"/>
      <w:lang w:eastAsia="ru-RU"/>
    </w:rPr>
  </w:style>
  <w:style w:type="character" w:customStyle="1" w:styleId="BodyText2Char2">
    <w:name w:val="Body Text 2 Char2"/>
    <w:uiPriority w:val="99"/>
    <w:locked/>
    <w:rsid w:val="004A32ED"/>
    <w:rPr>
      <w:sz w:val="24"/>
    </w:rPr>
  </w:style>
  <w:style w:type="character" w:customStyle="1" w:styleId="BodyTextIndent2Char2">
    <w:name w:val="Body Text Indent 2 Char2"/>
    <w:uiPriority w:val="99"/>
    <w:locked/>
    <w:rsid w:val="004A32ED"/>
    <w:rPr>
      <w:sz w:val="24"/>
    </w:rPr>
  </w:style>
  <w:style w:type="character" w:customStyle="1" w:styleId="BodyTextIndent3Char2">
    <w:name w:val="Body Text Indent 3 Char2"/>
    <w:uiPriority w:val="99"/>
    <w:locked/>
    <w:rsid w:val="004A32ED"/>
    <w:rPr>
      <w:sz w:val="16"/>
    </w:rPr>
  </w:style>
  <w:style w:type="character" w:customStyle="1" w:styleId="DocumentMapChar2">
    <w:name w:val="Document Map Char2"/>
    <w:uiPriority w:val="99"/>
    <w:locked/>
    <w:rsid w:val="004A32ED"/>
    <w:rPr>
      <w:rFonts w:ascii="Tahoma" w:hAnsi="Tahoma"/>
    </w:rPr>
  </w:style>
  <w:style w:type="character" w:customStyle="1" w:styleId="CommentSubjectChar2">
    <w:name w:val="Comment Subject Char2"/>
    <w:uiPriority w:val="99"/>
    <w:qFormat/>
    <w:locked/>
    <w:rsid w:val="004A32ED"/>
    <w:rPr>
      <w:sz w:val="16"/>
    </w:rPr>
  </w:style>
  <w:style w:type="character" w:customStyle="1" w:styleId="BalloonTextChar2">
    <w:name w:val="Balloon Text Char2"/>
    <w:uiPriority w:val="99"/>
    <w:locked/>
    <w:rsid w:val="004A32ED"/>
    <w:rPr>
      <w:rFonts w:ascii="Tahoma" w:hAnsi="Tahoma"/>
      <w:sz w:val="16"/>
    </w:rPr>
  </w:style>
  <w:style w:type="character" w:customStyle="1" w:styleId="NoSpacingChar2">
    <w:name w:val="No Spacing Char2"/>
    <w:uiPriority w:val="99"/>
    <w:locked/>
    <w:rsid w:val="004A32ED"/>
    <w:rPr>
      <w:rFonts w:eastAsia="Times New Roman"/>
      <w:sz w:val="22"/>
      <w:lang w:val="en-US" w:eastAsia="en-US"/>
    </w:rPr>
  </w:style>
  <w:style w:type="character" w:customStyle="1" w:styleId="ListParagraphChar3">
    <w:name w:val="List Paragraph Char3"/>
    <w:uiPriority w:val="99"/>
    <w:locked/>
    <w:rsid w:val="004A32ED"/>
    <w:rPr>
      <w:rFonts w:ascii="Calibri" w:hAnsi="Calibri"/>
      <w:sz w:val="24"/>
    </w:rPr>
  </w:style>
  <w:style w:type="character" w:customStyle="1" w:styleId="QuoteChar3">
    <w:name w:val="Quote Char3"/>
    <w:link w:val="245"/>
    <w:uiPriority w:val="99"/>
    <w:qFormat/>
    <w:locked/>
    <w:rsid w:val="004A32ED"/>
    <w:rPr>
      <w:i/>
      <w:color w:val="000000"/>
      <w:sz w:val="24"/>
    </w:rPr>
  </w:style>
  <w:style w:type="paragraph" w:customStyle="1" w:styleId="245">
    <w:name w:val="Цитата 24"/>
    <w:basedOn w:val="a2"/>
    <w:next w:val="a2"/>
    <w:link w:val="QuoteChar3"/>
    <w:uiPriority w:val="99"/>
    <w:qFormat/>
    <w:rsid w:val="004A32ED"/>
    <w:pPr>
      <w:widowControl/>
      <w:snapToGrid/>
      <w:spacing w:before="0" w:after="0"/>
    </w:pPr>
    <w:rPr>
      <w:rFonts w:asciiTheme="minorHAnsi" w:eastAsiaTheme="minorHAnsi" w:hAnsiTheme="minorHAnsi" w:cstheme="minorBidi"/>
      <w:i/>
      <w:color w:val="000000"/>
      <w:szCs w:val="22"/>
      <w:lang w:eastAsia="en-US"/>
    </w:rPr>
  </w:style>
  <w:style w:type="character" w:customStyle="1" w:styleId="IntenseQuoteChar3">
    <w:name w:val="Intense Quote Char3"/>
    <w:link w:val="4fa"/>
    <w:uiPriority w:val="99"/>
    <w:qFormat/>
    <w:locked/>
    <w:rsid w:val="004A32ED"/>
    <w:rPr>
      <w:b/>
      <w:i/>
      <w:color w:val="4F81BD"/>
      <w:sz w:val="24"/>
    </w:rPr>
  </w:style>
  <w:style w:type="paragraph" w:customStyle="1" w:styleId="4fa">
    <w:name w:val="Выделенная цитата4"/>
    <w:basedOn w:val="a2"/>
    <w:next w:val="a2"/>
    <w:link w:val="IntenseQuoteChar3"/>
    <w:uiPriority w:val="99"/>
    <w:qFormat/>
    <w:rsid w:val="004A32ED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Theme="minorHAnsi" w:eastAsiaTheme="minorHAnsi" w:hAnsiTheme="minorHAnsi" w:cstheme="minorBidi"/>
      <w:b/>
      <w:i/>
      <w:color w:val="4F81BD"/>
      <w:szCs w:val="22"/>
      <w:lang w:eastAsia="en-US"/>
    </w:rPr>
  </w:style>
  <w:style w:type="paragraph" w:customStyle="1" w:styleId="BodyText212">
    <w:name w:val="Body Text 212"/>
    <w:basedOn w:val="a2"/>
    <w:uiPriority w:val="99"/>
    <w:qFormat/>
    <w:rsid w:val="004A32ED"/>
    <w:pPr>
      <w:widowControl/>
      <w:snapToGrid/>
      <w:spacing w:before="0" w:after="0" w:line="360" w:lineRule="auto"/>
      <w:jc w:val="both"/>
    </w:pPr>
  </w:style>
  <w:style w:type="paragraph" w:customStyle="1" w:styleId="BlockText1">
    <w:name w:val="Block Text1"/>
    <w:basedOn w:val="a2"/>
    <w:uiPriority w:val="99"/>
    <w:qFormat/>
    <w:rsid w:val="004A32ED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b/>
      <w:color w:val="000000"/>
      <w:spacing w:val="-5"/>
      <w:sz w:val="28"/>
    </w:rPr>
  </w:style>
  <w:style w:type="paragraph" w:customStyle="1" w:styleId="BodyTextIndent21">
    <w:name w:val="Body Text Indent 21"/>
    <w:basedOn w:val="a2"/>
    <w:uiPriority w:val="99"/>
    <w:qFormat/>
    <w:rsid w:val="004A32ED"/>
    <w:pPr>
      <w:widowControl/>
      <w:overflowPunct w:val="0"/>
      <w:autoSpaceDE w:val="0"/>
      <w:snapToGrid/>
      <w:spacing w:before="0" w:after="0"/>
      <w:ind w:firstLine="567"/>
      <w:jc w:val="both"/>
    </w:pPr>
    <w:rPr>
      <w:sz w:val="20"/>
      <w:lang w:eastAsia="ar-SA"/>
    </w:rPr>
  </w:style>
  <w:style w:type="paragraph" w:customStyle="1" w:styleId="BodyTextIndent31">
    <w:name w:val="Body Text Indent 31"/>
    <w:basedOn w:val="a2"/>
    <w:uiPriority w:val="99"/>
    <w:qFormat/>
    <w:rsid w:val="004A32ED"/>
    <w:pPr>
      <w:widowControl/>
      <w:snapToGrid/>
      <w:spacing w:before="0" w:after="0" w:line="360" w:lineRule="auto"/>
      <w:ind w:firstLine="709"/>
      <w:jc w:val="both"/>
    </w:pPr>
    <w:rPr>
      <w:sz w:val="28"/>
    </w:rPr>
  </w:style>
  <w:style w:type="paragraph" w:customStyle="1" w:styleId="21f3">
    <w:name w:val="Обычный21"/>
    <w:uiPriority w:val="99"/>
    <w:qFormat/>
    <w:rsid w:val="004A32ED"/>
    <w:pPr>
      <w:widowControl w:val="0"/>
      <w:spacing w:after="0" w:line="314" w:lineRule="auto"/>
      <w:ind w:firstLine="28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Header1">
    <w:name w:val="Header1"/>
    <w:basedOn w:val="a2"/>
    <w:uiPriority w:val="99"/>
    <w:qFormat/>
    <w:rsid w:val="004A32ED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hAnsi="Arial"/>
    </w:rPr>
  </w:style>
  <w:style w:type="paragraph" w:customStyle="1" w:styleId="Normal11">
    <w:name w:val="Normal11"/>
    <w:uiPriority w:val="99"/>
    <w:qFormat/>
    <w:rsid w:val="004A32ED"/>
    <w:pPr>
      <w:snapToGri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Heading311">
    <w:name w:val="Heading 311"/>
    <w:basedOn w:val="Normal11"/>
    <w:next w:val="Normal11"/>
    <w:uiPriority w:val="99"/>
    <w:qFormat/>
    <w:rsid w:val="004A32ED"/>
    <w:pPr>
      <w:keepNext/>
      <w:snapToGrid/>
      <w:outlineLvl w:val="2"/>
    </w:pPr>
    <w:rPr>
      <w:sz w:val="24"/>
    </w:rPr>
  </w:style>
  <w:style w:type="paragraph" w:customStyle="1" w:styleId="BodyText11">
    <w:name w:val="Body Text11"/>
    <w:basedOn w:val="Normal11"/>
    <w:uiPriority w:val="99"/>
    <w:qFormat/>
    <w:rsid w:val="004A32ED"/>
    <w:pPr>
      <w:snapToGrid/>
      <w:spacing w:line="360" w:lineRule="auto"/>
    </w:pPr>
    <w:rPr>
      <w:sz w:val="24"/>
    </w:rPr>
  </w:style>
  <w:style w:type="paragraph" w:customStyle="1" w:styleId="ListParagraph11">
    <w:name w:val="List Paragraph11"/>
    <w:basedOn w:val="a2"/>
    <w:uiPriority w:val="99"/>
    <w:qFormat/>
    <w:rsid w:val="004A32ED"/>
    <w:pPr>
      <w:widowControl/>
      <w:snapToGrid/>
      <w:spacing w:before="0"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lainText11">
    <w:name w:val="Plain Text11"/>
    <w:basedOn w:val="a2"/>
    <w:uiPriority w:val="99"/>
    <w:qFormat/>
    <w:rsid w:val="004A32ED"/>
    <w:pPr>
      <w:widowControl/>
      <w:snapToGrid/>
      <w:spacing w:before="0" w:after="0"/>
    </w:pPr>
    <w:rPr>
      <w:rFonts w:ascii="Courier New" w:hAnsi="Courier New"/>
      <w:sz w:val="20"/>
    </w:rPr>
  </w:style>
  <w:style w:type="paragraph" w:customStyle="1" w:styleId="BodyText311">
    <w:name w:val="Body Text 311"/>
    <w:basedOn w:val="Normal11"/>
    <w:uiPriority w:val="99"/>
    <w:qFormat/>
    <w:rsid w:val="004A32ED"/>
    <w:pPr>
      <w:snapToGrid/>
      <w:jc w:val="both"/>
    </w:pPr>
    <w:rPr>
      <w:i/>
      <w:sz w:val="26"/>
    </w:rPr>
  </w:style>
  <w:style w:type="paragraph" w:customStyle="1" w:styleId="NoSpacing1">
    <w:name w:val="No Spacing1"/>
    <w:uiPriority w:val="99"/>
    <w:qFormat/>
    <w:rsid w:val="004A32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412">
    <w:name w:val="Heading 412"/>
    <w:basedOn w:val="Normal1"/>
    <w:next w:val="Normal1"/>
    <w:uiPriority w:val="99"/>
    <w:qFormat/>
    <w:rsid w:val="004A32ED"/>
    <w:pPr>
      <w:keepNext/>
      <w:snapToGrid/>
    </w:pPr>
    <w:rPr>
      <w:rFonts w:eastAsia="Calibri"/>
      <w:sz w:val="24"/>
    </w:rPr>
  </w:style>
  <w:style w:type="paragraph" w:customStyle="1" w:styleId="Quote1">
    <w:name w:val="Quote1"/>
    <w:basedOn w:val="a2"/>
    <w:next w:val="a2"/>
    <w:uiPriority w:val="99"/>
    <w:qFormat/>
    <w:rsid w:val="004A32ED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IntenseQuote1">
    <w:name w:val="Intense Quote1"/>
    <w:basedOn w:val="a2"/>
    <w:next w:val="a2"/>
    <w:uiPriority w:val="99"/>
    <w:qFormat/>
    <w:rsid w:val="004A32ED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eading221">
    <w:name w:val="Heading 221"/>
    <w:basedOn w:val="a2"/>
    <w:next w:val="a2"/>
    <w:uiPriority w:val="99"/>
    <w:qFormat/>
    <w:rsid w:val="004A32ED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  <w:lang w:eastAsia="zh-CN"/>
    </w:rPr>
  </w:style>
  <w:style w:type="paragraph" w:customStyle="1" w:styleId="Heading322">
    <w:name w:val="Heading 322"/>
    <w:basedOn w:val="a2"/>
    <w:next w:val="a2"/>
    <w:uiPriority w:val="99"/>
    <w:qFormat/>
    <w:rsid w:val="004A32ED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b/>
      <w:bCs/>
      <w:sz w:val="27"/>
      <w:szCs w:val="27"/>
      <w:lang w:eastAsia="zh-CN"/>
    </w:rPr>
  </w:style>
  <w:style w:type="paragraph" w:customStyle="1" w:styleId="Heading42">
    <w:name w:val="Heading 42"/>
    <w:basedOn w:val="a2"/>
    <w:next w:val="a2"/>
    <w:uiPriority w:val="99"/>
    <w:qFormat/>
    <w:rsid w:val="004A32ED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b/>
      <w:bCs/>
      <w:sz w:val="28"/>
      <w:szCs w:val="28"/>
      <w:lang w:eastAsia="zh-CN"/>
    </w:rPr>
  </w:style>
  <w:style w:type="paragraph" w:customStyle="1" w:styleId="Heading621">
    <w:name w:val="Heading 621"/>
    <w:basedOn w:val="a2"/>
    <w:next w:val="a2"/>
    <w:uiPriority w:val="99"/>
    <w:qFormat/>
    <w:rsid w:val="004A32ED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lang w:val="en-US" w:eastAsia="en-US"/>
    </w:rPr>
  </w:style>
  <w:style w:type="paragraph" w:customStyle="1" w:styleId="Heading811">
    <w:name w:val="Heading 811"/>
    <w:basedOn w:val="a2"/>
    <w:next w:val="a2"/>
    <w:uiPriority w:val="99"/>
    <w:qFormat/>
    <w:rsid w:val="004A32ED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i/>
      <w:iCs/>
      <w:szCs w:val="24"/>
      <w:lang w:eastAsia="zh-CN"/>
    </w:rPr>
  </w:style>
  <w:style w:type="paragraph" w:customStyle="1" w:styleId="Heading911">
    <w:name w:val="Heading 911"/>
    <w:uiPriority w:val="99"/>
    <w:qFormat/>
    <w:rsid w:val="004A32E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111">
    <w:name w:val="Heading 111"/>
    <w:uiPriority w:val="99"/>
    <w:qFormat/>
    <w:rsid w:val="004A32E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611">
    <w:name w:val="Heading 611"/>
    <w:uiPriority w:val="99"/>
    <w:qFormat/>
    <w:rsid w:val="004A32E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711">
    <w:name w:val="Heading 711"/>
    <w:uiPriority w:val="99"/>
    <w:qFormat/>
    <w:rsid w:val="004A32E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211">
    <w:name w:val="Heading 211"/>
    <w:uiPriority w:val="99"/>
    <w:qFormat/>
    <w:rsid w:val="004A32E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511">
    <w:name w:val="Heading 511"/>
    <w:uiPriority w:val="99"/>
    <w:qFormat/>
    <w:rsid w:val="004A32E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TMLPreformatted1">
    <w:name w:val="HTML Preformatted1"/>
    <w:basedOn w:val="a2"/>
    <w:uiPriority w:val="99"/>
    <w:qFormat/>
    <w:rsid w:val="004A32E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4fb">
    <w:name w:val="Название Знак4"/>
    <w:uiPriority w:val="99"/>
    <w:qFormat/>
    <w:locked/>
    <w:rsid w:val="004A32ED"/>
    <w:rPr>
      <w:rFonts w:ascii="Times New Roman" w:hAnsi="Times New Roman"/>
      <w:sz w:val="24"/>
      <w:lang w:val="en-US"/>
    </w:rPr>
  </w:style>
  <w:style w:type="character" w:customStyle="1" w:styleId="1fffff3">
    <w:name w:val="Заголовок Знак1"/>
    <w:uiPriority w:val="99"/>
    <w:qFormat/>
    <w:rsid w:val="004A32ED"/>
    <w:rPr>
      <w:rFonts w:ascii="Calibri Light" w:hAnsi="Calibri Light"/>
      <w:spacing w:val="-10"/>
      <w:kern w:val="28"/>
      <w:sz w:val="56"/>
      <w:lang w:eastAsia="ru-RU"/>
    </w:rPr>
  </w:style>
  <w:style w:type="character" w:customStyle="1" w:styleId="Heading2Char2">
    <w:name w:val="Heading 2 Char2"/>
    <w:uiPriority w:val="99"/>
    <w:qFormat/>
    <w:locked/>
    <w:rsid w:val="004A32ED"/>
    <w:rPr>
      <w:rFonts w:ascii="Times New Roman" w:hAnsi="Times New Roman"/>
      <w:sz w:val="24"/>
    </w:rPr>
  </w:style>
  <w:style w:type="character" w:customStyle="1" w:styleId="QuoteChar4">
    <w:name w:val="Quote Char4"/>
    <w:uiPriority w:val="99"/>
    <w:qFormat/>
    <w:locked/>
    <w:rsid w:val="004A32ED"/>
    <w:rPr>
      <w:rFonts w:ascii="Times New Roman" w:hAnsi="Times New Roman"/>
      <w:i/>
      <w:color w:val="000000"/>
      <w:sz w:val="24"/>
    </w:rPr>
  </w:style>
  <w:style w:type="character" w:customStyle="1" w:styleId="IntenseQuoteChar4">
    <w:name w:val="Intense Quote Char4"/>
    <w:uiPriority w:val="99"/>
    <w:qFormat/>
    <w:locked/>
    <w:rsid w:val="004A32ED"/>
    <w:rPr>
      <w:rFonts w:ascii="Times New Roman" w:hAnsi="Times New Roman"/>
      <w:b/>
      <w:i/>
      <w:color w:val="4F81BD"/>
      <w:sz w:val="24"/>
    </w:rPr>
  </w:style>
  <w:style w:type="character" w:customStyle="1" w:styleId="SubtleEmphasis1">
    <w:name w:val="Subtle Emphasis1"/>
    <w:uiPriority w:val="99"/>
    <w:rsid w:val="004A32ED"/>
    <w:rPr>
      <w:i/>
      <w:color w:val="808080"/>
    </w:rPr>
  </w:style>
  <w:style w:type="character" w:customStyle="1" w:styleId="DefaultParagraphFont1">
    <w:name w:val="Default Paragraph Font1"/>
    <w:uiPriority w:val="99"/>
    <w:rsid w:val="004A32ED"/>
  </w:style>
  <w:style w:type="character" w:customStyle="1" w:styleId="PlaceholderText1">
    <w:name w:val="Placeholder Text1"/>
    <w:uiPriority w:val="99"/>
    <w:rsid w:val="004A32ED"/>
    <w:rPr>
      <w:rFonts w:ascii="Times New Roman" w:hAnsi="Times New Roman"/>
      <w:color w:val="808080"/>
    </w:rPr>
  </w:style>
  <w:style w:type="character" w:customStyle="1" w:styleId="IntenseEmphasis1">
    <w:name w:val="Intense Emphasis1"/>
    <w:uiPriority w:val="99"/>
    <w:rsid w:val="004A32ED"/>
    <w:rPr>
      <w:b/>
    </w:rPr>
  </w:style>
  <w:style w:type="character" w:customStyle="1" w:styleId="1102">
    <w:name w:val="Знак Знак110"/>
    <w:uiPriority w:val="99"/>
    <w:qFormat/>
    <w:rsid w:val="004A32ED"/>
    <w:rPr>
      <w:rFonts w:ascii="Arial" w:hAnsi="Arial"/>
      <w:b/>
      <w:sz w:val="36"/>
      <w:lang w:val="ru-RU" w:eastAsia="en-US"/>
    </w:rPr>
  </w:style>
  <w:style w:type="character" w:customStyle="1" w:styleId="3ff7">
    <w:name w:val="Название Знак3"/>
    <w:link w:val="89"/>
    <w:uiPriority w:val="99"/>
    <w:locked/>
    <w:rsid w:val="004A32ED"/>
    <w:rPr>
      <w:rFonts w:ascii="Times New Roman" w:eastAsia="Calibri" w:hAnsi="Times New Roman" w:cs="Times New Roman"/>
      <w:sz w:val="24"/>
      <w:szCs w:val="20"/>
      <w:lang w:val="en-US" w:eastAsia="ru-RU"/>
    </w:rPr>
  </w:style>
  <w:style w:type="character" w:customStyle="1" w:styleId="HTMLAddressChar1">
    <w:name w:val="HTML Address Char1"/>
    <w:uiPriority w:val="99"/>
    <w:qFormat/>
    <w:locked/>
    <w:rsid w:val="004A32ED"/>
    <w:rPr>
      <w:i/>
      <w:sz w:val="24"/>
      <w:lang w:eastAsia="ru-RU"/>
    </w:rPr>
  </w:style>
  <w:style w:type="character" w:customStyle="1" w:styleId="NoSpacingChar1">
    <w:name w:val="No Spacing Char1"/>
    <w:link w:val="5f3"/>
    <w:uiPriority w:val="99"/>
    <w:qFormat/>
    <w:locked/>
    <w:rsid w:val="004A32ED"/>
    <w:rPr>
      <w:lang w:val="en-US"/>
    </w:rPr>
  </w:style>
  <w:style w:type="paragraph" w:customStyle="1" w:styleId="5f3">
    <w:name w:val="Без интервала5"/>
    <w:link w:val="NoSpacingChar1"/>
    <w:uiPriority w:val="99"/>
    <w:qFormat/>
    <w:rsid w:val="004A32ED"/>
    <w:pPr>
      <w:spacing w:after="0" w:line="240" w:lineRule="auto"/>
    </w:pPr>
    <w:rPr>
      <w:lang w:val="en-US"/>
    </w:rPr>
  </w:style>
  <w:style w:type="paragraph" w:customStyle="1" w:styleId="11fd">
    <w:name w:val="Заголовок оглавления11"/>
    <w:basedOn w:val="10"/>
    <w:next w:val="a2"/>
    <w:uiPriority w:val="99"/>
    <w:qFormat/>
    <w:rsid w:val="004A32ED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/>
      <w:b/>
      <w:caps/>
      <w:color w:val="365F91"/>
      <w:kern w:val="32"/>
      <w:sz w:val="28"/>
      <w:szCs w:val="28"/>
    </w:rPr>
  </w:style>
  <w:style w:type="character" w:customStyle="1" w:styleId="11fe">
    <w:name w:val="Слабая ссылка11"/>
    <w:uiPriority w:val="99"/>
    <w:rsid w:val="004A32ED"/>
    <w:rPr>
      <w:smallCaps/>
      <w:color w:val="C0504D"/>
      <w:u w:val="single"/>
    </w:rPr>
  </w:style>
  <w:style w:type="character" w:customStyle="1" w:styleId="11ff">
    <w:name w:val="Сильная ссылка11"/>
    <w:uiPriority w:val="99"/>
    <w:rsid w:val="004A32ED"/>
    <w:rPr>
      <w:b/>
      <w:smallCaps/>
      <w:color w:val="C0504D"/>
      <w:spacing w:val="5"/>
      <w:u w:val="single"/>
    </w:rPr>
  </w:style>
  <w:style w:type="character" w:customStyle="1" w:styleId="11ff0">
    <w:name w:val="Название книги11"/>
    <w:uiPriority w:val="99"/>
    <w:rsid w:val="004A32ED"/>
    <w:rPr>
      <w:b/>
      <w:smallCaps/>
      <w:spacing w:val="5"/>
    </w:rPr>
  </w:style>
  <w:style w:type="character" w:customStyle="1" w:styleId="ListParagraphChar2">
    <w:name w:val="List Paragraph Char2"/>
    <w:link w:val="6f1"/>
    <w:uiPriority w:val="99"/>
    <w:qFormat/>
    <w:locked/>
    <w:rsid w:val="004A32ED"/>
    <w:rPr>
      <w:rFonts w:eastAsia="Times New Roman"/>
    </w:rPr>
  </w:style>
  <w:style w:type="paragraph" w:customStyle="1" w:styleId="6f1">
    <w:name w:val="Абзац списка6"/>
    <w:basedOn w:val="a2"/>
    <w:link w:val="ListParagraphChar2"/>
    <w:uiPriority w:val="99"/>
    <w:qFormat/>
    <w:rsid w:val="004A32ED"/>
    <w:pPr>
      <w:widowControl/>
      <w:snapToGrid/>
      <w:spacing w:before="0" w:after="0"/>
      <w:ind w:left="708"/>
    </w:pPr>
    <w:rPr>
      <w:rFonts w:asciiTheme="minorHAnsi" w:eastAsia="Times New Roman" w:hAnsiTheme="minorHAnsi" w:cstheme="minorBidi"/>
      <w:sz w:val="22"/>
      <w:szCs w:val="22"/>
      <w:lang w:eastAsia="en-US"/>
    </w:rPr>
  </w:style>
  <w:style w:type="character" w:customStyle="1" w:styleId="2fff9">
    <w:name w:val="Красная строка Знак2"/>
    <w:uiPriority w:val="99"/>
    <w:rsid w:val="004A32ED"/>
  </w:style>
  <w:style w:type="paragraph" w:customStyle="1" w:styleId="3ffb">
    <w:name w:val="Подзаголовок3"/>
    <w:basedOn w:val="a2"/>
    <w:uiPriority w:val="99"/>
    <w:qFormat/>
    <w:rsid w:val="004A32ED"/>
    <w:pPr>
      <w:widowControl/>
      <w:snapToGrid/>
      <w:spacing w:before="0" w:after="0" w:line="312" w:lineRule="auto"/>
    </w:pPr>
    <w:rPr>
      <w:rFonts w:ascii="Arial" w:hAnsi="Arial" w:cs="Arial"/>
      <w:b/>
      <w:bCs/>
      <w:color w:val="000000"/>
      <w:sz w:val="20"/>
    </w:rPr>
  </w:style>
  <w:style w:type="paragraph" w:customStyle="1" w:styleId="2115">
    <w:name w:val="Знак2 Знак Знак1 Знак1 Знак Знак Знак Знак Знак Знак Знак Знак Знак Знак Знак Знак"/>
    <w:basedOn w:val="a2"/>
    <w:uiPriority w:val="99"/>
    <w:qFormat/>
    <w:rsid w:val="004A32ED"/>
    <w:pPr>
      <w:widowControl/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930">
    <w:name w:val="Знак93"/>
    <w:basedOn w:val="a2"/>
    <w:uiPriority w:val="99"/>
    <w:qFormat/>
    <w:rsid w:val="004A32ED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50">
    <w:name w:val="Знак4 Знак Знак15"/>
    <w:uiPriority w:val="99"/>
    <w:locked/>
    <w:rsid w:val="004A32ED"/>
    <w:rPr>
      <w:rFonts w:ascii="Arial" w:hAnsi="Arial"/>
      <w:b/>
      <w:kern w:val="32"/>
      <w:sz w:val="32"/>
      <w:lang w:val="ru-RU" w:eastAsia="ru-RU"/>
    </w:rPr>
  </w:style>
  <w:style w:type="character" w:customStyle="1" w:styleId="2131">
    <w:name w:val="Знак2 Знак Знак13"/>
    <w:uiPriority w:val="99"/>
    <w:locked/>
    <w:rsid w:val="004A32ED"/>
    <w:rPr>
      <w:b/>
      <w:sz w:val="27"/>
      <w:lang w:val="ru-RU" w:eastAsia="ru-RU"/>
    </w:rPr>
  </w:style>
  <w:style w:type="character" w:customStyle="1" w:styleId="43a">
    <w:name w:val="Знак4 Знак Знак3"/>
    <w:uiPriority w:val="99"/>
    <w:locked/>
    <w:rsid w:val="004A32ED"/>
    <w:rPr>
      <w:rFonts w:ascii="Arial" w:hAnsi="Arial"/>
      <w:b/>
      <w:kern w:val="32"/>
      <w:sz w:val="32"/>
      <w:lang w:val="ru-RU" w:eastAsia="ru-RU"/>
    </w:rPr>
  </w:style>
  <w:style w:type="character" w:customStyle="1" w:styleId="246">
    <w:name w:val="Знак2 Знак Знак4"/>
    <w:uiPriority w:val="99"/>
    <w:semiHidden/>
    <w:locked/>
    <w:rsid w:val="004A32ED"/>
    <w:rPr>
      <w:rFonts w:ascii="Arial" w:hAnsi="Arial"/>
      <w:b/>
      <w:sz w:val="26"/>
      <w:lang w:val="ru-RU" w:eastAsia="ru-RU"/>
    </w:rPr>
  </w:style>
  <w:style w:type="character" w:customStyle="1" w:styleId="FontStyle270">
    <w:name w:val="Font Style27"/>
    <w:uiPriority w:val="99"/>
    <w:qFormat/>
    <w:rsid w:val="004A32ED"/>
    <w:rPr>
      <w:rFonts w:ascii="Times New Roman" w:hAnsi="Times New Roman"/>
      <w:sz w:val="26"/>
    </w:rPr>
  </w:style>
  <w:style w:type="character" w:customStyle="1" w:styleId="2116">
    <w:name w:val="Знак Знак211"/>
    <w:uiPriority w:val="99"/>
    <w:qFormat/>
    <w:locked/>
    <w:rsid w:val="004A32ED"/>
    <w:rPr>
      <w:rFonts w:ascii="Calibri" w:hAnsi="Calibri"/>
      <w:i/>
      <w:sz w:val="24"/>
    </w:rPr>
  </w:style>
  <w:style w:type="character" w:customStyle="1" w:styleId="Heading123">
    <w:name w:val="Heading 12 Знак Знак3"/>
    <w:uiPriority w:val="99"/>
    <w:locked/>
    <w:rsid w:val="004A32ED"/>
    <w:rPr>
      <w:rFonts w:ascii="Courier New" w:hAnsi="Courier New"/>
      <w:sz w:val="20"/>
    </w:rPr>
  </w:style>
  <w:style w:type="character" w:customStyle="1" w:styleId="1310">
    <w:name w:val="Знак Знак131"/>
    <w:uiPriority w:val="99"/>
    <w:qFormat/>
    <w:locked/>
    <w:rsid w:val="004A32ED"/>
    <w:rPr>
      <w:rFonts w:ascii="Times New Roman" w:hAnsi="Times New Roman"/>
      <w:sz w:val="24"/>
      <w:lang w:val="en-US"/>
    </w:rPr>
  </w:style>
  <w:style w:type="character" w:customStyle="1" w:styleId="1118">
    <w:name w:val="Знак Знак111"/>
    <w:uiPriority w:val="99"/>
    <w:qFormat/>
    <w:locked/>
    <w:rsid w:val="004A32ED"/>
    <w:rPr>
      <w:sz w:val="16"/>
    </w:rPr>
  </w:style>
  <w:style w:type="character" w:customStyle="1" w:styleId="1211">
    <w:name w:val="Знак Знак121"/>
    <w:uiPriority w:val="99"/>
    <w:qFormat/>
    <w:locked/>
    <w:rsid w:val="004A32ED"/>
    <w:rPr>
      <w:rFonts w:ascii="Times New Roman" w:hAnsi="Times New Roman"/>
      <w:sz w:val="20"/>
      <w:lang w:eastAsia="ru-RU"/>
    </w:rPr>
  </w:style>
  <w:style w:type="character" w:customStyle="1" w:styleId="913">
    <w:name w:val="Знак Знак91"/>
    <w:uiPriority w:val="99"/>
    <w:qFormat/>
    <w:locked/>
    <w:rsid w:val="004A32ED"/>
    <w:rPr>
      <w:rFonts w:ascii="Times New Roman" w:hAnsi="Times New Roman"/>
      <w:sz w:val="24"/>
    </w:rPr>
  </w:style>
  <w:style w:type="character" w:customStyle="1" w:styleId="5101">
    <w:name w:val="Знак Знак510"/>
    <w:uiPriority w:val="99"/>
    <w:locked/>
    <w:rsid w:val="004A32ED"/>
    <w:rPr>
      <w:rFonts w:ascii="Courier New" w:hAnsi="Courier New"/>
      <w:sz w:val="20"/>
      <w:lang w:eastAsia="ru-RU"/>
    </w:rPr>
  </w:style>
  <w:style w:type="character" w:customStyle="1" w:styleId="4100">
    <w:name w:val="Знак Знак410"/>
    <w:uiPriority w:val="99"/>
    <w:locked/>
    <w:rsid w:val="004A32ED"/>
    <w:rPr>
      <w:i/>
      <w:sz w:val="24"/>
      <w:lang w:eastAsia="ru-RU"/>
    </w:rPr>
  </w:style>
  <w:style w:type="character" w:customStyle="1" w:styleId="2100">
    <w:name w:val="Знак Знак210"/>
    <w:uiPriority w:val="99"/>
    <w:locked/>
    <w:rsid w:val="004A32ED"/>
    <w:rPr>
      <w:rFonts w:ascii="Arial" w:hAnsi="Arial"/>
      <w:vanish/>
      <w:sz w:val="16"/>
      <w:lang w:eastAsia="ru-RU"/>
    </w:rPr>
  </w:style>
  <w:style w:type="paragraph" w:customStyle="1" w:styleId="11ff1">
    <w:name w:val="Стиль11"/>
    <w:basedOn w:val="a2"/>
    <w:next w:val="affb"/>
    <w:link w:val="afffffffffd"/>
    <w:uiPriority w:val="99"/>
    <w:qFormat/>
    <w:rsid w:val="004A32ED"/>
    <w:pPr>
      <w:widowControl/>
      <w:snapToGrid/>
      <w:spacing w:before="0" w:after="0"/>
      <w:jc w:val="center"/>
    </w:pPr>
    <w:rPr>
      <w:lang w:val="en-US"/>
    </w:rPr>
  </w:style>
  <w:style w:type="character" w:customStyle="1" w:styleId="afffffffffd">
    <w:name w:val="Заголовок Знак"/>
    <w:link w:val="11ff1"/>
    <w:uiPriority w:val="99"/>
    <w:qFormat/>
    <w:locked/>
    <w:rsid w:val="004A32ED"/>
    <w:rPr>
      <w:rFonts w:ascii="Times New Roman" w:eastAsia="Calibri" w:hAnsi="Times New Roman" w:cs="Times New Roman"/>
      <w:sz w:val="24"/>
      <w:szCs w:val="20"/>
      <w:lang w:val="en-US" w:eastAsia="ru-RU"/>
    </w:rPr>
  </w:style>
  <w:style w:type="character" w:customStyle="1" w:styleId="5f4">
    <w:name w:val="Слабое выделение5"/>
    <w:uiPriority w:val="99"/>
    <w:rsid w:val="004A32ED"/>
    <w:rPr>
      <w:i/>
      <w:color w:val="808080"/>
    </w:rPr>
  </w:style>
  <w:style w:type="paragraph" w:customStyle="1" w:styleId="2fffa">
    <w:name w:val="Заголовок оглавления2"/>
    <w:basedOn w:val="10"/>
    <w:next w:val="a2"/>
    <w:uiPriority w:val="99"/>
    <w:qFormat/>
    <w:rsid w:val="004A32ED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/>
      <w:b/>
      <w:caps/>
      <w:color w:val="365F91"/>
      <w:kern w:val="32"/>
      <w:sz w:val="28"/>
      <w:szCs w:val="28"/>
    </w:rPr>
  </w:style>
  <w:style w:type="character" w:customStyle="1" w:styleId="5f5">
    <w:name w:val="Сильное выделение5"/>
    <w:uiPriority w:val="99"/>
    <w:rsid w:val="004A32ED"/>
    <w:rPr>
      <w:b/>
      <w:i/>
      <w:color w:val="4F81BD"/>
    </w:rPr>
  </w:style>
  <w:style w:type="character" w:customStyle="1" w:styleId="2fffb">
    <w:name w:val="Слабая ссылка2"/>
    <w:uiPriority w:val="99"/>
    <w:rsid w:val="004A32ED"/>
    <w:rPr>
      <w:smallCaps/>
      <w:color w:val="C0504D"/>
      <w:u w:val="single"/>
    </w:rPr>
  </w:style>
  <w:style w:type="character" w:customStyle="1" w:styleId="2fffc">
    <w:name w:val="Сильная ссылка2"/>
    <w:uiPriority w:val="99"/>
    <w:rsid w:val="004A32ED"/>
    <w:rPr>
      <w:b/>
      <w:smallCaps/>
      <w:color w:val="C0504D"/>
      <w:spacing w:val="5"/>
      <w:u w:val="single"/>
    </w:rPr>
  </w:style>
  <w:style w:type="character" w:customStyle="1" w:styleId="2fffd">
    <w:name w:val="Название книги2"/>
    <w:uiPriority w:val="99"/>
    <w:rsid w:val="004A32ED"/>
    <w:rPr>
      <w:b/>
      <w:smallCaps/>
      <w:spacing w:val="5"/>
    </w:rPr>
  </w:style>
  <w:style w:type="character" w:customStyle="1" w:styleId="4fc">
    <w:name w:val="Замещающий текст4"/>
    <w:uiPriority w:val="99"/>
    <w:rsid w:val="004A32ED"/>
    <w:rPr>
      <w:color w:val="808080"/>
    </w:rPr>
  </w:style>
  <w:style w:type="character" w:customStyle="1" w:styleId="Heading4Char1">
    <w:name w:val="Heading 4 Char1"/>
    <w:uiPriority w:val="99"/>
    <w:locked/>
    <w:rsid w:val="004A32ED"/>
    <w:rPr>
      <w:rFonts w:ascii="Times New Roman" w:hAnsi="Times New Roman"/>
      <w:b/>
      <w:sz w:val="28"/>
    </w:rPr>
  </w:style>
  <w:style w:type="character" w:customStyle="1" w:styleId="Heading5Char1">
    <w:name w:val="Heading 5 Char1"/>
    <w:uiPriority w:val="99"/>
    <w:locked/>
    <w:rsid w:val="004A32ED"/>
    <w:rPr>
      <w:rFonts w:ascii="Times New Roman" w:hAnsi="Times New Roman"/>
      <w:b/>
      <w:i/>
      <w:sz w:val="26"/>
    </w:rPr>
  </w:style>
  <w:style w:type="character" w:customStyle="1" w:styleId="Heading6Char1">
    <w:name w:val="Heading 6 Char1"/>
    <w:uiPriority w:val="99"/>
    <w:locked/>
    <w:rsid w:val="004A32ED"/>
    <w:rPr>
      <w:rFonts w:ascii="Times New Roman" w:hAnsi="Times New Roman"/>
      <w:b/>
      <w:lang w:eastAsia="ru-RU"/>
    </w:rPr>
  </w:style>
  <w:style w:type="character" w:customStyle="1" w:styleId="Heading7Char1">
    <w:name w:val="Heading 7 Char1"/>
    <w:uiPriority w:val="99"/>
    <w:locked/>
    <w:rsid w:val="004A32ED"/>
    <w:rPr>
      <w:rFonts w:ascii="Times New Roman" w:hAnsi="Times New Roman"/>
      <w:sz w:val="20"/>
      <w:lang w:eastAsia="ru-RU"/>
    </w:rPr>
  </w:style>
  <w:style w:type="character" w:customStyle="1" w:styleId="Heading8Char1">
    <w:name w:val="Heading 8 Char1"/>
    <w:uiPriority w:val="99"/>
    <w:locked/>
    <w:rsid w:val="004A32ED"/>
    <w:rPr>
      <w:rFonts w:ascii="Calibri" w:hAnsi="Calibri"/>
      <w:i/>
      <w:sz w:val="24"/>
    </w:rPr>
  </w:style>
  <w:style w:type="character" w:customStyle="1" w:styleId="Heading9Char1">
    <w:name w:val="Heading 9 Char1"/>
    <w:uiPriority w:val="99"/>
    <w:locked/>
    <w:rsid w:val="004A32ED"/>
    <w:rPr>
      <w:rFonts w:ascii="Arial" w:hAnsi="Arial"/>
      <w:lang w:eastAsia="ru-RU"/>
    </w:rPr>
  </w:style>
  <w:style w:type="character" w:customStyle="1" w:styleId="Heading1Char2">
    <w:name w:val="Heading 1 Char2"/>
    <w:uiPriority w:val="99"/>
    <w:locked/>
    <w:rsid w:val="004A32ED"/>
    <w:rPr>
      <w:rFonts w:ascii="Arial" w:hAnsi="Arial"/>
      <w:b/>
      <w:kern w:val="32"/>
      <w:sz w:val="32"/>
      <w:lang w:eastAsia="ru-RU"/>
    </w:rPr>
  </w:style>
  <w:style w:type="character" w:customStyle="1" w:styleId="Heading3Char1">
    <w:name w:val="Heading 3 Char1"/>
    <w:uiPriority w:val="99"/>
    <w:locked/>
    <w:rsid w:val="004A32ED"/>
    <w:rPr>
      <w:rFonts w:ascii="Arial" w:hAnsi="Arial"/>
      <w:b/>
      <w:sz w:val="26"/>
      <w:lang w:val="ru-RU" w:eastAsia="ru-RU"/>
    </w:rPr>
  </w:style>
  <w:style w:type="character" w:customStyle="1" w:styleId="BodyText3Char2">
    <w:name w:val="Body Text 3 Char2"/>
    <w:uiPriority w:val="99"/>
    <w:locked/>
    <w:rsid w:val="004A32ED"/>
    <w:rPr>
      <w:rFonts w:ascii="Times New Roman" w:hAnsi="Times New Roman"/>
      <w:sz w:val="16"/>
    </w:rPr>
  </w:style>
  <w:style w:type="character" w:customStyle="1" w:styleId="BodyTextFirstIndent2Char2">
    <w:name w:val="Body Text First Indent 2 Char2"/>
    <w:uiPriority w:val="99"/>
    <w:locked/>
    <w:rsid w:val="004A32ED"/>
    <w:rPr>
      <w:rFonts w:ascii="Times New Roman" w:hAnsi="Times New Roman"/>
      <w:sz w:val="24"/>
      <w:lang w:eastAsia="ru-RU"/>
    </w:rPr>
  </w:style>
  <w:style w:type="character" w:customStyle="1" w:styleId="HTMLPreformattedChar1">
    <w:name w:val="HTML Preformatted Char1"/>
    <w:uiPriority w:val="99"/>
    <w:locked/>
    <w:rsid w:val="004A32ED"/>
    <w:rPr>
      <w:rFonts w:ascii="Courier New" w:hAnsi="Courier New"/>
      <w:sz w:val="20"/>
      <w:lang w:eastAsia="ru-RU"/>
    </w:rPr>
  </w:style>
  <w:style w:type="character" w:customStyle="1" w:styleId="FontStyle89">
    <w:name w:val="Font Style89"/>
    <w:uiPriority w:val="99"/>
    <w:qFormat/>
    <w:rsid w:val="004A32ED"/>
    <w:rPr>
      <w:rFonts w:ascii="Times New Roman" w:hAnsi="Times New Roman"/>
      <w:i/>
      <w:sz w:val="14"/>
    </w:rPr>
  </w:style>
  <w:style w:type="paragraph" w:customStyle="1" w:styleId="10c">
    <w:name w:val="Стиль10"/>
    <w:basedOn w:val="a2"/>
    <w:next w:val="aff1"/>
    <w:uiPriority w:val="99"/>
    <w:qFormat/>
    <w:rsid w:val="004A32ED"/>
    <w:pPr>
      <w:keepNext/>
      <w:widowControl/>
      <w:suppressAutoHyphens/>
      <w:snapToGrid/>
      <w:spacing w:before="240" w:after="120" w:line="276" w:lineRule="auto"/>
    </w:pPr>
    <w:rPr>
      <w:rFonts w:ascii="Arial" w:eastAsia="MS Mincho" w:hAnsi="Arial" w:cs="Tahoma"/>
      <w:sz w:val="28"/>
      <w:szCs w:val="28"/>
      <w:lang w:eastAsia="ar-SA"/>
    </w:rPr>
  </w:style>
  <w:style w:type="character" w:customStyle="1" w:styleId="2fffe">
    <w:name w:val="Заголовок Знак2"/>
    <w:uiPriority w:val="99"/>
    <w:qFormat/>
    <w:locked/>
    <w:rsid w:val="004A32ED"/>
    <w:rPr>
      <w:spacing w:val="-20"/>
      <w:sz w:val="28"/>
      <w:u w:val="single"/>
      <w:lang w:val="ru-RU" w:eastAsia="ru-RU"/>
    </w:rPr>
  </w:style>
  <w:style w:type="character" w:customStyle="1" w:styleId="7e">
    <w:name w:val="стиль7"/>
    <w:basedOn w:val="a3"/>
    <w:uiPriority w:val="99"/>
    <w:qFormat/>
    <w:rsid w:val="004A32ED"/>
    <w:rPr>
      <w:rFonts w:cs="Times New Roman"/>
    </w:rPr>
  </w:style>
  <w:style w:type="paragraph" w:customStyle="1" w:styleId="10d">
    <w:name w:val="Обычный10"/>
    <w:uiPriority w:val="99"/>
    <w:qFormat/>
    <w:rsid w:val="004A32ED"/>
    <w:pPr>
      <w:spacing w:after="0" w:line="600" w:lineRule="auto"/>
      <w:ind w:right="400" w:firstLine="12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6f2">
    <w:name w:val="Текст6"/>
    <w:basedOn w:val="a2"/>
    <w:uiPriority w:val="99"/>
    <w:qFormat/>
    <w:rsid w:val="004A32ED"/>
    <w:pPr>
      <w:snapToGrid/>
      <w:spacing w:before="0" w:after="0"/>
    </w:pPr>
    <w:rPr>
      <w:rFonts w:ascii="Courier New" w:eastAsia="Times New Roman" w:hAnsi="Courier New"/>
      <w:sz w:val="20"/>
    </w:rPr>
  </w:style>
  <w:style w:type="character" w:customStyle="1" w:styleId="title1">
    <w:name w:val="title1"/>
    <w:uiPriority w:val="99"/>
    <w:qFormat/>
    <w:rsid w:val="004A32ED"/>
    <w:rPr>
      <w:rFonts w:ascii="Verdana" w:hAnsi="Verdana"/>
      <w:color w:val="301007"/>
      <w:sz w:val="30"/>
    </w:rPr>
  </w:style>
  <w:style w:type="paragraph" w:customStyle="1" w:styleId="7f">
    <w:name w:val="Абзац списка7"/>
    <w:basedOn w:val="a2"/>
    <w:uiPriority w:val="99"/>
    <w:qFormat/>
    <w:rsid w:val="004A32ED"/>
    <w:pPr>
      <w:widowControl/>
      <w:snapToGrid/>
      <w:spacing w:before="0" w:after="0"/>
      <w:ind w:left="720"/>
      <w:contextualSpacing/>
    </w:pPr>
    <w:rPr>
      <w:rFonts w:eastAsia="Times New Roman"/>
      <w:szCs w:val="24"/>
    </w:rPr>
  </w:style>
  <w:style w:type="character" w:customStyle="1" w:styleId="7120">
    <w:name w:val="Знак Знак712"/>
    <w:uiPriority w:val="99"/>
    <w:rsid w:val="004A32ED"/>
    <w:rPr>
      <w:sz w:val="16"/>
      <w:lang w:val="ru-RU" w:eastAsia="ru-RU"/>
    </w:rPr>
  </w:style>
  <w:style w:type="paragraph" w:customStyle="1" w:styleId="12e">
    <w:name w:val="Знак Знак Знак Знак Знак Знак Знак Знак Знак Знак Знак Знак Знак12"/>
    <w:basedOn w:val="a2"/>
    <w:uiPriority w:val="99"/>
    <w:qFormat/>
    <w:rsid w:val="004A32ED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7f0">
    <w:name w:val="Основной текст7"/>
    <w:basedOn w:val="a2"/>
    <w:uiPriority w:val="99"/>
    <w:qFormat/>
    <w:rsid w:val="004A32ED"/>
    <w:pPr>
      <w:spacing w:before="0" w:after="0"/>
      <w:jc w:val="both"/>
    </w:pPr>
    <w:rPr>
      <w:rFonts w:eastAsia="Times New Roman"/>
    </w:rPr>
  </w:style>
  <w:style w:type="paragraph" w:customStyle="1" w:styleId="25b">
    <w:name w:val="Основной текст с отступом 25"/>
    <w:basedOn w:val="a2"/>
    <w:uiPriority w:val="99"/>
    <w:qFormat/>
    <w:rsid w:val="004A32ED"/>
    <w:pPr>
      <w:overflowPunct w:val="0"/>
      <w:autoSpaceDE w:val="0"/>
      <w:autoSpaceDN w:val="0"/>
      <w:adjustRightInd w:val="0"/>
      <w:snapToGrid/>
      <w:spacing w:before="0" w:after="0"/>
      <w:ind w:firstLine="720"/>
    </w:pPr>
    <w:rPr>
      <w:rFonts w:eastAsia="Times New Roman"/>
    </w:rPr>
  </w:style>
  <w:style w:type="paragraph" w:customStyle="1" w:styleId="style39">
    <w:name w:val="style3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fffe">
    <w:name w:val="Знак Знак Знак Знак Знак Знак Знак Знак Знак Знак Знак Знак Знак Знак Знак Знак Знак Знак Знак Знак Знак Знак Знак Знак Знак"/>
    <w:basedOn w:val="a2"/>
    <w:uiPriority w:val="99"/>
    <w:qFormat/>
    <w:rsid w:val="004A32E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830">
    <w:name w:val="Знак Знак83"/>
    <w:uiPriority w:val="99"/>
    <w:qFormat/>
    <w:locked/>
    <w:rsid w:val="004A32ED"/>
    <w:rPr>
      <w:sz w:val="24"/>
    </w:rPr>
  </w:style>
  <w:style w:type="character" w:customStyle="1" w:styleId="624">
    <w:name w:val="Знак Знак624"/>
    <w:uiPriority w:val="99"/>
    <w:locked/>
    <w:rsid w:val="004A32ED"/>
    <w:rPr>
      <w:b/>
      <w:caps/>
      <w:sz w:val="24"/>
      <w:lang w:val="ru-RU" w:eastAsia="ru-RU"/>
    </w:rPr>
  </w:style>
  <w:style w:type="character" w:customStyle="1" w:styleId="5190">
    <w:name w:val="Знак Знак519"/>
    <w:uiPriority w:val="99"/>
    <w:locked/>
    <w:rsid w:val="004A32ED"/>
    <w:rPr>
      <w:b/>
      <w:sz w:val="27"/>
      <w:lang w:val="ru-RU" w:eastAsia="ru-RU"/>
    </w:rPr>
  </w:style>
  <w:style w:type="paragraph" w:customStyle="1" w:styleId="264">
    <w:name w:val="Основной текст 26"/>
    <w:basedOn w:val="a2"/>
    <w:uiPriority w:val="99"/>
    <w:qFormat/>
    <w:rsid w:val="004A32ED"/>
    <w:pPr>
      <w:widowControl/>
      <w:shd w:val="clear" w:color="auto" w:fill="FFFFFF"/>
      <w:snapToGrid/>
      <w:spacing w:before="233" w:after="0" w:line="360" w:lineRule="auto"/>
      <w:ind w:left="1701" w:hanging="567"/>
    </w:pPr>
    <w:rPr>
      <w:rFonts w:eastAsia="Times New Roman"/>
      <w:b/>
      <w:color w:val="000000"/>
      <w:spacing w:val="-5"/>
      <w:sz w:val="28"/>
    </w:rPr>
  </w:style>
  <w:style w:type="character" w:customStyle="1" w:styleId="bold1">
    <w:name w:val="bold1"/>
    <w:uiPriority w:val="99"/>
    <w:qFormat/>
    <w:rsid w:val="004A32ED"/>
    <w:rPr>
      <w:rFonts w:ascii="Arial" w:hAnsi="Arial"/>
      <w:b/>
    </w:rPr>
  </w:style>
  <w:style w:type="character" w:customStyle="1" w:styleId="b-serp-itemtextpassage1">
    <w:name w:val="b-serp-item__text_passage1"/>
    <w:uiPriority w:val="99"/>
    <w:qFormat/>
    <w:rsid w:val="004A32ED"/>
    <w:rPr>
      <w:b/>
    </w:rPr>
  </w:style>
  <w:style w:type="character" w:customStyle="1" w:styleId="affffffffff">
    <w:name w:val="текст Знак Знак"/>
    <w:uiPriority w:val="99"/>
    <w:qFormat/>
    <w:rsid w:val="004A32ED"/>
    <w:rPr>
      <w:sz w:val="24"/>
      <w:lang w:val="ru-RU" w:eastAsia="ru-RU"/>
    </w:rPr>
  </w:style>
  <w:style w:type="paragraph" w:customStyle="1" w:styleId="1fffff4">
    <w:name w:val="Стиль Заголовок 1 (тем обзор)"/>
    <w:basedOn w:val="10"/>
    <w:link w:val="1fffff5"/>
    <w:uiPriority w:val="99"/>
    <w:qFormat/>
    <w:rsid w:val="004A32ED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jc w:val="right"/>
    </w:pPr>
    <w:rPr>
      <w:rFonts w:ascii="Times New Roman" w:hAnsi="Times New Roman"/>
      <w:b/>
      <w:caps/>
      <w:color w:val="000000"/>
      <w:kern w:val="32"/>
      <w:sz w:val="24"/>
    </w:rPr>
  </w:style>
  <w:style w:type="character" w:customStyle="1" w:styleId="1fffff5">
    <w:name w:val="Стиль Заголовок 1 (тем обзор) Знак"/>
    <w:link w:val="1fffff4"/>
    <w:uiPriority w:val="99"/>
    <w:qFormat/>
    <w:locked/>
    <w:rsid w:val="004A32ED"/>
    <w:rPr>
      <w:rFonts w:ascii="Times New Roman" w:eastAsia="Calibri" w:hAnsi="Times New Roman" w:cs="Times New Roman"/>
      <w:b/>
      <w:caps/>
      <w:color w:val="000000"/>
      <w:kern w:val="32"/>
      <w:sz w:val="24"/>
      <w:szCs w:val="20"/>
      <w:lang w:eastAsia="ru-RU"/>
    </w:rPr>
  </w:style>
  <w:style w:type="paragraph" w:customStyle="1" w:styleId="364">
    <w:name w:val="Основной текст с отступом 36"/>
    <w:basedOn w:val="a2"/>
    <w:uiPriority w:val="99"/>
    <w:qFormat/>
    <w:rsid w:val="004A32ED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47a">
    <w:name w:val="Заголовок 47"/>
    <w:basedOn w:val="10d"/>
    <w:next w:val="10d"/>
    <w:uiPriority w:val="99"/>
    <w:qFormat/>
    <w:rsid w:val="004A32ED"/>
    <w:pPr>
      <w:keepNext/>
      <w:spacing w:line="240" w:lineRule="auto"/>
      <w:ind w:right="0" w:firstLine="0"/>
    </w:pPr>
  </w:style>
  <w:style w:type="paragraph" w:customStyle="1" w:styleId="res-desc1">
    <w:name w:val="res-desc1"/>
    <w:basedOn w:val="a2"/>
    <w:uiPriority w:val="99"/>
    <w:qFormat/>
    <w:rsid w:val="004A32ED"/>
    <w:pPr>
      <w:widowControl/>
      <w:snapToGrid/>
      <w:spacing w:before="72" w:after="0"/>
    </w:pPr>
    <w:rPr>
      <w:rFonts w:ascii="a_Timer" w:eastAsia="Times New Roman" w:hAnsi="a_Timer" w:cs="a_Timer"/>
      <w:color w:val="000000"/>
      <w:szCs w:val="24"/>
    </w:rPr>
  </w:style>
  <w:style w:type="paragraph" w:customStyle="1" w:styleId="-2">
    <w:name w:val="А - об"/>
    <w:basedOn w:val="a2"/>
    <w:uiPriority w:val="99"/>
    <w:qFormat/>
    <w:rsid w:val="004A32ED"/>
    <w:pPr>
      <w:widowControl/>
      <w:snapToGrid/>
      <w:spacing w:before="0" w:after="0" w:line="360" w:lineRule="auto"/>
      <w:ind w:firstLine="397"/>
    </w:pPr>
    <w:rPr>
      <w:rFonts w:eastAsia="Times New Roman"/>
      <w:b/>
      <w:sz w:val="20"/>
    </w:rPr>
  </w:style>
  <w:style w:type="paragraph" w:customStyle="1" w:styleId="365">
    <w:name w:val="Основной текст 36"/>
    <w:basedOn w:val="10d"/>
    <w:uiPriority w:val="99"/>
    <w:qFormat/>
    <w:rsid w:val="004A32ED"/>
    <w:pPr>
      <w:spacing w:line="240" w:lineRule="auto"/>
      <w:ind w:right="0" w:firstLine="0"/>
      <w:jc w:val="both"/>
    </w:pPr>
    <w:rPr>
      <w:i/>
      <w:sz w:val="26"/>
    </w:rPr>
  </w:style>
  <w:style w:type="character" w:customStyle="1" w:styleId="description1">
    <w:name w:val="description1"/>
    <w:uiPriority w:val="99"/>
    <w:qFormat/>
    <w:rsid w:val="004A32ED"/>
    <w:rPr>
      <w:color w:val="000000"/>
      <w:sz w:val="17"/>
    </w:rPr>
  </w:style>
  <w:style w:type="paragraph" w:customStyle="1" w:styleId="1fffff6">
    <w:name w:val="1_темы"/>
    <w:basedOn w:val="a2"/>
    <w:uiPriority w:val="99"/>
    <w:qFormat/>
    <w:rsid w:val="004A32ED"/>
    <w:pPr>
      <w:widowControl/>
      <w:snapToGrid/>
      <w:spacing w:before="0" w:after="0"/>
      <w:ind w:left="567"/>
      <w:jc w:val="both"/>
    </w:pPr>
    <w:rPr>
      <w:rFonts w:eastAsia="Times New Roman"/>
      <w:b/>
      <w:szCs w:val="24"/>
      <w:lang w:eastAsia="fr-FR"/>
    </w:rPr>
  </w:style>
  <w:style w:type="paragraph" w:customStyle="1" w:styleId="372">
    <w:name w:val="Заголовок 37"/>
    <w:basedOn w:val="a2"/>
    <w:next w:val="a2"/>
    <w:uiPriority w:val="99"/>
    <w:qFormat/>
    <w:rsid w:val="004A32ED"/>
    <w:pPr>
      <w:keepNext/>
      <w:widowControl/>
      <w:spacing w:before="240" w:after="60"/>
    </w:pPr>
    <w:rPr>
      <w:rFonts w:ascii="Arial" w:eastAsia="Times New Roman" w:hAnsi="Arial"/>
    </w:rPr>
  </w:style>
  <w:style w:type="character" w:customStyle="1" w:styleId="940">
    <w:name w:val="Знак Знак94"/>
    <w:uiPriority w:val="99"/>
    <w:rsid w:val="004A32ED"/>
    <w:rPr>
      <w:rFonts w:ascii="Times New Roman" w:hAnsi="Times New Roman"/>
      <w:sz w:val="24"/>
    </w:rPr>
  </w:style>
  <w:style w:type="character" w:customStyle="1" w:styleId="1340">
    <w:name w:val="Знак Знак134"/>
    <w:uiPriority w:val="99"/>
    <w:locked/>
    <w:rsid w:val="004A32ED"/>
    <w:rPr>
      <w:rFonts w:ascii="Arial" w:hAnsi="Arial"/>
      <w:b/>
      <w:kern w:val="32"/>
      <w:sz w:val="32"/>
      <w:lang w:val="ru-RU" w:eastAsia="ru-RU"/>
    </w:rPr>
  </w:style>
  <w:style w:type="character" w:customStyle="1" w:styleId="bibliocaption1">
    <w:name w:val="bibliocaption1"/>
    <w:uiPriority w:val="99"/>
    <w:qFormat/>
    <w:rsid w:val="004A32ED"/>
    <w:rPr>
      <w:rFonts w:ascii="Verdana" w:hAnsi="Verdana"/>
      <w:b/>
      <w:color w:val="080000"/>
      <w:sz w:val="22"/>
      <w:u w:val="none"/>
    </w:rPr>
  </w:style>
  <w:style w:type="paragraph" w:customStyle="1" w:styleId="affffffffff0">
    <w:name w:val="Знак Знак Знак Знак Знак Знак Знак Знак Знак"/>
    <w:basedOn w:val="a2"/>
    <w:uiPriority w:val="99"/>
    <w:qFormat/>
    <w:rsid w:val="004A32ED"/>
    <w:pPr>
      <w:widowControl/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affffffffff1">
    <w:name w:val="ͮ𬠫"/>
    <w:uiPriority w:val="99"/>
    <w:qFormat/>
    <w:rsid w:val="004A32ED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t988">
    <w:name w:val="ft988"/>
    <w:basedOn w:val="a3"/>
    <w:uiPriority w:val="99"/>
    <w:qFormat/>
    <w:rsid w:val="004A32ED"/>
    <w:rPr>
      <w:rFonts w:cs="Times New Roman"/>
    </w:rPr>
  </w:style>
  <w:style w:type="character" w:customStyle="1" w:styleId="ft1067">
    <w:name w:val="ft1067"/>
    <w:basedOn w:val="a3"/>
    <w:uiPriority w:val="99"/>
    <w:qFormat/>
    <w:rsid w:val="004A32ED"/>
    <w:rPr>
      <w:rFonts w:cs="Times New Roman"/>
    </w:rPr>
  </w:style>
  <w:style w:type="character" w:customStyle="1" w:styleId="ft1144">
    <w:name w:val="ft1144"/>
    <w:basedOn w:val="a3"/>
    <w:uiPriority w:val="99"/>
    <w:qFormat/>
    <w:rsid w:val="004A32ED"/>
    <w:rPr>
      <w:rFonts w:cs="Times New Roman"/>
    </w:rPr>
  </w:style>
  <w:style w:type="character" w:customStyle="1" w:styleId="ft1207">
    <w:name w:val="ft1207"/>
    <w:basedOn w:val="a3"/>
    <w:uiPriority w:val="99"/>
    <w:qFormat/>
    <w:rsid w:val="004A32ED"/>
    <w:rPr>
      <w:rFonts w:cs="Times New Roman"/>
    </w:rPr>
  </w:style>
  <w:style w:type="character" w:customStyle="1" w:styleId="ft1213">
    <w:name w:val="ft1213"/>
    <w:basedOn w:val="a3"/>
    <w:uiPriority w:val="99"/>
    <w:qFormat/>
    <w:rsid w:val="004A32ED"/>
    <w:rPr>
      <w:rFonts w:cs="Times New Roman"/>
    </w:rPr>
  </w:style>
  <w:style w:type="character" w:customStyle="1" w:styleId="ft1214">
    <w:name w:val="ft1214"/>
    <w:basedOn w:val="a3"/>
    <w:uiPriority w:val="99"/>
    <w:qFormat/>
    <w:rsid w:val="004A32ED"/>
    <w:rPr>
      <w:rFonts w:cs="Times New Roman"/>
    </w:rPr>
  </w:style>
  <w:style w:type="character" w:customStyle="1" w:styleId="ft1289">
    <w:name w:val="ft1289"/>
    <w:basedOn w:val="a3"/>
    <w:uiPriority w:val="99"/>
    <w:qFormat/>
    <w:rsid w:val="004A32ED"/>
    <w:rPr>
      <w:rFonts w:cs="Times New Roman"/>
    </w:rPr>
  </w:style>
  <w:style w:type="character" w:customStyle="1" w:styleId="ft1311">
    <w:name w:val="ft1311"/>
    <w:basedOn w:val="a3"/>
    <w:uiPriority w:val="99"/>
    <w:qFormat/>
    <w:rsid w:val="004A32ED"/>
    <w:rPr>
      <w:rFonts w:cs="Times New Roman"/>
    </w:rPr>
  </w:style>
  <w:style w:type="character" w:customStyle="1" w:styleId="ft3008">
    <w:name w:val="ft3008"/>
    <w:basedOn w:val="a3"/>
    <w:uiPriority w:val="99"/>
    <w:qFormat/>
    <w:rsid w:val="004A32ED"/>
    <w:rPr>
      <w:rFonts w:cs="Times New Roman"/>
    </w:rPr>
  </w:style>
  <w:style w:type="character" w:customStyle="1" w:styleId="ft3181">
    <w:name w:val="ft3181"/>
    <w:basedOn w:val="a3"/>
    <w:uiPriority w:val="99"/>
    <w:qFormat/>
    <w:rsid w:val="004A32ED"/>
    <w:rPr>
      <w:rFonts w:cs="Times New Roman"/>
    </w:rPr>
  </w:style>
  <w:style w:type="character" w:customStyle="1" w:styleId="ft722">
    <w:name w:val="ft722"/>
    <w:basedOn w:val="a3"/>
    <w:uiPriority w:val="99"/>
    <w:qFormat/>
    <w:rsid w:val="004A32ED"/>
    <w:rPr>
      <w:rFonts w:cs="Times New Roman"/>
    </w:rPr>
  </w:style>
  <w:style w:type="character" w:customStyle="1" w:styleId="ft728">
    <w:name w:val="ft728"/>
    <w:basedOn w:val="a3"/>
    <w:uiPriority w:val="99"/>
    <w:qFormat/>
    <w:rsid w:val="004A32ED"/>
    <w:rPr>
      <w:rFonts w:cs="Times New Roman"/>
    </w:rPr>
  </w:style>
  <w:style w:type="character" w:customStyle="1" w:styleId="ft730">
    <w:name w:val="ft730"/>
    <w:basedOn w:val="a3"/>
    <w:uiPriority w:val="99"/>
    <w:qFormat/>
    <w:rsid w:val="004A32ED"/>
    <w:rPr>
      <w:rFonts w:cs="Times New Roman"/>
    </w:rPr>
  </w:style>
  <w:style w:type="character" w:customStyle="1" w:styleId="ft72">
    <w:name w:val="ft72"/>
    <w:basedOn w:val="a3"/>
    <w:uiPriority w:val="99"/>
    <w:qFormat/>
    <w:rsid w:val="004A32ED"/>
    <w:rPr>
      <w:rFonts w:cs="Times New Roman"/>
    </w:rPr>
  </w:style>
  <w:style w:type="character" w:customStyle="1" w:styleId="ft731">
    <w:name w:val="ft731"/>
    <w:basedOn w:val="a3"/>
    <w:uiPriority w:val="99"/>
    <w:qFormat/>
    <w:rsid w:val="004A32ED"/>
    <w:rPr>
      <w:rFonts w:cs="Times New Roman"/>
    </w:rPr>
  </w:style>
  <w:style w:type="character" w:customStyle="1" w:styleId="ft732">
    <w:name w:val="ft732"/>
    <w:basedOn w:val="a3"/>
    <w:uiPriority w:val="99"/>
    <w:qFormat/>
    <w:rsid w:val="004A32ED"/>
    <w:rPr>
      <w:rFonts w:cs="Times New Roman"/>
    </w:rPr>
  </w:style>
  <w:style w:type="character" w:customStyle="1" w:styleId="ft735">
    <w:name w:val="ft735"/>
    <w:basedOn w:val="a3"/>
    <w:uiPriority w:val="99"/>
    <w:qFormat/>
    <w:rsid w:val="004A32ED"/>
    <w:rPr>
      <w:rFonts w:cs="Times New Roman"/>
    </w:rPr>
  </w:style>
  <w:style w:type="character" w:customStyle="1" w:styleId="ft738">
    <w:name w:val="ft738"/>
    <w:basedOn w:val="a3"/>
    <w:uiPriority w:val="99"/>
    <w:qFormat/>
    <w:rsid w:val="004A32ED"/>
    <w:rPr>
      <w:rFonts w:cs="Times New Roman"/>
    </w:rPr>
  </w:style>
  <w:style w:type="character" w:customStyle="1" w:styleId="ft747">
    <w:name w:val="ft747"/>
    <w:basedOn w:val="a3"/>
    <w:uiPriority w:val="99"/>
    <w:qFormat/>
    <w:rsid w:val="004A32ED"/>
    <w:rPr>
      <w:rFonts w:cs="Times New Roman"/>
    </w:rPr>
  </w:style>
  <w:style w:type="character" w:customStyle="1" w:styleId="ft758">
    <w:name w:val="ft758"/>
    <w:basedOn w:val="a3"/>
    <w:uiPriority w:val="99"/>
    <w:qFormat/>
    <w:rsid w:val="004A32ED"/>
    <w:rPr>
      <w:rFonts w:cs="Times New Roman"/>
    </w:rPr>
  </w:style>
  <w:style w:type="paragraph" w:customStyle="1" w:styleId="Picture">
    <w:name w:val="Picture"/>
    <w:basedOn w:val="a2"/>
    <w:next w:val="a2"/>
    <w:uiPriority w:val="99"/>
    <w:qFormat/>
    <w:rsid w:val="004A32ED"/>
    <w:pPr>
      <w:widowControl/>
      <w:autoSpaceDE w:val="0"/>
      <w:autoSpaceDN w:val="0"/>
      <w:adjustRightInd w:val="0"/>
      <w:snapToGrid/>
      <w:spacing w:before="0" w:after="0" w:line="220" w:lineRule="atLeast"/>
      <w:jc w:val="center"/>
    </w:pPr>
    <w:rPr>
      <w:rFonts w:ascii="PragmaticaCTT" w:eastAsia="Times New Roman" w:hAnsi="PragmaticaCTT" w:cs="PragmaticaCTT"/>
      <w:b/>
      <w:bCs/>
      <w:sz w:val="18"/>
      <w:szCs w:val="18"/>
    </w:rPr>
  </w:style>
  <w:style w:type="paragraph" w:customStyle="1" w:styleId="Default1">
    <w:name w:val="Default1"/>
    <w:basedOn w:val="Default"/>
    <w:next w:val="Default"/>
    <w:uiPriority w:val="99"/>
    <w:qFormat/>
    <w:rsid w:val="004A32ED"/>
    <w:rPr>
      <w:color w:val="auto"/>
      <w:lang w:val="en-US" w:eastAsia="en-US"/>
    </w:rPr>
  </w:style>
  <w:style w:type="paragraph" w:customStyle="1" w:styleId="1fffff7">
    <w:name w:val="Çàãîëîâîê 1"/>
    <w:basedOn w:val="Default"/>
    <w:next w:val="Default"/>
    <w:uiPriority w:val="99"/>
    <w:qFormat/>
    <w:rsid w:val="004A32ED"/>
    <w:rPr>
      <w:color w:val="auto"/>
      <w:lang w:val="en-US" w:eastAsia="en-US"/>
    </w:rPr>
  </w:style>
  <w:style w:type="character" w:customStyle="1" w:styleId="ft2100">
    <w:name w:val="ft2100"/>
    <w:basedOn w:val="a3"/>
    <w:uiPriority w:val="99"/>
    <w:qFormat/>
    <w:rsid w:val="004A32ED"/>
    <w:rPr>
      <w:rFonts w:cs="Times New Roman"/>
    </w:rPr>
  </w:style>
  <w:style w:type="character" w:customStyle="1" w:styleId="ft2109">
    <w:name w:val="ft2109"/>
    <w:basedOn w:val="a3"/>
    <w:uiPriority w:val="99"/>
    <w:qFormat/>
    <w:rsid w:val="004A32ED"/>
    <w:rPr>
      <w:rFonts w:cs="Times New Roman"/>
    </w:rPr>
  </w:style>
  <w:style w:type="character" w:customStyle="1" w:styleId="ft2121">
    <w:name w:val="ft2121"/>
    <w:basedOn w:val="a3"/>
    <w:uiPriority w:val="99"/>
    <w:qFormat/>
    <w:rsid w:val="004A32ED"/>
    <w:rPr>
      <w:rFonts w:cs="Times New Roman"/>
    </w:rPr>
  </w:style>
  <w:style w:type="character" w:customStyle="1" w:styleId="ft2130">
    <w:name w:val="ft2130"/>
    <w:basedOn w:val="a3"/>
    <w:uiPriority w:val="99"/>
    <w:qFormat/>
    <w:rsid w:val="004A32ED"/>
    <w:rPr>
      <w:rFonts w:cs="Times New Roman"/>
    </w:rPr>
  </w:style>
  <w:style w:type="character" w:customStyle="1" w:styleId="ft24421">
    <w:name w:val="ft24421"/>
    <w:uiPriority w:val="99"/>
    <w:qFormat/>
    <w:rsid w:val="004A32ED"/>
    <w:rPr>
      <w:rFonts w:ascii="Times" w:hAnsi="Times"/>
      <w:b/>
      <w:color w:val="000000"/>
      <w:spacing w:val="15"/>
      <w:sz w:val="27"/>
    </w:rPr>
  </w:style>
  <w:style w:type="paragraph" w:customStyle="1" w:styleId="affffffffff2">
    <w:name w:val="Стиль для методичек"/>
    <w:basedOn w:val="a2"/>
    <w:uiPriority w:val="99"/>
    <w:qFormat/>
    <w:rsid w:val="004A32ED"/>
    <w:pPr>
      <w:widowControl/>
      <w:snapToGrid/>
      <w:spacing w:before="0" w:after="0"/>
      <w:ind w:left="284" w:firstLine="340"/>
      <w:jc w:val="both"/>
    </w:pPr>
    <w:rPr>
      <w:rFonts w:ascii="Calibri" w:eastAsia="Times New Roman" w:hAnsi="Calibri" w:cs="Calibri"/>
      <w:sz w:val="28"/>
      <w:szCs w:val="28"/>
    </w:rPr>
  </w:style>
  <w:style w:type="paragraph" w:customStyle="1" w:styleId="Preformatted">
    <w:name w:val="Preformatted"/>
    <w:basedOn w:val="a2"/>
    <w:uiPriority w:val="99"/>
    <w:qFormat/>
    <w:rsid w:val="004A32ED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  <w:autoSpaceDE w:val="0"/>
      <w:snapToGrid/>
      <w:spacing w:before="0" w:after="0"/>
    </w:pPr>
    <w:rPr>
      <w:rFonts w:ascii="Courier New" w:eastAsia="Times New Roman" w:hAnsi="Courier New" w:cs="Courier New"/>
      <w:sz w:val="20"/>
      <w:lang w:eastAsia="ar-SA"/>
    </w:rPr>
  </w:style>
  <w:style w:type="character" w:customStyle="1" w:styleId="FontStyle49">
    <w:name w:val="Font Style49"/>
    <w:uiPriority w:val="99"/>
    <w:qFormat/>
    <w:rsid w:val="004A32ED"/>
    <w:rPr>
      <w:rFonts w:ascii="Times New Roman" w:hAnsi="Times New Roman"/>
      <w:i/>
      <w:sz w:val="26"/>
    </w:rPr>
  </w:style>
  <w:style w:type="character" w:customStyle="1" w:styleId="rvts9">
    <w:name w:val="rvts9"/>
    <w:basedOn w:val="a3"/>
    <w:uiPriority w:val="99"/>
    <w:qFormat/>
    <w:rsid w:val="004A32ED"/>
    <w:rPr>
      <w:rFonts w:cs="Times New Roman"/>
    </w:rPr>
  </w:style>
  <w:style w:type="character" w:customStyle="1" w:styleId="rvts15">
    <w:name w:val="rvts15"/>
    <w:basedOn w:val="a3"/>
    <w:uiPriority w:val="99"/>
    <w:qFormat/>
    <w:rsid w:val="004A32ED"/>
    <w:rPr>
      <w:rFonts w:cs="Times New Roman"/>
    </w:rPr>
  </w:style>
  <w:style w:type="paragraph" w:customStyle="1" w:styleId="2TimesNewW1">
    <w:name w:val="Стиль Заголовок 2 + Times New (W1)"/>
    <w:basedOn w:val="20"/>
    <w:uiPriority w:val="99"/>
    <w:qFormat/>
    <w:rsid w:val="004A32ED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right"/>
    </w:pPr>
    <w:rPr>
      <w:rFonts w:ascii="Times New Roman" w:hAnsi="Times New Roman"/>
      <w:bCs/>
      <w:caps/>
      <w:sz w:val="24"/>
      <w:szCs w:val="24"/>
    </w:rPr>
  </w:style>
  <w:style w:type="paragraph" w:customStyle="1" w:styleId="consplusnormal1">
    <w:name w:val="consplusnormal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1125">
    <w:name w:val="Стиль Заголовок 1 + по ширине Первая строка:  125 см"/>
    <w:basedOn w:val="10"/>
    <w:uiPriority w:val="99"/>
    <w:qFormat/>
    <w:rsid w:val="004A32ED"/>
    <w:pPr>
      <w:keepNext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left"/>
    </w:pPr>
    <w:rPr>
      <w:rFonts w:ascii="Times New Roman ??????????" w:hAnsi="Times New Roman ??????????"/>
      <w:b/>
      <w:bCs/>
      <w:caps/>
      <w:sz w:val="24"/>
      <w:szCs w:val="24"/>
    </w:rPr>
  </w:style>
  <w:style w:type="paragraph" w:customStyle="1" w:styleId="1fffff8">
    <w:name w:val="Стиль Заголовок 1"/>
    <w:basedOn w:val="10"/>
    <w:uiPriority w:val="99"/>
    <w:qFormat/>
    <w:rsid w:val="004A32ED"/>
    <w:pPr>
      <w:keepNext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left"/>
    </w:pPr>
    <w:rPr>
      <w:rFonts w:ascii="Times New Roman ??????????" w:hAnsi="Times New Roman ??????????"/>
      <w:b/>
      <w:bCs/>
      <w:caps/>
      <w:sz w:val="24"/>
      <w:szCs w:val="24"/>
    </w:rPr>
  </w:style>
  <w:style w:type="paragraph" w:customStyle="1" w:styleId="211pt">
    <w:name w:val="Стиль Заголовок 2 + 11 pt не курсив Авто все прописные"/>
    <w:basedOn w:val="20"/>
    <w:uiPriority w:val="99"/>
    <w:qFormat/>
    <w:rsid w:val="004A32ED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center"/>
    </w:pPr>
    <w:rPr>
      <w:rFonts w:ascii="Times New Roman" w:hAnsi="Times New Roman" w:cs="Arial"/>
      <w:b/>
      <w:bCs/>
      <w:i/>
      <w:sz w:val="24"/>
      <w:szCs w:val="24"/>
    </w:rPr>
  </w:style>
  <w:style w:type="paragraph" w:customStyle="1" w:styleId="1fffff9">
    <w:name w:val="Стиль Заголовок 1 + Авто"/>
    <w:basedOn w:val="10"/>
    <w:link w:val="1fffffa"/>
    <w:uiPriority w:val="99"/>
    <w:qFormat/>
    <w:rsid w:val="004A32ED"/>
    <w:pPr>
      <w:keepNext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left"/>
    </w:pPr>
    <w:rPr>
      <w:rFonts w:ascii="Times New Roman ??????????" w:hAnsi="Times New Roman ??????????"/>
      <w:b/>
      <w:caps/>
      <w:color w:val="000000"/>
      <w:spacing w:val="1"/>
      <w:sz w:val="24"/>
    </w:rPr>
  </w:style>
  <w:style w:type="character" w:customStyle="1" w:styleId="1fffffa">
    <w:name w:val="Стиль Заголовок 1 + Авто Знак"/>
    <w:link w:val="1fffff9"/>
    <w:uiPriority w:val="99"/>
    <w:qFormat/>
    <w:locked/>
    <w:rsid w:val="004A32ED"/>
    <w:rPr>
      <w:rFonts w:ascii="Times New Roman ??????????" w:eastAsia="Calibri" w:hAnsi="Times New Roman ??????????" w:cs="Times New Roman"/>
      <w:b/>
      <w:caps/>
      <w:color w:val="000000"/>
      <w:spacing w:val="1"/>
      <w:sz w:val="24"/>
      <w:szCs w:val="20"/>
      <w:shd w:val="clear" w:color="auto" w:fill="FFFFFF"/>
      <w:lang w:eastAsia="ru-RU"/>
    </w:rPr>
  </w:style>
  <w:style w:type="paragraph" w:customStyle="1" w:styleId="2ffff">
    <w:name w:val="ЗАГ 2 УМК"/>
    <w:basedOn w:val="20"/>
    <w:uiPriority w:val="99"/>
    <w:qFormat/>
    <w:rsid w:val="004A32ED"/>
    <w:pPr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60" w:lineRule="auto"/>
      <w:ind w:left="-567" w:right="-675" w:firstLine="567"/>
    </w:pPr>
    <w:rPr>
      <w:rFonts w:ascii="Times New Roman" w:hAnsi="Times New Roman"/>
      <w:bCs/>
      <w:iCs/>
      <w:sz w:val="28"/>
      <w:szCs w:val="28"/>
    </w:rPr>
  </w:style>
  <w:style w:type="character" w:customStyle="1" w:styleId="ft401">
    <w:name w:val="ft401"/>
    <w:basedOn w:val="a3"/>
    <w:uiPriority w:val="99"/>
    <w:qFormat/>
    <w:rsid w:val="004A32ED"/>
    <w:rPr>
      <w:rFonts w:cs="Times New Roman"/>
    </w:rPr>
  </w:style>
  <w:style w:type="character" w:customStyle="1" w:styleId="ft404">
    <w:name w:val="ft404"/>
    <w:basedOn w:val="a3"/>
    <w:uiPriority w:val="99"/>
    <w:qFormat/>
    <w:rsid w:val="004A32ED"/>
    <w:rPr>
      <w:rFonts w:cs="Times New Roman"/>
    </w:rPr>
  </w:style>
  <w:style w:type="character" w:customStyle="1" w:styleId="ft2">
    <w:name w:val="ft2"/>
    <w:basedOn w:val="a3"/>
    <w:uiPriority w:val="99"/>
    <w:qFormat/>
    <w:rsid w:val="004A32ED"/>
    <w:rPr>
      <w:rFonts w:cs="Times New Roman"/>
    </w:rPr>
  </w:style>
  <w:style w:type="character" w:customStyle="1" w:styleId="ft405">
    <w:name w:val="ft405"/>
    <w:basedOn w:val="a3"/>
    <w:uiPriority w:val="99"/>
    <w:qFormat/>
    <w:rsid w:val="004A32ED"/>
    <w:rPr>
      <w:rFonts w:cs="Times New Roman"/>
    </w:rPr>
  </w:style>
  <w:style w:type="character" w:customStyle="1" w:styleId="ft407">
    <w:name w:val="ft407"/>
    <w:basedOn w:val="a3"/>
    <w:uiPriority w:val="99"/>
    <w:qFormat/>
    <w:rsid w:val="004A32ED"/>
    <w:rPr>
      <w:rFonts w:cs="Times New Roman"/>
    </w:rPr>
  </w:style>
  <w:style w:type="character" w:customStyle="1" w:styleId="ft411">
    <w:name w:val="ft411"/>
    <w:basedOn w:val="a3"/>
    <w:uiPriority w:val="99"/>
    <w:qFormat/>
    <w:rsid w:val="004A32ED"/>
    <w:rPr>
      <w:rFonts w:cs="Times New Roman"/>
    </w:rPr>
  </w:style>
  <w:style w:type="character" w:customStyle="1" w:styleId="ft416">
    <w:name w:val="ft416"/>
    <w:basedOn w:val="a3"/>
    <w:uiPriority w:val="99"/>
    <w:qFormat/>
    <w:rsid w:val="004A32ED"/>
    <w:rPr>
      <w:rFonts w:cs="Times New Roman"/>
    </w:rPr>
  </w:style>
  <w:style w:type="character" w:customStyle="1" w:styleId="ft438">
    <w:name w:val="ft438"/>
    <w:basedOn w:val="a3"/>
    <w:uiPriority w:val="99"/>
    <w:qFormat/>
    <w:rsid w:val="004A32ED"/>
    <w:rPr>
      <w:rFonts w:cs="Times New Roman"/>
    </w:rPr>
  </w:style>
  <w:style w:type="character" w:customStyle="1" w:styleId="ft461">
    <w:name w:val="ft461"/>
    <w:basedOn w:val="a3"/>
    <w:uiPriority w:val="99"/>
    <w:qFormat/>
    <w:rsid w:val="004A32ED"/>
    <w:rPr>
      <w:rFonts w:cs="Times New Roman"/>
    </w:rPr>
  </w:style>
  <w:style w:type="character" w:customStyle="1" w:styleId="ft485">
    <w:name w:val="ft485"/>
    <w:basedOn w:val="a3"/>
    <w:uiPriority w:val="99"/>
    <w:qFormat/>
    <w:rsid w:val="004A32ED"/>
    <w:rPr>
      <w:rFonts w:cs="Times New Roman"/>
    </w:rPr>
  </w:style>
  <w:style w:type="character" w:customStyle="1" w:styleId="ft507">
    <w:name w:val="ft507"/>
    <w:basedOn w:val="a3"/>
    <w:uiPriority w:val="99"/>
    <w:qFormat/>
    <w:rsid w:val="004A32ED"/>
    <w:rPr>
      <w:rFonts w:cs="Times New Roman"/>
    </w:rPr>
  </w:style>
  <w:style w:type="character" w:customStyle="1" w:styleId="ft464">
    <w:name w:val="ft464"/>
    <w:basedOn w:val="a3"/>
    <w:uiPriority w:val="99"/>
    <w:qFormat/>
    <w:rsid w:val="004A32ED"/>
    <w:rPr>
      <w:rFonts w:cs="Times New Roman"/>
    </w:rPr>
  </w:style>
  <w:style w:type="character" w:customStyle="1" w:styleId="ft515">
    <w:name w:val="ft515"/>
    <w:basedOn w:val="a3"/>
    <w:uiPriority w:val="99"/>
    <w:qFormat/>
    <w:rsid w:val="004A32ED"/>
    <w:rPr>
      <w:rFonts w:cs="Times New Roman"/>
    </w:rPr>
  </w:style>
  <w:style w:type="character" w:customStyle="1" w:styleId="ft518">
    <w:name w:val="ft518"/>
    <w:basedOn w:val="a3"/>
    <w:uiPriority w:val="99"/>
    <w:qFormat/>
    <w:rsid w:val="004A32ED"/>
    <w:rPr>
      <w:rFonts w:cs="Times New Roman"/>
    </w:rPr>
  </w:style>
  <w:style w:type="character" w:customStyle="1" w:styleId="ft521">
    <w:name w:val="ft521"/>
    <w:basedOn w:val="a3"/>
    <w:uiPriority w:val="99"/>
    <w:qFormat/>
    <w:rsid w:val="004A32ED"/>
    <w:rPr>
      <w:rFonts w:cs="Times New Roman"/>
    </w:rPr>
  </w:style>
  <w:style w:type="character" w:customStyle="1" w:styleId="ft525">
    <w:name w:val="ft525"/>
    <w:basedOn w:val="a3"/>
    <w:uiPriority w:val="99"/>
    <w:qFormat/>
    <w:rsid w:val="004A32ED"/>
    <w:rPr>
      <w:rFonts w:cs="Times New Roman"/>
    </w:rPr>
  </w:style>
  <w:style w:type="character" w:customStyle="1" w:styleId="ft549">
    <w:name w:val="ft549"/>
    <w:basedOn w:val="a3"/>
    <w:uiPriority w:val="99"/>
    <w:qFormat/>
    <w:rsid w:val="004A32ED"/>
    <w:rPr>
      <w:rFonts w:cs="Times New Roman"/>
    </w:rPr>
  </w:style>
  <w:style w:type="character" w:customStyle="1" w:styleId="ft554">
    <w:name w:val="ft554"/>
    <w:basedOn w:val="a3"/>
    <w:uiPriority w:val="99"/>
    <w:qFormat/>
    <w:rsid w:val="004A32ED"/>
    <w:rPr>
      <w:rFonts w:cs="Times New Roman"/>
    </w:rPr>
  </w:style>
  <w:style w:type="character" w:customStyle="1" w:styleId="ft557">
    <w:name w:val="ft557"/>
    <w:basedOn w:val="a3"/>
    <w:uiPriority w:val="99"/>
    <w:qFormat/>
    <w:rsid w:val="004A32ED"/>
    <w:rPr>
      <w:rFonts w:cs="Times New Roman"/>
    </w:rPr>
  </w:style>
  <w:style w:type="character" w:customStyle="1" w:styleId="ft561">
    <w:name w:val="ft561"/>
    <w:basedOn w:val="a3"/>
    <w:uiPriority w:val="99"/>
    <w:qFormat/>
    <w:rsid w:val="004A32ED"/>
    <w:rPr>
      <w:rFonts w:cs="Times New Roman"/>
    </w:rPr>
  </w:style>
  <w:style w:type="character" w:customStyle="1" w:styleId="ft565">
    <w:name w:val="ft565"/>
    <w:basedOn w:val="a3"/>
    <w:uiPriority w:val="99"/>
    <w:qFormat/>
    <w:rsid w:val="004A32ED"/>
    <w:rPr>
      <w:rFonts w:cs="Times New Roman"/>
    </w:rPr>
  </w:style>
  <w:style w:type="character" w:customStyle="1" w:styleId="ft570">
    <w:name w:val="ft570"/>
    <w:basedOn w:val="a3"/>
    <w:uiPriority w:val="99"/>
    <w:qFormat/>
    <w:rsid w:val="004A32ED"/>
    <w:rPr>
      <w:rFonts w:cs="Times New Roman"/>
    </w:rPr>
  </w:style>
  <w:style w:type="character" w:customStyle="1" w:styleId="ft594">
    <w:name w:val="ft594"/>
    <w:basedOn w:val="a3"/>
    <w:uiPriority w:val="99"/>
    <w:qFormat/>
    <w:rsid w:val="004A32ED"/>
    <w:rPr>
      <w:rFonts w:cs="Times New Roman"/>
    </w:rPr>
  </w:style>
  <w:style w:type="character" w:customStyle="1" w:styleId="ft600">
    <w:name w:val="ft600"/>
    <w:basedOn w:val="a3"/>
    <w:uiPriority w:val="99"/>
    <w:qFormat/>
    <w:rsid w:val="004A32ED"/>
    <w:rPr>
      <w:rFonts w:cs="Times New Roman"/>
    </w:rPr>
  </w:style>
  <w:style w:type="character" w:customStyle="1" w:styleId="ft625">
    <w:name w:val="ft625"/>
    <w:basedOn w:val="a3"/>
    <w:uiPriority w:val="99"/>
    <w:qFormat/>
    <w:rsid w:val="004A32ED"/>
    <w:rPr>
      <w:rFonts w:cs="Times New Roman"/>
    </w:rPr>
  </w:style>
  <w:style w:type="character" w:customStyle="1" w:styleId="ft646">
    <w:name w:val="ft646"/>
    <w:basedOn w:val="a3"/>
    <w:uiPriority w:val="99"/>
    <w:qFormat/>
    <w:rsid w:val="004A32ED"/>
    <w:rPr>
      <w:rFonts w:cs="Times New Roman"/>
    </w:rPr>
  </w:style>
  <w:style w:type="character" w:customStyle="1" w:styleId="ft648">
    <w:name w:val="ft648"/>
    <w:basedOn w:val="a3"/>
    <w:uiPriority w:val="99"/>
    <w:qFormat/>
    <w:rsid w:val="004A32ED"/>
    <w:rPr>
      <w:rFonts w:cs="Times New Roman"/>
    </w:rPr>
  </w:style>
  <w:style w:type="character" w:customStyle="1" w:styleId="ft650">
    <w:name w:val="ft650"/>
    <w:basedOn w:val="a3"/>
    <w:uiPriority w:val="99"/>
    <w:qFormat/>
    <w:rsid w:val="004A32ED"/>
    <w:rPr>
      <w:rFonts w:cs="Times New Roman"/>
    </w:rPr>
  </w:style>
  <w:style w:type="character" w:customStyle="1" w:styleId="ft651">
    <w:name w:val="ft651"/>
    <w:basedOn w:val="a3"/>
    <w:uiPriority w:val="99"/>
    <w:qFormat/>
    <w:rsid w:val="004A32ED"/>
    <w:rPr>
      <w:rFonts w:cs="Times New Roman"/>
    </w:rPr>
  </w:style>
  <w:style w:type="character" w:customStyle="1" w:styleId="ft654">
    <w:name w:val="ft654"/>
    <w:basedOn w:val="a3"/>
    <w:uiPriority w:val="99"/>
    <w:qFormat/>
    <w:rsid w:val="004A32ED"/>
    <w:rPr>
      <w:rFonts w:cs="Times New Roman"/>
    </w:rPr>
  </w:style>
  <w:style w:type="character" w:customStyle="1" w:styleId="ft655">
    <w:name w:val="ft655"/>
    <w:basedOn w:val="a3"/>
    <w:uiPriority w:val="99"/>
    <w:qFormat/>
    <w:rsid w:val="004A32ED"/>
    <w:rPr>
      <w:rFonts w:cs="Times New Roman"/>
    </w:rPr>
  </w:style>
  <w:style w:type="character" w:customStyle="1" w:styleId="ft674">
    <w:name w:val="ft674"/>
    <w:basedOn w:val="a3"/>
    <w:uiPriority w:val="99"/>
    <w:qFormat/>
    <w:rsid w:val="004A32ED"/>
    <w:rPr>
      <w:rFonts w:cs="Times New Roman"/>
    </w:rPr>
  </w:style>
  <w:style w:type="character" w:customStyle="1" w:styleId="ft698">
    <w:name w:val="ft698"/>
    <w:basedOn w:val="a3"/>
    <w:uiPriority w:val="99"/>
    <w:qFormat/>
    <w:rsid w:val="004A32ED"/>
    <w:rPr>
      <w:rFonts w:cs="Times New Roman"/>
    </w:rPr>
  </w:style>
  <w:style w:type="character" w:customStyle="1" w:styleId="ft709">
    <w:name w:val="ft709"/>
    <w:basedOn w:val="a3"/>
    <w:uiPriority w:val="99"/>
    <w:qFormat/>
    <w:rsid w:val="004A32ED"/>
    <w:rPr>
      <w:rFonts w:cs="Times New Roman"/>
    </w:rPr>
  </w:style>
  <w:style w:type="character" w:customStyle="1" w:styleId="ft723">
    <w:name w:val="ft723"/>
    <w:basedOn w:val="a3"/>
    <w:uiPriority w:val="99"/>
    <w:qFormat/>
    <w:rsid w:val="004A32ED"/>
    <w:rPr>
      <w:rFonts w:cs="Times New Roman"/>
    </w:rPr>
  </w:style>
  <w:style w:type="character" w:customStyle="1" w:styleId="ft746">
    <w:name w:val="ft746"/>
    <w:basedOn w:val="a3"/>
    <w:uiPriority w:val="99"/>
    <w:qFormat/>
    <w:rsid w:val="004A32ED"/>
    <w:rPr>
      <w:rFonts w:cs="Times New Roman"/>
    </w:rPr>
  </w:style>
  <w:style w:type="character" w:customStyle="1" w:styleId="ft770">
    <w:name w:val="ft770"/>
    <w:basedOn w:val="a3"/>
    <w:uiPriority w:val="99"/>
    <w:qFormat/>
    <w:rsid w:val="004A32ED"/>
    <w:rPr>
      <w:rFonts w:cs="Times New Roman"/>
    </w:rPr>
  </w:style>
  <w:style w:type="character" w:customStyle="1" w:styleId="ft772">
    <w:name w:val="ft772"/>
    <w:basedOn w:val="a3"/>
    <w:uiPriority w:val="99"/>
    <w:qFormat/>
    <w:rsid w:val="004A32ED"/>
    <w:rPr>
      <w:rFonts w:cs="Times New Roman"/>
    </w:rPr>
  </w:style>
  <w:style w:type="character" w:customStyle="1" w:styleId="ft774">
    <w:name w:val="ft774"/>
    <w:basedOn w:val="a3"/>
    <w:uiPriority w:val="99"/>
    <w:qFormat/>
    <w:rsid w:val="004A32ED"/>
    <w:rPr>
      <w:rFonts w:cs="Times New Roman"/>
    </w:rPr>
  </w:style>
  <w:style w:type="character" w:customStyle="1" w:styleId="ft777">
    <w:name w:val="ft777"/>
    <w:basedOn w:val="a3"/>
    <w:uiPriority w:val="99"/>
    <w:qFormat/>
    <w:rsid w:val="004A32ED"/>
    <w:rPr>
      <w:rFonts w:cs="Times New Roman"/>
    </w:rPr>
  </w:style>
  <w:style w:type="character" w:customStyle="1" w:styleId="ft778">
    <w:name w:val="ft778"/>
    <w:basedOn w:val="a3"/>
    <w:uiPriority w:val="99"/>
    <w:qFormat/>
    <w:rsid w:val="004A32ED"/>
    <w:rPr>
      <w:rFonts w:cs="Times New Roman"/>
    </w:rPr>
  </w:style>
  <w:style w:type="character" w:customStyle="1" w:styleId="ft780">
    <w:name w:val="ft780"/>
    <w:basedOn w:val="a3"/>
    <w:uiPriority w:val="99"/>
    <w:qFormat/>
    <w:rsid w:val="004A32ED"/>
    <w:rPr>
      <w:rFonts w:cs="Times New Roman"/>
    </w:rPr>
  </w:style>
  <w:style w:type="character" w:customStyle="1" w:styleId="ft794">
    <w:name w:val="ft794"/>
    <w:basedOn w:val="a3"/>
    <w:uiPriority w:val="99"/>
    <w:qFormat/>
    <w:rsid w:val="004A32ED"/>
    <w:rPr>
      <w:rFonts w:cs="Times New Roman"/>
    </w:rPr>
  </w:style>
  <w:style w:type="character" w:customStyle="1" w:styleId="ft813">
    <w:name w:val="ft813"/>
    <w:basedOn w:val="a3"/>
    <w:uiPriority w:val="99"/>
    <w:qFormat/>
    <w:rsid w:val="004A32ED"/>
    <w:rPr>
      <w:rFonts w:cs="Times New Roman"/>
    </w:rPr>
  </w:style>
  <w:style w:type="character" w:customStyle="1" w:styleId="ft845">
    <w:name w:val="ft845"/>
    <w:basedOn w:val="a3"/>
    <w:uiPriority w:val="99"/>
    <w:qFormat/>
    <w:rsid w:val="004A32ED"/>
    <w:rPr>
      <w:rFonts w:cs="Times New Roman"/>
    </w:rPr>
  </w:style>
  <w:style w:type="character" w:customStyle="1" w:styleId="ft846">
    <w:name w:val="ft846"/>
    <w:basedOn w:val="a3"/>
    <w:uiPriority w:val="99"/>
    <w:qFormat/>
    <w:rsid w:val="004A32ED"/>
    <w:rPr>
      <w:rFonts w:cs="Times New Roman"/>
    </w:rPr>
  </w:style>
  <w:style w:type="character" w:customStyle="1" w:styleId="ft869">
    <w:name w:val="ft869"/>
    <w:basedOn w:val="a3"/>
    <w:uiPriority w:val="99"/>
    <w:qFormat/>
    <w:rsid w:val="004A32ED"/>
    <w:rPr>
      <w:rFonts w:cs="Times New Roman"/>
    </w:rPr>
  </w:style>
  <w:style w:type="character" w:customStyle="1" w:styleId="ft345">
    <w:name w:val="ft345"/>
    <w:basedOn w:val="a3"/>
    <w:uiPriority w:val="99"/>
    <w:qFormat/>
    <w:rsid w:val="004A32ED"/>
    <w:rPr>
      <w:rFonts w:cs="Times New Roman"/>
    </w:rPr>
  </w:style>
  <w:style w:type="character" w:customStyle="1" w:styleId="ft348">
    <w:name w:val="ft348"/>
    <w:basedOn w:val="a3"/>
    <w:uiPriority w:val="99"/>
    <w:qFormat/>
    <w:rsid w:val="004A32ED"/>
    <w:rPr>
      <w:rFonts w:cs="Times New Roman"/>
    </w:rPr>
  </w:style>
  <w:style w:type="character" w:customStyle="1" w:styleId="ft350">
    <w:name w:val="ft350"/>
    <w:basedOn w:val="a3"/>
    <w:uiPriority w:val="99"/>
    <w:qFormat/>
    <w:rsid w:val="004A32ED"/>
    <w:rPr>
      <w:rFonts w:cs="Times New Roman"/>
    </w:rPr>
  </w:style>
  <w:style w:type="character" w:customStyle="1" w:styleId="ft351">
    <w:name w:val="ft351"/>
    <w:basedOn w:val="a3"/>
    <w:uiPriority w:val="99"/>
    <w:qFormat/>
    <w:rsid w:val="004A32ED"/>
    <w:rPr>
      <w:rFonts w:cs="Times New Roman"/>
    </w:rPr>
  </w:style>
  <w:style w:type="character" w:customStyle="1" w:styleId="ft353">
    <w:name w:val="ft353"/>
    <w:basedOn w:val="a3"/>
    <w:uiPriority w:val="99"/>
    <w:qFormat/>
    <w:rsid w:val="004A32ED"/>
    <w:rPr>
      <w:rFonts w:cs="Times New Roman"/>
    </w:rPr>
  </w:style>
  <w:style w:type="character" w:customStyle="1" w:styleId="ft355">
    <w:name w:val="ft355"/>
    <w:basedOn w:val="a3"/>
    <w:uiPriority w:val="99"/>
    <w:qFormat/>
    <w:rsid w:val="004A32ED"/>
    <w:rPr>
      <w:rFonts w:cs="Times New Roman"/>
    </w:rPr>
  </w:style>
  <w:style w:type="character" w:customStyle="1" w:styleId="ft372">
    <w:name w:val="ft372"/>
    <w:basedOn w:val="a3"/>
    <w:uiPriority w:val="99"/>
    <w:qFormat/>
    <w:rsid w:val="004A32ED"/>
    <w:rPr>
      <w:rFonts w:cs="Times New Roman"/>
    </w:rPr>
  </w:style>
  <w:style w:type="character" w:customStyle="1" w:styleId="ft219">
    <w:name w:val="ft219"/>
    <w:basedOn w:val="a3"/>
    <w:uiPriority w:val="99"/>
    <w:qFormat/>
    <w:rsid w:val="004A32ED"/>
    <w:rPr>
      <w:rFonts w:cs="Times New Roman"/>
    </w:rPr>
  </w:style>
  <w:style w:type="character" w:customStyle="1" w:styleId="ft255">
    <w:name w:val="ft255"/>
    <w:basedOn w:val="a3"/>
    <w:uiPriority w:val="99"/>
    <w:qFormat/>
    <w:rsid w:val="004A32ED"/>
    <w:rPr>
      <w:rFonts w:cs="Times New Roman"/>
    </w:rPr>
  </w:style>
  <w:style w:type="character" w:customStyle="1" w:styleId="ft264">
    <w:name w:val="ft264"/>
    <w:basedOn w:val="a3"/>
    <w:uiPriority w:val="99"/>
    <w:qFormat/>
    <w:rsid w:val="004A32ED"/>
    <w:rPr>
      <w:rFonts w:cs="Times New Roman"/>
    </w:rPr>
  </w:style>
  <w:style w:type="character" w:customStyle="1" w:styleId="ft269">
    <w:name w:val="ft269"/>
    <w:basedOn w:val="a3"/>
    <w:uiPriority w:val="99"/>
    <w:qFormat/>
    <w:rsid w:val="004A32ED"/>
    <w:rPr>
      <w:rFonts w:cs="Times New Roman"/>
    </w:rPr>
  </w:style>
  <w:style w:type="character" w:customStyle="1" w:styleId="ft292">
    <w:name w:val="ft292"/>
    <w:basedOn w:val="a3"/>
    <w:uiPriority w:val="99"/>
    <w:qFormat/>
    <w:rsid w:val="004A32ED"/>
    <w:rPr>
      <w:rFonts w:cs="Times New Roman"/>
    </w:rPr>
  </w:style>
  <w:style w:type="character" w:customStyle="1" w:styleId="ft300">
    <w:name w:val="ft300"/>
    <w:basedOn w:val="a3"/>
    <w:uiPriority w:val="99"/>
    <w:qFormat/>
    <w:rsid w:val="004A32ED"/>
    <w:rPr>
      <w:rFonts w:cs="Times New Roman"/>
    </w:rPr>
  </w:style>
  <w:style w:type="character" w:customStyle="1" w:styleId="ft308">
    <w:name w:val="ft308"/>
    <w:basedOn w:val="a3"/>
    <w:uiPriority w:val="99"/>
    <w:qFormat/>
    <w:rsid w:val="004A32ED"/>
    <w:rPr>
      <w:rFonts w:cs="Times New Roman"/>
    </w:rPr>
  </w:style>
  <w:style w:type="character" w:customStyle="1" w:styleId="ft334">
    <w:name w:val="ft334"/>
    <w:basedOn w:val="a3"/>
    <w:uiPriority w:val="99"/>
    <w:qFormat/>
    <w:rsid w:val="004A32ED"/>
    <w:rPr>
      <w:rFonts w:cs="Times New Roman"/>
    </w:rPr>
  </w:style>
  <w:style w:type="character" w:customStyle="1" w:styleId="ft346">
    <w:name w:val="ft346"/>
    <w:basedOn w:val="a3"/>
    <w:uiPriority w:val="99"/>
    <w:qFormat/>
    <w:rsid w:val="004A32ED"/>
    <w:rPr>
      <w:rFonts w:cs="Times New Roman"/>
    </w:rPr>
  </w:style>
  <w:style w:type="character" w:customStyle="1" w:styleId="ft3">
    <w:name w:val="ft3"/>
    <w:basedOn w:val="a3"/>
    <w:uiPriority w:val="99"/>
    <w:qFormat/>
    <w:rsid w:val="004A32ED"/>
    <w:rPr>
      <w:rFonts w:cs="Times New Roman"/>
    </w:rPr>
  </w:style>
  <w:style w:type="character" w:customStyle="1" w:styleId="ft381">
    <w:name w:val="ft381"/>
    <w:basedOn w:val="a3"/>
    <w:uiPriority w:val="99"/>
    <w:qFormat/>
    <w:rsid w:val="004A32ED"/>
    <w:rPr>
      <w:rFonts w:cs="Times New Roman"/>
    </w:rPr>
  </w:style>
  <w:style w:type="character" w:customStyle="1" w:styleId="ft391">
    <w:name w:val="ft391"/>
    <w:basedOn w:val="a3"/>
    <w:uiPriority w:val="99"/>
    <w:qFormat/>
    <w:rsid w:val="004A32ED"/>
    <w:rPr>
      <w:rFonts w:cs="Times New Roman"/>
    </w:rPr>
  </w:style>
  <w:style w:type="character" w:customStyle="1" w:styleId="ft397">
    <w:name w:val="ft397"/>
    <w:basedOn w:val="a3"/>
    <w:uiPriority w:val="99"/>
    <w:qFormat/>
    <w:rsid w:val="004A32ED"/>
    <w:rPr>
      <w:rFonts w:cs="Times New Roman"/>
    </w:rPr>
  </w:style>
  <w:style w:type="character" w:customStyle="1" w:styleId="ft176">
    <w:name w:val="ft176"/>
    <w:basedOn w:val="a3"/>
    <w:uiPriority w:val="99"/>
    <w:qFormat/>
    <w:rsid w:val="004A32ED"/>
    <w:rPr>
      <w:rFonts w:cs="Times New Roman"/>
    </w:rPr>
  </w:style>
  <w:style w:type="character" w:customStyle="1" w:styleId="ft410">
    <w:name w:val="ft410"/>
    <w:basedOn w:val="a3"/>
    <w:uiPriority w:val="99"/>
    <w:qFormat/>
    <w:rsid w:val="004A32ED"/>
    <w:rPr>
      <w:rFonts w:cs="Times New Roman"/>
    </w:rPr>
  </w:style>
  <w:style w:type="character" w:customStyle="1" w:styleId="ft421">
    <w:name w:val="ft421"/>
    <w:basedOn w:val="a3"/>
    <w:uiPriority w:val="99"/>
    <w:qFormat/>
    <w:rsid w:val="004A32ED"/>
    <w:rPr>
      <w:rFonts w:cs="Times New Roman"/>
    </w:rPr>
  </w:style>
  <w:style w:type="character" w:customStyle="1" w:styleId="ft467">
    <w:name w:val="ft467"/>
    <w:basedOn w:val="a3"/>
    <w:uiPriority w:val="99"/>
    <w:qFormat/>
    <w:rsid w:val="004A32ED"/>
    <w:rPr>
      <w:rFonts w:cs="Times New Roman"/>
    </w:rPr>
  </w:style>
  <w:style w:type="character" w:customStyle="1" w:styleId="ft479">
    <w:name w:val="ft479"/>
    <w:basedOn w:val="a3"/>
    <w:uiPriority w:val="99"/>
    <w:qFormat/>
    <w:rsid w:val="004A32ED"/>
    <w:rPr>
      <w:rFonts w:cs="Times New Roman"/>
    </w:rPr>
  </w:style>
  <w:style w:type="character" w:customStyle="1" w:styleId="ft578">
    <w:name w:val="ft578"/>
    <w:basedOn w:val="a3"/>
    <w:uiPriority w:val="99"/>
    <w:qFormat/>
    <w:rsid w:val="004A32ED"/>
    <w:rPr>
      <w:rFonts w:cs="Times New Roman"/>
    </w:rPr>
  </w:style>
  <w:style w:type="character" w:customStyle="1" w:styleId="ft624">
    <w:name w:val="ft624"/>
    <w:basedOn w:val="a3"/>
    <w:uiPriority w:val="99"/>
    <w:qFormat/>
    <w:rsid w:val="004A32ED"/>
    <w:rPr>
      <w:rFonts w:cs="Times New Roman"/>
    </w:rPr>
  </w:style>
  <w:style w:type="character" w:customStyle="1" w:styleId="ft631">
    <w:name w:val="ft631"/>
    <w:basedOn w:val="a3"/>
    <w:uiPriority w:val="99"/>
    <w:qFormat/>
    <w:rsid w:val="004A32ED"/>
    <w:rPr>
      <w:rFonts w:cs="Times New Roman"/>
    </w:rPr>
  </w:style>
  <w:style w:type="character" w:customStyle="1" w:styleId="ft679">
    <w:name w:val="ft679"/>
    <w:basedOn w:val="a3"/>
    <w:uiPriority w:val="99"/>
    <w:qFormat/>
    <w:rsid w:val="004A32ED"/>
    <w:rPr>
      <w:rFonts w:cs="Times New Roman"/>
    </w:rPr>
  </w:style>
  <w:style w:type="character" w:customStyle="1" w:styleId="ft725">
    <w:name w:val="ft725"/>
    <w:basedOn w:val="a3"/>
    <w:uiPriority w:val="99"/>
    <w:qFormat/>
    <w:rsid w:val="004A32ED"/>
    <w:rPr>
      <w:rFonts w:cs="Times New Roman"/>
    </w:rPr>
  </w:style>
  <w:style w:type="character" w:customStyle="1" w:styleId="ft769">
    <w:name w:val="ft769"/>
    <w:basedOn w:val="a3"/>
    <w:uiPriority w:val="99"/>
    <w:qFormat/>
    <w:rsid w:val="004A32ED"/>
    <w:rPr>
      <w:rFonts w:cs="Times New Roman"/>
    </w:rPr>
  </w:style>
  <w:style w:type="character" w:customStyle="1" w:styleId="ft819">
    <w:name w:val="ft819"/>
    <w:basedOn w:val="a3"/>
    <w:uiPriority w:val="99"/>
    <w:qFormat/>
    <w:rsid w:val="004A32ED"/>
    <w:rPr>
      <w:rFonts w:cs="Times New Roman"/>
    </w:rPr>
  </w:style>
  <w:style w:type="character" w:customStyle="1" w:styleId="ft877">
    <w:name w:val="ft877"/>
    <w:basedOn w:val="a3"/>
    <w:uiPriority w:val="99"/>
    <w:qFormat/>
    <w:rsid w:val="004A32ED"/>
    <w:rPr>
      <w:rFonts w:cs="Times New Roman"/>
    </w:rPr>
  </w:style>
  <w:style w:type="character" w:customStyle="1" w:styleId="ft275">
    <w:name w:val="ft275"/>
    <w:basedOn w:val="a3"/>
    <w:uiPriority w:val="99"/>
    <w:qFormat/>
    <w:rsid w:val="004A32ED"/>
    <w:rPr>
      <w:rFonts w:cs="Times New Roman"/>
    </w:rPr>
  </w:style>
  <w:style w:type="character" w:customStyle="1" w:styleId="ft935">
    <w:name w:val="ft935"/>
    <w:basedOn w:val="a3"/>
    <w:uiPriority w:val="99"/>
    <w:qFormat/>
    <w:rsid w:val="004A32ED"/>
    <w:rPr>
      <w:rFonts w:cs="Times New Roman"/>
    </w:rPr>
  </w:style>
  <w:style w:type="character" w:customStyle="1" w:styleId="ft969">
    <w:name w:val="ft969"/>
    <w:basedOn w:val="a3"/>
    <w:uiPriority w:val="99"/>
    <w:qFormat/>
    <w:rsid w:val="004A32ED"/>
    <w:rPr>
      <w:rFonts w:cs="Times New Roman"/>
    </w:rPr>
  </w:style>
  <w:style w:type="character" w:customStyle="1" w:styleId="ft1010">
    <w:name w:val="ft1010"/>
    <w:basedOn w:val="a3"/>
    <w:uiPriority w:val="99"/>
    <w:qFormat/>
    <w:rsid w:val="004A32ED"/>
    <w:rPr>
      <w:rFonts w:cs="Times New Roman"/>
    </w:rPr>
  </w:style>
  <w:style w:type="character" w:customStyle="1" w:styleId="ft1058">
    <w:name w:val="ft1058"/>
    <w:basedOn w:val="a3"/>
    <w:uiPriority w:val="99"/>
    <w:qFormat/>
    <w:rsid w:val="004A32ED"/>
    <w:rPr>
      <w:rFonts w:cs="Times New Roman"/>
    </w:rPr>
  </w:style>
  <w:style w:type="character" w:customStyle="1" w:styleId="ft1101">
    <w:name w:val="ft1101"/>
    <w:basedOn w:val="a3"/>
    <w:uiPriority w:val="99"/>
    <w:qFormat/>
    <w:rsid w:val="004A32ED"/>
    <w:rPr>
      <w:rFonts w:cs="Times New Roman"/>
    </w:rPr>
  </w:style>
  <w:style w:type="character" w:customStyle="1" w:styleId="ft1162">
    <w:name w:val="ft1162"/>
    <w:basedOn w:val="a3"/>
    <w:uiPriority w:val="99"/>
    <w:qFormat/>
    <w:rsid w:val="004A32ED"/>
    <w:rPr>
      <w:rFonts w:cs="Times New Roman"/>
    </w:rPr>
  </w:style>
  <w:style w:type="character" w:customStyle="1" w:styleId="ft1197">
    <w:name w:val="ft1197"/>
    <w:basedOn w:val="a3"/>
    <w:uiPriority w:val="99"/>
    <w:qFormat/>
    <w:rsid w:val="004A32ED"/>
    <w:rPr>
      <w:rFonts w:cs="Times New Roman"/>
    </w:rPr>
  </w:style>
  <w:style w:type="character" w:customStyle="1" w:styleId="ft1248">
    <w:name w:val="ft1248"/>
    <w:basedOn w:val="a3"/>
    <w:uiPriority w:val="99"/>
    <w:qFormat/>
    <w:rsid w:val="004A32ED"/>
    <w:rPr>
      <w:rFonts w:cs="Times New Roman"/>
    </w:rPr>
  </w:style>
  <w:style w:type="character" w:customStyle="1" w:styleId="ft1293">
    <w:name w:val="ft1293"/>
    <w:basedOn w:val="a3"/>
    <w:uiPriority w:val="99"/>
    <w:qFormat/>
    <w:rsid w:val="004A32ED"/>
    <w:rPr>
      <w:rFonts w:cs="Times New Roman"/>
    </w:rPr>
  </w:style>
  <w:style w:type="character" w:customStyle="1" w:styleId="ft1308">
    <w:name w:val="ft1308"/>
    <w:basedOn w:val="a3"/>
    <w:uiPriority w:val="99"/>
    <w:qFormat/>
    <w:rsid w:val="004A32ED"/>
    <w:rPr>
      <w:rFonts w:cs="Times New Roman"/>
    </w:rPr>
  </w:style>
  <w:style w:type="character" w:customStyle="1" w:styleId="ft1366">
    <w:name w:val="ft1366"/>
    <w:basedOn w:val="a3"/>
    <w:uiPriority w:val="99"/>
    <w:qFormat/>
    <w:rsid w:val="004A32ED"/>
    <w:rPr>
      <w:rFonts w:cs="Times New Roman"/>
    </w:rPr>
  </w:style>
  <w:style w:type="character" w:customStyle="1" w:styleId="ft1377">
    <w:name w:val="ft1377"/>
    <w:basedOn w:val="a3"/>
    <w:uiPriority w:val="99"/>
    <w:qFormat/>
    <w:rsid w:val="004A32ED"/>
    <w:rPr>
      <w:rFonts w:cs="Times New Roman"/>
    </w:rPr>
  </w:style>
  <w:style w:type="character" w:customStyle="1" w:styleId="ft1380">
    <w:name w:val="ft1380"/>
    <w:basedOn w:val="a3"/>
    <w:uiPriority w:val="99"/>
    <w:qFormat/>
    <w:rsid w:val="004A32ED"/>
    <w:rPr>
      <w:rFonts w:cs="Times New Roman"/>
    </w:rPr>
  </w:style>
  <w:style w:type="character" w:customStyle="1" w:styleId="ft1389">
    <w:name w:val="ft1389"/>
    <w:basedOn w:val="a3"/>
    <w:uiPriority w:val="99"/>
    <w:qFormat/>
    <w:rsid w:val="004A32ED"/>
    <w:rPr>
      <w:rFonts w:cs="Times New Roman"/>
    </w:rPr>
  </w:style>
  <w:style w:type="character" w:customStyle="1" w:styleId="ft1393">
    <w:name w:val="ft1393"/>
    <w:basedOn w:val="a3"/>
    <w:uiPriority w:val="99"/>
    <w:qFormat/>
    <w:rsid w:val="004A32ED"/>
    <w:rPr>
      <w:rFonts w:cs="Times New Roman"/>
    </w:rPr>
  </w:style>
  <w:style w:type="character" w:customStyle="1" w:styleId="ft1400">
    <w:name w:val="ft1400"/>
    <w:basedOn w:val="a3"/>
    <w:uiPriority w:val="99"/>
    <w:qFormat/>
    <w:rsid w:val="004A32ED"/>
    <w:rPr>
      <w:rFonts w:cs="Times New Roman"/>
    </w:rPr>
  </w:style>
  <w:style w:type="character" w:customStyle="1" w:styleId="ft1407">
    <w:name w:val="ft1407"/>
    <w:basedOn w:val="a3"/>
    <w:uiPriority w:val="99"/>
    <w:qFormat/>
    <w:rsid w:val="004A32ED"/>
    <w:rPr>
      <w:rFonts w:cs="Times New Roman"/>
    </w:rPr>
  </w:style>
  <w:style w:type="character" w:customStyle="1" w:styleId="ft1410">
    <w:name w:val="ft1410"/>
    <w:basedOn w:val="a3"/>
    <w:uiPriority w:val="99"/>
    <w:qFormat/>
    <w:rsid w:val="004A32ED"/>
    <w:rPr>
      <w:rFonts w:cs="Times New Roman"/>
    </w:rPr>
  </w:style>
  <w:style w:type="character" w:customStyle="1" w:styleId="ft1427">
    <w:name w:val="ft1427"/>
    <w:basedOn w:val="a3"/>
    <w:uiPriority w:val="99"/>
    <w:qFormat/>
    <w:rsid w:val="004A32ED"/>
    <w:rPr>
      <w:rFonts w:cs="Times New Roman"/>
    </w:rPr>
  </w:style>
  <w:style w:type="character" w:customStyle="1" w:styleId="ft1478">
    <w:name w:val="ft1478"/>
    <w:basedOn w:val="a3"/>
    <w:uiPriority w:val="99"/>
    <w:qFormat/>
    <w:rsid w:val="004A32ED"/>
    <w:rPr>
      <w:rFonts w:cs="Times New Roman"/>
    </w:rPr>
  </w:style>
  <w:style w:type="character" w:customStyle="1" w:styleId="ft1533">
    <w:name w:val="ft1533"/>
    <w:basedOn w:val="a3"/>
    <w:uiPriority w:val="99"/>
    <w:qFormat/>
    <w:rsid w:val="004A32ED"/>
    <w:rPr>
      <w:rFonts w:cs="Times New Roman"/>
    </w:rPr>
  </w:style>
  <w:style w:type="character" w:customStyle="1" w:styleId="ft1586">
    <w:name w:val="ft1586"/>
    <w:basedOn w:val="a3"/>
    <w:uiPriority w:val="99"/>
    <w:qFormat/>
    <w:rsid w:val="004A32ED"/>
    <w:rPr>
      <w:rFonts w:cs="Times New Roman"/>
    </w:rPr>
  </w:style>
  <w:style w:type="character" w:customStyle="1" w:styleId="ft1627">
    <w:name w:val="ft1627"/>
    <w:basedOn w:val="a3"/>
    <w:uiPriority w:val="99"/>
    <w:qFormat/>
    <w:rsid w:val="004A32ED"/>
    <w:rPr>
      <w:rFonts w:cs="Times New Roman"/>
    </w:rPr>
  </w:style>
  <w:style w:type="character" w:customStyle="1" w:styleId="ft1634">
    <w:name w:val="ft1634"/>
    <w:basedOn w:val="a3"/>
    <w:uiPriority w:val="99"/>
    <w:qFormat/>
    <w:rsid w:val="004A32ED"/>
    <w:rPr>
      <w:rFonts w:cs="Times New Roman"/>
    </w:rPr>
  </w:style>
  <w:style w:type="character" w:customStyle="1" w:styleId="ft1638">
    <w:name w:val="ft1638"/>
    <w:basedOn w:val="a3"/>
    <w:uiPriority w:val="99"/>
    <w:qFormat/>
    <w:rsid w:val="004A32ED"/>
    <w:rPr>
      <w:rFonts w:cs="Times New Roman"/>
    </w:rPr>
  </w:style>
  <w:style w:type="character" w:customStyle="1" w:styleId="ft1643">
    <w:name w:val="ft1643"/>
    <w:basedOn w:val="a3"/>
    <w:uiPriority w:val="99"/>
    <w:qFormat/>
    <w:rsid w:val="004A32ED"/>
    <w:rPr>
      <w:rFonts w:cs="Times New Roman"/>
    </w:rPr>
  </w:style>
  <w:style w:type="character" w:customStyle="1" w:styleId="ft1659">
    <w:name w:val="ft1659"/>
    <w:basedOn w:val="a3"/>
    <w:uiPriority w:val="99"/>
    <w:qFormat/>
    <w:rsid w:val="004A32ED"/>
    <w:rPr>
      <w:rFonts w:cs="Times New Roman"/>
    </w:rPr>
  </w:style>
  <w:style w:type="character" w:customStyle="1" w:styleId="ft1665">
    <w:name w:val="ft1665"/>
    <w:basedOn w:val="a3"/>
    <w:uiPriority w:val="99"/>
    <w:qFormat/>
    <w:rsid w:val="004A32ED"/>
    <w:rPr>
      <w:rFonts w:cs="Times New Roman"/>
    </w:rPr>
  </w:style>
  <w:style w:type="character" w:customStyle="1" w:styleId="ft1711">
    <w:name w:val="ft1711"/>
    <w:basedOn w:val="a3"/>
    <w:uiPriority w:val="99"/>
    <w:qFormat/>
    <w:rsid w:val="004A32ED"/>
    <w:rPr>
      <w:rFonts w:cs="Times New Roman"/>
    </w:rPr>
  </w:style>
  <w:style w:type="character" w:customStyle="1" w:styleId="ft1757">
    <w:name w:val="ft1757"/>
    <w:basedOn w:val="a3"/>
    <w:uiPriority w:val="99"/>
    <w:qFormat/>
    <w:rsid w:val="004A32ED"/>
    <w:rPr>
      <w:rFonts w:cs="Times New Roman"/>
    </w:rPr>
  </w:style>
  <w:style w:type="character" w:customStyle="1" w:styleId="ft1804">
    <w:name w:val="ft1804"/>
    <w:basedOn w:val="a3"/>
    <w:uiPriority w:val="99"/>
    <w:qFormat/>
    <w:rsid w:val="004A32ED"/>
    <w:rPr>
      <w:rFonts w:cs="Times New Roman"/>
    </w:rPr>
  </w:style>
  <w:style w:type="character" w:customStyle="1" w:styleId="ft1855">
    <w:name w:val="ft1855"/>
    <w:basedOn w:val="a3"/>
    <w:uiPriority w:val="99"/>
    <w:qFormat/>
    <w:rsid w:val="004A32ED"/>
    <w:rPr>
      <w:rFonts w:cs="Times New Roman"/>
    </w:rPr>
  </w:style>
  <w:style w:type="character" w:customStyle="1" w:styleId="ft1883">
    <w:name w:val="ft1883"/>
    <w:basedOn w:val="a3"/>
    <w:uiPriority w:val="99"/>
    <w:qFormat/>
    <w:rsid w:val="004A32ED"/>
    <w:rPr>
      <w:rFonts w:cs="Times New Roman"/>
    </w:rPr>
  </w:style>
  <w:style w:type="character" w:customStyle="1" w:styleId="ft1937">
    <w:name w:val="ft1937"/>
    <w:basedOn w:val="a3"/>
    <w:uiPriority w:val="99"/>
    <w:qFormat/>
    <w:rsid w:val="004A32ED"/>
    <w:rPr>
      <w:rFonts w:cs="Times New Roman"/>
    </w:rPr>
  </w:style>
  <w:style w:type="character" w:customStyle="1" w:styleId="ft1983">
    <w:name w:val="ft1983"/>
    <w:basedOn w:val="a3"/>
    <w:uiPriority w:val="99"/>
    <w:qFormat/>
    <w:rsid w:val="004A32ED"/>
    <w:rPr>
      <w:rFonts w:cs="Times New Roman"/>
    </w:rPr>
  </w:style>
  <w:style w:type="character" w:customStyle="1" w:styleId="ft2028">
    <w:name w:val="ft2028"/>
    <w:basedOn w:val="a3"/>
    <w:uiPriority w:val="99"/>
    <w:qFormat/>
    <w:rsid w:val="004A32ED"/>
    <w:rPr>
      <w:rFonts w:cs="Times New Roman"/>
    </w:rPr>
  </w:style>
  <w:style w:type="character" w:customStyle="1" w:styleId="ft2049">
    <w:name w:val="ft2049"/>
    <w:basedOn w:val="a3"/>
    <w:uiPriority w:val="99"/>
    <w:qFormat/>
    <w:rsid w:val="004A32ED"/>
    <w:rPr>
      <w:rFonts w:cs="Times New Roman"/>
    </w:rPr>
  </w:style>
  <w:style w:type="character" w:customStyle="1" w:styleId="ft2096">
    <w:name w:val="ft2096"/>
    <w:basedOn w:val="a3"/>
    <w:uiPriority w:val="99"/>
    <w:qFormat/>
    <w:rsid w:val="004A32ED"/>
    <w:rPr>
      <w:rFonts w:cs="Times New Roman"/>
    </w:rPr>
  </w:style>
  <w:style w:type="character" w:customStyle="1" w:styleId="ft2144">
    <w:name w:val="ft2144"/>
    <w:basedOn w:val="a3"/>
    <w:uiPriority w:val="99"/>
    <w:qFormat/>
    <w:rsid w:val="004A32ED"/>
    <w:rPr>
      <w:rFonts w:cs="Times New Roman"/>
    </w:rPr>
  </w:style>
  <w:style w:type="character" w:customStyle="1" w:styleId="ft2234">
    <w:name w:val="ft2234"/>
    <w:basedOn w:val="a3"/>
    <w:uiPriority w:val="99"/>
    <w:qFormat/>
    <w:rsid w:val="004A32ED"/>
    <w:rPr>
      <w:rFonts w:cs="Times New Roman"/>
    </w:rPr>
  </w:style>
  <w:style w:type="character" w:customStyle="1" w:styleId="ft2289">
    <w:name w:val="ft2289"/>
    <w:basedOn w:val="a3"/>
    <w:uiPriority w:val="99"/>
    <w:qFormat/>
    <w:rsid w:val="004A32ED"/>
    <w:rPr>
      <w:rFonts w:cs="Times New Roman"/>
    </w:rPr>
  </w:style>
  <w:style w:type="character" w:customStyle="1" w:styleId="ft1884">
    <w:name w:val="ft1884"/>
    <w:basedOn w:val="a3"/>
    <w:uiPriority w:val="99"/>
    <w:qFormat/>
    <w:rsid w:val="004A32ED"/>
    <w:rPr>
      <w:rFonts w:cs="Times New Roman"/>
    </w:rPr>
  </w:style>
  <w:style w:type="character" w:customStyle="1" w:styleId="ft2343">
    <w:name w:val="ft2343"/>
    <w:basedOn w:val="a3"/>
    <w:uiPriority w:val="99"/>
    <w:qFormat/>
    <w:rsid w:val="004A32ED"/>
    <w:rPr>
      <w:rFonts w:cs="Times New Roman"/>
    </w:rPr>
  </w:style>
  <w:style w:type="character" w:customStyle="1" w:styleId="ft2392">
    <w:name w:val="ft2392"/>
    <w:basedOn w:val="a3"/>
    <w:uiPriority w:val="99"/>
    <w:qFormat/>
    <w:rsid w:val="004A32ED"/>
    <w:rPr>
      <w:rFonts w:cs="Times New Roman"/>
    </w:rPr>
  </w:style>
  <w:style w:type="character" w:customStyle="1" w:styleId="ft2439">
    <w:name w:val="ft2439"/>
    <w:basedOn w:val="a3"/>
    <w:uiPriority w:val="99"/>
    <w:qFormat/>
    <w:rsid w:val="004A32ED"/>
    <w:rPr>
      <w:rFonts w:cs="Times New Roman"/>
    </w:rPr>
  </w:style>
  <w:style w:type="character" w:customStyle="1" w:styleId="ft2489">
    <w:name w:val="ft2489"/>
    <w:basedOn w:val="a3"/>
    <w:uiPriority w:val="99"/>
    <w:qFormat/>
    <w:rsid w:val="004A32ED"/>
    <w:rPr>
      <w:rFonts w:cs="Times New Roman"/>
    </w:rPr>
  </w:style>
  <w:style w:type="character" w:customStyle="1" w:styleId="ft2500">
    <w:name w:val="ft2500"/>
    <w:basedOn w:val="a3"/>
    <w:uiPriority w:val="99"/>
    <w:qFormat/>
    <w:rsid w:val="004A32ED"/>
    <w:rPr>
      <w:rFonts w:cs="Times New Roman"/>
    </w:rPr>
  </w:style>
  <w:style w:type="character" w:customStyle="1" w:styleId="ft2555">
    <w:name w:val="ft2555"/>
    <w:basedOn w:val="a3"/>
    <w:uiPriority w:val="99"/>
    <w:qFormat/>
    <w:rsid w:val="004A32ED"/>
    <w:rPr>
      <w:rFonts w:cs="Times New Roman"/>
    </w:rPr>
  </w:style>
  <w:style w:type="character" w:customStyle="1" w:styleId="ft2562">
    <w:name w:val="ft2562"/>
    <w:basedOn w:val="a3"/>
    <w:uiPriority w:val="99"/>
    <w:qFormat/>
    <w:rsid w:val="004A32ED"/>
    <w:rPr>
      <w:rFonts w:cs="Times New Roman"/>
    </w:rPr>
  </w:style>
  <w:style w:type="character" w:customStyle="1" w:styleId="ft2569">
    <w:name w:val="ft2569"/>
    <w:basedOn w:val="a3"/>
    <w:uiPriority w:val="99"/>
    <w:qFormat/>
    <w:rsid w:val="004A32ED"/>
    <w:rPr>
      <w:rFonts w:cs="Times New Roman"/>
    </w:rPr>
  </w:style>
  <w:style w:type="character" w:customStyle="1" w:styleId="ft2572">
    <w:name w:val="ft2572"/>
    <w:basedOn w:val="a3"/>
    <w:uiPriority w:val="99"/>
    <w:qFormat/>
    <w:rsid w:val="004A32ED"/>
    <w:rPr>
      <w:rFonts w:cs="Times New Roman"/>
    </w:rPr>
  </w:style>
  <w:style w:type="character" w:customStyle="1" w:styleId="ft2581">
    <w:name w:val="ft2581"/>
    <w:basedOn w:val="a3"/>
    <w:uiPriority w:val="99"/>
    <w:qFormat/>
    <w:rsid w:val="004A32ED"/>
    <w:rPr>
      <w:rFonts w:cs="Times New Roman"/>
    </w:rPr>
  </w:style>
  <w:style w:type="character" w:customStyle="1" w:styleId="ft2590">
    <w:name w:val="ft2590"/>
    <w:basedOn w:val="a3"/>
    <w:uiPriority w:val="99"/>
    <w:qFormat/>
    <w:rsid w:val="004A32ED"/>
    <w:rPr>
      <w:rFonts w:cs="Times New Roman"/>
    </w:rPr>
  </w:style>
  <w:style w:type="character" w:customStyle="1" w:styleId="ft2624">
    <w:name w:val="ft2624"/>
    <w:basedOn w:val="a3"/>
    <w:uiPriority w:val="99"/>
    <w:qFormat/>
    <w:rsid w:val="004A32ED"/>
    <w:rPr>
      <w:rFonts w:cs="Times New Roman"/>
    </w:rPr>
  </w:style>
  <w:style w:type="character" w:customStyle="1" w:styleId="ft2669">
    <w:name w:val="ft2669"/>
    <w:basedOn w:val="a3"/>
    <w:uiPriority w:val="99"/>
    <w:qFormat/>
    <w:rsid w:val="004A32ED"/>
    <w:rPr>
      <w:rFonts w:cs="Times New Roman"/>
    </w:rPr>
  </w:style>
  <w:style w:type="character" w:customStyle="1" w:styleId="ft2679">
    <w:name w:val="ft2679"/>
    <w:basedOn w:val="a3"/>
    <w:uiPriority w:val="99"/>
    <w:qFormat/>
    <w:rsid w:val="004A32ED"/>
    <w:rPr>
      <w:rFonts w:cs="Times New Roman"/>
    </w:rPr>
  </w:style>
  <w:style w:type="character" w:customStyle="1" w:styleId="ft2716">
    <w:name w:val="ft2716"/>
    <w:basedOn w:val="a3"/>
    <w:uiPriority w:val="99"/>
    <w:qFormat/>
    <w:rsid w:val="004A32ED"/>
    <w:rPr>
      <w:rFonts w:cs="Times New Roman"/>
    </w:rPr>
  </w:style>
  <w:style w:type="character" w:customStyle="1" w:styleId="ft2726">
    <w:name w:val="ft2726"/>
    <w:basedOn w:val="a3"/>
    <w:uiPriority w:val="99"/>
    <w:qFormat/>
    <w:rsid w:val="004A32ED"/>
    <w:rPr>
      <w:rFonts w:cs="Times New Roman"/>
    </w:rPr>
  </w:style>
  <w:style w:type="character" w:customStyle="1" w:styleId="ft2773">
    <w:name w:val="ft2773"/>
    <w:basedOn w:val="a3"/>
    <w:uiPriority w:val="99"/>
    <w:qFormat/>
    <w:rsid w:val="004A32ED"/>
    <w:rPr>
      <w:rFonts w:cs="Times New Roman"/>
    </w:rPr>
  </w:style>
  <w:style w:type="character" w:customStyle="1" w:styleId="ft2782">
    <w:name w:val="ft2782"/>
    <w:basedOn w:val="a3"/>
    <w:uiPriority w:val="99"/>
    <w:qFormat/>
    <w:rsid w:val="004A32ED"/>
    <w:rPr>
      <w:rFonts w:cs="Times New Roman"/>
    </w:rPr>
  </w:style>
  <w:style w:type="character" w:customStyle="1" w:styleId="ft2828">
    <w:name w:val="ft2828"/>
    <w:basedOn w:val="a3"/>
    <w:uiPriority w:val="99"/>
    <w:qFormat/>
    <w:rsid w:val="004A32ED"/>
    <w:rPr>
      <w:rFonts w:cs="Times New Roman"/>
    </w:rPr>
  </w:style>
  <w:style w:type="character" w:customStyle="1" w:styleId="ft2877">
    <w:name w:val="ft2877"/>
    <w:basedOn w:val="a3"/>
    <w:uiPriority w:val="99"/>
    <w:qFormat/>
    <w:rsid w:val="004A32ED"/>
    <w:rPr>
      <w:rFonts w:cs="Times New Roman"/>
    </w:rPr>
  </w:style>
  <w:style w:type="character" w:customStyle="1" w:styleId="ft2921">
    <w:name w:val="ft2921"/>
    <w:basedOn w:val="a3"/>
    <w:uiPriority w:val="99"/>
    <w:qFormat/>
    <w:rsid w:val="004A32ED"/>
    <w:rPr>
      <w:rFonts w:cs="Times New Roman"/>
    </w:rPr>
  </w:style>
  <w:style w:type="character" w:customStyle="1" w:styleId="ft2927">
    <w:name w:val="ft2927"/>
    <w:basedOn w:val="a3"/>
    <w:uiPriority w:val="99"/>
    <w:qFormat/>
    <w:rsid w:val="004A32ED"/>
    <w:rPr>
      <w:rFonts w:cs="Times New Roman"/>
    </w:rPr>
  </w:style>
  <w:style w:type="character" w:customStyle="1" w:styleId="ft2935">
    <w:name w:val="ft2935"/>
    <w:basedOn w:val="a3"/>
    <w:uiPriority w:val="99"/>
    <w:qFormat/>
    <w:rsid w:val="004A32ED"/>
    <w:rPr>
      <w:rFonts w:cs="Times New Roman"/>
    </w:rPr>
  </w:style>
  <w:style w:type="character" w:customStyle="1" w:styleId="ft2943">
    <w:name w:val="ft2943"/>
    <w:basedOn w:val="a3"/>
    <w:uiPriority w:val="99"/>
    <w:qFormat/>
    <w:rsid w:val="004A32ED"/>
    <w:rPr>
      <w:rFonts w:cs="Times New Roman"/>
    </w:rPr>
  </w:style>
  <w:style w:type="character" w:customStyle="1" w:styleId="ft2952">
    <w:name w:val="ft2952"/>
    <w:basedOn w:val="a3"/>
    <w:uiPriority w:val="99"/>
    <w:qFormat/>
    <w:rsid w:val="004A32ED"/>
    <w:rPr>
      <w:rFonts w:cs="Times New Roman"/>
    </w:rPr>
  </w:style>
  <w:style w:type="character" w:customStyle="1" w:styleId="ft2954">
    <w:name w:val="ft2954"/>
    <w:basedOn w:val="a3"/>
    <w:uiPriority w:val="99"/>
    <w:qFormat/>
    <w:rsid w:val="004A32ED"/>
    <w:rPr>
      <w:rFonts w:cs="Times New Roman"/>
    </w:rPr>
  </w:style>
  <w:style w:type="character" w:customStyle="1" w:styleId="ft2955">
    <w:name w:val="ft2955"/>
    <w:basedOn w:val="a3"/>
    <w:uiPriority w:val="99"/>
    <w:qFormat/>
    <w:rsid w:val="004A32ED"/>
    <w:rPr>
      <w:rFonts w:cs="Times New Roman"/>
    </w:rPr>
  </w:style>
  <w:style w:type="character" w:customStyle="1" w:styleId="ft2962">
    <w:name w:val="ft2962"/>
    <w:basedOn w:val="a3"/>
    <w:uiPriority w:val="99"/>
    <w:qFormat/>
    <w:rsid w:val="004A32ED"/>
    <w:rPr>
      <w:rFonts w:cs="Times New Roman"/>
    </w:rPr>
  </w:style>
  <w:style w:type="character" w:customStyle="1" w:styleId="ft2968">
    <w:name w:val="ft2968"/>
    <w:basedOn w:val="a3"/>
    <w:uiPriority w:val="99"/>
    <w:qFormat/>
    <w:rsid w:val="004A32ED"/>
    <w:rPr>
      <w:rFonts w:cs="Times New Roman"/>
    </w:rPr>
  </w:style>
  <w:style w:type="character" w:customStyle="1" w:styleId="ft2973">
    <w:name w:val="ft2973"/>
    <w:basedOn w:val="a3"/>
    <w:uiPriority w:val="99"/>
    <w:qFormat/>
    <w:rsid w:val="004A32ED"/>
    <w:rPr>
      <w:rFonts w:cs="Times New Roman"/>
    </w:rPr>
  </w:style>
  <w:style w:type="character" w:customStyle="1" w:styleId="ft2974">
    <w:name w:val="ft2974"/>
    <w:basedOn w:val="a3"/>
    <w:uiPriority w:val="99"/>
    <w:qFormat/>
    <w:rsid w:val="004A32ED"/>
    <w:rPr>
      <w:rFonts w:cs="Times New Roman"/>
    </w:rPr>
  </w:style>
  <w:style w:type="character" w:customStyle="1" w:styleId="ft2976">
    <w:name w:val="ft2976"/>
    <w:basedOn w:val="a3"/>
    <w:uiPriority w:val="99"/>
    <w:qFormat/>
    <w:rsid w:val="004A32ED"/>
    <w:rPr>
      <w:rFonts w:cs="Times New Roman"/>
    </w:rPr>
  </w:style>
  <w:style w:type="character" w:customStyle="1" w:styleId="ft2985">
    <w:name w:val="ft2985"/>
    <w:basedOn w:val="a3"/>
    <w:uiPriority w:val="99"/>
    <w:qFormat/>
    <w:rsid w:val="004A32ED"/>
    <w:rPr>
      <w:rFonts w:cs="Times New Roman"/>
    </w:rPr>
  </w:style>
  <w:style w:type="character" w:customStyle="1" w:styleId="ft3002">
    <w:name w:val="ft3002"/>
    <w:basedOn w:val="a3"/>
    <w:uiPriority w:val="99"/>
    <w:qFormat/>
    <w:rsid w:val="004A32ED"/>
    <w:rPr>
      <w:rFonts w:cs="Times New Roman"/>
    </w:rPr>
  </w:style>
  <w:style w:type="character" w:customStyle="1" w:styleId="ft3037">
    <w:name w:val="ft3037"/>
    <w:basedOn w:val="a3"/>
    <w:uiPriority w:val="99"/>
    <w:qFormat/>
    <w:rsid w:val="004A32ED"/>
    <w:rPr>
      <w:rFonts w:cs="Times New Roman"/>
    </w:rPr>
  </w:style>
  <w:style w:type="character" w:customStyle="1" w:styleId="ft3084">
    <w:name w:val="ft3084"/>
    <w:basedOn w:val="a3"/>
    <w:uiPriority w:val="99"/>
    <w:qFormat/>
    <w:rsid w:val="004A32ED"/>
    <w:rPr>
      <w:rFonts w:cs="Times New Roman"/>
    </w:rPr>
  </w:style>
  <w:style w:type="character" w:customStyle="1" w:styleId="ft3127">
    <w:name w:val="ft3127"/>
    <w:basedOn w:val="a3"/>
    <w:uiPriority w:val="99"/>
    <w:qFormat/>
    <w:rsid w:val="004A32ED"/>
    <w:rPr>
      <w:rFonts w:cs="Times New Roman"/>
    </w:rPr>
  </w:style>
  <w:style w:type="character" w:customStyle="1" w:styleId="ft3156">
    <w:name w:val="ft3156"/>
    <w:basedOn w:val="a3"/>
    <w:uiPriority w:val="99"/>
    <w:qFormat/>
    <w:rsid w:val="004A32ED"/>
    <w:rPr>
      <w:rFonts w:cs="Times New Roman"/>
    </w:rPr>
  </w:style>
  <w:style w:type="character" w:customStyle="1" w:styleId="ft3206">
    <w:name w:val="ft3206"/>
    <w:basedOn w:val="a3"/>
    <w:uiPriority w:val="99"/>
    <w:qFormat/>
    <w:rsid w:val="004A32ED"/>
    <w:rPr>
      <w:rFonts w:cs="Times New Roman"/>
    </w:rPr>
  </w:style>
  <w:style w:type="character" w:customStyle="1" w:styleId="ft3264">
    <w:name w:val="ft3264"/>
    <w:basedOn w:val="a3"/>
    <w:uiPriority w:val="99"/>
    <w:qFormat/>
    <w:rsid w:val="004A32ED"/>
    <w:rPr>
      <w:rFonts w:cs="Times New Roman"/>
    </w:rPr>
  </w:style>
  <w:style w:type="character" w:customStyle="1" w:styleId="ft3315">
    <w:name w:val="ft3315"/>
    <w:basedOn w:val="a3"/>
    <w:uiPriority w:val="99"/>
    <w:qFormat/>
    <w:rsid w:val="004A32ED"/>
    <w:rPr>
      <w:rFonts w:cs="Times New Roman"/>
    </w:rPr>
  </w:style>
  <w:style w:type="character" w:customStyle="1" w:styleId="ft3373">
    <w:name w:val="ft3373"/>
    <w:basedOn w:val="a3"/>
    <w:uiPriority w:val="99"/>
    <w:qFormat/>
    <w:rsid w:val="004A32ED"/>
    <w:rPr>
      <w:rFonts w:cs="Times New Roman"/>
    </w:rPr>
  </w:style>
  <w:style w:type="character" w:customStyle="1" w:styleId="ft3432">
    <w:name w:val="ft3432"/>
    <w:basedOn w:val="a3"/>
    <w:uiPriority w:val="99"/>
    <w:qFormat/>
    <w:rsid w:val="004A32ED"/>
    <w:rPr>
      <w:rFonts w:cs="Times New Roman"/>
    </w:rPr>
  </w:style>
  <w:style w:type="character" w:customStyle="1" w:styleId="ft3489">
    <w:name w:val="ft3489"/>
    <w:basedOn w:val="a3"/>
    <w:uiPriority w:val="99"/>
    <w:qFormat/>
    <w:rsid w:val="004A32ED"/>
    <w:rPr>
      <w:rFonts w:cs="Times New Roman"/>
    </w:rPr>
  </w:style>
  <w:style w:type="character" w:customStyle="1" w:styleId="ft3546">
    <w:name w:val="ft3546"/>
    <w:basedOn w:val="a3"/>
    <w:uiPriority w:val="99"/>
    <w:qFormat/>
    <w:rsid w:val="004A32ED"/>
    <w:rPr>
      <w:rFonts w:cs="Times New Roman"/>
    </w:rPr>
  </w:style>
  <w:style w:type="character" w:customStyle="1" w:styleId="ft3608">
    <w:name w:val="ft3608"/>
    <w:basedOn w:val="a3"/>
    <w:uiPriority w:val="99"/>
    <w:qFormat/>
    <w:rsid w:val="004A32ED"/>
    <w:rPr>
      <w:rFonts w:cs="Times New Roman"/>
    </w:rPr>
  </w:style>
  <w:style w:type="character" w:customStyle="1" w:styleId="ft3651">
    <w:name w:val="ft3651"/>
    <w:basedOn w:val="a3"/>
    <w:uiPriority w:val="99"/>
    <w:qFormat/>
    <w:rsid w:val="004A32ED"/>
    <w:rPr>
      <w:rFonts w:cs="Times New Roman"/>
    </w:rPr>
  </w:style>
  <w:style w:type="paragraph" w:customStyle="1" w:styleId="c4c8c7c24">
    <w:name w:val="c4 c8 c7 c24"/>
    <w:basedOn w:val="a2"/>
    <w:uiPriority w:val="99"/>
    <w:qFormat/>
    <w:rsid w:val="004A32ED"/>
    <w:pPr>
      <w:widowControl/>
      <w:snapToGrid/>
      <w:spacing w:before="90" w:after="90"/>
    </w:pPr>
    <w:rPr>
      <w:rFonts w:eastAsia="Times New Roman"/>
      <w:szCs w:val="24"/>
    </w:rPr>
  </w:style>
  <w:style w:type="character" w:customStyle="1" w:styleId="c5">
    <w:name w:val="c5"/>
    <w:basedOn w:val="a3"/>
    <w:uiPriority w:val="99"/>
    <w:qFormat/>
    <w:rsid w:val="004A32ED"/>
    <w:rPr>
      <w:rFonts w:cs="Times New Roman"/>
    </w:rPr>
  </w:style>
  <w:style w:type="character" w:customStyle="1" w:styleId="1142">
    <w:name w:val="Знак Знак114"/>
    <w:uiPriority w:val="99"/>
    <w:locked/>
    <w:rsid w:val="004A32ED"/>
    <w:rPr>
      <w:rFonts w:ascii="Arial" w:hAnsi="Arial"/>
      <w:b/>
      <w:color w:val="000000"/>
      <w:sz w:val="26"/>
      <w:lang w:val="ru-RU" w:eastAsia="ru-RU"/>
    </w:rPr>
  </w:style>
  <w:style w:type="paragraph" w:customStyle="1" w:styleId="1122">
    <w:name w:val="Стиль Заголовок 1 + 12 пт"/>
    <w:basedOn w:val="10"/>
    <w:uiPriority w:val="99"/>
    <w:qFormat/>
    <w:rsid w:val="004A32ED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suppressAutoHyphens/>
      <w:spacing w:line="312" w:lineRule="auto"/>
      <w:ind w:firstLine="454"/>
      <w:jc w:val="left"/>
    </w:pPr>
    <w:rPr>
      <w:rFonts w:ascii="Times New Roman ??????????" w:hAnsi="Times New Roman ??????????"/>
      <w:b/>
      <w:bCs/>
      <w:caps/>
      <w:sz w:val="24"/>
    </w:rPr>
  </w:style>
  <w:style w:type="character" w:customStyle="1" w:styleId="ft9267">
    <w:name w:val="ft9267"/>
    <w:uiPriority w:val="99"/>
    <w:qFormat/>
    <w:rsid w:val="004A32ED"/>
  </w:style>
  <w:style w:type="character" w:customStyle="1" w:styleId="ft9274">
    <w:name w:val="ft9274"/>
    <w:uiPriority w:val="99"/>
    <w:qFormat/>
    <w:rsid w:val="004A32ED"/>
  </w:style>
  <w:style w:type="character" w:customStyle="1" w:styleId="ft9282">
    <w:name w:val="ft9282"/>
    <w:uiPriority w:val="99"/>
    <w:qFormat/>
    <w:rsid w:val="004A32ED"/>
  </w:style>
  <w:style w:type="character" w:customStyle="1" w:styleId="ft9284">
    <w:name w:val="ft9284"/>
    <w:uiPriority w:val="99"/>
    <w:qFormat/>
    <w:rsid w:val="004A32ED"/>
  </w:style>
  <w:style w:type="character" w:customStyle="1" w:styleId="ft9287">
    <w:name w:val="ft9287"/>
    <w:uiPriority w:val="99"/>
    <w:qFormat/>
    <w:rsid w:val="004A32ED"/>
  </w:style>
  <w:style w:type="character" w:customStyle="1" w:styleId="ft9293">
    <w:name w:val="ft9293"/>
    <w:uiPriority w:val="99"/>
    <w:qFormat/>
    <w:rsid w:val="004A32ED"/>
  </w:style>
  <w:style w:type="character" w:customStyle="1" w:styleId="ft9299">
    <w:name w:val="ft9299"/>
    <w:uiPriority w:val="99"/>
    <w:qFormat/>
    <w:rsid w:val="004A32ED"/>
  </w:style>
  <w:style w:type="character" w:customStyle="1" w:styleId="ft9306">
    <w:name w:val="ft9306"/>
    <w:uiPriority w:val="99"/>
    <w:qFormat/>
    <w:rsid w:val="004A32ED"/>
  </w:style>
  <w:style w:type="character" w:customStyle="1" w:styleId="ft8849">
    <w:name w:val="ft8849"/>
    <w:uiPriority w:val="99"/>
    <w:qFormat/>
    <w:rsid w:val="004A32ED"/>
  </w:style>
  <w:style w:type="character" w:customStyle="1" w:styleId="ft9312">
    <w:name w:val="ft9312"/>
    <w:uiPriority w:val="99"/>
    <w:qFormat/>
    <w:rsid w:val="004A32ED"/>
  </w:style>
  <w:style w:type="character" w:customStyle="1" w:styleId="ft9316">
    <w:name w:val="ft9316"/>
    <w:uiPriority w:val="99"/>
    <w:qFormat/>
    <w:rsid w:val="004A32ED"/>
  </w:style>
  <w:style w:type="character" w:customStyle="1" w:styleId="ft9324">
    <w:name w:val="ft9324"/>
    <w:uiPriority w:val="99"/>
    <w:qFormat/>
    <w:rsid w:val="004A32ED"/>
  </w:style>
  <w:style w:type="character" w:customStyle="1" w:styleId="ft9330">
    <w:name w:val="ft9330"/>
    <w:uiPriority w:val="99"/>
    <w:qFormat/>
    <w:rsid w:val="004A32ED"/>
  </w:style>
  <w:style w:type="character" w:customStyle="1" w:styleId="18100">
    <w:name w:val="Знак Знак1810"/>
    <w:uiPriority w:val="99"/>
    <w:rsid w:val="004A32ED"/>
    <w:rPr>
      <w:rFonts w:eastAsia="SimSun"/>
      <w:b/>
      <w:caps/>
      <w:sz w:val="24"/>
      <w:lang w:val="ru-RU" w:eastAsia="ru-RU"/>
    </w:rPr>
  </w:style>
  <w:style w:type="paragraph" w:customStyle="1" w:styleId="1fffffb">
    <w:name w:val="1 уровень Знак"/>
    <w:basedOn w:val="a2"/>
    <w:link w:val="1fffffc"/>
    <w:uiPriority w:val="99"/>
    <w:qFormat/>
    <w:rsid w:val="004A32ED"/>
    <w:pPr>
      <w:keepNext/>
      <w:shd w:val="clear" w:color="auto" w:fill="FFFFFF"/>
      <w:autoSpaceDE w:val="0"/>
      <w:autoSpaceDN w:val="0"/>
      <w:adjustRightInd w:val="0"/>
      <w:snapToGrid/>
      <w:spacing w:before="520" w:after="260" w:line="312" w:lineRule="auto"/>
      <w:jc w:val="center"/>
      <w:outlineLvl w:val="0"/>
    </w:pPr>
    <w:rPr>
      <w:b/>
      <w:color w:val="000000"/>
    </w:rPr>
  </w:style>
  <w:style w:type="character" w:customStyle="1" w:styleId="1fffffc">
    <w:name w:val="1 уровень Знак Знак"/>
    <w:link w:val="1fffffb"/>
    <w:uiPriority w:val="99"/>
    <w:qFormat/>
    <w:locked/>
    <w:rsid w:val="004A32ED"/>
    <w:rPr>
      <w:rFonts w:ascii="Times New Roman" w:eastAsia="Calibri" w:hAnsi="Times New Roman" w:cs="Times New Roman"/>
      <w:b/>
      <w:color w:val="000000"/>
      <w:sz w:val="24"/>
      <w:szCs w:val="20"/>
      <w:shd w:val="clear" w:color="auto" w:fill="FFFFFF"/>
      <w:lang w:eastAsia="ru-RU"/>
    </w:rPr>
  </w:style>
  <w:style w:type="character" w:customStyle="1" w:styleId="WW8Num36z0">
    <w:name w:val="WW8Num36z0"/>
    <w:uiPriority w:val="99"/>
    <w:qFormat/>
    <w:rsid w:val="004A32ED"/>
    <w:rPr>
      <w:rFonts w:ascii="Wingdings" w:hAnsi="Wingdings"/>
    </w:rPr>
  </w:style>
  <w:style w:type="character" w:customStyle="1" w:styleId="WW8Num39z0">
    <w:name w:val="WW8Num39z0"/>
    <w:uiPriority w:val="99"/>
    <w:qFormat/>
    <w:rsid w:val="004A32ED"/>
    <w:rPr>
      <w:rFonts w:ascii="Wingdings" w:hAnsi="Wingdings"/>
    </w:rPr>
  </w:style>
  <w:style w:type="character" w:customStyle="1" w:styleId="WW8Num42z0">
    <w:name w:val="WW8Num42z0"/>
    <w:uiPriority w:val="99"/>
    <w:qFormat/>
    <w:rsid w:val="004A32ED"/>
    <w:rPr>
      <w:rFonts w:ascii="Wingdings" w:hAnsi="Wingdings"/>
    </w:rPr>
  </w:style>
  <w:style w:type="character" w:customStyle="1" w:styleId="WW8Num44z0">
    <w:name w:val="WW8Num44z0"/>
    <w:uiPriority w:val="99"/>
    <w:qFormat/>
    <w:rsid w:val="004A32ED"/>
    <w:rPr>
      <w:rFonts w:ascii="Wingdings" w:hAnsi="Wingdings"/>
    </w:rPr>
  </w:style>
  <w:style w:type="character" w:customStyle="1" w:styleId="WW8Num44z1">
    <w:name w:val="WW8Num44z1"/>
    <w:uiPriority w:val="99"/>
    <w:qFormat/>
    <w:rsid w:val="004A32ED"/>
    <w:rPr>
      <w:rFonts w:ascii="Courier New" w:hAnsi="Courier New"/>
    </w:rPr>
  </w:style>
  <w:style w:type="character" w:customStyle="1" w:styleId="WW8Num44z3">
    <w:name w:val="WW8Num44z3"/>
    <w:uiPriority w:val="99"/>
    <w:qFormat/>
    <w:rsid w:val="004A32ED"/>
    <w:rPr>
      <w:rFonts w:ascii="Symbol" w:hAnsi="Symbol"/>
    </w:rPr>
  </w:style>
  <w:style w:type="character" w:customStyle="1" w:styleId="WW8Num47z0">
    <w:name w:val="WW8Num47z0"/>
    <w:uiPriority w:val="99"/>
    <w:qFormat/>
    <w:rsid w:val="004A32ED"/>
    <w:rPr>
      <w:rFonts w:ascii="Wingdings" w:hAnsi="Wingdings"/>
    </w:rPr>
  </w:style>
  <w:style w:type="character" w:customStyle="1" w:styleId="WW8Num47z1">
    <w:name w:val="WW8Num47z1"/>
    <w:uiPriority w:val="99"/>
    <w:qFormat/>
    <w:rsid w:val="004A32ED"/>
    <w:rPr>
      <w:rFonts w:ascii="Courier New" w:hAnsi="Courier New"/>
    </w:rPr>
  </w:style>
  <w:style w:type="character" w:customStyle="1" w:styleId="WW8Num47z3">
    <w:name w:val="WW8Num47z3"/>
    <w:uiPriority w:val="99"/>
    <w:qFormat/>
    <w:rsid w:val="004A32ED"/>
    <w:rPr>
      <w:rFonts w:ascii="Symbol" w:hAnsi="Symbol"/>
    </w:rPr>
  </w:style>
  <w:style w:type="character" w:customStyle="1" w:styleId="WW8Num50z0">
    <w:name w:val="WW8Num50z0"/>
    <w:uiPriority w:val="99"/>
    <w:qFormat/>
    <w:rsid w:val="004A32ED"/>
    <w:rPr>
      <w:rFonts w:ascii="Wingdings" w:hAnsi="Wingdings"/>
    </w:rPr>
  </w:style>
  <w:style w:type="character" w:customStyle="1" w:styleId="WW8Num51z0">
    <w:name w:val="WW8Num51z0"/>
    <w:uiPriority w:val="99"/>
    <w:qFormat/>
    <w:rsid w:val="004A32ED"/>
    <w:rPr>
      <w:rFonts w:ascii="Wingdings" w:hAnsi="Wingdings"/>
    </w:rPr>
  </w:style>
  <w:style w:type="character" w:customStyle="1" w:styleId="WW8Num52z0">
    <w:name w:val="WW8Num52z0"/>
    <w:uiPriority w:val="99"/>
    <w:qFormat/>
    <w:rsid w:val="004A32ED"/>
    <w:rPr>
      <w:rFonts w:ascii="Symbol" w:hAnsi="Symbol"/>
    </w:rPr>
  </w:style>
  <w:style w:type="character" w:customStyle="1" w:styleId="WW8Num53z0">
    <w:name w:val="WW8Num53z0"/>
    <w:uiPriority w:val="99"/>
    <w:qFormat/>
    <w:rsid w:val="004A32ED"/>
    <w:rPr>
      <w:rFonts w:ascii="Wingdings" w:hAnsi="Wingdings"/>
    </w:rPr>
  </w:style>
  <w:style w:type="character" w:customStyle="1" w:styleId="WW8Num53z1">
    <w:name w:val="WW8Num53z1"/>
    <w:uiPriority w:val="99"/>
    <w:qFormat/>
    <w:rsid w:val="004A32ED"/>
    <w:rPr>
      <w:rFonts w:ascii="Courier New" w:hAnsi="Courier New"/>
    </w:rPr>
  </w:style>
  <w:style w:type="character" w:customStyle="1" w:styleId="WW8Num53z3">
    <w:name w:val="WW8Num53z3"/>
    <w:uiPriority w:val="99"/>
    <w:qFormat/>
    <w:rsid w:val="004A32ED"/>
    <w:rPr>
      <w:rFonts w:ascii="Symbol" w:hAnsi="Symbol"/>
    </w:rPr>
  </w:style>
  <w:style w:type="character" w:customStyle="1" w:styleId="WW8Num55z0">
    <w:name w:val="WW8Num55z0"/>
    <w:uiPriority w:val="99"/>
    <w:qFormat/>
    <w:rsid w:val="004A32ED"/>
    <w:rPr>
      <w:rFonts w:ascii="Symbol" w:hAnsi="Symbol"/>
    </w:rPr>
  </w:style>
  <w:style w:type="character" w:customStyle="1" w:styleId="WW8Num56z0">
    <w:name w:val="WW8Num56z0"/>
    <w:uiPriority w:val="99"/>
    <w:qFormat/>
    <w:rsid w:val="004A32ED"/>
    <w:rPr>
      <w:rFonts w:ascii="Symbol" w:hAnsi="Symbol"/>
    </w:rPr>
  </w:style>
  <w:style w:type="character" w:customStyle="1" w:styleId="WW8Num59z0">
    <w:name w:val="WW8Num59z0"/>
    <w:uiPriority w:val="99"/>
    <w:qFormat/>
    <w:rsid w:val="004A32ED"/>
    <w:rPr>
      <w:rFonts w:ascii="Symbol" w:hAnsi="Symbol"/>
    </w:rPr>
  </w:style>
  <w:style w:type="character" w:customStyle="1" w:styleId="WW8Num63z0">
    <w:name w:val="WW8Num63z0"/>
    <w:uiPriority w:val="99"/>
    <w:qFormat/>
    <w:rsid w:val="004A32ED"/>
    <w:rPr>
      <w:rFonts w:ascii="Symbol" w:hAnsi="Symbol"/>
    </w:rPr>
  </w:style>
  <w:style w:type="character" w:customStyle="1" w:styleId="WW8Num66z0">
    <w:name w:val="WW8Num66z0"/>
    <w:uiPriority w:val="99"/>
    <w:qFormat/>
    <w:rsid w:val="004A32ED"/>
    <w:rPr>
      <w:rFonts w:ascii="Symbol" w:hAnsi="Symbol"/>
    </w:rPr>
  </w:style>
  <w:style w:type="character" w:customStyle="1" w:styleId="WW8Num69z1">
    <w:name w:val="WW8Num69z1"/>
    <w:uiPriority w:val="99"/>
    <w:qFormat/>
    <w:rsid w:val="004A32ED"/>
    <w:rPr>
      <w:rFonts w:ascii="Wingdings" w:hAnsi="Wingdings"/>
    </w:rPr>
  </w:style>
  <w:style w:type="character" w:customStyle="1" w:styleId="WW8Num72z0">
    <w:name w:val="WW8Num72z0"/>
    <w:uiPriority w:val="99"/>
    <w:qFormat/>
    <w:rsid w:val="004A32ED"/>
    <w:rPr>
      <w:rFonts w:ascii="Symbol" w:hAnsi="Symbol"/>
    </w:rPr>
  </w:style>
  <w:style w:type="character" w:customStyle="1" w:styleId="WW8Num72z1">
    <w:name w:val="WW8Num72z1"/>
    <w:uiPriority w:val="99"/>
    <w:qFormat/>
    <w:rsid w:val="004A32ED"/>
    <w:rPr>
      <w:rFonts w:ascii="Courier New" w:hAnsi="Courier New"/>
    </w:rPr>
  </w:style>
  <w:style w:type="character" w:customStyle="1" w:styleId="WW8Num72z2">
    <w:name w:val="WW8Num72z2"/>
    <w:uiPriority w:val="99"/>
    <w:qFormat/>
    <w:rsid w:val="004A32ED"/>
    <w:rPr>
      <w:rFonts w:ascii="Wingdings" w:hAnsi="Wingdings"/>
    </w:rPr>
  </w:style>
  <w:style w:type="character" w:customStyle="1" w:styleId="WW8Num74z0">
    <w:name w:val="WW8Num74z0"/>
    <w:uiPriority w:val="99"/>
    <w:qFormat/>
    <w:rsid w:val="004A32ED"/>
    <w:rPr>
      <w:rFonts w:ascii="Symbol" w:hAnsi="Symbol"/>
    </w:rPr>
  </w:style>
  <w:style w:type="character" w:customStyle="1" w:styleId="WW8Num75z0">
    <w:name w:val="WW8Num75z0"/>
    <w:uiPriority w:val="99"/>
    <w:qFormat/>
    <w:rsid w:val="004A32ED"/>
    <w:rPr>
      <w:rFonts w:ascii="Wingdings" w:hAnsi="Wingdings"/>
    </w:rPr>
  </w:style>
  <w:style w:type="character" w:customStyle="1" w:styleId="WW8Num75z1">
    <w:name w:val="WW8Num75z1"/>
    <w:uiPriority w:val="99"/>
    <w:qFormat/>
    <w:rsid w:val="004A32ED"/>
    <w:rPr>
      <w:rFonts w:ascii="Courier New" w:hAnsi="Courier New"/>
    </w:rPr>
  </w:style>
  <w:style w:type="character" w:customStyle="1" w:styleId="WW8Num75z3">
    <w:name w:val="WW8Num75z3"/>
    <w:uiPriority w:val="99"/>
    <w:qFormat/>
    <w:rsid w:val="004A32ED"/>
    <w:rPr>
      <w:rFonts w:ascii="Symbol" w:hAnsi="Symbol"/>
    </w:rPr>
  </w:style>
  <w:style w:type="character" w:customStyle="1" w:styleId="WW8Num77z0">
    <w:name w:val="WW8Num77z0"/>
    <w:uiPriority w:val="99"/>
    <w:qFormat/>
    <w:rsid w:val="004A32ED"/>
    <w:rPr>
      <w:rFonts w:ascii="Symbol" w:hAnsi="Symbol"/>
    </w:rPr>
  </w:style>
  <w:style w:type="character" w:customStyle="1" w:styleId="WW8Num78z0">
    <w:name w:val="WW8Num78z0"/>
    <w:uiPriority w:val="99"/>
    <w:qFormat/>
    <w:rsid w:val="004A32ED"/>
    <w:rPr>
      <w:rFonts w:ascii="Wingdings" w:hAnsi="Wingdings"/>
    </w:rPr>
  </w:style>
  <w:style w:type="character" w:customStyle="1" w:styleId="WW8Num78z1">
    <w:name w:val="WW8Num78z1"/>
    <w:uiPriority w:val="99"/>
    <w:qFormat/>
    <w:rsid w:val="004A32ED"/>
    <w:rPr>
      <w:rFonts w:ascii="Courier New" w:hAnsi="Courier New"/>
    </w:rPr>
  </w:style>
  <w:style w:type="character" w:customStyle="1" w:styleId="WW8Num78z3">
    <w:name w:val="WW8Num78z3"/>
    <w:uiPriority w:val="99"/>
    <w:qFormat/>
    <w:rsid w:val="004A32ED"/>
    <w:rPr>
      <w:rFonts w:ascii="Symbol" w:hAnsi="Symbol"/>
    </w:rPr>
  </w:style>
  <w:style w:type="character" w:customStyle="1" w:styleId="WW8Num79z0">
    <w:name w:val="WW8Num79z0"/>
    <w:uiPriority w:val="99"/>
    <w:qFormat/>
    <w:rsid w:val="004A32ED"/>
    <w:rPr>
      <w:rFonts w:ascii="Symbol" w:hAnsi="Symbol"/>
    </w:rPr>
  </w:style>
  <w:style w:type="character" w:customStyle="1" w:styleId="WW8Num86z0">
    <w:name w:val="WW8Num86z0"/>
    <w:uiPriority w:val="99"/>
    <w:qFormat/>
    <w:rsid w:val="004A32ED"/>
    <w:rPr>
      <w:rFonts w:ascii="Wingdings" w:hAnsi="Wingdings"/>
    </w:rPr>
  </w:style>
  <w:style w:type="character" w:customStyle="1" w:styleId="WW8Num86z1">
    <w:name w:val="WW8Num86z1"/>
    <w:uiPriority w:val="99"/>
    <w:qFormat/>
    <w:rsid w:val="004A32ED"/>
    <w:rPr>
      <w:rFonts w:ascii="Courier New" w:hAnsi="Courier New"/>
    </w:rPr>
  </w:style>
  <w:style w:type="character" w:customStyle="1" w:styleId="WW8Num86z3">
    <w:name w:val="WW8Num86z3"/>
    <w:uiPriority w:val="99"/>
    <w:qFormat/>
    <w:rsid w:val="004A32ED"/>
    <w:rPr>
      <w:rFonts w:ascii="Symbol" w:hAnsi="Symbol"/>
    </w:rPr>
  </w:style>
  <w:style w:type="character" w:customStyle="1" w:styleId="WW8Num87z0">
    <w:name w:val="WW8Num87z0"/>
    <w:uiPriority w:val="99"/>
    <w:qFormat/>
    <w:rsid w:val="004A32ED"/>
    <w:rPr>
      <w:rFonts w:ascii="Symbol" w:hAnsi="Symbol"/>
    </w:rPr>
  </w:style>
  <w:style w:type="character" w:customStyle="1" w:styleId="WW8Num89z0">
    <w:name w:val="WW8Num89z0"/>
    <w:uiPriority w:val="99"/>
    <w:qFormat/>
    <w:rsid w:val="004A32ED"/>
    <w:rPr>
      <w:rFonts w:ascii="Symbol" w:hAnsi="Symbol"/>
    </w:rPr>
  </w:style>
  <w:style w:type="character" w:customStyle="1" w:styleId="WW8Num90z0">
    <w:name w:val="WW8Num90z0"/>
    <w:uiPriority w:val="99"/>
    <w:qFormat/>
    <w:rsid w:val="004A32ED"/>
    <w:rPr>
      <w:rFonts w:ascii="Symbol" w:hAnsi="Symbol"/>
    </w:rPr>
  </w:style>
  <w:style w:type="character" w:customStyle="1" w:styleId="WW8Num92z0">
    <w:name w:val="WW8Num92z0"/>
    <w:uiPriority w:val="99"/>
    <w:qFormat/>
    <w:rsid w:val="004A32ED"/>
    <w:rPr>
      <w:rFonts w:ascii="Symbol" w:hAnsi="Symbol"/>
    </w:rPr>
  </w:style>
  <w:style w:type="character" w:customStyle="1" w:styleId="WW8Num93z0">
    <w:name w:val="WW8Num93z0"/>
    <w:uiPriority w:val="99"/>
    <w:qFormat/>
    <w:rsid w:val="004A32ED"/>
    <w:rPr>
      <w:rFonts w:ascii="Wingdings" w:hAnsi="Wingdings"/>
    </w:rPr>
  </w:style>
  <w:style w:type="character" w:customStyle="1" w:styleId="WW8Num93z1">
    <w:name w:val="WW8Num93z1"/>
    <w:uiPriority w:val="99"/>
    <w:qFormat/>
    <w:rsid w:val="004A32ED"/>
    <w:rPr>
      <w:rFonts w:ascii="Courier New" w:hAnsi="Courier New"/>
    </w:rPr>
  </w:style>
  <w:style w:type="character" w:customStyle="1" w:styleId="WW8Num93z3">
    <w:name w:val="WW8Num93z3"/>
    <w:uiPriority w:val="99"/>
    <w:qFormat/>
    <w:rsid w:val="004A32ED"/>
    <w:rPr>
      <w:rFonts w:ascii="Symbol" w:hAnsi="Symbol"/>
    </w:rPr>
  </w:style>
  <w:style w:type="character" w:customStyle="1" w:styleId="WW8Num94z0">
    <w:name w:val="WW8Num94z0"/>
    <w:uiPriority w:val="99"/>
    <w:qFormat/>
    <w:rsid w:val="004A32ED"/>
    <w:rPr>
      <w:rFonts w:ascii="Symbol" w:hAnsi="Symbol"/>
    </w:rPr>
  </w:style>
  <w:style w:type="character" w:customStyle="1" w:styleId="WW8Num97z0">
    <w:name w:val="WW8Num97z0"/>
    <w:uiPriority w:val="99"/>
    <w:qFormat/>
    <w:rsid w:val="004A32ED"/>
    <w:rPr>
      <w:rFonts w:ascii="Symbol" w:hAnsi="Symbol"/>
    </w:rPr>
  </w:style>
  <w:style w:type="character" w:customStyle="1" w:styleId="WW8Num99z0">
    <w:name w:val="WW8Num99z0"/>
    <w:uiPriority w:val="99"/>
    <w:qFormat/>
    <w:rsid w:val="004A32ED"/>
    <w:rPr>
      <w:rFonts w:ascii="Symbol" w:hAnsi="Symbol"/>
    </w:rPr>
  </w:style>
  <w:style w:type="character" w:customStyle="1" w:styleId="WW8Num101z0">
    <w:name w:val="WW8Num101z0"/>
    <w:uiPriority w:val="99"/>
    <w:qFormat/>
    <w:rsid w:val="004A32ED"/>
    <w:rPr>
      <w:rFonts w:ascii="Symbol" w:hAnsi="Symbol"/>
    </w:rPr>
  </w:style>
  <w:style w:type="character" w:customStyle="1" w:styleId="WW8Num104z0">
    <w:name w:val="WW8Num104z0"/>
    <w:uiPriority w:val="99"/>
    <w:qFormat/>
    <w:rsid w:val="004A32ED"/>
    <w:rPr>
      <w:rFonts w:ascii="Symbol" w:hAnsi="Symbol"/>
    </w:rPr>
  </w:style>
  <w:style w:type="character" w:customStyle="1" w:styleId="WW8Num107z0">
    <w:name w:val="WW8Num107z0"/>
    <w:uiPriority w:val="99"/>
    <w:qFormat/>
    <w:rsid w:val="004A32ED"/>
    <w:rPr>
      <w:rFonts w:ascii="Symbol" w:hAnsi="Symbol"/>
    </w:rPr>
  </w:style>
  <w:style w:type="character" w:customStyle="1" w:styleId="WW8Num109z0">
    <w:name w:val="WW8Num109z0"/>
    <w:uiPriority w:val="99"/>
    <w:qFormat/>
    <w:rsid w:val="004A32ED"/>
    <w:rPr>
      <w:rFonts w:ascii="Symbol" w:hAnsi="Symbol"/>
    </w:rPr>
  </w:style>
  <w:style w:type="character" w:customStyle="1" w:styleId="WW8Num112z1">
    <w:name w:val="WW8Num112z1"/>
    <w:uiPriority w:val="99"/>
    <w:qFormat/>
    <w:rsid w:val="004A32ED"/>
    <w:rPr>
      <w:color w:val="000000"/>
    </w:rPr>
  </w:style>
  <w:style w:type="character" w:customStyle="1" w:styleId="WW8Num114z0">
    <w:name w:val="WW8Num114z0"/>
    <w:uiPriority w:val="99"/>
    <w:qFormat/>
    <w:rsid w:val="004A32ED"/>
    <w:rPr>
      <w:rFonts w:ascii="Symbol" w:hAnsi="Symbol"/>
    </w:rPr>
  </w:style>
  <w:style w:type="character" w:customStyle="1" w:styleId="WW8Num117z0">
    <w:name w:val="WW8Num117z0"/>
    <w:uiPriority w:val="99"/>
    <w:qFormat/>
    <w:rsid w:val="004A32ED"/>
    <w:rPr>
      <w:rFonts w:ascii="Symbol" w:hAnsi="Symbol"/>
    </w:rPr>
  </w:style>
  <w:style w:type="character" w:customStyle="1" w:styleId="WW8Num118z0">
    <w:name w:val="WW8Num118z0"/>
    <w:uiPriority w:val="99"/>
    <w:qFormat/>
    <w:rsid w:val="004A32ED"/>
    <w:rPr>
      <w:rFonts w:ascii="Wingdings" w:hAnsi="Wingdings"/>
    </w:rPr>
  </w:style>
  <w:style w:type="character" w:customStyle="1" w:styleId="WW8Num118z1">
    <w:name w:val="WW8Num118z1"/>
    <w:uiPriority w:val="99"/>
    <w:qFormat/>
    <w:rsid w:val="004A32ED"/>
    <w:rPr>
      <w:rFonts w:ascii="Courier New" w:hAnsi="Courier New"/>
    </w:rPr>
  </w:style>
  <w:style w:type="character" w:customStyle="1" w:styleId="WW8Num118z3">
    <w:name w:val="WW8Num118z3"/>
    <w:uiPriority w:val="99"/>
    <w:qFormat/>
    <w:rsid w:val="004A32ED"/>
    <w:rPr>
      <w:rFonts w:ascii="Symbol" w:hAnsi="Symbol"/>
    </w:rPr>
  </w:style>
  <w:style w:type="character" w:customStyle="1" w:styleId="WW8Num120z0">
    <w:name w:val="WW8Num120z0"/>
    <w:uiPriority w:val="99"/>
    <w:qFormat/>
    <w:rsid w:val="004A32ED"/>
    <w:rPr>
      <w:rFonts w:ascii="Symbol" w:hAnsi="Symbol"/>
    </w:rPr>
  </w:style>
  <w:style w:type="character" w:customStyle="1" w:styleId="WW8Num121z0">
    <w:name w:val="WW8Num121z0"/>
    <w:uiPriority w:val="99"/>
    <w:qFormat/>
    <w:rsid w:val="004A32ED"/>
    <w:rPr>
      <w:rFonts w:ascii="Symbol" w:hAnsi="Symbol"/>
    </w:rPr>
  </w:style>
  <w:style w:type="character" w:customStyle="1" w:styleId="WW8Num124z0">
    <w:name w:val="WW8Num124z0"/>
    <w:uiPriority w:val="99"/>
    <w:qFormat/>
    <w:rsid w:val="004A32ED"/>
    <w:rPr>
      <w:rFonts w:ascii="Symbol" w:hAnsi="Symbol"/>
    </w:rPr>
  </w:style>
  <w:style w:type="character" w:customStyle="1" w:styleId="WW8Num125z0">
    <w:name w:val="WW8Num125z0"/>
    <w:uiPriority w:val="99"/>
    <w:qFormat/>
    <w:rsid w:val="004A32ED"/>
    <w:rPr>
      <w:rFonts w:ascii="Wingdings" w:hAnsi="Wingdings"/>
    </w:rPr>
  </w:style>
  <w:style w:type="character" w:customStyle="1" w:styleId="WW8Num125z1">
    <w:name w:val="WW8Num125z1"/>
    <w:uiPriority w:val="99"/>
    <w:qFormat/>
    <w:rsid w:val="004A32ED"/>
    <w:rPr>
      <w:rFonts w:ascii="Courier New" w:hAnsi="Courier New"/>
    </w:rPr>
  </w:style>
  <w:style w:type="character" w:customStyle="1" w:styleId="WW8Num125z3">
    <w:name w:val="WW8Num125z3"/>
    <w:uiPriority w:val="99"/>
    <w:qFormat/>
    <w:rsid w:val="004A32ED"/>
    <w:rPr>
      <w:rFonts w:ascii="Symbol" w:hAnsi="Symbol"/>
    </w:rPr>
  </w:style>
  <w:style w:type="character" w:customStyle="1" w:styleId="WW8Num126z0">
    <w:name w:val="WW8Num126z0"/>
    <w:uiPriority w:val="99"/>
    <w:qFormat/>
    <w:rsid w:val="004A32ED"/>
    <w:rPr>
      <w:rFonts w:ascii="Symbol" w:hAnsi="Symbol"/>
    </w:rPr>
  </w:style>
  <w:style w:type="character" w:customStyle="1" w:styleId="WW8Num127z0">
    <w:name w:val="WW8Num127z0"/>
    <w:uiPriority w:val="99"/>
    <w:qFormat/>
    <w:rsid w:val="004A32ED"/>
    <w:rPr>
      <w:rFonts w:ascii="Symbol" w:hAnsi="Symbol"/>
    </w:rPr>
  </w:style>
  <w:style w:type="character" w:customStyle="1" w:styleId="WW8Num130z0">
    <w:name w:val="WW8Num130z0"/>
    <w:uiPriority w:val="99"/>
    <w:qFormat/>
    <w:rsid w:val="004A32ED"/>
    <w:rPr>
      <w:rFonts w:ascii="Symbol" w:hAnsi="Symbol"/>
    </w:rPr>
  </w:style>
  <w:style w:type="character" w:customStyle="1" w:styleId="WW8Num131z0">
    <w:name w:val="WW8Num131z0"/>
    <w:uiPriority w:val="99"/>
    <w:qFormat/>
    <w:rsid w:val="004A32ED"/>
    <w:rPr>
      <w:rFonts w:ascii="Symbol" w:hAnsi="Symbol"/>
    </w:rPr>
  </w:style>
  <w:style w:type="character" w:customStyle="1" w:styleId="WW8Num132z0">
    <w:name w:val="WW8Num132z0"/>
    <w:uiPriority w:val="99"/>
    <w:qFormat/>
    <w:rsid w:val="004A32ED"/>
    <w:rPr>
      <w:rFonts w:ascii="Symbol" w:hAnsi="Symbol"/>
    </w:rPr>
  </w:style>
  <w:style w:type="character" w:customStyle="1" w:styleId="WW8Num134z0">
    <w:name w:val="WW8Num134z0"/>
    <w:uiPriority w:val="99"/>
    <w:qFormat/>
    <w:rsid w:val="004A32ED"/>
    <w:rPr>
      <w:rFonts w:ascii="Wingdings" w:hAnsi="Wingdings"/>
    </w:rPr>
  </w:style>
  <w:style w:type="character" w:customStyle="1" w:styleId="WW8Num136z0">
    <w:name w:val="WW8Num136z0"/>
    <w:uiPriority w:val="99"/>
    <w:qFormat/>
    <w:rsid w:val="004A32ED"/>
    <w:rPr>
      <w:rFonts w:ascii="Symbol" w:hAnsi="Symbol"/>
    </w:rPr>
  </w:style>
  <w:style w:type="character" w:customStyle="1" w:styleId="WW8Num139z0">
    <w:name w:val="WW8Num139z0"/>
    <w:uiPriority w:val="99"/>
    <w:qFormat/>
    <w:rsid w:val="004A32ED"/>
    <w:rPr>
      <w:rFonts w:ascii="Symbol" w:hAnsi="Symbol"/>
    </w:rPr>
  </w:style>
  <w:style w:type="character" w:customStyle="1" w:styleId="WW8Num143z0">
    <w:name w:val="WW8Num143z0"/>
    <w:uiPriority w:val="99"/>
    <w:qFormat/>
    <w:rsid w:val="004A32ED"/>
    <w:rPr>
      <w:rFonts w:ascii="Symbol" w:hAnsi="Symbol"/>
    </w:rPr>
  </w:style>
  <w:style w:type="character" w:customStyle="1" w:styleId="WW8Num144z0">
    <w:name w:val="WW8Num144z0"/>
    <w:uiPriority w:val="99"/>
    <w:qFormat/>
    <w:rsid w:val="004A32ED"/>
    <w:rPr>
      <w:rFonts w:ascii="Symbol" w:hAnsi="Symbol"/>
    </w:rPr>
  </w:style>
  <w:style w:type="character" w:customStyle="1" w:styleId="WW8Num145z0">
    <w:name w:val="WW8Num145z0"/>
    <w:uiPriority w:val="99"/>
    <w:qFormat/>
    <w:rsid w:val="004A32ED"/>
    <w:rPr>
      <w:rFonts w:ascii="Symbol" w:hAnsi="Symbol"/>
    </w:rPr>
  </w:style>
  <w:style w:type="character" w:customStyle="1" w:styleId="WW8Num146z0">
    <w:name w:val="WW8Num146z0"/>
    <w:uiPriority w:val="99"/>
    <w:qFormat/>
    <w:rsid w:val="004A32ED"/>
    <w:rPr>
      <w:rFonts w:ascii="Symbol" w:hAnsi="Symbol"/>
    </w:rPr>
  </w:style>
  <w:style w:type="character" w:customStyle="1" w:styleId="WW8Num147z0">
    <w:name w:val="WW8Num147z0"/>
    <w:uiPriority w:val="99"/>
    <w:qFormat/>
    <w:rsid w:val="004A32ED"/>
    <w:rPr>
      <w:rFonts w:ascii="Wingdings" w:hAnsi="Wingdings"/>
    </w:rPr>
  </w:style>
  <w:style w:type="character" w:customStyle="1" w:styleId="WW8Num147z1">
    <w:name w:val="WW8Num147z1"/>
    <w:uiPriority w:val="99"/>
    <w:qFormat/>
    <w:rsid w:val="004A32ED"/>
    <w:rPr>
      <w:rFonts w:ascii="Courier New" w:hAnsi="Courier New"/>
    </w:rPr>
  </w:style>
  <w:style w:type="character" w:customStyle="1" w:styleId="WW8Num147z3">
    <w:name w:val="WW8Num147z3"/>
    <w:uiPriority w:val="99"/>
    <w:qFormat/>
    <w:rsid w:val="004A32ED"/>
    <w:rPr>
      <w:rFonts w:ascii="Symbol" w:hAnsi="Symbol"/>
    </w:rPr>
  </w:style>
  <w:style w:type="character" w:customStyle="1" w:styleId="WW8Num150z0">
    <w:name w:val="WW8Num150z0"/>
    <w:uiPriority w:val="99"/>
    <w:qFormat/>
    <w:rsid w:val="004A32ED"/>
    <w:rPr>
      <w:rFonts w:ascii="Symbol" w:hAnsi="Symbol"/>
    </w:rPr>
  </w:style>
  <w:style w:type="character" w:customStyle="1" w:styleId="WW8Num157z0">
    <w:name w:val="WW8Num157z0"/>
    <w:uiPriority w:val="99"/>
    <w:qFormat/>
    <w:rsid w:val="004A32ED"/>
    <w:rPr>
      <w:rFonts w:ascii="Symbol" w:hAnsi="Symbol"/>
    </w:rPr>
  </w:style>
  <w:style w:type="character" w:customStyle="1" w:styleId="WW8Num159z0">
    <w:name w:val="WW8Num159z0"/>
    <w:uiPriority w:val="99"/>
    <w:qFormat/>
    <w:rsid w:val="004A32ED"/>
    <w:rPr>
      <w:rFonts w:ascii="Symbol" w:hAnsi="Symbol"/>
    </w:rPr>
  </w:style>
  <w:style w:type="character" w:customStyle="1" w:styleId="WW8Num160z0">
    <w:name w:val="WW8Num160z0"/>
    <w:uiPriority w:val="99"/>
    <w:qFormat/>
    <w:rsid w:val="004A32ED"/>
    <w:rPr>
      <w:rFonts w:ascii="Symbol" w:hAnsi="Symbol"/>
    </w:rPr>
  </w:style>
  <w:style w:type="character" w:customStyle="1" w:styleId="WW8Num162z0">
    <w:name w:val="WW8Num162z0"/>
    <w:uiPriority w:val="99"/>
    <w:qFormat/>
    <w:rsid w:val="004A32ED"/>
    <w:rPr>
      <w:rFonts w:ascii="Symbol" w:hAnsi="Symbol"/>
    </w:rPr>
  </w:style>
  <w:style w:type="character" w:customStyle="1" w:styleId="WW8Num163z0">
    <w:name w:val="WW8Num163z0"/>
    <w:uiPriority w:val="99"/>
    <w:qFormat/>
    <w:rsid w:val="004A32ED"/>
    <w:rPr>
      <w:rFonts w:ascii="Symbol" w:hAnsi="Symbol"/>
    </w:rPr>
  </w:style>
  <w:style w:type="character" w:customStyle="1" w:styleId="WW8Num164z0">
    <w:name w:val="WW8Num164z0"/>
    <w:uiPriority w:val="99"/>
    <w:qFormat/>
    <w:rsid w:val="004A32ED"/>
    <w:rPr>
      <w:rFonts w:ascii="Wingdings" w:hAnsi="Wingdings"/>
    </w:rPr>
  </w:style>
  <w:style w:type="character" w:customStyle="1" w:styleId="WW8Num164z1">
    <w:name w:val="WW8Num164z1"/>
    <w:uiPriority w:val="99"/>
    <w:qFormat/>
    <w:rsid w:val="004A32ED"/>
    <w:rPr>
      <w:rFonts w:ascii="Courier New" w:hAnsi="Courier New"/>
    </w:rPr>
  </w:style>
  <w:style w:type="character" w:customStyle="1" w:styleId="WW8Num164z3">
    <w:name w:val="WW8Num164z3"/>
    <w:uiPriority w:val="99"/>
    <w:qFormat/>
    <w:rsid w:val="004A32ED"/>
    <w:rPr>
      <w:rFonts w:ascii="Symbol" w:hAnsi="Symbol"/>
    </w:rPr>
  </w:style>
  <w:style w:type="character" w:customStyle="1" w:styleId="WW8Num168z0">
    <w:name w:val="WW8Num168z0"/>
    <w:uiPriority w:val="99"/>
    <w:qFormat/>
    <w:rsid w:val="004A32ED"/>
    <w:rPr>
      <w:rFonts w:ascii="Symbol" w:hAnsi="Symbol"/>
    </w:rPr>
  </w:style>
  <w:style w:type="character" w:customStyle="1" w:styleId="WW8Num169z0">
    <w:name w:val="WW8Num169z0"/>
    <w:uiPriority w:val="99"/>
    <w:qFormat/>
    <w:rsid w:val="004A32ED"/>
    <w:rPr>
      <w:rFonts w:ascii="Symbol" w:hAnsi="Symbol"/>
    </w:rPr>
  </w:style>
  <w:style w:type="character" w:customStyle="1" w:styleId="WW8Num170z0">
    <w:name w:val="WW8Num170z0"/>
    <w:uiPriority w:val="99"/>
    <w:qFormat/>
    <w:rsid w:val="004A32ED"/>
    <w:rPr>
      <w:rFonts w:ascii="Symbol" w:hAnsi="Symbol"/>
    </w:rPr>
  </w:style>
  <w:style w:type="character" w:customStyle="1" w:styleId="WW8Num174z0">
    <w:name w:val="WW8Num174z0"/>
    <w:uiPriority w:val="99"/>
    <w:qFormat/>
    <w:rsid w:val="004A32ED"/>
    <w:rPr>
      <w:rFonts w:ascii="Symbol" w:hAnsi="Symbol"/>
    </w:rPr>
  </w:style>
  <w:style w:type="character" w:customStyle="1" w:styleId="WW8Num177z0">
    <w:name w:val="WW8Num177z0"/>
    <w:uiPriority w:val="99"/>
    <w:qFormat/>
    <w:rsid w:val="004A32ED"/>
    <w:rPr>
      <w:rFonts w:ascii="Symbol" w:hAnsi="Symbol"/>
    </w:rPr>
  </w:style>
  <w:style w:type="character" w:customStyle="1" w:styleId="WW8Num178z0">
    <w:name w:val="WW8Num178z0"/>
    <w:uiPriority w:val="99"/>
    <w:qFormat/>
    <w:rsid w:val="004A32ED"/>
    <w:rPr>
      <w:rFonts w:ascii="Symbol" w:hAnsi="Symbol"/>
    </w:rPr>
  </w:style>
  <w:style w:type="character" w:customStyle="1" w:styleId="WW8Num182z0">
    <w:name w:val="WW8Num182z0"/>
    <w:uiPriority w:val="99"/>
    <w:qFormat/>
    <w:rsid w:val="004A32ED"/>
    <w:rPr>
      <w:rFonts w:ascii="Symbol" w:hAnsi="Symbol"/>
    </w:rPr>
  </w:style>
  <w:style w:type="character" w:customStyle="1" w:styleId="WW8Num37z0">
    <w:name w:val="WW8Num37z0"/>
    <w:uiPriority w:val="99"/>
    <w:qFormat/>
    <w:rsid w:val="004A32ED"/>
    <w:rPr>
      <w:rFonts w:ascii="Wingdings" w:hAnsi="Wingdings"/>
    </w:rPr>
  </w:style>
  <w:style w:type="character" w:customStyle="1" w:styleId="WW8Num38z0">
    <w:name w:val="WW8Num38z0"/>
    <w:uiPriority w:val="99"/>
    <w:qFormat/>
    <w:rsid w:val="004A32ED"/>
    <w:rPr>
      <w:rFonts w:ascii="Wingdings" w:hAnsi="Wingdings"/>
    </w:rPr>
  </w:style>
  <w:style w:type="character" w:customStyle="1" w:styleId="WW8Num40z0">
    <w:name w:val="WW8Num40z0"/>
    <w:uiPriority w:val="99"/>
    <w:qFormat/>
    <w:rsid w:val="004A32ED"/>
    <w:rPr>
      <w:rFonts w:ascii="Wingdings" w:hAnsi="Wingdings"/>
    </w:rPr>
  </w:style>
  <w:style w:type="character" w:customStyle="1" w:styleId="WW8Num41z0">
    <w:name w:val="WW8Num41z0"/>
    <w:uiPriority w:val="99"/>
    <w:qFormat/>
    <w:rsid w:val="004A32ED"/>
    <w:rPr>
      <w:rFonts w:ascii="Wingdings" w:hAnsi="Wingdings"/>
    </w:rPr>
  </w:style>
  <w:style w:type="character" w:customStyle="1" w:styleId="WW8Num43z0">
    <w:name w:val="WW8Num43z0"/>
    <w:uiPriority w:val="99"/>
    <w:qFormat/>
    <w:rsid w:val="004A32ED"/>
    <w:rPr>
      <w:rFonts w:ascii="Wingdings" w:hAnsi="Wingdings"/>
    </w:rPr>
  </w:style>
  <w:style w:type="character" w:customStyle="1" w:styleId="WW8Num20z1">
    <w:name w:val="WW8Num20z1"/>
    <w:uiPriority w:val="99"/>
    <w:qFormat/>
    <w:rsid w:val="004A32ED"/>
    <w:rPr>
      <w:rFonts w:ascii="Courier New" w:hAnsi="Courier New"/>
    </w:rPr>
  </w:style>
  <w:style w:type="character" w:customStyle="1" w:styleId="WW8Num20z3">
    <w:name w:val="WW8Num20z3"/>
    <w:uiPriority w:val="99"/>
    <w:qFormat/>
    <w:rsid w:val="004A32ED"/>
    <w:rPr>
      <w:rFonts w:ascii="Symbol" w:hAnsi="Symbol"/>
    </w:rPr>
  </w:style>
  <w:style w:type="character" w:customStyle="1" w:styleId="WW8Num26z3">
    <w:name w:val="WW8Num26z3"/>
    <w:uiPriority w:val="99"/>
    <w:qFormat/>
    <w:rsid w:val="004A32ED"/>
    <w:rPr>
      <w:rFonts w:ascii="Symbol" w:hAnsi="Symbol"/>
    </w:rPr>
  </w:style>
  <w:style w:type="character" w:customStyle="1" w:styleId="WW8Num33z0">
    <w:name w:val="WW8Num33z0"/>
    <w:uiPriority w:val="99"/>
    <w:qFormat/>
    <w:rsid w:val="004A32ED"/>
    <w:rPr>
      <w:rFonts w:ascii="Wingdings" w:hAnsi="Wingdings"/>
    </w:rPr>
  </w:style>
  <w:style w:type="character" w:customStyle="1" w:styleId="WW8Num33z3">
    <w:name w:val="WW8Num33z3"/>
    <w:uiPriority w:val="99"/>
    <w:qFormat/>
    <w:rsid w:val="004A32ED"/>
    <w:rPr>
      <w:rFonts w:ascii="Symbol" w:hAnsi="Symbol"/>
    </w:rPr>
  </w:style>
  <w:style w:type="character" w:customStyle="1" w:styleId="WW8Num33z4">
    <w:name w:val="WW8Num33z4"/>
    <w:uiPriority w:val="99"/>
    <w:qFormat/>
    <w:rsid w:val="004A32ED"/>
    <w:rPr>
      <w:rFonts w:ascii="Courier New" w:hAnsi="Courier New"/>
    </w:rPr>
  </w:style>
  <w:style w:type="character" w:customStyle="1" w:styleId="WW8Num34z0">
    <w:name w:val="WW8Num34z0"/>
    <w:uiPriority w:val="99"/>
    <w:qFormat/>
    <w:rsid w:val="004A32ED"/>
    <w:rPr>
      <w:rFonts w:ascii="Wingdings" w:hAnsi="Wingdings"/>
    </w:rPr>
  </w:style>
  <w:style w:type="character" w:customStyle="1" w:styleId="WW8Num34z1">
    <w:name w:val="WW8Num34z1"/>
    <w:uiPriority w:val="99"/>
    <w:qFormat/>
    <w:rsid w:val="004A32ED"/>
    <w:rPr>
      <w:rFonts w:ascii="Courier New" w:hAnsi="Courier New"/>
    </w:rPr>
  </w:style>
  <w:style w:type="character" w:customStyle="1" w:styleId="WW8Num34z3">
    <w:name w:val="WW8Num34z3"/>
    <w:uiPriority w:val="99"/>
    <w:qFormat/>
    <w:rsid w:val="004A32ED"/>
    <w:rPr>
      <w:rFonts w:ascii="Symbol" w:hAnsi="Symbol"/>
    </w:rPr>
  </w:style>
  <w:style w:type="character" w:customStyle="1" w:styleId="WW8Num35z0">
    <w:name w:val="WW8Num35z0"/>
    <w:uiPriority w:val="99"/>
    <w:qFormat/>
    <w:rsid w:val="004A32ED"/>
    <w:rPr>
      <w:rFonts w:ascii="Wingdings" w:hAnsi="Wingdings"/>
    </w:rPr>
  </w:style>
  <w:style w:type="character" w:customStyle="1" w:styleId="WW8Num35z1">
    <w:name w:val="WW8Num35z1"/>
    <w:uiPriority w:val="99"/>
    <w:qFormat/>
    <w:rsid w:val="004A32ED"/>
    <w:rPr>
      <w:rFonts w:ascii="Courier New" w:hAnsi="Courier New"/>
    </w:rPr>
  </w:style>
  <w:style w:type="character" w:customStyle="1" w:styleId="WW8Num35z3">
    <w:name w:val="WW8Num35z3"/>
    <w:uiPriority w:val="99"/>
    <w:qFormat/>
    <w:rsid w:val="004A32ED"/>
    <w:rPr>
      <w:rFonts w:ascii="Symbol" w:hAnsi="Symbol"/>
    </w:rPr>
  </w:style>
  <w:style w:type="character" w:customStyle="1" w:styleId="WW8Num36z1">
    <w:name w:val="WW8Num36z1"/>
    <w:uiPriority w:val="99"/>
    <w:qFormat/>
    <w:rsid w:val="004A32ED"/>
    <w:rPr>
      <w:rFonts w:ascii="Courier New" w:hAnsi="Courier New"/>
    </w:rPr>
  </w:style>
  <w:style w:type="character" w:customStyle="1" w:styleId="WW8Num36z3">
    <w:name w:val="WW8Num36z3"/>
    <w:uiPriority w:val="99"/>
    <w:qFormat/>
    <w:rsid w:val="004A32ED"/>
    <w:rPr>
      <w:rFonts w:ascii="Symbol" w:hAnsi="Symbol"/>
    </w:rPr>
  </w:style>
  <w:style w:type="character" w:customStyle="1" w:styleId="WW8Num37z1">
    <w:name w:val="WW8Num37z1"/>
    <w:uiPriority w:val="99"/>
    <w:qFormat/>
    <w:rsid w:val="004A32ED"/>
    <w:rPr>
      <w:rFonts w:ascii="Courier New" w:hAnsi="Courier New"/>
    </w:rPr>
  </w:style>
  <w:style w:type="character" w:customStyle="1" w:styleId="WW8Num37z3">
    <w:name w:val="WW8Num37z3"/>
    <w:uiPriority w:val="99"/>
    <w:qFormat/>
    <w:rsid w:val="004A32ED"/>
    <w:rPr>
      <w:rFonts w:ascii="Symbol" w:hAnsi="Symbol"/>
    </w:rPr>
  </w:style>
  <w:style w:type="character" w:customStyle="1" w:styleId="WW8Num39z1">
    <w:name w:val="WW8Num39z1"/>
    <w:uiPriority w:val="99"/>
    <w:qFormat/>
    <w:rsid w:val="004A32ED"/>
    <w:rPr>
      <w:rFonts w:ascii="Times New Roman" w:hAnsi="Times New Roman"/>
    </w:rPr>
  </w:style>
  <w:style w:type="character" w:customStyle="1" w:styleId="WW8Num39z3">
    <w:name w:val="WW8Num39z3"/>
    <w:uiPriority w:val="99"/>
    <w:qFormat/>
    <w:rsid w:val="004A32ED"/>
    <w:rPr>
      <w:rFonts w:ascii="Symbol" w:hAnsi="Symbol"/>
    </w:rPr>
  </w:style>
  <w:style w:type="character" w:customStyle="1" w:styleId="WW8Num39z4">
    <w:name w:val="WW8Num39z4"/>
    <w:uiPriority w:val="99"/>
    <w:qFormat/>
    <w:rsid w:val="004A32ED"/>
    <w:rPr>
      <w:rFonts w:ascii="Courier New" w:hAnsi="Courier New"/>
    </w:rPr>
  </w:style>
  <w:style w:type="character" w:customStyle="1" w:styleId="WW8Num42z1">
    <w:name w:val="WW8Num42z1"/>
    <w:uiPriority w:val="99"/>
    <w:qFormat/>
    <w:rsid w:val="004A32ED"/>
    <w:rPr>
      <w:rFonts w:ascii="Courier New" w:hAnsi="Courier New"/>
    </w:rPr>
  </w:style>
  <w:style w:type="character" w:customStyle="1" w:styleId="WW8Num42z3">
    <w:name w:val="WW8Num42z3"/>
    <w:uiPriority w:val="99"/>
    <w:qFormat/>
    <w:rsid w:val="004A32ED"/>
    <w:rPr>
      <w:rFonts w:ascii="Symbol" w:hAnsi="Symbol"/>
    </w:rPr>
  </w:style>
  <w:style w:type="character" w:customStyle="1" w:styleId="WW8Num45z0">
    <w:name w:val="WW8Num45z0"/>
    <w:uiPriority w:val="99"/>
    <w:qFormat/>
    <w:rsid w:val="004A32ED"/>
    <w:rPr>
      <w:rFonts w:ascii="Wingdings" w:hAnsi="Wingdings"/>
    </w:rPr>
  </w:style>
  <w:style w:type="character" w:customStyle="1" w:styleId="WW8Num45z1">
    <w:name w:val="WW8Num45z1"/>
    <w:uiPriority w:val="99"/>
    <w:qFormat/>
    <w:rsid w:val="004A32ED"/>
    <w:rPr>
      <w:rFonts w:ascii="Courier New" w:hAnsi="Courier New"/>
    </w:rPr>
  </w:style>
  <w:style w:type="character" w:customStyle="1" w:styleId="WW8Num45z3">
    <w:name w:val="WW8Num45z3"/>
    <w:uiPriority w:val="99"/>
    <w:qFormat/>
    <w:rsid w:val="004A32ED"/>
    <w:rPr>
      <w:rFonts w:ascii="Symbol" w:hAnsi="Symbol"/>
    </w:rPr>
  </w:style>
  <w:style w:type="character" w:customStyle="1" w:styleId="WW8Num46z0">
    <w:name w:val="WW8Num46z0"/>
    <w:uiPriority w:val="99"/>
    <w:qFormat/>
    <w:rsid w:val="004A32ED"/>
    <w:rPr>
      <w:rFonts w:ascii="Wingdings" w:hAnsi="Wingdings"/>
    </w:rPr>
  </w:style>
  <w:style w:type="character" w:customStyle="1" w:styleId="WW8Num46z1">
    <w:name w:val="WW8Num46z1"/>
    <w:uiPriority w:val="99"/>
    <w:qFormat/>
    <w:rsid w:val="004A32ED"/>
    <w:rPr>
      <w:rFonts w:ascii="Courier New" w:hAnsi="Courier New"/>
    </w:rPr>
  </w:style>
  <w:style w:type="character" w:customStyle="1" w:styleId="WW8Num46z3">
    <w:name w:val="WW8Num46z3"/>
    <w:uiPriority w:val="99"/>
    <w:qFormat/>
    <w:rsid w:val="004A32ED"/>
    <w:rPr>
      <w:rFonts w:ascii="Symbol" w:hAnsi="Symbol"/>
    </w:rPr>
  </w:style>
  <w:style w:type="character" w:customStyle="1" w:styleId="WW8Num48z0">
    <w:name w:val="WW8Num48z0"/>
    <w:uiPriority w:val="99"/>
    <w:qFormat/>
    <w:rsid w:val="004A32ED"/>
    <w:rPr>
      <w:rFonts w:ascii="Wingdings" w:hAnsi="Wingdings"/>
    </w:rPr>
  </w:style>
  <w:style w:type="character" w:customStyle="1" w:styleId="WW8Num48z1">
    <w:name w:val="WW8Num48z1"/>
    <w:uiPriority w:val="99"/>
    <w:qFormat/>
    <w:rsid w:val="004A32ED"/>
    <w:rPr>
      <w:rFonts w:ascii="Courier New" w:hAnsi="Courier New"/>
    </w:rPr>
  </w:style>
  <w:style w:type="character" w:customStyle="1" w:styleId="WW8Num48z3">
    <w:name w:val="WW8Num48z3"/>
    <w:uiPriority w:val="99"/>
    <w:qFormat/>
    <w:rsid w:val="004A32ED"/>
    <w:rPr>
      <w:rFonts w:ascii="Symbol" w:hAnsi="Symbol"/>
    </w:rPr>
  </w:style>
  <w:style w:type="character" w:customStyle="1" w:styleId="WW8Num49z0">
    <w:name w:val="WW8Num49z0"/>
    <w:uiPriority w:val="99"/>
    <w:qFormat/>
    <w:rsid w:val="004A32ED"/>
    <w:rPr>
      <w:rFonts w:ascii="Wingdings" w:hAnsi="Wingdings"/>
    </w:rPr>
  </w:style>
  <w:style w:type="character" w:customStyle="1" w:styleId="WW8Num49z1">
    <w:name w:val="WW8Num49z1"/>
    <w:uiPriority w:val="99"/>
    <w:qFormat/>
    <w:rsid w:val="004A32ED"/>
    <w:rPr>
      <w:rFonts w:ascii="Courier New" w:hAnsi="Courier New"/>
    </w:rPr>
  </w:style>
  <w:style w:type="character" w:customStyle="1" w:styleId="WW8Num49z3">
    <w:name w:val="WW8Num49z3"/>
    <w:uiPriority w:val="99"/>
    <w:qFormat/>
    <w:rsid w:val="004A32ED"/>
    <w:rPr>
      <w:rFonts w:ascii="Symbol" w:hAnsi="Symbol"/>
    </w:rPr>
  </w:style>
  <w:style w:type="character" w:customStyle="1" w:styleId="WW8Num50z1">
    <w:name w:val="WW8Num50z1"/>
    <w:uiPriority w:val="99"/>
    <w:qFormat/>
    <w:rsid w:val="004A32ED"/>
    <w:rPr>
      <w:rFonts w:ascii="Courier New" w:hAnsi="Courier New"/>
    </w:rPr>
  </w:style>
  <w:style w:type="character" w:customStyle="1" w:styleId="WW8Num50z3">
    <w:name w:val="WW8Num50z3"/>
    <w:uiPriority w:val="99"/>
    <w:qFormat/>
    <w:rsid w:val="004A32ED"/>
    <w:rPr>
      <w:rFonts w:ascii="Symbol" w:hAnsi="Symbol"/>
    </w:rPr>
  </w:style>
  <w:style w:type="character" w:customStyle="1" w:styleId="WW8Num51z1">
    <w:name w:val="WW8Num51z1"/>
    <w:uiPriority w:val="99"/>
    <w:qFormat/>
    <w:rsid w:val="004A32ED"/>
    <w:rPr>
      <w:rFonts w:ascii="Courier New" w:hAnsi="Courier New"/>
    </w:rPr>
  </w:style>
  <w:style w:type="character" w:customStyle="1" w:styleId="WW8Num51z3">
    <w:name w:val="WW8Num51z3"/>
    <w:uiPriority w:val="99"/>
    <w:qFormat/>
    <w:rsid w:val="004A32ED"/>
    <w:rPr>
      <w:rFonts w:ascii="Symbol" w:hAnsi="Symbol"/>
    </w:rPr>
  </w:style>
  <w:style w:type="character" w:customStyle="1" w:styleId="WW-">
    <w:name w:val="WW-Основной шрифт абзаца"/>
    <w:uiPriority w:val="99"/>
    <w:qFormat/>
    <w:rsid w:val="004A32ED"/>
  </w:style>
  <w:style w:type="character" w:customStyle="1" w:styleId="FontStyle1600">
    <w:name w:val="Font Style160"/>
    <w:uiPriority w:val="99"/>
    <w:qFormat/>
    <w:rsid w:val="004A32ED"/>
    <w:rPr>
      <w:rFonts w:ascii="Bookman Old Style" w:hAnsi="Bookman Old Style"/>
      <w:sz w:val="18"/>
    </w:rPr>
  </w:style>
  <w:style w:type="character" w:customStyle="1" w:styleId="FontStyle116">
    <w:name w:val="Font Style116"/>
    <w:uiPriority w:val="99"/>
    <w:qFormat/>
    <w:rsid w:val="004A32ED"/>
    <w:rPr>
      <w:rFonts w:ascii="Bookman Old Style" w:hAnsi="Bookman Old Style"/>
      <w:sz w:val="18"/>
    </w:rPr>
  </w:style>
  <w:style w:type="character" w:customStyle="1" w:styleId="FontStyle131">
    <w:name w:val="Font Style131"/>
    <w:uiPriority w:val="99"/>
    <w:qFormat/>
    <w:rsid w:val="004A32ED"/>
    <w:rPr>
      <w:rFonts w:ascii="Arial" w:hAnsi="Arial"/>
      <w:b/>
      <w:sz w:val="16"/>
    </w:rPr>
  </w:style>
  <w:style w:type="character" w:customStyle="1" w:styleId="FontStyle221">
    <w:name w:val="Font Style221"/>
    <w:uiPriority w:val="99"/>
    <w:qFormat/>
    <w:rsid w:val="004A32ED"/>
    <w:rPr>
      <w:rFonts w:ascii="Times New Roman" w:hAnsi="Times New Roman"/>
      <w:sz w:val="20"/>
    </w:rPr>
  </w:style>
  <w:style w:type="paragraph" w:customStyle="1" w:styleId="3ffc">
    <w:name w:val="Заголовок оглавления3"/>
    <w:basedOn w:val="10"/>
    <w:next w:val="a2"/>
    <w:uiPriority w:val="99"/>
    <w:qFormat/>
    <w:rsid w:val="004A32ED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suppressAutoHyphens/>
      <w:autoSpaceDE/>
      <w:autoSpaceDN/>
      <w:adjustRightInd/>
      <w:spacing w:before="480" w:line="276" w:lineRule="auto"/>
      <w:jc w:val="left"/>
    </w:pPr>
    <w:rPr>
      <w:rFonts w:ascii="Cambria" w:hAnsi="Cambria" w:cs="Calibri"/>
      <w:b/>
      <w:bCs/>
      <w:color w:val="365F91"/>
      <w:kern w:val="1"/>
      <w:sz w:val="28"/>
      <w:szCs w:val="28"/>
      <w:lang w:eastAsia="ar-SA"/>
    </w:rPr>
  </w:style>
  <w:style w:type="paragraph" w:customStyle="1" w:styleId="10e">
    <w:name w:val="Оглавление 10"/>
    <w:basedOn w:val="aff3"/>
    <w:uiPriority w:val="99"/>
    <w:qFormat/>
    <w:rsid w:val="004A32ED"/>
    <w:pPr>
      <w:tabs>
        <w:tab w:val="right" w:leader="dot" w:pos="9637"/>
      </w:tabs>
      <w:spacing w:after="200" w:line="276" w:lineRule="auto"/>
      <w:ind w:left="2547"/>
    </w:pPr>
    <w:rPr>
      <w:rFonts w:ascii="Calibri" w:hAnsi="Calibri"/>
      <w:sz w:val="22"/>
      <w:szCs w:val="22"/>
    </w:rPr>
  </w:style>
  <w:style w:type="paragraph" w:customStyle="1" w:styleId="affffffffff3">
    <w:name w:val="Рисунок"/>
    <w:basedOn w:val="affb"/>
    <w:uiPriority w:val="99"/>
    <w:qFormat/>
    <w:rsid w:val="004A32ED"/>
    <w:pPr>
      <w:suppressLineNumbers/>
      <w:suppressAutoHyphens/>
      <w:spacing w:before="120" w:after="120" w:line="276" w:lineRule="auto"/>
      <w:jc w:val="left"/>
    </w:pPr>
    <w:rPr>
      <w:rFonts w:ascii="Calibri" w:hAnsi="Calibri" w:cs="Tahoma"/>
      <w:i/>
      <w:iCs/>
      <w:sz w:val="24"/>
      <w:lang w:val="ru-RU" w:eastAsia="ar-SA"/>
    </w:rPr>
  </w:style>
  <w:style w:type="paragraph" w:customStyle="1" w:styleId="summary">
    <w:name w:val="summary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31c">
    <w:name w:val="Основной текст + Полужирный31"/>
    <w:uiPriority w:val="99"/>
    <w:qFormat/>
    <w:rsid w:val="004A32ED"/>
    <w:rPr>
      <w:rFonts w:ascii="Microsoft Sans Serif" w:hAnsi="Microsoft Sans Serif"/>
      <w:b/>
      <w:spacing w:val="10"/>
      <w:sz w:val="26"/>
    </w:rPr>
  </w:style>
  <w:style w:type="character" w:customStyle="1" w:styleId="303">
    <w:name w:val="Основной текст + Полужирный30"/>
    <w:uiPriority w:val="99"/>
    <w:qFormat/>
    <w:rsid w:val="004A32ED"/>
    <w:rPr>
      <w:rFonts w:ascii="Microsoft Sans Serif" w:hAnsi="Microsoft Sans Serif"/>
      <w:b/>
      <w:spacing w:val="10"/>
      <w:sz w:val="26"/>
    </w:rPr>
  </w:style>
  <w:style w:type="character" w:customStyle="1" w:styleId="291">
    <w:name w:val="Основной текст + Полужирный29"/>
    <w:uiPriority w:val="99"/>
    <w:qFormat/>
    <w:rsid w:val="004A32ED"/>
    <w:rPr>
      <w:rFonts w:ascii="Microsoft Sans Serif" w:hAnsi="Microsoft Sans Serif"/>
      <w:b/>
      <w:spacing w:val="10"/>
      <w:sz w:val="26"/>
    </w:rPr>
  </w:style>
  <w:style w:type="character" w:customStyle="1" w:styleId="282">
    <w:name w:val="Основной текст + Полужирный28"/>
    <w:uiPriority w:val="99"/>
    <w:qFormat/>
    <w:rsid w:val="004A32ED"/>
    <w:rPr>
      <w:rFonts w:ascii="Microsoft Sans Serif" w:hAnsi="Microsoft Sans Serif"/>
      <w:b/>
      <w:spacing w:val="10"/>
      <w:sz w:val="26"/>
    </w:rPr>
  </w:style>
  <w:style w:type="character" w:customStyle="1" w:styleId="274">
    <w:name w:val="Основной текст + Полужирный27"/>
    <w:uiPriority w:val="99"/>
    <w:rsid w:val="004A32ED"/>
    <w:rPr>
      <w:rFonts w:ascii="Microsoft Sans Serif" w:hAnsi="Microsoft Sans Serif"/>
      <w:b/>
      <w:spacing w:val="10"/>
      <w:sz w:val="26"/>
    </w:rPr>
  </w:style>
  <w:style w:type="character" w:customStyle="1" w:styleId="12pt21">
    <w:name w:val="Основной текст + 12 pt21"/>
    <w:uiPriority w:val="99"/>
    <w:qFormat/>
    <w:rsid w:val="004A32ED"/>
    <w:rPr>
      <w:rFonts w:ascii="Microsoft Sans Serif" w:hAnsi="Microsoft Sans Serif"/>
      <w:i/>
      <w:spacing w:val="30"/>
      <w:sz w:val="24"/>
    </w:rPr>
  </w:style>
  <w:style w:type="character" w:customStyle="1" w:styleId="12pt20">
    <w:name w:val="Основной текст + 12 pt20"/>
    <w:uiPriority w:val="99"/>
    <w:qFormat/>
    <w:rsid w:val="004A32ED"/>
    <w:rPr>
      <w:rFonts w:ascii="Microsoft Sans Serif" w:hAnsi="Microsoft Sans Serif"/>
      <w:i/>
      <w:spacing w:val="30"/>
      <w:sz w:val="24"/>
    </w:rPr>
  </w:style>
  <w:style w:type="character" w:customStyle="1" w:styleId="12pt19">
    <w:name w:val="Основной текст + 12 pt19"/>
    <w:uiPriority w:val="99"/>
    <w:qFormat/>
    <w:rsid w:val="004A32ED"/>
    <w:rPr>
      <w:rFonts w:ascii="Microsoft Sans Serif" w:hAnsi="Microsoft Sans Serif"/>
      <w:i/>
      <w:spacing w:val="30"/>
      <w:sz w:val="24"/>
    </w:rPr>
  </w:style>
  <w:style w:type="character" w:customStyle="1" w:styleId="6f3">
    <w:name w:val="Заголовок №6_"/>
    <w:link w:val="6f4"/>
    <w:uiPriority w:val="99"/>
    <w:qFormat/>
    <w:locked/>
    <w:rsid w:val="004A32ED"/>
    <w:rPr>
      <w:rFonts w:ascii="Microsoft Sans Serif" w:hAnsi="Microsoft Sans Serif"/>
      <w:b/>
      <w:spacing w:val="10"/>
      <w:sz w:val="26"/>
      <w:shd w:val="clear" w:color="auto" w:fill="FFFFFF"/>
    </w:rPr>
  </w:style>
  <w:style w:type="paragraph" w:customStyle="1" w:styleId="6f4">
    <w:name w:val="Заголовок №6"/>
    <w:basedOn w:val="a2"/>
    <w:link w:val="6f3"/>
    <w:uiPriority w:val="99"/>
    <w:qFormat/>
    <w:rsid w:val="004A32ED"/>
    <w:pPr>
      <w:widowControl/>
      <w:shd w:val="clear" w:color="auto" w:fill="FFFFFF"/>
      <w:snapToGrid/>
      <w:spacing w:before="1200" w:after="0" w:line="240" w:lineRule="atLeast"/>
      <w:outlineLvl w:val="5"/>
    </w:pPr>
    <w:rPr>
      <w:rFonts w:ascii="Microsoft Sans Serif" w:eastAsiaTheme="minorHAnsi" w:hAnsi="Microsoft Sans Serif" w:cstheme="minorBidi"/>
      <w:b/>
      <w:spacing w:val="10"/>
      <w:sz w:val="26"/>
      <w:szCs w:val="22"/>
      <w:shd w:val="clear" w:color="auto" w:fill="FFFFFF"/>
      <w:lang w:eastAsia="en-US"/>
    </w:rPr>
  </w:style>
  <w:style w:type="paragraph" w:customStyle="1" w:styleId="1212">
    <w:name w:val="Основной текст (12)1"/>
    <w:basedOn w:val="a2"/>
    <w:uiPriority w:val="99"/>
    <w:qFormat/>
    <w:rsid w:val="004A32ED"/>
    <w:pPr>
      <w:widowControl/>
      <w:shd w:val="clear" w:color="auto" w:fill="FFFFFF"/>
      <w:snapToGrid/>
      <w:spacing w:before="0" w:after="0" w:line="293" w:lineRule="exact"/>
      <w:jc w:val="right"/>
    </w:pPr>
    <w:rPr>
      <w:sz w:val="22"/>
      <w:szCs w:val="22"/>
    </w:rPr>
  </w:style>
  <w:style w:type="character" w:customStyle="1" w:styleId="12pt18">
    <w:name w:val="Основной текст + 12 pt18"/>
    <w:uiPriority w:val="99"/>
    <w:qFormat/>
    <w:rsid w:val="004A32ED"/>
    <w:rPr>
      <w:rFonts w:ascii="Microsoft Sans Serif" w:hAnsi="Microsoft Sans Serif"/>
      <w:i/>
      <w:spacing w:val="30"/>
      <w:sz w:val="24"/>
    </w:rPr>
  </w:style>
  <w:style w:type="character" w:customStyle="1" w:styleId="12pt17">
    <w:name w:val="Основной текст + 12 pt17"/>
    <w:uiPriority w:val="99"/>
    <w:qFormat/>
    <w:rsid w:val="004A32ED"/>
    <w:rPr>
      <w:rFonts w:ascii="Microsoft Sans Serif" w:hAnsi="Microsoft Sans Serif"/>
      <w:i/>
      <w:spacing w:val="30"/>
      <w:sz w:val="24"/>
    </w:rPr>
  </w:style>
  <w:style w:type="character" w:customStyle="1" w:styleId="265">
    <w:name w:val="Основной текст + Полужирный26"/>
    <w:uiPriority w:val="99"/>
    <w:qFormat/>
    <w:rsid w:val="004A32ED"/>
    <w:rPr>
      <w:rFonts w:ascii="Microsoft Sans Serif" w:hAnsi="Microsoft Sans Serif"/>
      <w:b/>
      <w:spacing w:val="10"/>
      <w:sz w:val="26"/>
    </w:rPr>
  </w:style>
  <w:style w:type="character" w:customStyle="1" w:styleId="25c">
    <w:name w:val="Основной текст + Полужирный25"/>
    <w:uiPriority w:val="99"/>
    <w:qFormat/>
    <w:rsid w:val="004A32ED"/>
    <w:rPr>
      <w:rFonts w:ascii="Microsoft Sans Serif" w:hAnsi="Microsoft Sans Serif"/>
      <w:b/>
      <w:spacing w:val="10"/>
      <w:sz w:val="26"/>
    </w:rPr>
  </w:style>
  <w:style w:type="character" w:customStyle="1" w:styleId="247">
    <w:name w:val="Основной текст + Полужирный24"/>
    <w:uiPriority w:val="99"/>
    <w:qFormat/>
    <w:rsid w:val="004A32ED"/>
    <w:rPr>
      <w:rFonts w:ascii="Microsoft Sans Serif" w:hAnsi="Microsoft Sans Serif"/>
      <w:b/>
      <w:spacing w:val="10"/>
      <w:sz w:val="26"/>
    </w:rPr>
  </w:style>
  <w:style w:type="character" w:customStyle="1" w:styleId="12pt16">
    <w:name w:val="Основной текст + 12 pt16"/>
    <w:uiPriority w:val="99"/>
    <w:qFormat/>
    <w:rsid w:val="004A32ED"/>
    <w:rPr>
      <w:rFonts w:ascii="Microsoft Sans Serif" w:hAnsi="Microsoft Sans Serif"/>
      <w:i/>
      <w:spacing w:val="30"/>
      <w:sz w:val="24"/>
    </w:rPr>
  </w:style>
  <w:style w:type="character" w:customStyle="1" w:styleId="23d">
    <w:name w:val="Основной текст + Полужирный23"/>
    <w:uiPriority w:val="99"/>
    <w:qFormat/>
    <w:rsid w:val="004A32ED"/>
    <w:rPr>
      <w:rFonts w:ascii="Microsoft Sans Serif" w:hAnsi="Microsoft Sans Serif"/>
      <w:b/>
      <w:spacing w:val="10"/>
      <w:sz w:val="26"/>
    </w:rPr>
  </w:style>
  <w:style w:type="character" w:customStyle="1" w:styleId="22e">
    <w:name w:val="Основной текст + Полужирный22"/>
    <w:uiPriority w:val="99"/>
    <w:qFormat/>
    <w:rsid w:val="004A32ED"/>
    <w:rPr>
      <w:rFonts w:ascii="Microsoft Sans Serif" w:hAnsi="Microsoft Sans Serif"/>
      <w:b/>
      <w:spacing w:val="10"/>
      <w:sz w:val="26"/>
    </w:rPr>
  </w:style>
  <w:style w:type="character" w:customStyle="1" w:styleId="21f4">
    <w:name w:val="Основной текст + Полужирный21"/>
    <w:uiPriority w:val="99"/>
    <w:qFormat/>
    <w:rsid w:val="004A32ED"/>
    <w:rPr>
      <w:rFonts w:ascii="Microsoft Sans Serif" w:hAnsi="Microsoft Sans Serif"/>
      <w:b/>
      <w:spacing w:val="10"/>
      <w:sz w:val="26"/>
    </w:rPr>
  </w:style>
  <w:style w:type="character" w:customStyle="1" w:styleId="20a">
    <w:name w:val="Основной текст + Полужирный20"/>
    <w:uiPriority w:val="99"/>
    <w:qFormat/>
    <w:rsid w:val="004A32ED"/>
    <w:rPr>
      <w:rFonts w:ascii="Microsoft Sans Serif" w:hAnsi="Microsoft Sans Serif"/>
      <w:b/>
      <w:spacing w:val="10"/>
      <w:sz w:val="26"/>
    </w:rPr>
  </w:style>
  <w:style w:type="character" w:customStyle="1" w:styleId="4pt">
    <w:name w:val="Основной текст + Интервал 4 pt"/>
    <w:uiPriority w:val="99"/>
    <w:qFormat/>
    <w:rsid w:val="004A32ED"/>
    <w:rPr>
      <w:rFonts w:ascii="Microsoft Sans Serif" w:hAnsi="Microsoft Sans Serif"/>
      <w:spacing w:val="80"/>
      <w:sz w:val="26"/>
    </w:rPr>
  </w:style>
  <w:style w:type="character" w:customStyle="1" w:styleId="19a">
    <w:name w:val="Основной текст + Полужирный19"/>
    <w:uiPriority w:val="99"/>
    <w:qFormat/>
    <w:rsid w:val="004A32ED"/>
    <w:rPr>
      <w:rFonts w:ascii="Microsoft Sans Serif" w:hAnsi="Microsoft Sans Serif"/>
      <w:b/>
      <w:spacing w:val="10"/>
      <w:sz w:val="26"/>
    </w:rPr>
  </w:style>
  <w:style w:type="character" w:customStyle="1" w:styleId="189">
    <w:name w:val="Основной текст + Полужирный18"/>
    <w:uiPriority w:val="99"/>
    <w:qFormat/>
    <w:rsid w:val="004A32ED"/>
    <w:rPr>
      <w:rFonts w:ascii="Microsoft Sans Serif" w:hAnsi="Microsoft Sans Serif"/>
      <w:b/>
      <w:spacing w:val="10"/>
      <w:sz w:val="26"/>
    </w:rPr>
  </w:style>
  <w:style w:type="character" w:customStyle="1" w:styleId="17a">
    <w:name w:val="Основной текст + Полужирный17"/>
    <w:uiPriority w:val="99"/>
    <w:qFormat/>
    <w:rsid w:val="004A32ED"/>
    <w:rPr>
      <w:rFonts w:ascii="Microsoft Sans Serif" w:hAnsi="Microsoft Sans Serif"/>
      <w:b/>
      <w:spacing w:val="10"/>
      <w:sz w:val="26"/>
    </w:rPr>
  </w:style>
  <w:style w:type="character" w:customStyle="1" w:styleId="12pt14">
    <w:name w:val="Основной текст + 12 pt14"/>
    <w:uiPriority w:val="99"/>
    <w:qFormat/>
    <w:rsid w:val="004A32ED"/>
    <w:rPr>
      <w:rFonts w:ascii="Microsoft Sans Serif" w:hAnsi="Microsoft Sans Serif"/>
      <w:i/>
      <w:spacing w:val="30"/>
      <w:sz w:val="24"/>
    </w:rPr>
  </w:style>
  <w:style w:type="character" w:customStyle="1" w:styleId="16a">
    <w:name w:val="Основной текст + Полужирный16"/>
    <w:uiPriority w:val="99"/>
    <w:qFormat/>
    <w:rsid w:val="004A32ED"/>
    <w:rPr>
      <w:rFonts w:ascii="Microsoft Sans Serif" w:hAnsi="Microsoft Sans Serif"/>
      <w:b/>
      <w:spacing w:val="10"/>
      <w:sz w:val="26"/>
    </w:rPr>
  </w:style>
  <w:style w:type="character" w:customStyle="1" w:styleId="17b">
    <w:name w:val="Основной текст (17)_"/>
    <w:link w:val="17c"/>
    <w:uiPriority w:val="99"/>
    <w:qFormat/>
    <w:locked/>
    <w:rsid w:val="004A32ED"/>
    <w:rPr>
      <w:i/>
      <w:spacing w:val="20"/>
      <w:sz w:val="26"/>
      <w:shd w:val="clear" w:color="auto" w:fill="FFFFFF"/>
      <w:lang w:val="en-US"/>
    </w:rPr>
  </w:style>
  <w:style w:type="paragraph" w:customStyle="1" w:styleId="17c">
    <w:name w:val="Основной текст (17)"/>
    <w:basedOn w:val="a2"/>
    <w:link w:val="17b"/>
    <w:uiPriority w:val="99"/>
    <w:qFormat/>
    <w:rsid w:val="004A32ED"/>
    <w:pPr>
      <w:widowControl/>
      <w:shd w:val="clear" w:color="auto" w:fill="FFFFFF"/>
      <w:snapToGrid/>
      <w:spacing w:before="60" w:after="0" w:line="240" w:lineRule="atLeast"/>
    </w:pPr>
    <w:rPr>
      <w:rFonts w:asciiTheme="minorHAnsi" w:eastAsiaTheme="minorHAnsi" w:hAnsiTheme="minorHAnsi" w:cstheme="minorBidi"/>
      <w:i/>
      <w:spacing w:val="20"/>
      <w:sz w:val="26"/>
      <w:szCs w:val="22"/>
      <w:shd w:val="clear" w:color="auto" w:fill="FFFFFF"/>
      <w:lang w:val="en-US" w:eastAsia="en-US"/>
    </w:rPr>
  </w:style>
  <w:style w:type="character" w:customStyle="1" w:styleId="6pt">
    <w:name w:val="Основной текст + Интервал 6 pt"/>
    <w:uiPriority w:val="99"/>
    <w:qFormat/>
    <w:rsid w:val="004A32ED"/>
    <w:rPr>
      <w:rFonts w:ascii="Microsoft Sans Serif" w:eastAsia="SimSun" w:hAnsi="Microsoft Sans Serif"/>
      <w:spacing w:val="130"/>
      <w:sz w:val="27"/>
      <w:u w:val="none"/>
      <w:lang w:val="ru-RU" w:eastAsia="zh-CN"/>
    </w:rPr>
  </w:style>
  <w:style w:type="paragraph" w:customStyle="1" w:styleId="1fffffd">
    <w:name w:val="Подпись к таблице1"/>
    <w:basedOn w:val="a2"/>
    <w:uiPriority w:val="99"/>
    <w:qFormat/>
    <w:rsid w:val="004A32ED"/>
    <w:pPr>
      <w:widowControl/>
      <w:shd w:val="clear" w:color="auto" w:fill="FFFFFF"/>
      <w:snapToGrid/>
      <w:spacing w:before="0" w:after="0" w:line="240" w:lineRule="atLeast"/>
    </w:pPr>
    <w:rPr>
      <w:rFonts w:ascii="Microsoft Sans Serif" w:eastAsia="Times New Roman" w:hAnsi="Microsoft Sans Serif"/>
      <w:spacing w:val="10"/>
      <w:sz w:val="26"/>
      <w:szCs w:val="26"/>
      <w:shd w:val="clear" w:color="auto" w:fill="FFFFFF"/>
    </w:rPr>
  </w:style>
  <w:style w:type="character" w:customStyle="1" w:styleId="12pt13">
    <w:name w:val="Основной текст + 12 pt13"/>
    <w:uiPriority w:val="99"/>
    <w:qFormat/>
    <w:rsid w:val="004A32ED"/>
    <w:rPr>
      <w:rFonts w:ascii="Microsoft Sans Serif" w:hAnsi="Microsoft Sans Serif"/>
      <w:i/>
      <w:spacing w:val="30"/>
      <w:sz w:val="24"/>
    </w:rPr>
  </w:style>
  <w:style w:type="character" w:customStyle="1" w:styleId="12pt12">
    <w:name w:val="Основной текст + 12 pt12"/>
    <w:uiPriority w:val="99"/>
    <w:qFormat/>
    <w:rsid w:val="004A32ED"/>
    <w:rPr>
      <w:rFonts w:ascii="Microsoft Sans Serif" w:hAnsi="Microsoft Sans Serif"/>
      <w:i/>
      <w:spacing w:val="30"/>
      <w:sz w:val="24"/>
    </w:rPr>
  </w:style>
  <w:style w:type="character" w:customStyle="1" w:styleId="15a">
    <w:name w:val="Основной текст + Полужирный15"/>
    <w:uiPriority w:val="99"/>
    <w:qFormat/>
    <w:rsid w:val="004A32ED"/>
    <w:rPr>
      <w:rFonts w:ascii="Microsoft Sans Serif" w:hAnsi="Microsoft Sans Serif"/>
      <w:b/>
      <w:spacing w:val="10"/>
      <w:sz w:val="26"/>
    </w:rPr>
  </w:style>
  <w:style w:type="character" w:customStyle="1" w:styleId="2ffff0">
    <w:name w:val="Основной текст + Полужирный2"/>
    <w:uiPriority w:val="99"/>
    <w:qFormat/>
    <w:rsid w:val="004A32ED"/>
    <w:rPr>
      <w:rFonts w:ascii="Microsoft Sans Serif" w:hAnsi="Microsoft Sans Serif"/>
      <w:b/>
      <w:spacing w:val="10"/>
      <w:sz w:val="26"/>
    </w:rPr>
  </w:style>
  <w:style w:type="character" w:customStyle="1" w:styleId="12pt5">
    <w:name w:val="Основной текст + 12 pt5"/>
    <w:uiPriority w:val="99"/>
    <w:qFormat/>
    <w:rsid w:val="004A32ED"/>
    <w:rPr>
      <w:rFonts w:ascii="Microsoft Sans Serif" w:hAnsi="Microsoft Sans Serif"/>
      <w:i/>
      <w:spacing w:val="30"/>
      <w:sz w:val="24"/>
    </w:rPr>
  </w:style>
  <w:style w:type="character" w:customStyle="1" w:styleId="affffffffff4">
    <w:name w:val="Подпись к картинке_"/>
    <w:link w:val="affffffffff5"/>
    <w:uiPriority w:val="99"/>
    <w:qFormat/>
    <w:locked/>
    <w:rsid w:val="004A32ED"/>
    <w:rPr>
      <w:rFonts w:ascii="Microsoft Sans Serif" w:hAnsi="Microsoft Sans Serif"/>
      <w:b/>
      <w:spacing w:val="10"/>
      <w:sz w:val="26"/>
      <w:shd w:val="clear" w:color="auto" w:fill="FFFFFF"/>
    </w:rPr>
  </w:style>
  <w:style w:type="paragraph" w:customStyle="1" w:styleId="affffffffff5">
    <w:name w:val="Подпись к картинке"/>
    <w:basedOn w:val="a2"/>
    <w:link w:val="affffffffff4"/>
    <w:uiPriority w:val="99"/>
    <w:qFormat/>
    <w:rsid w:val="004A32ED"/>
    <w:pPr>
      <w:widowControl/>
      <w:shd w:val="clear" w:color="auto" w:fill="FFFFFF"/>
      <w:snapToGrid/>
      <w:spacing w:before="0" w:after="0" w:line="240" w:lineRule="atLeast"/>
    </w:pPr>
    <w:rPr>
      <w:rFonts w:ascii="Microsoft Sans Serif" w:eastAsiaTheme="minorHAnsi" w:hAnsi="Microsoft Sans Serif" w:cstheme="minorBidi"/>
      <w:b/>
      <w:spacing w:val="10"/>
      <w:sz w:val="26"/>
      <w:szCs w:val="22"/>
      <w:shd w:val="clear" w:color="auto" w:fill="FFFFFF"/>
      <w:lang w:eastAsia="en-US"/>
    </w:rPr>
  </w:style>
  <w:style w:type="character" w:customStyle="1" w:styleId="12pt3">
    <w:name w:val="Основной текст + 12 pt3"/>
    <w:uiPriority w:val="99"/>
    <w:qFormat/>
    <w:rsid w:val="004A32ED"/>
    <w:rPr>
      <w:rFonts w:ascii="Microsoft Sans Serif" w:hAnsi="Microsoft Sans Serif"/>
      <w:i/>
      <w:spacing w:val="30"/>
      <w:sz w:val="24"/>
    </w:rPr>
  </w:style>
  <w:style w:type="character" w:customStyle="1" w:styleId="affffffffff6">
    <w:name w:val="Колонтитул_"/>
    <w:link w:val="affffffffff7"/>
    <w:uiPriority w:val="99"/>
    <w:qFormat/>
    <w:locked/>
    <w:rsid w:val="004A32ED"/>
    <w:rPr>
      <w:shd w:val="clear" w:color="auto" w:fill="FFFFFF"/>
    </w:rPr>
  </w:style>
  <w:style w:type="paragraph" w:customStyle="1" w:styleId="affffffffff7">
    <w:name w:val="Колонтитул"/>
    <w:basedOn w:val="a2"/>
    <w:link w:val="affffffffff6"/>
    <w:uiPriority w:val="99"/>
    <w:qFormat/>
    <w:rsid w:val="004A32ED"/>
    <w:pPr>
      <w:widowControl/>
      <w:shd w:val="clear" w:color="auto" w:fill="FFFFFF"/>
      <w:snapToGrid/>
      <w:spacing w:before="0" w:after="0"/>
    </w:pPr>
    <w:rPr>
      <w:rFonts w:asciiTheme="minorHAnsi" w:eastAsiaTheme="minorHAnsi" w:hAnsiTheme="minorHAnsi" w:cstheme="minorBidi"/>
      <w:sz w:val="22"/>
      <w:szCs w:val="22"/>
      <w:shd w:val="clear" w:color="auto" w:fill="FFFFFF"/>
      <w:lang w:eastAsia="en-US"/>
    </w:rPr>
  </w:style>
  <w:style w:type="character" w:customStyle="1" w:styleId="MicrosoftSansSerif">
    <w:name w:val="Колонтитул + Microsoft Sans Serif"/>
    <w:uiPriority w:val="99"/>
    <w:qFormat/>
    <w:rsid w:val="004A32ED"/>
    <w:rPr>
      <w:rFonts w:ascii="Microsoft Sans Serif" w:hAnsi="Microsoft Sans Serif"/>
      <w:spacing w:val="20"/>
      <w:sz w:val="22"/>
      <w:shd w:val="clear" w:color="auto" w:fill="FFFFFF"/>
    </w:rPr>
  </w:style>
  <w:style w:type="character" w:customStyle="1" w:styleId="12pt2">
    <w:name w:val="Основной текст + 12 pt2"/>
    <w:uiPriority w:val="99"/>
    <w:qFormat/>
    <w:rsid w:val="004A32ED"/>
    <w:rPr>
      <w:rFonts w:ascii="Microsoft Sans Serif" w:hAnsi="Microsoft Sans Serif"/>
      <w:i/>
      <w:spacing w:val="30"/>
      <w:sz w:val="24"/>
    </w:rPr>
  </w:style>
  <w:style w:type="character" w:customStyle="1" w:styleId="12pt1">
    <w:name w:val="Основной текст + 12 pt1"/>
    <w:uiPriority w:val="99"/>
    <w:qFormat/>
    <w:rsid w:val="004A32ED"/>
    <w:rPr>
      <w:rFonts w:ascii="Microsoft Sans Serif" w:hAnsi="Microsoft Sans Serif"/>
      <w:i/>
      <w:spacing w:val="30"/>
      <w:sz w:val="24"/>
    </w:rPr>
  </w:style>
  <w:style w:type="paragraph" w:customStyle="1" w:styleId="msonospacing0">
    <w:name w:val="msonospacing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ffff8">
    <w:name w:val="Стиль Обычный (веб)"/>
    <w:basedOn w:val="afff1"/>
    <w:uiPriority w:val="99"/>
    <w:qFormat/>
    <w:rsid w:val="004A32ED"/>
    <w:pPr>
      <w:spacing w:beforeAutospacing="1" w:afterAutospacing="1" w:line="233" w:lineRule="auto"/>
      <w:jc w:val="both"/>
    </w:pPr>
  </w:style>
  <w:style w:type="character" w:customStyle="1" w:styleId="2ffff1">
    <w:name w:val="Основной текст (2) + Полужирный"/>
    <w:uiPriority w:val="99"/>
    <w:qFormat/>
    <w:rsid w:val="004A32ED"/>
    <w:rPr>
      <w:rFonts w:ascii="Times New Roman" w:hAnsi="Times New Roman"/>
      <w:b/>
      <w:sz w:val="19"/>
      <w:shd w:val="clear" w:color="auto" w:fill="FFFFFF"/>
    </w:rPr>
  </w:style>
  <w:style w:type="paragraph" w:customStyle="1" w:styleId="pic">
    <w:name w:val="pic"/>
    <w:basedOn w:val="a2"/>
    <w:uiPriority w:val="99"/>
    <w:qFormat/>
    <w:rsid w:val="004A32ED"/>
    <w:pPr>
      <w:widowControl/>
      <w:snapToGrid/>
      <w:spacing w:before="0" w:after="0"/>
      <w:ind w:firstLine="480"/>
    </w:pPr>
    <w:rPr>
      <w:rFonts w:eastAsia="Times New Roman"/>
      <w:szCs w:val="24"/>
    </w:rPr>
  </w:style>
  <w:style w:type="paragraph" w:customStyle="1" w:styleId="wysiwyg-text-align-center">
    <w:name w:val="wysiwyg-text-align-center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wysiwyg-text-align-right">
    <w:name w:val="wysiwyg-text-align-right"/>
    <w:basedOn w:val="a2"/>
    <w:uiPriority w:val="99"/>
    <w:qFormat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keyword2">
    <w:name w:val="keyword2"/>
    <w:basedOn w:val="a3"/>
    <w:uiPriority w:val="99"/>
    <w:qFormat/>
    <w:rsid w:val="004A32ED"/>
    <w:rPr>
      <w:rFonts w:cs="Times New Roman"/>
    </w:rPr>
  </w:style>
  <w:style w:type="character" w:customStyle="1" w:styleId="c8">
    <w:name w:val="c8"/>
    <w:basedOn w:val="a3"/>
    <w:uiPriority w:val="99"/>
    <w:qFormat/>
    <w:rsid w:val="004A32ED"/>
    <w:rPr>
      <w:rFonts w:cs="Times New Roman"/>
    </w:rPr>
  </w:style>
  <w:style w:type="character" w:customStyle="1" w:styleId="FontStyle805">
    <w:name w:val="Font Style805"/>
    <w:uiPriority w:val="99"/>
    <w:qFormat/>
    <w:rsid w:val="004A32ED"/>
    <w:rPr>
      <w:rFonts w:ascii="Arial Narrow" w:hAnsi="Arial Narrow"/>
      <w:i/>
      <w:sz w:val="12"/>
    </w:rPr>
  </w:style>
  <w:style w:type="character" w:customStyle="1" w:styleId="FontStyle97">
    <w:name w:val="Font Style97"/>
    <w:uiPriority w:val="99"/>
    <w:qFormat/>
    <w:rsid w:val="004A32ED"/>
    <w:rPr>
      <w:rFonts w:ascii="Times New Roman" w:hAnsi="Times New Roman"/>
      <w:sz w:val="24"/>
    </w:rPr>
  </w:style>
  <w:style w:type="character" w:customStyle="1" w:styleId="FontStyle764">
    <w:name w:val="Font Style764"/>
    <w:uiPriority w:val="99"/>
    <w:qFormat/>
    <w:rsid w:val="004A32ED"/>
    <w:rPr>
      <w:rFonts w:ascii="Times New Roman" w:hAnsi="Times New Roman"/>
      <w:b/>
      <w:i/>
      <w:sz w:val="20"/>
    </w:rPr>
  </w:style>
  <w:style w:type="paragraph" w:customStyle="1" w:styleId="11ff2">
    <w:name w:val="Загол11"/>
    <w:basedOn w:val="10f"/>
    <w:uiPriority w:val="99"/>
    <w:qFormat/>
    <w:rsid w:val="004A32ED"/>
    <w:rPr>
      <w:sz w:val="22"/>
      <w:szCs w:val="22"/>
    </w:rPr>
  </w:style>
  <w:style w:type="paragraph" w:customStyle="1" w:styleId="10f">
    <w:name w:val="Загол10"/>
    <w:basedOn w:val="9b"/>
    <w:uiPriority w:val="99"/>
    <w:qFormat/>
    <w:rsid w:val="004A32ED"/>
    <w:rPr>
      <w:caps/>
      <w:color w:val="auto"/>
      <w:sz w:val="20"/>
      <w:szCs w:val="20"/>
    </w:rPr>
  </w:style>
  <w:style w:type="paragraph" w:customStyle="1" w:styleId="9b">
    <w:name w:val="Загол9"/>
    <w:uiPriority w:val="99"/>
    <w:qFormat/>
    <w:rsid w:val="004A32ED"/>
    <w:pPr>
      <w:keepNext/>
      <w:autoSpaceDE w:val="0"/>
      <w:autoSpaceDN w:val="0"/>
      <w:adjustRightInd w:val="0"/>
      <w:spacing w:before="187" w:after="187" w:line="190" w:lineRule="atLeast"/>
      <w:jc w:val="center"/>
    </w:pPr>
    <w:rPr>
      <w:rFonts w:ascii="PragmaticaCTT" w:eastAsia="Times New Roman" w:hAnsi="PragmaticaCTT" w:cs="PragmaticaCTT"/>
      <w:b/>
      <w:bCs/>
      <w:color w:val="000000"/>
      <w:sz w:val="18"/>
      <w:szCs w:val="18"/>
      <w:lang w:eastAsia="ru-RU"/>
    </w:rPr>
  </w:style>
  <w:style w:type="paragraph" w:customStyle="1" w:styleId="12f">
    <w:name w:val="Абзац списка12"/>
    <w:basedOn w:val="a2"/>
    <w:uiPriority w:val="99"/>
    <w:qFormat/>
    <w:rsid w:val="004A32ED"/>
    <w:pPr>
      <w:widowControl/>
      <w:snapToGrid/>
      <w:spacing w:before="0" w:after="0"/>
      <w:ind w:left="720"/>
      <w:contextualSpacing/>
    </w:pPr>
    <w:rPr>
      <w:szCs w:val="22"/>
    </w:rPr>
  </w:style>
  <w:style w:type="paragraph" w:customStyle="1" w:styleId="13c">
    <w:name w:val="Обычный13"/>
    <w:uiPriority w:val="99"/>
    <w:qFormat/>
    <w:rsid w:val="004A32ED"/>
    <w:pPr>
      <w:widowControl w:val="0"/>
      <w:spacing w:after="0" w:line="259" w:lineRule="auto"/>
      <w:ind w:firstLine="460"/>
      <w:jc w:val="both"/>
    </w:pPr>
    <w:rPr>
      <w:rFonts w:ascii="Times New Roman" w:eastAsia="Calibri" w:hAnsi="Times New Roman" w:cs="Times New Roman"/>
      <w:sz w:val="18"/>
      <w:szCs w:val="20"/>
      <w:lang w:eastAsia="ru-RU"/>
    </w:rPr>
  </w:style>
  <w:style w:type="paragraph" w:customStyle="1" w:styleId="12f0">
    <w:name w:val="Основной текст12"/>
    <w:basedOn w:val="a2"/>
    <w:uiPriority w:val="99"/>
    <w:qFormat/>
    <w:rsid w:val="004A32ED"/>
    <w:pPr>
      <w:widowControl/>
      <w:shd w:val="clear" w:color="auto" w:fill="FFFFFF"/>
      <w:snapToGrid/>
      <w:spacing w:before="180" w:after="0" w:line="235" w:lineRule="exact"/>
      <w:jc w:val="both"/>
    </w:pPr>
    <w:rPr>
      <w:rFonts w:ascii="Arial" w:eastAsia="Times New Roman" w:hAnsi="Arial"/>
      <w:sz w:val="19"/>
    </w:rPr>
  </w:style>
  <w:style w:type="paragraph" w:customStyle="1" w:styleId="2124">
    <w:name w:val="Заголовок 212"/>
    <w:basedOn w:val="a2"/>
    <w:next w:val="a2"/>
    <w:uiPriority w:val="99"/>
    <w:qFormat/>
    <w:rsid w:val="004A32ED"/>
    <w:pPr>
      <w:keepNext/>
      <w:snapToGrid/>
      <w:spacing w:before="0" w:after="0"/>
      <w:jc w:val="center"/>
    </w:pPr>
    <w:rPr>
      <w:b/>
      <w:sz w:val="26"/>
    </w:rPr>
  </w:style>
  <w:style w:type="paragraph" w:customStyle="1" w:styleId="22f">
    <w:name w:val="Текст22"/>
    <w:basedOn w:val="a2"/>
    <w:uiPriority w:val="99"/>
    <w:qFormat/>
    <w:rsid w:val="004A32ED"/>
    <w:pPr>
      <w:widowControl/>
      <w:snapToGrid/>
      <w:spacing w:before="0" w:after="0"/>
    </w:pPr>
    <w:rPr>
      <w:rFonts w:ascii="Courier New" w:hAnsi="Courier New"/>
      <w:sz w:val="20"/>
    </w:rPr>
  </w:style>
  <w:style w:type="paragraph" w:customStyle="1" w:styleId="11ff3">
    <w:name w:val="Верхний колонтитул11"/>
    <w:basedOn w:val="a2"/>
    <w:uiPriority w:val="99"/>
    <w:qFormat/>
    <w:rsid w:val="004A32ED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hAnsi="Arial"/>
    </w:rPr>
  </w:style>
  <w:style w:type="paragraph" w:customStyle="1" w:styleId="3114">
    <w:name w:val="Заголовок 311"/>
    <w:basedOn w:val="13c"/>
    <w:next w:val="13c"/>
    <w:uiPriority w:val="99"/>
    <w:qFormat/>
    <w:rsid w:val="004A32ED"/>
    <w:pPr>
      <w:keepNext/>
      <w:widowControl/>
      <w:tabs>
        <w:tab w:val="left" w:pos="3330"/>
      </w:tabs>
      <w:spacing w:line="240" w:lineRule="auto"/>
      <w:ind w:firstLine="0"/>
      <w:jc w:val="left"/>
      <w:outlineLvl w:val="2"/>
    </w:pPr>
    <w:rPr>
      <w:sz w:val="24"/>
    </w:rPr>
  </w:style>
  <w:style w:type="paragraph" w:customStyle="1" w:styleId="4121">
    <w:name w:val="Заголовок 412"/>
    <w:basedOn w:val="13c"/>
    <w:next w:val="13c"/>
    <w:uiPriority w:val="99"/>
    <w:qFormat/>
    <w:rsid w:val="004A32ED"/>
    <w:pPr>
      <w:keepNext/>
      <w:widowControl/>
      <w:spacing w:line="240" w:lineRule="auto"/>
      <w:ind w:firstLine="0"/>
      <w:jc w:val="left"/>
    </w:pPr>
    <w:rPr>
      <w:rFonts w:eastAsia="Times New Roman"/>
      <w:sz w:val="24"/>
    </w:rPr>
  </w:style>
  <w:style w:type="paragraph" w:customStyle="1" w:styleId="11ff4">
    <w:name w:val="Без интервала11"/>
    <w:uiPriority w:val="99"/>
    <w:qFormat/>
    <w:rsid w:val="004A32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11">
    <w:name w:val="Основной текст 221"/>
    <w:basedOn w:val="a2"/>
    <w:uiPriority w:val="99"/>
    <w:qFormat/>
    <w:rsid w:val="004A32ED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sz w:val="28"/>
    </w:rPr>
  </w:style>
  <w:style w:type="paragraph" w:customStyle="1" w:styleId="3210">
    <w:name w:val="Основной текст 321"/>
    <w:basedOn w:val="2ff1"/>
    <w:uiPriority w:val="99"/>
    <w:qFormat/>
    <w:rsid w:val="004A32ED"/>
    <w:pPr>
      <w:widowControl/>
      <w:spacing w:line="240" w:lineRule="auto"/>
      <w:ind w:firstLine="0"/>
    </w:pPr>
    <w:rPr>
      <w:rFonts w:eastAsia="Calibri"/>
      <w:i/>
      <w:sz w:val="26"/>
    </w:rPr>
  </w:style>
  <w:style w:type="paragraph" w:customStyle="1" w:styleId="21f5">
    <w:name w:val="Цитата21"/>
    <w:basedOn w:val="a2"/>
    <w:uiPriority w:val="99"/>
    <w:qFormat/>
    <w:rsid w:val="004A32ED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b/>
      <w:color w:val="000000"/>
      <w:spacing w:val="-5"/>
      <w:sz w:val="28"/>
    </w:rPr>
  </w:style>
  <w:style w:type="paragraph" w:customStyle="1" w:styleId="HTML11b">
    <w:name w:val="Стандартный HTML11"/>
    <w:basedOn w:val="a2"/>
    <w:uiPriority w:val="99"/>
    <w:qFormat/>
    <w:rsid w:val="004A32E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paragraph" w:customStyle="1" w:styleId="msonormal0">
    <w:name w:val="msonormal"/>
    <w:basedOn w:val="a2"/>
    <w:uiPriority w:val="99"/>
    <w:qFormat/>
    <w:rsid w:val="004A32ED"/>
    <w:pPr>
      <w:widowControl/>
      <w:snapToGrid/>
      <w:spacing w:beforeAutospacing="1" w:afterAutospacing="1"/>
    </w:pPr>
    <w:rPr>
      <w:szCs w:val="24"/>
    </w:rPr>
  </w:style>
  <w:style w:type="paragraph" w:customStyle="1" w:styleId="p22">
    <w:name w:val="p22"/>
    <w:basedOn w:val="a2"/>
    <w:uiPriority w:val="99"/>
    <w:qFormat/>
    <w:rsid w:val="004A32ED"/>
    <w:pPr>
      <w:widowControl/>
      <w:snapToGrid/>
      <w:spacing w:beforeAutospacing="1" w:afterAutospacing="1"/>
    </w:pPr>
    <w:rPr>
      <w:szCs w:val="24"/>
    </w:rPr>
  </w:style>
  <w:style w:type="paragraph" w:customStyle="1" w:styleId="SP">
    <w:name w:val="SP"/>
    <w:uiPriority w:val="99"/>
    <w:qFormat/>
    <w:rsid w:val="004A32ED"/>
    <w:pPr>
      <w:tabs>
        <w:tab w:val="left" w:pos="907"/>
        <w:tab w:val="right" w:leader="underscore" w:pos="6917"/>
      </w:tabs>
      <w:autoSpaceDE w:val="0"/>
      <w:autoSpaceDN w:val="0"/>
      <w:adjustRightInd w:val="0"/>
      <w:spacing w:after="0" w:line="240" w:lineRule="auto"/>
      <w:ind w:left="907" w:hanging="340"/>
      <w:jc w:val="both"/>
    </w:pPr>
    <w:rPr>
      <w:rFonts w:ascii="PragmaticaCTT" w:eastAsia="Calibri" w:hAnsi="PragmaticaCTT" w:cs="PragmaticaCTT"/>
      <w:color w:val="000000"/>
      <w:sz w:val="20"/>
      <w:szCs w:val="20"/>
      <w:lang w:eastAsia="ru-RU"/>
    </w:rPr>
  </w:style>
  <w:style w:type="paragraph" w:customStyle="1" w:styleId="21210">
    <w:name w:val="Стиль Заголовок 2 + 12 пт1"/>
    <w:basedOn w:val="20"/>
    <w:uiPriority w:val="99"/>
    <w:qFormat/>
    <w:rsid w:val="004A32ED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 w:cs="Arial"/>
      <w:b/>
      <w:kern w:val="32"/>
      <w:sz w:val="24"/>
    </w:rPr>
  </w:style>
  <w:style w:type="paragraph" w:customStyle="1" w:styleId="21220">
    <w:name w:val="Стиль Заголовок 2 + 12 пт2"/>
    <w:basedOn w:val="20"/>
    <w:uiPriority w:val="99"/>
    <w:qFormat/>
    <w:rsid w:val="004A32ED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 w:cs="Arial"/>
      <w:b/>
      <w:kern w:val="32"/>
      <w:sz w:val="24"/>
    </w:rPr>
  </w:style>
  <w:style w:type="paragraph" w:customStyle="1" w:styleId="3ffd">
    <w:name w:val="3"/>
    <w:basedOn w:val="a2"/>
    <w:next w:val="affb"/>
    <w:uiPriority w:val="99"/>
    <w:qFormat/>
    <w:rsid w:val="004A32ED"/>
    <w:pPr>
      <w:widowControl/>
      <w:snapToGrid/>
      <w:spacing w:before="0" w:after="0"/>
      <w:jc w:val="center"/>
    </w:pPr>
    <w:rPr>
      <w:rFonts w:eastAsia="Times New Roman"/>
      <w:sz w:val="28"/>
      <w:szCs w:val="24"/>
      <w:lang w:val="en-US"/>
    </w:rPr>
  </w:style>
  <w:style w:type="character" w:customStyle="1" w:styleId="11ff5">
    <w:name w:val="Основной шрифт абзаца11"/>
    <w:uiPriority w:val="99"/>
    <w:qFormat/>
    <w:rsid w:val="004A32ED"/>
  </w:style>
  <w:style w:type="character" w:customStyle="1" w:styleId="11ff6">
    <w:name w:val="Слабое выделение11"/>
    <w:uiPriority w:val="99"/>
    <w:qFormat/>
    <w:rsid w:val="004A32ED"/>
    <w:rPr>
      <w:i/>
      <w:color w:val="808080"/>
    </w:rPr>
  </w:style>
  <w:style w:type="character" w:customStyle="1" w:styleId="11ff7">
    <w:name w:val="Сильное выделение11"/>
    <w:uiPriority w:val="99"/>
    <w:qFormat/>
    <w:rsid w:val="004A32ED"/>
    <w:rPr>
      <w:b/>
    </w:rPr>
  </w:style>
  <w:style w:type="character" w:customStyle="1" w:styleId="mathjax1">
    <w:name w:val="mathjax1"/>
    <w:uiPriority w:val="99"/>
    <w:qFormat/>
    <w:rsid w:val="004A32ED"/>
    <w:rPr>
      <w:spacing w:val="0"/>
      <w:sz w:val="24"/>
    </w:rPr>
  </w:style>
  <w:style w:type="character" w:customStyle="1" w:styleId="2ffff2">
    <w:name w:val="Заголовок 2 Знак Знак"/>
    <w:uiPriority w:val="99"/>
    <w:qFormat/>
    <w:locked/>
    <w:rsid w:val="004A32ED"/>
    <w:rPr>
      <w:rFonts w:ascii="Arial" w:hAnsi="Arial"/>
      <w:b/>
      <w:sz w:val="28"/>
      <w:lang w:val="ru-RU" w:eastAsia="en-US"/>
    </w:rPr>
  </w:style>
  <w:style w:type="character" w:customStyle="1" w:styleId="2ffff3">
    <w:name w:val="Основной текст (2)"/>
    <w:uiPriority w:val="99"/>
    <w:qFormat/>
    <w:rsid w:val="004A32ED"/>
    <w:rPr>
      <w:rFonts w:ascii="Times New Roman" w:hAnsi="Times New Roman"/>
      <w:color w:val="000000"/>
      <w:spacing w:val="0"/>
      <w:w w:val="100"/>
      <w:position w:val="0"/>
      <w:sz w:val="19"/>
      <w:u w:val="none"/>
      <w:lang w:val="ru-RU" w:eastAsia="ru-RU"/>
    </w:rPr>
  </w:style>
  <w:style w:type="character" w:customStyle="1" w:styleId="rvts210">
    <w:name w:val="rvts210"/>
    <w:uiPriority w:val="99"/>
    <w:qFormat/>
    <w:rsid w:val="004A32ED"/>
    <w:rPr>
      <w:i/>
      <w:color w:val="000000"/>
      <w:sz w:val="20"/>
    </w:rPr>
  </w:style>
  <w:style w:type="character" w:customStyle="1" w:styleId="3100">
    <w:name w:val="Знак Знак310"/>
    <w:uiPriority w:val="99"/>
    <w:qFormat/>
    <w:locked/>
    <w:rsid w:val="004A32ED"/>
    <w:rPr>
      <w:rFonts w:ascii="Tahoma" w:hAnsi="Tahoma"/>
      <w:sz w:val="16"/>
      <w:lang w:val="ru-RU" w:eastAsia="ru-RU"/>
    </w:rPr>
  </w:style>
  <w:style w:type="character" w:customStyle="1" w:styleId="3520">
    <w:name w:val="Знак Знак352"/>
    <w:uiPriority w:val="99"/>
    <w:qFormat/>
    <w:locked/>
    <w:rsid w:val="004A32ED"/>
    <w:rPr>
      <w:sz w:val="24"/>
      <w:lang w:val="ru-RU" w:eastAsia="ru-RU"/>
    </w:rPr>
  </w:style>
  <w:style w:type="character" w:customStyle="1" w:styleId="4011">
    <w:name w:val="Знак Знак401"/>
    <w:uiPriority w:val="99"/>
    <w:qFormat/>
    <w:locked/>
    <w:rsid w:val="004A32ED"/>
    <w:rPr>
      <w:b/>
      <w:sz w:val="27"/>
      <w:lang w:val="ru-RU" w:eastAsia="ru-RU"/>
    </w:rPr>
  </w:style>
  <w:style w:type="character" w:customStyle="1" w:styleId="3910">
    <w:name w:val="Знак Знак391"/>
    <w:uiPriority w:val="99"/>
    <w:qFormat/>
    <w:locked/>
    <w:rsid w:val="004A32ED"/>
    <w:rPr>
      <w:b/>
      <w:sz w:val="28"/>
      <w:lang w:val="ru-RU" w:eastAsia="ru-RU"/>
    </w:rPr>
  </w:style>
  <w:style w:type="character" w:customStyle="1" w:styleId="3810">
    <w:name w:val="Знак Знак381"/>
    <w:uiPriority w:val="99"/>
    <w:qFormat/>
    <w:locked/>
    <w:rsid w:val="004A32ED"/>
    <w:rPr>
      <w:b/>
      <w:i/>
      <w:sz w:val="26"/>
      <w:lang w:val="ru-RU" w:eastAsia="ru-RU"/>
    </w:rPr>
  </w:style>
  <w:style w:type="character" w:customStyle="1" w:styleId="3710">
    <w:name w:val="Знак Знак371"/>
    <w:uiPriority w:val="99"/>
    <w:qFormat/>
    <w:locked/>
    <w:rsid w:val="004A32ED"/>
    <w:rPr>
      <w:sz w:val="24"/>
      <w:lang w:val="ru-RU" w:eastAsia="ru-RU"/>
    </w:rPr>
  </w:style>
  <w:style w:type="character" w:customStyle="1" w:styleId="3610">
    <w:name w:val="Знак Знак361"/>
    <w:uiPriority w:val="99"/>
    <w:qFormat/>
    <w:locked/>
    <w:rsid w:val="004A32ED"/>
    <w:rPr>
      <w:sz w:val="24"/>
      <w:lang w:val="ru-RU" w:eastAsia="ru-RU"/>
    </w:rPr>
  </w:style>
  <w:style w:type="character" w:customStyle="1" w:styleId="3510">
    <w:name w:val="Знак Знак351"/>
    <w:uiPriority w:val="99"/>
    <w:qFormat/>
    <w:locked/>
    <w:rsid w:val="004A32ED"/>
    <w:rPr>
      <w:i/>
      <w:sz w:val="24"/>
      <w:lang w:val="ru-RU" w:eastAsia="ru-RU"/>
    </w:rPr>
  </w:style>
  <w:style w:type="character" w:customStyle="1" w:styleId="3410">
    <w:name w:val="Знак Знак341"/>
    <w:uiPriority w:val="99"/>
    <w:qFormat/>
    <w:locked/>
    <w:rsid w:val="004A32ED"/>
    <w:rPr>
      <w:rFonts w:ascii="Arial" w:hAnsi="Arial"/>
      <w:sz w:val="22"/>
      <w:lang w:val="ru-RU" w:eastAsia="ru-RU"/>
    </w:rPr>
  </w:style>
  <w:style w:type="character" w:customStyle="1" w:styleId="3310">
    <w:name w:val="Знак Знак331"/>
    <w:uiPriority w:val="99"/>
    <w:qFormat/>
    <w:locked/>
    <w:rsid w:val="004A32ED"/>
    <w:rPr>
      <w:rFonts w:ascii="Courier New" w:hAnsi="Courier New"/>
      <w:lang w:val="ru-RU" w:eastAsia="ru-RU"/>
    </w:rPr>
  </w:style>
  <w:style w:type="character" w:customStyle="1" w:styleId="3211">
    <w:name w:val="Знак Знак321"/>
    <w:uiPriority w:val="99"/>
    <w:qFormat/>
    <w:locked/>
    <w:rsid w:val="004A32ED"/>
    <w:rPr>
      <w:lang w:val="ru-RU" w:eastAsia="ru-RU"/>
    </w:rPr>
  </w:style>
  <w:style w:type="character" w:customStyle="1" w:styleId="3115">
    <w:name w:val="Знак Знак311"/>
    <w:uiPriority w:val="99"/>
    <w:qFormat/>
    <w:locked/>
    <w:rsid w:val="004A32ED"/>
    <w:rPr>
      <w:sz w:val="24"/>
      <w:lang w:val="ru-RU" w:eastAsia="ru-RU"/>
    </w:rPr>
  </w:style>
  <w:style w:type="character" w:customStyle="1" w:styleId="2910">
    <w:name w:val="Знак Знак291"/>
    <w:uiPriority w:val="99"/>
    <w:qFormat/>
    <w:locked/>
    <w:rsid w:val="004A32ED"/>
    <w:rPr>
      <w:sz w:val="16"/>
      <w:lang w:val="ru-RU" w:eastAsia="ru-RU"/>
    </w:rPr>
  </w:style>
  <w:style w:type="character" w:customStyle="1" w:styleId="2810">
    <w:name w:val="Знак Знак281"/>
    <w:uiPriority w:val="99"/>
    <w:qFormat/>
    <w:locked/>
    <w:rsid w:val="004A32ED"/>
    <w:rPr>
      <w:sz w:val="16"/>
      <w:lang w:val="ru-RU" w:eastAsia="ru-RU"/>
    </w:rPr>
  </w:style>
  <w:style w:type="character" w:customStyle="1" w:styleId="2710">
    <w:name w:val="Знак Знак271"/>
    <w:uiPriority w:val="99"/>
    <w:qFormat/>
    <w:locked/>
    <w:rsid w:val="004A32ED"/>
    <w:rPr>
      <w:rFonts w:ascii="Courier New" w:hAnsi="Courier New"/>
      <w:lang w:val="ru-RU" w:eastAsia="ru-RU"/>
    </w:rPr>
  </w:style>
  <w:style w:type="character" w:customStyle="1" w:styleId="1320">
    <w:name w:val="Знак Знак132"/>
    <w:uiPriority w:val="99"/>
    <w:qFormat/>
    <w:locked/>
    <w:rsid w:val="004A32ED"/>
    <w:rPr>
      <w:lang w:val="ru-RU" w:eastAsia="ar-SA" w:bidi="ar-SA"/>
    </w:rPr>
  </w:style>
  <w:style w:type="character" w:customStyle="1" w:styleId="1221">
    <w:name w:val="Знак Знак122"/>
    <w:uiPriority w:val="99"/>
    <w:qFormat/>
    <w:locked/>
    <w:rsid w:val="004A32ED"/>
    <w:rPr>
      <w:sz w:val="28"/>
      <w:lang w:val="ru-RU" w:eastAsia="ru-RU"/>
    </w:rPr>
  </w:style>
  <w:style w:type="character" w:customStyle="1" w:styleId="1123">
    <w:name w:val="Знак Знак112"/>
    <w:uiPriority w:val="99"/>
    <w:qFormat/>
    <w:locked/>
    <w:rsid w:val="004A32ED"/>
    <w:rPr>
      <w:sz w:val="28"/>
      <w:lang w:val="ru-RU" w:eastAsia="ru-RU"/>
    </w:rPr>
  </w:style>
  <w:style w:type="character" w:customStyle="1" w:styleId="922">
    <w:name w:val="Знак Знак92"/>
    <w:uiPriority w:val="99"/>
    <w:qFormat/>
    <w:locked/>
    <w:rsid w:val="004A32ED"/>
    <w:rPr>
      <w:rFonts w:ascii="Tahoma" w:hAnsi="Tahoma"/>
      <w:lang w:val="ru-RU" w:eastAsia="ru-RU"/>
    </w:rPr>
  </w:style>
  <w:style w:type="character" w:customStyle="1" w:styleId="4020">
    <w:name w:val="Знак Знак402"/>
    <w:uiPriority w:val="99"/>
    <w:qFormat/>
    <w:locked/>
    <w:rsid w:val="004A32ED"/>
    <w:rPr>
      <w:rFonts w:ascii="Arial" w:hAnsi="Arial"/>
      <w:b/>
      <w:i/>
      <w:sz w:val="28"/>
      <w:lang w:val="ru-RU" w:eastAsia="zh-CN"/>
    </w:rPr>
  </w:style>
  <w:style w:type="character" w:customStyle="1" w:styleId="392">
    <w:name w:val="Знак Знак392"/>
    <w:uiPriority w:val="99"/>
    <w:qFormat/>
    <w:locked/>
    <w:rsid w:val="004A32ED"/>
    <w:rPr>
      <w:b/>
      <w:sz w:val="27"/>
      <w:lang w:val="ru-RU" w:eastAsia="zh-CN"/>
    </w:rPr>
  </w:style>
  <w:style w:type="character" w:customStyle="1" w:styleId="382">
    <w:name w:val="Знак Знак382"/>
    <w:uiPriority w:val="99"/>
    <w:qFormat/>
    <w:locked/>
    <w:rsid w:val="004A32ED"/>
    <w:rPr>
      <w:b/>
      <w:sz w:val="28"/>
      <w:lang w:val="ru-RU" w:eastAsia="ru-RU"/>
    </w:rPr>
  </w:style>
  <w:style w:type="character" w:customStyle="1" w:styleId="3720">
    <w:name w:val="Знак Знак372"/>
    <w:uiPriority w:val="99"/>
    <w:qFormat/>
    <w:locked/>
    <w:rsid w:val="004A32ED"/>
    <w:rPr>
      <w:b/>
      <w:i/>
      <w:sz w:val="26"/>
      <w:lang w:val="ru-RU" w:eastAsia="zh-CN"/>
    </w:rPr>
  </w:style>
  <w:style w:type="character" w:customStyle="1" w:styleId="3620">
    <w:name w:val="Знак Знак362"/>
    <w:uiPriority w:val="99"/>
    <w:qFormat/>
    <w:locked/>
    <w:rsid w:val="004A32ED"/>
    <w:rPr>
      <w:sz w:val="24"/>
      <w:lang w:val="ru-RU" w:eastAsia="ru-RU"/>
    </w:rPr>
  </w:style>
  <w:style w:type="character" w:customStyle="1" w:styleId="3120">
    <w:name w:val="Знак Знак312"/>
    <w:uiPriority w:val="99"/>
    <w:qFormat/>
    <w:locked/>
    <w:rsid w:val="004A32ED"/>
    <w:rPr>
      <w:rFonts w:ascii="Courier New" w:hAnsi="Courier New"/>
      <w:lang w:val="ru-RU" w:eastAsia="ru-RU"/>
    </w:rPr>
  </w:style>
  <w:style w:type="character" w:customStyle="1" w:styleId="3420">
    <w:name w:val="Знак Знак342"/>
    <w:uiPriority w:val="99"/>
    <w:qFormat/>
    <w:locked/>
    <w:rsid w:val="004A32ED"/>
    <w:rPr>
      <w:rFonts w:ascii="Calibri" w:hAnsi="Calibri"/>
      <w:i/>
      <w:sz w:val="24"/>
      <w:lang w:val="ru-RU" w:eastAsia="zh-CN"/>
    </w:rPr>
  </w:style>
  <w:style w:type="character" w:customStyle="1" w:styleId="3220">
    <w:name w:val="Знак Знак322"/>
    <w:uiPriority w:val="99"/>
    <w:qFormat/>
    <w:locked/>
    <w:rsid w:val="004A32ED"/>
    <w:rPr>
      <w:rFonts w:ascii="Arial" w:hAnsi="Arial"/>
      <w:sz w:val="22"/>
      <w:lang w:val="ru-RU" w:eastAsia="ru-RU"/>
    </w:rPr>
  </w:style>
  <w:style w:type="character" w:customStyle="1" w:styleId="3010">
    <w:name w:val="Знак Знак301"/>
    <w:uiPriority w:val="99"/>
    <w:qFormat/>
    <w:locked/>
    <w:rsid w:val="004A32ED"/>
    <w:rPr>
      <w:lang w:val="ru-RU" w:eastAsia="ru-RU"/>
    </w:rPr>
  </w:style>
  <w:style w:type="character" w:customStyle="1" w:styleId="292">
    <w:name w:val="Знак Знак292"/>
    <w:uiPriority w:val="99"/>
    <w:qFormat/>
    <w:locked/>
    <w:rsid w:val="004A32ED"/>
    <w:rPr>
      <w:sz w:val="24"/>
      <w:lang w:val="ru-RU" w:eastAsia="zh-CN"/>
    </w:rPr>
  </w:style>
  <w:style w:type="character" w:customStyle="1" w:styleId="2820">
    <w:name w:val="Знак Знак282"/>
    <w:uiPriority w:val="99"/>
    <w:qFormat/>
    <w:locked/>
    <w:rsid w:val="004A32ED"/>
    <w:rPr>
      <w:sz w:val="24"/>
      <w:lang w:val="ru-RU" w:eastAsia="ru-RU"/>
    </w:rPr>
  </w:style>
  <w:style w:type="character" w:customStyle="1" w:styleId="2720">
    <w:name w:val="Знак Знак272"/>
    <w:uiPriority w:val="99"/>
    <w:qFormat/>
    <w:locked/>
    <w:rsid w:val="004A32ED"/>
    <w:rPr>
      <w:sz w:val="16"/>
      <w:lang w:val="ru-RU" w:eastAsia="ru-RU"/>
    </w:rPr>
  </w:style>
  <w:style w:type="character" w:customStyle="1" w:styleId="2125">
    <w:name w:val="Знак Знак212"/>
    <w:uiPriority w:val="99"/>
    <w:qFormat/>
    <w:locked/>
    <w:rsid w:val="004A32ED"/>
    <w:rPr>
      <w:rFonts w:ascii="Tahoma" w:hAnsi="Tahoma"/>
      <w:lang w:val="ru-RU" w:eastAsia="ru-RU"/>
    </w:rPr>
  </w:style>
  <w:style w:type="character" w:customStyle="1" w:styleId="2620">
    <w:name w:val="Знак Знак262"/>
    <w:uiPriority w:val="99"/>
    <w:qFormat/>
    <w:rsid w:val="004A32ED"/>
    <w:rPr>
      <w:rFonts w:ascii="Cambria" w:hAnsi="Cambria"/>
      <w:b/>
      <w:sz w:val="26"/>
    </w:rPr>
  </w:style>
  <w:style w:type="character" w:customStyle="1" w:styleId="2420">
    <w:name w:val="Знак Знак242"/>
    <w:uiPriority w:val="99"/>
    <w:qFormat/>
    <w:rsid w:val="004A32ED"/>
    <w:rPr>
      <w:rFonts w:ascii="Times New Roman" w:hAnsi="Times New Roman"/>
      <w:b/>
      <w:i/>
      <w:sz w:val="26"/>
    </w:rPr>
  </w:style>
  <w:style w:type="character" w:customStyle="1" w:styleId="2320">
    <w:name w:val="Знак Знак232"/>
    <w:uiPriority w:val="99"/>
    <w:qFormat/>
    <w:rsid w:val="004A32ED"/>
    <w:rPr>
      <w:rFonts w:ascii="Times New Roman" w:hAnsi="Times New Roman"/>
      <w:b/>
      <w:sz w:val="22"/>
    </w:rPr>
  </w:style>
  <w:style w:type="character" w:customStyle="1" w:styleId="3130">
    <w:name w:val="Знак Знак313"/>
    <w:uiPriority w:val="99"/>
    <w:qFormat/>
    <w:locked/>
    <w:rsid w:val="004A32ED"/>
    <w:rPr>
      <w:rFonts w:ascii="PragmaticaCTT" w:hAnsi="PragmaticaCTT"/>
      <w:b/>
      <w:sz w:val="24"/>
      <w:lang w:val="ru-RU" w:eastAsia="ru-RU"/>
    </w:rPr>
  </w:style>
  <w:style w:type="character" w:customStyle="1" w:styleId="2015">
    <w:name w:val="Знак Знак2015"/>
    <w:uiPriority w:val="99"/>
    <w:rsid w:val="004A32ED"/>
    <w:rPr>
      <w:rFonts w:ascii="Arial" w:hAnsi="Arial"/>
      <w:sz w:val="22"/>
    </w:rPr>
  </w:style>
  <w:style w:type="character" w:customStyle="1" w:styleId="font55">
    <w:name w:val="font55"/>
    <w:basedOn w:val="a3"/>
    <w:uiPriority w:val="99"/>
    <w:rsid w:val="004A32ED"/>
    <w:rPr>
      <w:rFonts w:cs="Times New Roman"/>
    </w:rPr>
  </w:style>
  <w:style w:type="character" w:customStyle="1" w:styleId="WW8Num24z4">
    <w:name w:val="WW8Num24z4"/>
    <w:uiPriority w:val="99"/>
    <w:rsid w:val="004A32ED"/>
  </w:style>
  <w:style w:type="character" w:customStyle="1" w:styleId="WW8Num24z5">
    <w:name w:val="WW8Num24z5"/>
    <w:uiPriority w:val="99"/>
    <w:rsid w:val="004A32ED"/>
  </w:style>
  <w:style w:type="character" w:customStyle="1" w:styleId="WW8Num24z6">
    <w:name w:val="WW8Num24z6"/>
    <w:uiPriority w:val="99"/>
    <w:rsid w:val="004A32ED"/>
  </w:style>
  <w:style w:type="character" w:customStyle="1" w:styleId="WW8Num24z7">
    <w:name w:val="WW8Num24z7"/>
    <w:uiPriority w:val="99"/>
    <w:rsid w:val="004A32ED"/>
  </w:style>
  <w:style w:type="character" w:customStyle="1" w:styleId="WW8Num24z8">
    <w:name w:val="WW8Num24z8"/>
    <w:uiPriority w:val="99"/>
    <w:rsid w:val="004A32ED"/>
  </w:style>
  <w:style w:type="character" w:customStyle="1" w:styleId="WW8Num25z4">
    <w:name w:val="WW8Num25z4"/>
    <w:uiPriority w:val="99"/>
    <w:rsid w:val="004A32ED"/>
  </w:style>
  <w:style w:type="character" w:customStyle="1" w:styleId="WW8Num25z5">
    <w:name w:val="WW8Num25z5"/>
    <w:uiPriority w:val="99"/>
    <w:rsid w:val="004A32ED"/>
  </w:style>
  <w:style w:type="character" w:customStyle="1" w:styleId="WW8Num25z6">
    <w:name w:val="WW8Num25z6"/>
    <w:uiPriority w:val="99"/>
    <w:rsid w:val="004A32ED"/>
  </w:style>
  <w:style w:type="character" w:customStyle="1" w:styleId="WW8Num25z7">
    <w:name w:val="WW8Num25z7"/>
    <w:uiPriority w:val="99"/>
    <w:rsid w:val="004A32ED"/>
  </w:style>
  <w:style w:type="character" w:customStyle="1" w:styleId="WW8Num25z8">
    <w:name w:val="WW8Num25z8"/>
    <w:uiPriority w:val="99"/>
    <w:rsid w:val="004A32ED"/>
  </w:style>
  <w:style w:type="character" w:customStyle="1" w:styleId="WW8Num30z2">
    <w:name w:val="WW8Num30z2"/>
    <w:uiPriority w:val="99"/>
    <w:rsid w:val="004A32ED"/>
  </w:style>
  <w:style w:type="character" w:customStyle="1" w:styleId="WW8Num30z4">
    <w:name w:val="WW8Num30z4"/>
    <w:uiPriority w:val="99"/>
    <w:rsid w:val="004A32ED"/>
  </w:style>
  <w:style w:type="character" w:customStyle="1" w:styleId="WW8Num30z5">
    <w:name w:val="WW8Num30z5"/>
    <w:uiPriority w:val="99"/>
    <w:rsid w:val="004A32ED"/>
  </w:style>
  <w:style w:type="character" w:customStyle="1" w:styleId="WW8Num30z6">
    <w:name w:val="WW8Num30z6"/>
    <w:uiPriority w:val="99"/>
    <w:rsid w:val="004A32ED"/>
  </w:style>
  <w:style w:type="character" w:customStyle="1" w:styleId="WW8Num30z7">
    <w:name w:val="WW8Num30z7"/>
    <w:uiPriority w:val="99"/>
    <w:rsid w:val="004A32ED"/>
  </w:style>
  <w:style w:type="character" w:customStyle="1" w:styleId="WW8Num30z8">
    <w:name w:val="WW8Num30z8"/>
    <w:uiPriority w:val="99"/>
    <w:rsid w:val="004A32ED"/>
  </w:style>
  <w:style w:type="character" w:customStyle="1" w:styleId="WW8Num32z4">
    <w:name w:val="WW8Num32z4"/>
    <w:uiPriority w:val="99"/>
    <w:rsid w:val="004A32ED"/>
  </w:style>
  <w:style w:type="character" w:customStyle="1" w:styleId="WW8Num32z5">
    <w:name w:val="WW8Num32z5"/>
    <w:uiPriority w:val="99"/>
    <w:rsid w:val="004A32ED"/>
  </w:style>
  <w:style w:type="character" w:customStyle="1" w:styleId="WW8Num32z6">
    <w:name w:val="WW8Num32z6"/>
    <w:uiPriority w:val="99"/>
    <w:rsid w:val="004A32ED"/>
  </w:style>
  <w:style w:type="character" w:customStyle="1" w:styleId="WW8Num32z7">
    <w:name w:val="WW8Num32z7"/>
    <w:uiPriority w:val="99"/>
    <w:rsid w:val="004A32ED"/>
  </w:style>
  <w:style w:type="character" w:customStyle="1" w:styleId="WW8Num32z8">
    <w:name w:val="WW8Num32z8"/>
    <w:uiPriority w:val="99"/>
    <w:rsid w:val="004A32ED"/>
  </w:style>
  <w:style w:type="character" w:customStyle="1" w:styleId="WW8Num33z1">
    <w:name w:val="WW8Num33z1"/>
    <w:uiPriority w:val="99"/>
    <w:rsid w:val="004A32ED"/>
  </w:style>
  <w:style w:type="character" w:customStyle="1" w:styleId="WW8Num33z2">
    <w:name w:val="WW8Num33z2"/>
    <w:uiPriority w:val="99"/>
    <w:rsid w:val="004A32ED"/>
  </w:style>
  <w:style w:type="character" w:customStyle="1" w:styleId="WW8Num33z5">
    <w:name w:val="WW8Num33z5"/>
    <w:uiPriority w:val="99"/>
    <w:rsid w:val="004A32ED"/>
  </w:style>
  <w:style w:type="character" w:customStyle="1" w:styleId="WW8Num33z6">
    <w:name w:val="WW8Num33z6"/>
    <w:uiPriority w:val="99"/>
    <w:rsid w:val="004A32ED"/>
  </w:style>
  <w:style w:type="character" w:customStyle="1" w:styleId="WW8Num33z7">
    <w:name w:val="WW8Num33z7"/>
    <w:uiPriority w:val="99"/>
    <w:rsid w:val="004A32ED"/>
  </w:style>
  <w:style w:type="character" w:customStyle="1" w:styleId="WW8Num33z8">
    <w:name w:val="WW8Num33z8"/>
    <w:uiPriority w:val="99"/>
    <w:rsid w:val="004A32ED"/>
  </w:style>
  <w:style w:type="character" w:customStyle="1" w:styleId="WW8Num35z2">
    <w:name w:val="WW8Num35z2"/>
    <w:uiPriority w:val="99"/>
    <w:rsid w:val="004A32ED"/>
  </w:style>
  <w:style w:type="character" w:customStyle="1" w:styleId="WW8Num35z4">
    <w:name w:val="WW8Num35z4"/>
    <w:uiPriority w:val="99"/>
    <w:rsid w:val="004A32ED"/>
  </w:style>
  <w:style w:type="character" w:customStyle="1" w:styleId="WW8Num35z5">
    <w:name w:val="WW8Num35z5"/>
    <w:uiPriority w:val="99"/>
    <w:rsid w:val="004A32ED"/>
  </w:style>
  <w:style w:type="character" w:customStyle="1" w:styleId="WW8Num35z6">
    <w:name w:val="WW8Num35z6"/>
    <w:uiPriority w:val="99"/>
    <w:rsid w:val="004A32ED"/>
  </w:style>
  <w:style w:type="character" w:customStyle="1" w:styleId="WW8Num35z7">
    <w:name w:val="WW8Num35z7"/>
    <w:uiPriority w:val="99"/>
    <w:rsid w:val="004A32ED"/>
  </w:style>
  <w:style w:type="character" w:customStyle="1" w:styleId="WW8Num35z8">
    <w:name w:val="WW8Num35z8"/>
    <w:uiPriority w:val="99"/>
    <w:rsid w:val="004A32ED"/>
  </w:style>
  <w:style w:type="character" w:customStyle="1" w:styleId="WW8Num37z2">
    <w:name w:val="WW8Num37z2"/>
    <w:uiPriority w:val="99"/>
    <w:rsid w:val="004A32ED"/>
  </w:style>
  <w:style w:type="character" w:customStyle="1" w:styleId="WW8Num37z4">
    <w:name w:val="WW8Num37z4"/>
    <w:uiPriority w:val="99"/>
    <w:rsid w:val="004A32ED"/>
  </w:style>
  <w:style w:type="character" w:customStyle="1" w:styleId="WW8Num37z5">
    <w:name w:val="WW8Num37z5"/>
    <w:uiPriority w:val="99"/>
    <w:qFormat/>
    <w:rsid w:val="004A32ED"/>
  </w:style>
  <w:style w:type="character" w:customStyle="1" w:styleId="WW8Num37z6">
    <w:name w:val="WW8Num37z6"/>
    <w:uiPriority w:val="99"/>
    <w:rsid w:val="004A32ED"/>
  </w:style>
  <w:style w:type="character" w:customStyle="1" w:styleId="WW8Num37z7">
    <w:name w:val="WW8Num37z7"/>
    <w:uiPriority w:val="99"/>
    <w:rsid w:val="004A32ED"/>
  </w:style>
  <w:style w:type="character" w:customStyle="1" w:styleId="WW8Num37z8">
    <w:name w:val="WW8Num37z8"/>
    <w:uiPriority w:val="99"/>
    <w:rsid w:val="004A32ED"/>
  </w:style>
  <w:style w:type="character" w:customStyle="1" w:styleId="WW8Num38z1">
    <w:name w:val="WW8Num38z1"/>
    <w:uiPriority w:val="99"/>
    <w:rsid w:val="004A32ED"/>
  </w:style>
  <w:style w:type="character" w:customStyle="1" w:styleId="WW8Num38z2">
    <w:name w:val="WW8Num38z2"/>
    <w:uiPriority w:val="99"/>
    <w:rsid w:val="004A32ED"/>
  </w:style>
  <w:style w:type="character" w:customStyle="1" w:styleId="WW8Num38z3">
    <w:name w:val="WW8Num38z3"/>
    <w:uiPriority w:val="99"/>
    <w:rsid w:val="004A32ED"/>
  </w:style>
  <w:style w:type="character" w:customStyle="1" w:styleId="WW8Num38z4">
    <w:name w:val="WW8Num38z4"/>
    <w:uiPriority w:val="99"/>
    <w:rsid w:val="004A32ED"/>
  </w:style>
  <w:style w:type="character" w:customStyle="1" w:styleId="WW8Num38z5">
    <w:name w:val="WW8Num38z5"/>
    <w:uiPriority w:val="99"/>
    <w:rsid w:val="004A32ED"/>
  </w:style>
  <w:style w:type="character" w:customStyle="1" w:styleId="WW8Num38z6">
    <w:name w:val="WW8Num38z6"/>
    <w:uiPriority w:val="99"/>
    <w:rsid w:val="004A32ED"/>
  </w:style>
  <w:style w:type="character" w:customStyle="1" w:styleId="WW8Num38z7">
    <w:name w:val="WW8Num38z7"/>
    <w:uiPriority w:val="99"/>
    <w:rsid w:val="004A32ED"/>
  </w:style>
  <w:style w:type="character" w:customStyle="1" w:styleId="WW8Num38z8">
    <w:name w:val="WW8Num38z8"/>
    <w:uiPriority w:val="99"/>
    <w:rsid w:val="004A32ED"/>
  </w:style>
  <w:style w:type="character" w:customStyle="1" w:styleId="WW8Num40z1">
    <w:name w:val="WW8Num40z1"/>
    <w:uiPriority w:val="99"/>
    <w:rsid w:val="004A32ED"/>
    <w:rPr>
      <w:rFonts w:ascii="Courier New" w:hAnsi="Courier New"/>
    </w:rPr>
  </w:style>
  <w:style w:type="character" w:customStyle="1" w:styleId="WW8Num40z2">
    <w:name w:val="WW8Num40z2"/>
    <w:uiPriority w:val="99"/>
    <w:rsid w:val="004A32ED"/>
    <w:rPr>
      <w:rFonts w:ascii="Wingdings" w:hAnsi="Wingdings"/>
    </w:rPr>
  </w:style>
  <w:style w:type="character" w:customStyle="1" w:styleId="WW8Num41z1">
    <w:name w:val="WW8Num41z1"/>
    <w:uiPriority w:val="99"/>
    <w:rsid w:val="004A32ED"/>
  </w:style>
  <w:style w:type="character" w:customStyle="1" w:styleId="WW8Num41z2">
    <w:name w:val="WW8Num41z2"/>
    <w:uiPriority w:val="99"/>
    <w:rsid w:val="004A32ED"/>
  </w:style>
  <w:style w:type="character" w:customStyle="1" w:styleId="WW8Num41z3">
    <w:name w:val="WW8Num41z3"/>
    <w:uiPriority w:val="99"/>
    <w:rsid w:val="004A32ED"/>
  </w:style>
  <w:style w:type="character" w:customStyle="1" w:styleId="WW8Num41z4">
    <w:name w:val="WW8Num41z4"/>
    <w:uiPriority w:val="99"/>
    <w:rsid w:val="004A32ED"/>
  </w:style>
  <w:style w:type="character" w:customStyle="1" w:styleId="WW8Num41z5">
    <w:name w:val="WW8Num41z5"/>
    <w:uiPriority w:val="99"/>
    <w:rsid w:val="004A32ED"/>
  </w:style>
  <w:style w:type="character" w:customStyle="1" w:styleId="WW8Num41z6">
    <w:name w:val="WW8Num41z6"/>
    <w:uiPriority w:val="99"/>
    <w:rsid w:val="004A32ED"/>
  </w:style>
  <w:style w:type="character" w:customStyle="1" w:styleId="WW8Num41z7">
    <w:name w:val="WW8Num41z7"/>
    <w:uiPriority w:val="99"/>
    <w:rsid w:val="004A32ED"/>
  </w:style>
  <w:style w:type="character" w:customStyle="1" w:styleId="WW8Num41z8">
    <w:name w:val="WW8Num41z8"/>
    <w:uiPriority w:val="99"/>
    <w:rsid w:val="004A32ED"/>
  </w:style>
  <w:style w:type="character" w:customStyle="1" w:styleId="WW8Num43z1">
    <w:name w:val="WW8Num43z1"/>
    <w:uiPriority w:val="99"/>
    <w:rsid w:val="004A32ED"/>
  </w:style>
  <w:style w:type="character" w:customStyle="1" w:styleId="WW8Num43z2">
    <w:name w:val="WW8Num43z2"/>
    <w:uiPriority w:val="99"/>
    <w:rsid w:val="004A32ED"/>
  </w:style>
  <w:style w:type="character" w:customStyle="1" w:styleId="WW8Num43z3">
    <w:name w:val="WW8Num43z3"/>
    <w:uiPriority w:val="99"/>
    <w:rsid w:val="004A32ED"/>
  </w:style>
  <w:style w:type="character" w:customStyle="1" w:styleId="WW8Num43z4">
    <w:name w:val="WW8Num43z4"/>
    <w:uiPriority w:val="99"/>
    <w:rsid w:val="004A32ED"/>
  </w:style>
  <w:style w:type="character" w:customStyle="1" w:styleId="WW8Num43z5">
    <w:name w:val="WW8Num43z5"/>
    <w:uiPriority w:val="99"/>
    <w:rsid w:val="004A32ED"/>
  </w:style>
  <w:style w:type="character" w:customStyle="1" w:styleId="WW8Num43z6">
    <w:name w:val="WW8Num43z6"/>
    <w:uiPriority w:val="99"/>
    <w:rsid w:val="004A32ED"/>
  </w:style>
  <w:style w:type="character" w:customStyle="1" w:styleId="WW8Num43z7">
    <w:name w:val="WW8Num43z7"/>
    <w:uiPriority w:val="99"/>
    <w:rsid w:val="004A32ED"/>
  </w:style>
  <w:style w:type="character" w:customStyle="1" w:styleId="WW8Num43z8">
    <w:name w:val="WW8Num43z8"/>
    <w:uiPriority w:val="99"/>
    <w:rsid w:val="004A32ED"/>
  </w:style>
  <w:style w:type="character" w:customStyle="1" w:styleId="WW8Num44z2">
    <w:name w:val="WW8Num44z2"/>
    <w:uiPriority w:val="99"/>
    <w:rsid w:val="004A32ED"/>
    <w:rPr>
      <w:rFonts w:ascii="Wingdings" w:hAnsi="Wingdings"/>
    </w:rPr>
  </w:style>
  <w:style w:type="character" w:customStyle="1" w:styleId="WW8Num46z2">
    <w:name w:val="WW8Num46z2"/>
    <w:uiPriority w:val="99"/>
    <w:rsid w:val="004A32ED"/>
    <w:rPr>
      <w:rFonts w:ascii="Wingdings" w:hAnsi="Wingdings"/>
    </w:rPr>
  </w:style>
  <w:style w:type="character" w:customStyle="1" w:styleId="WW8Num47z2">
    <w:name w:val="WW8Num47z2"/>
    <w:uiPriority w:val="99"/>
    <w:rsid w:val="004A32ED"/>
    <w:rPr>
      <w:rFonts w:ascii="Wingdings" w:hAnsi="Wingdings"/>
    </w:rPr>
  </w:style>
  <w:style w:type="character" w:customStyle="1" w:styleId="WW8NumSt31z0">
    <w:name w:val="WW8NumSt31z0"/>
    <w:uiPriority w:val="99"/>
    <w:rsid w:val="004A32ED"/>
    <w:rPr>
      <w:rFonts w:ascii="Times New Roman" w:hAnsi="Times New Roman"/>
      <w:sz w:val="20"/>
    </w:rPr>
  </w:style>
  <w:style w:type="character" w:customStyle="1" w:styleId="FootnoteCharacters">
    <w:name w:val="Footnote Characters"/>
    <w:uiPriority w:val="99"/>
    <w:rsid w:val="004A32ED"/>
    <w:rPr>
      <w:vertAlign w:val="superscript"/>
    </w:rPr>
  </w:style>
  <w:style w:type="character" w:customStyle="1" w:styleId="1fffffe">
    <w:name w:val="Знак примечания1"/>
    <w:uiPriority w:val="99"/>
    <w:rsid w:val="004A32ED"/>
    <w:rPr>
      <w:sz w:val="16"/>
    </w:rPr>
  </w:style>
  <w:style w:type="character" w:customStyle="1" w:styleId="EndnoteCharacters">
    <w:name w:val="Endnote Characters"/>
    <w:uiPriority w:val="99"/>
    <w:rsid w:val="004A32ED"/>
    <w:rPr>
      <w:vertAlign w:val="superscript"/>
    </w:rPr>
  </w:style>
  <w:style w:type="paragraph" w:customStyle="1" w:styleId="LO-Normal1">
    <w:name w:val="LO-Normal1"/>
    <w:uiPriority w:val="99"/>
    <w:qFormat/>
    <w:rsid w:val="004A32ED"/>
    <w:pPr>
      <w:suppressAutoHyphens/>
      <w:spacing w:after="0" w:line="480" w:lineRule="auto"/>
      <w:ind w:right="400" w:firstLine="1220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2ffff4">
    <w:name w:val="Схема документа2"/>
    <w:basedOn w:val="a2"/>
    <w:uiPriority w:val="99"/>
    <w:qFormat/>
    <w:rsid w:val="004A32ED"/>
    <w:pPr>
      <w:widowControl/>
      <w:shd w:val="clear" w:color="auto" w:fill="000080"/>
      <w:suppressAutoHyphens/>
      <w:snapToGrid/>
      <w:spacing w:before="0" w:after="0"/>
    </w:pPr>
    <w:rPr>
      <w:rFonts w:ascii="Tahoma" w:eastAsia="Times New Roman" w:hAnsi="Tahoma" w:cs="Tahoma"/>
      <w:szCs w:val="24"/>
      <w:lang w:eastAsia="zh-CN"/>
    </w:rPr>
  </w:style>
  <w:style w:type="paragraph" w:customStyle="1" w:styleId="22f0">
    <w:name w:val="Список 22"/>
    <w:basedOn w:val="a2"/>
    <w:uiPriority w:val="99"/>
    <w:qFormat/>
    <w:rsid w:val="004A32ED"/>
    <w:pPr>
      <w:widowControl/>
      <w:suppressAutoHyphens/>
      <w:snapToGrid/>
      <w:spacing w:before="0" w:after="0"/>
      <w:ind w:left="566" w:hanging="283"/>
    </w:pPr>
    <w:rPr>
      <w:rFonts w:eastAsia="Times New Roman"/>
      <w:szCs w:val="24"/>
      <w:lang w:eastAsia="zh-CN"/>
    </w:rPr>
  </w:style>
  <w:style w:type="paragraph" w:customStyle="1" w:styleId="31d">
    <w:name w:val="Список 31"/>
    <w:basedOn w:val="a2"/>
    <w:uiPriority w:val="99"/>
    <w:qFormat/>
    <w:rsid w:val="004A32ED"/>
    <w:pPr>
      <w:widowControl/>
      <w:suppressAutoHyphens/>
      <w:snapToGrid/>
      <w:spacing w:before="0" w:after="0"/>
      <w:ind w:left="849" w:hanging="283"/>
    </w:pPr>
    <w:rPr>
      <w:rFonts w:eastAsia="Times New Roman"/>
      <w:szCs w:val="24"/>
      <w:lang w:eastAsia="zh-CN"/>
    </w:rPr>
  </w:style>
  <w:style w:type="paragraph" w:customStyle="1" w:styleId="1ffffff">
    <w:name w:val="Обычный отступ1"/>
    <w:basedOn w:val="a2"/>
    <w:uiPriority w:val="99"/>
    <w:qFormat/>
    <w:rsid w:val="004A32ED"/>
    <w:pPr>
      <w:widowControl/>
      <w:suppressAutoHyphens/>
      <w:snapToGrid/>
      <w:spacing w:before="0" w:after="0"/>
      <w:ind w:firstLine="720"/>
      <w:jc w:val="both"/>
    </w:pPr>
    <w:rPr>
      <w:rFonts w:eastAsia="Times New Roman"/>
      <w:sz w:val="28"/>
      <w:lang w:eastAsia="zh-CN"/>
    </w:rPr>
  </w:style>
  <w:style w:type="paragraph" w:customStyle="1" w:styleId="2">
    <w:name w:val="Нумерованный список2"/>
    <w:basedOn w:val="a2"/>
    <w:uiPriority w:val="99"/>
    <w:qFormat/>
    <w:rsid w:val="004A32ED"/>
    <w:pPr>
      <w:keepNext/>
      <w:widowControl/>
      <w:numPr>
        <w:numId w:val="9"/>
      </w:numPr>
      <w:suppressAutoHyphens/>
      <w:snapToGrid/>
      <w:spacing w:before="0" w:after="0"/>
      <w:jc w:val="both"/>
    </w:pPr>
    <w:rPr>
      <w:rFonts w:eastAsia="Times New Roman"/>
      <w:b/>
      <w:szCs w:val="24"/>
      <w:lang w:val="en-US" w:eastAsia="zh-CN"/>
    </w:rPr>
  </w:style>
  <w:style w:type="paragraph" w:customStyle="1" w:styleId="1ffffff0">
    <w:name w:val="Красная строка1"/>
    <w:basedOn w:val="aff1"/>
    <w:uiPriority w:val="99"/>
    <w:qFormat/>
    <w:rsid w:val="004A32ED"/>
    <w:pPr>
      <w:suppressAutoHyphens/>
      <w:spacing w:after="120" w:line="240" w:lineRule="auto"/>
      <w:ind w:firstLine="210"/>
    </w:pPr>
    <w:rPr>
      <w:szCs w:val="24"/>
      <w:lang w:eastAsia="zh-CN"/>
    </w:rPr>
  </w:style>
  <w:style w:type="paragraph" w:customStyle="1" w:styleId="21">
    <w:name w:val="Нумерованный список 21"/>
    <w:basedOn w:val="a2"/>
    <w:uiPriority w:val="99"/>
    <w:qFormat/>
    <w:rsid w:val="004A32ED"/>
    <w:pPr>
      <w:widowControl/>
      <w:numPr>
        <w:numId w:val="10"/>
      </w:numPr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42a">
    <w:name w:val="Список 42"/>
    <w:basedOn w:val="a2"/>
    <w:uiPriority w:val="99"/>
    <w:qFormat/>
    <w:rsid w:val="004A32ED"/>
    <w:pPr>
      <w:widowControl/>
      <w:suppressAutoHyphens/>
      <w:snapToGrid/>
      <w:spacing w:before="0" w:after="0"/>
      <w:ind w:left="1132" w:hanging="283"/>
    </w:pPr>
    <w:rPr>
      <w:rFonts w:eastAsia="Times New Roman"/>
      <w:szCs w:val="24"/>
      <w:lang w:eastAsia="zh-CN"/>
    </w:rPr>
  </w:style>
  <w:style w:type="paragraph" w:customStyle="1" w:styleId="22f1">
    <w:name w:val="Маркированный список 22"/>
    <w:basedOn w:val="a2"/>
    <w:uiPriority w:val="99"/>
    <w:qFormat/>
    <w:rsid w:val="004A32ED"/>
    <w:pPr>
      <w:widowControl/>
      <w:tabs>
        <w:tab w:val="left" w:pos="720"/>
        <w:tab w:val="left" w:pos="851"/>
      </w:tabs>
      <w:suppressAutoHyphens/>
      <w:snapToGrid/>
      <w:spacing w:before="0" w:after="0"/>
      <w:ind w:left="851" w:hanging="363"/>
    </w:pPr>
    <w:rPr>
      <w:rFonts w:eastAsia="Times New Roman"/>
      <w:szCs w:val="24"/>
      <w:lang w:eastAsia="zh-CN"/>
    </w:rPr>
  </w:style>
  <w:style w:type="paragraph" w:customStyle="1" w:styleId="31e">
    <w:name w:val="Маркированный список 31"/>
    <w:basedOn w:val="a2"/>
    <w:uiPriority w:val="99"/>
    <w:qFormat/>
    <w:rsid w:val="004A32ED"/>
    <w:pPr>
      <w:widowControl/>
      <w:tabs>
        <w:tab w:val="left" w:pos="708"/>
      </w:tabs>
      <w:suppressAutoHyphens/>
      <w:snapToGrid/>
      <w:spacing w:before="0" w:after="0"/>
      <w:jc w:val="both"/>
    </w:pPr>
    <w:rPr>
      <w:rFonts w:eastAsia="Times New Roman"/>
      <w:bCs/>
      <w:iCs/>
      <w:sz w:val="28"/>
      <w:szCs w:val="28"/>
      <w:lang w:eastAsia="zh-CN"/>
    </w:rPr>
  </w:style>
  <w:style w:type="paragraph" w:customStyle="1" w:styleId="2ffff5">
    <w:name w:val="Текст примечания2"/>
    <w:basedOn w:val="a2"/>
    <w:uiPriority w:val="99"/>
    <w:qFormat/>
    <w:rsid w:val="004A32ED"/>
    <w:pPr>
      <w:widowControl/>
      <w:suppressAutoHyphens/>
      <w:snapToGrid/>
      <w:spacing w:before="0" w:after="0"/>
    </w:pPr>
    <w:rPr>
      <w:rFonts w:eastAsia="Times New Roman"/>
      <w:sz w:val="20"/>
      <w:lang w:eastAsia="zh-CN"/>
    </w:rPr>
  </w:style>
  <w:style w:type="paragraph" w:customStyle="1" w:styleId="2ffff6">
    <w:name w:val="Название объекта2"/>
    <w:basedOn w:val="a2"/>
    <w:next w:val="a2"/>
    <w:uiPriority w:val="99"/>
    <w:qFormat/>
    <w:rsid w:val="004A32ED"/>
    <w:pPr>
      <w:shd w:val="clear" w:color="auto" w:fill="FFFFFF"/>
      <w:suppressAutoHyphens/>
      <w:autoSpaceDE w:val="0"/>
      <w:snapToGrid/>
      <w:spacing w:before="0" w:after="0"/>
      <w:ind w:firstLine="284"/>
      <w:jc w:val="right"/>
    </w:pPr>
    <w:rPr>
      <w:rFonts w:eastAsia="Times New Roman"/>
      <w:i/>
      <w:iCs/>
      <w:color w:val="000000"/>
      <w:lang w:eastAsia="zh-CN"/>
    </w:rPr>
  </w:style>
  <w:style w:type="paragraph" w:customStyle="1" w:styleId="WW-Heading3">
    <w:name w:val="WW-Heading 3"/>
    <w:uiPriority w:val="99"/>
    <w:qFormat/>
    <w:rsid w:val="004A32E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9">
    <w:name w:val="WW-Heading 9"/>
    <w:uiPriority w:val="99"/>
    <w:qFormat/>
    <w:rsid w:val="004A32E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1">
    <w:name w:val="WW-Heading 1"/>
    <w:uiPriority w:val="99"/>
    <w:qFormat/>
    <w:rsid w:val="004A32E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6">
    <w:name w:val="WW-Heading 6"/>
    <w:uiPriority w:val="99"/>
    <w:qFormat/>
    <w:rsid w:val="004A32E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7">
    <w:name w:val="WW-Heading 7"/>
    <w:uiPriority w:val="99"/>
    <w:qFormat/>
    <w:rsid w:val="004A32E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2">
    <w:name w:val="WW-Heading 2"/>
    <w:uiPriority w:val="99"/>
    <w:qFormat/>
    <w:rsid w:val="004A32E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5">
    <w:name w:val="WW-Heading 5"/>
    <w:uiPriority w:val="99"/>
    <w:qFormat/>
    <w:rsid w:val="004A32E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1ffffff1">
    <w:name w:val="Маркированный список1"/>
    <w:basedOn w:val="a2"/>
    <w:uiPriority w:val="99"/>
    <w:qFormat/>
    <w:rsid w:val="004A32ED"/>
    <w:pPr>
      <w:widowControl/>
      <w:tabs>
        <w:tab w:val="left" w:pos="360"/>
      </w:tabs>
      <w:suppressAutoHyphens/>
      <w:snapToGrid/>
      <w:spacing w:before="0" w:after="0"/>
      <w:ind w:left="360" w:hanging="360"/>
    </w:pPr>
    <w:rPr>
      <w:rFonts w:eastAsia="Times New Roman"/>
      <w:sz w:val="20"/>
      <w:lang w:val="en-US" w:eastAsia="zh-CN"/>
    </w:rPr>
  </w:style>
  <w:style w:type="paragraph" w:customStyle="1" w:styleId="22f2">
    <w:name w:val="Красная строка 22"/>
    <w:basedOn w:val="aff8"/>
    <w:uiPriority w:val="99"/>
    <w:qFormat/>
    <w:rsid w:val="004A32ED"/>
    <w:pPr>
      <w:widowControl/>
      <w:suppressAutoHyphens/>
      <w:snapToGrid/>
      <w:spacing w:before="0"/>
      <w:ind w:firstLine="210"/>
    </w:pPr>
    <w:rPr>
      <w:rFonts w:cs="PragmaticaCTT"/>
      <w:szCs w:val="24"/>
      <w:lang w:eastAsia="zh-CN"/>
    </w:rPr>
  </w:style>
  <w:style w:type="paragraph" w:customStyle="1" w:styleId="WW-Heading">
    <w:name w:val="WW-Heading"/>
    <w:uiPriority w:val="99"/>
    <w:qFormat/>
    <w:rsid w:val="004A32ED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lang w:eastAsia="zh-CN"/>
    </w:rPr>
  </w:style>
  <w:style w:type="paragraph" w:customStyle="1" w:styleId="LO-normal10">
    <w:name w:val="LO-normal1"/>
    <w:basedOn w:val="a2"/>
    <w:uiPriority w:val="99"/>
    <w:qFormat/>
    <w:rsid w:val="004A32ED"/>
    <w:pPr>
      <w:widowControl/>
      <w:suppressAutoHyphens/>
      <w:snapToGrid/>
      <w:spacing w:before="280" w:after="280"/>
    </w:pPr>
    <w:rPr>
      <w:rFonts w:eastAsia="Times New Roman"/>
      <w:szCs w:val="24"/>
      <w:lang w:eastAsia="zh-CN"/>
    </w:rPr>
  </w:style>
  <w:style w:type="paragraph" w:customStyle="1" w:styleId="1ffffff2">
    <w:name w:val="Текст макроса1"/>
    <w:uiPriority w:val="99"/>
    <w:qFormat/>
    <w:rsid w:val="004A32E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zh-CN"/>
    </w:rPr>
  </w:style>
  <w:style w:type="paragraph" w:customStyle="1" w:styleId="51a">
    <w:name w:val="Нумерованный список 51"/>
    <w:basedOn w:val="a2"/>
    <w:uiPriority w:val="99"/>
    <w:qFormat/>
    <w:rsid w:val="004A32ED"/>
    <w:pPr>
      <w:widowControl/>
      <w:suppressAutoHyphens/>
      <w:snapToGrid/>
      <w:spacing w:before="0" w:after="0"/>
      <w:ind w:left="720" w:hanging="360"/>
    </w:pPr>
    <w:rPr>
      <w:rFonts w:eastAsia="Times New Roman"/>
      <w:szCs w:val="24"/>
      <w:lang w:eastAsia="zh-CN"/>
    </w:rPr>
  </w:style>
  <w:style w:type="paragraph" w:customStyle="1" w:styleId="WW-TextBody">
    <w:name w:val="WW-Text Body"/>
    <w:basedOn w:val="a2"/>
    <w:uiPriority w:val="99"/>
    <w:qFormat/>
    <w:rsid w:val="004A32ED"/>
    <w:pPr>
      <w:widowControl/>
      <w:suppressAutoHyphens/>
      <w:snapToGrid/>
      <w:spacing w:before="0" w:after="120"/>
    </w:pPr>
    <w:rPr>
      <w:rFonts w:eastAsia="Times New Roman"/>
      <w:szCs w:val="24"/>
      <w:lang w:val="en-US" w:eastAsia="zh-CN"/>
    </w:rPr>
  </w:style>
  <w:style w:type="paragraph" w:customStyle="1" w:styleId="WW-Heading4">
    <w:name w:val="WW-Heading 4"/>
    <w:basedOn w:val="a2"/>
    <w:next w:val="a2"/>
    <w:uiPriority w:val="99"/>
    <w:qFormat/>
    <w:rsid w:val="004A32ED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</w:pPr>
    <w:rPr>
      <w:rFonts w:eastAsia="Times New Roman"/>
      <w:b/>
      <w:bCs/>
      <w:sz w:val="28"/>
      <w:szCs w:val="28"/>
      <w:lang w:eastAsia="zh-CN"/>
    </w:rPr>
  </w:style>
  <w:style w:type="paragraph" w:customStyle="1" w:styleId="WW-Heading8">
    <w:name w:val="WW-Heading 8"/>
    <w:basedOn w:val="a2"/>
    <w:next w:val="a2"/>
    <w:uiPriority w:val="99"/>
    <w:qFormat/>
    <w:rsid w:val="004A32ED"/>
    <w:pPr>
      <w:widowControl/>
      <w:tabs>
        <w:tab w:val="left" w:pos="1440"/>
      </w:tabs>
      <w:suppressAutoHyphens/>
      <w:snapToGrid/>
      <w:spacing w:before="240" w:after="60"/>
      <w:ind w:left="1440" w:hanging="1440"/>
    </w:pPr>
    <w:rPr>
      <w:rFonts w:eastAsia="Times New Roman"/>
      <w:i/>
      <w:iCs/>
      <w:szCs w:val="24"/>
      <w:lang w:eastAsia="zh-CN"/>
    </w:rPr>
  </w:style>
  <w:style w:type="paragraph" w:customStyle="1" w:styleId="21f6">
    <w:name w:val="Продолжение списка 21"/>
    <w:basedOn w:val="a2"/>
    <w:uiPriority w:val="99"/>
    <w:qFormat/>
    <w:rsid w:val="004A32ED"/>
    <w:pPr>
      <w:widowControl/>
      <w:suppressAutoHyphens/>
      <w:snapToGrid/>
      <w:spacing w:before="0" w:after="120"/>
      <w:ind w:left="566"/>
    </w:pPr>
    <w:rPr>
      <w:rFonts w:eastAsia="Times New Roman"/>
      <w:sz w:val="20"/>
      <w:lang w:eastAsia="zh-CN"/>
    </w:rPr>
  </w:style>
  <w:style w:type="paragraph" w:customStyle="1" w:styleId="31f">
    <w:name w:val="Нумерованный список 31"/>
    <w:basedOn w:val="a2"/>
    <w:uiPriority w:val="99"/>
    <w:qFormat/>
    <w:rsid w:val="004A32ED"/>
    <w:pPr>
      <w:widowControl/>
      <w:tabs>
        <w:tab w:val="left" w:pos="360"/>
      </w:tabs>
      <w:suppressAutoHyphens/>
      <w:snapToGrid/>
      <w:spacing w:before="0" w:after="0"/>
      <w:ind w:left="360" w:hanging="360"/>
    </w:pPr>
    <w:rPr>
      <w:rFonts w:eastAsia="Times New Roman"/>
      <w:szCs w:val="24"/>
      <w:lang w:eastAsia="zh-CN"/>
    </w:rPr>
  </w:style>
  <w:style w:type="paragraph" w:customStyle="1" w:styleId="TableContents">
    <w:name w:val="Table Contents"/>
    <w:basedOn w:val="a2"/>
    <w:qFormat/>
    <w:rsid w:val="004A32ED"/>
    <w:pPr>
      <w:widowControl/>
      <w:suppressLineNumbers/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TableHeading">
    <w:name w:val="Table Heading"/>
    <w:basedOn w:val="TableContents"/>
    <w:uiPriority w:val="99"/>
    <w:qFormat/>
    <w:rsid w:val="004A32ED"/>
    <w:pPr>
      <w:jc w:val="center"/>
    </w:pPr>
    <w:rPr>
      <w:b/>
      <w:bCs/>
    </w:rPr>
  </w:style>
  <w:style w:type="character" w:customStyle="1" w:styleId="InternetLink">
    <w:name w:val="Internet Link"/>
    <w:uiPriority w:val="99"/>
    <w:rsid w:val="004A32ED"/>
    <w:rPr>
      <w:color w:val="0000FF"/>
      <w:u w:val="single"/>
    </w:rPr>
  </w:style>
  <w:style w:type="character" w:customStyle="1" w:styleId="23e">
    <w:name w:val="Основной текст с отступом 2 Знак3"/>
    <w:uiPriority w:val="99"/>
    <w:qFormat/>
    <w:rsid w:val="004A32ED"/>
    <w:rPr>
      <w:rFonts w:ascii="Microsoft Sans Serif" w:hAnsi="Microsoft Sans Serif"/>
      <w:b/>
      <w:spacing w:val="10"/>
      <w:sz w:val="26"/>
    </w:rPr>
  </w:style>
  <w:style w:type="character" w:customStyle="1" w:styleId="34a">
    <w:name w:val="Основной текст с отступом 3 Знак4"/>
    <w:uiPriority w:val="99"/>
    <w:qFormat/>
    <w:locked/>
    <w:rsid w:val="004A32ED"/>
    <w:rPr>
      <w:rFonts w:ascii="Times New Roman" w:hAnsi="Times New Roman"/>
      <w:sz w:val="24"/>
      <w:lang w:val="en-US"/>
    </w:rPr>
  </w:style>
  <w:style w:type="character" w:customStyle="1" w:styleId="326">
    <w:name w:val="Основной текст 3 Знак2"/>
    <w:uiPriority w:val="99"/>
    <w:qFormat/>
    <w:locked/>
    <w:rsid w:val="004A32ED"/>
    <w:rPr>
      <w:rFonts w:ascii="Garamond" w:hAnsi="Garamond"/>
      <w:sz w:val="24"/>
      <w:shd w:val="clear" w:color="auto" w:fill="FFFFFF"/>
    </w:rPr>
  </w:style>
  <w:style w:type="character" w:customStyle="1" w:styleId="ListLabel7">
    <w:name w:val="ListLabel 7"/>
    <w:uiPriority w:val="99"/>
    <w:qFormat/>
    <w:rsid w:val="004A32ED"/>
  </w:style>
  <w:style w:type="character" w:customStyle="1" w:styleId="ListLabel8">
    <w:name w:val="ListLabel 8"/>
    <w:uiPriority w:val="99"/>
    <w:qFormat/>
    <w:rsid w:val="004A32ED"/>
  </w:style>
  <w:style w:type="character" w:customStyle="1" w:styleId="ListLabel9">
    <w:name w:val="ListLabel 9"/>
    <w:uiPriority w:val="99"/>
    <w:qFormat/>
    <w:rsid w:val="004A32ED"/>
  </w:style>
  <w:style w:type="character" w:customStyle="1" w:styleId="ListLabel10">
    <w:name w:val="ListLabel 10"/>
    <w:uiPriority w:val="99"/>
    <w:qFormat/>
    <w:rsid w:val="004A32ED"/>
  </w:style>
  <w:style w:type="character" w:customStyle="1" w:styleId="ListLabel11">
    <w:name w:val="ListLabel 11"/>
    <w:uiPriority w:val="99"/>
    <w:qFormat/>
    <w:rsid w:val="004A32ED"/>
  </w:style>
  <w:style w:type="character" w:customStyle="1" w:styleId="ListLabel12">
    <w:name w:val="ListLabel 12"/>
    <w:uiPriority w:val="99"/>
    <w:qFormat/>
    <w:rsid w:val="004A32ED"/>
  </w:style>
  <w:style w:type="character" w:customStyle="1" w:styleId="ListLabel13">
    <w:name w:val="ListLabel 13"/>
    <w:uiPriority w:val="99"/>
    <w:qFormat/>
    <w:rsid w:val="004A32ED"/>
  </w:style>
  <w:style w:type="character" w:customStyle="1" w:styleId="ListLabel14">
    <w:name w:val="ListLabel 14"/>
    <w:uiPriority w:val="99"/>
    <w:qFormat/>
    <w:rsid w:val="004A32ED"/>
  </w:style>
  <w:style w:type="character" w:customStyle="1" w:styleId="ListLabel15">
    <w:name w:val="ListLabel 15"/>
    <w:uiPriority w:val="99"/>
    <w:qFormat/>
    <w:rsid w:val="004A32ED"/>
  </w:style>
  <w:style w:type="character" w:customStyle="1" w:styleId="ListLabel16">
    <w:name w:val="ListLabel 16"/>
    <w:uiPriority w:val="99"/>
    <w:qFormat/>
    <w:rsid w:val="004A32ED"/>
  </w:style>
  <w:style w:type="character" w:customStyle="1" w:styleId="ListLabel17">
    <w:name w:val="ListLabel 17"/>
    <w:uiPriority w:val="99"/>
    <w:qFormat/>
    <w:rsid w:val="004A32ED"/>
  </w:style>
  <w:style w:type="character" w:customStyle="1" w:styleId="ListLabel18">
    <w:name w:val="ListLabel 18"/>
    <w:uiPriority w:val="99"/>
    <w:qFormat/>
    <w:rsid w:val="004A32ED"/>
  </w:style>
  <w:style w:type="character" w:customStyle="1" w:styleId="ListLabel19">
    <w:name w:val="ListLabel 19"/>
    <w:uiPriority w:val="99"/>
    <w:qFormat/>
    <w:rsid w:val="004A32ED"/>
  </w:style>
  <w:style w:type="character" w:customStyle="1" w:styleId="ListLabel20">
    <w:name w:val="ListLabel 20"/>
    <w:uiPriority w:val="99"/>
    <w:qFormat/>
    <w:rsid w:val="004A32ED"/>
  </w:style>
  <w:style w:type="character" w:customStyle="1" w:styleId="ListLabel21">
    <w:name w:val="ListLabel 21"/>
    <w:uiPriority w:val="99"/>
    <w:qFormat/>
    <w:rsid w:val="004A32ED"/>
  </w:style>
  <w:style w:type="character" w:customStyle="1" w:styleId="ListLabel22">
    <w:name w:val="ListLabel 22"/>
    <w:uiPriority w:val="99"/>
    <w:qFormat/>
    <w:rsid w:val="004A32ED"/>
  </w:style>
  <w:style w:type="character" w:customStyle="1" w:styleId="ListLabel23">
    <w:name w:val="ListLabel 23"/>
    <w:uiPriority w:val="99"/>
    <w:qFormat/>
    <w:rsid w:val="004A32ED"/>
  </w:style>
  <w:style w:type="character" w:customStyle="1" w:styleId="ListLabel24">
    <w:name w:val="ListLabel 24"/>
    <w:uiPriority w:val="99"/>
    <w:qFormat/>
    <w:rsid w:val="004A32ED"/>
  </w:style>
  <w:style w:type="character" w:customStyle="1" w:styleId="ListLabel25">
    <w:name w:val="ListLabel 25"/>
    <w:uiPriority w:val="99"/>
    <w:qFormat/>
    <w:rsid w:val="004A32ED"/>
  </w:style>
  <w:style w:type="character" w:customStyle="1" w:styleId="ListLabel26">
    <w:name w:val="ListLabel 26"/>
    <w:uiPriority w:val="99"/>
    <w:qFormat/>
    <w:rsid w:val="004A32ED"/>
  </w:style>
  <w:style w:type="character" w:customStyle="1" w:styleId="ListLabel27">
    <w:name w:val="ListLabel 27"/>
    <w:uiPriority w:val="99"/>
    <w:qFormat/>
    <w:rsid w:val="004A32ED"/>
  </w:style>
  <w:style w:type="character" w:customStyle="1" w:styleId="ListLabel28">
    <w:name w:val="ListLabel 28"/>
    <w:uiPriority w:val="99"/>
    <w:qFormat/>
    <w:rsid w:val="004A32ED"/>
  </w:style>
  <w:style w:type="character" w:customStyle="1" w:styleId="ListLabel29">
    <w:name w:val="ListLabel 29"/>
    <w:uiPriority w:val="99"/>
    <w:qFormat/>
    <w:rsid w:val="004A32ED"/>
  </w:style>
  <w:style w:type="character" w:customStyle="1" w:styleId="ListLabel30">
    <w:name w:val="ListLabel 30"/>
    <w:uiPriority w:val="99"/>
    <w:qFormat/>
    <w:rsid w:val="004A32ED"/>
  </w:style>
  <w:style w:type="character" w:customStyle="1" w:styleId="ListLabel31">
    <w:name w:val="ListLabel 31"/>
    <w:uiPriority w:val="99"/>
    <w:qFormat/>
    <w:rsid w:val="004A32ED"/>
  </w:style>
  <w:style w:type="character" w:customStyle="1" w:styleId="ListLabel32">
    <w:name w:val="ListLabel 32"/>
    <w:uiPriority w:val="99"/>
    <w:qFormat/>
    <w:rsid w:val="004A32ED"/>
  </w:style>
  <w:style w:type="character" w:customStyle="1" w:styleId="ListLabel33">
    <w:name w:val="ListLabel 33"/>
    <w:uiPriority w:val="99"/>
    <w:qFormat/>
    <w:rsid w:val="004A32ED"/>
  </w:style>
  <w:style w:type="character" w:customStyle="1" w:styleId="ListLabel34">
    <w:name w:val="ListLabel 34"/>
    <w:uiPriority w:val="99"/>
    <w:qFormat/>
    <w:rsid w:val="004A32ED"/>
    <w:rPr>
      <w:color w:val="00000A"/>
    </w:rPr>
  </w:style>
  <w:style w:type="character" w:customStyle="1" w:styleId="ListLabel35">
    <w:name w:val="ListLabel 35"/>
    <w:uiPriority w:val="99"/>
    <w:qFormat/>
    <w:rsid w:val="004A32ED"/>
  </w:style>
  <w:style w:type="character" w:customStyle="1" w:styleId="ListLabel36">
    <w:name w:val="ListLabel 36"/>
    <w:uiPriority w:val="99"/>
    <w:qFormat/>
    <w:rsid w:val="004A32ED"/>
  </w:style>
  <w:style w:type="character" w:customStyle="1" w:styleId="ListLabel37">
    <w:name w:val="ListLabel 37"/>
    <w:uiPriority w:val="99"/>
    <w:qFormat/>
    <w:rsid w:val="004A32ED"/>
  </w:style>
  <w:style w:type="character" w:customStyle="1" w:styleId="ListLabel38">
    <w:name w:val="ListLabel 38"/>
    <w:uiPriority w:val="99"/>
    <w:qFormat/>
    <w:rsid w:val="004A32ED"/>
  </w:style>
  <w:style w:type="character" w:customStyle="1" w:styleId="ListLabel39">
    <w:name w:val="ListLabel 39"/>
    <w:uiPriority w:val="99"/>
    <w:qFormat/>
    <w:rsid w:val="004A32ED"/>
  </w:style>
  <w:style w:type="character" w:customStyle="1" w:styleId="ListLabel40">
    <w:name w:val="ListLabel 40"/>
    <w:uiPriority w:val="99"/>
    <w:qFormat/>
    <w:rsid w:val="004A32ED"/>
  </w:style>
  <w:style w:type="character" w:customStyle="1" w:styleId="ListLabel41">
    <w:name w:val="ListLabel 41"/>
    <w:uiPriority w:val="99"/>
    <w:qFormat/>
    <w:rsid w:val="004A32ED"/>
  </w:style>
  <w:style w:type="character" w:customStyle="1" w:styleId="ListLabel42">
    <w:name w:val="ListLabel 42"/>
    <w:uiPriority w:val="99"/>
    <w:qFormat/>
    <w:rsid w:val="004A32ED"/>
  </w:style>
  <w:style w:type="character" w:customStyle="1" w:styleId="ListLabel43">
    <w:name w:val="ListLabel 43"/>
    <w:uiPriority w:val="99"/>
    <w:qFormat/>
    <w:rsid w:val="004A32ED"/>
  </w:style>
  <w:style w:type="character" w:customStyle="1" w:styleId="ListLabel44">
    <w:name w:val="ListLabel 44"/>
    <w:uiPriority w:val="99"/>
    <w:qFormat/>
    <w:rsid w:val="004A32ED"/>
  </w:style>
  <w:style w:type="character" w:customStyle="1" w:styleId="ListLabel45">
    <w:name w:val="ListLabel 45"/>
    <w:uiPriority w:val="99"/>
    <w:qFormat/>
    <w:rsid w:val="004A32ED"/>
  </w:style>
  <w:style w:type="character" w:customStyle="1" w:styleId="ListLabel46">
    <w:name w:val="ListLabel 46"/>
    <w:uiPriority w:val="99"/>
    <w:qFormat/>
    <w:rsid w:val="004A32ED"/>
  </w:style>
  <w:style w:type="character" w:customStyle="1" w:styleId="ListLabel47">
    <w:name w:val="ListLabel 47"/>
    <w:uiPriority w:val="99"/>
    <w:qFormat/>
    <w:rsid w:val="004A32ED"/>
  </w:style>
  <w:style w:type="character" w:customStyle="1" w:styleId="ListLabel48">
    <w:name w:val="ListLabel 48"/>
    <w:uiPriority w:val="99"/>
    <w:qFormat/>
    <w:rsid w:val="004A32ED"/>
  </w:style>
  <w:style w:type="character" w:customStyle="1" w:styleId="ListLabel49">
    <w:name w:val="ListLabel 49"/>
    <w:uiPriority w:val="99"/>
    <w:qFormat/>
    <w:rsid w:val="004A32ED"/>
  </w:style>
  <w:style w:type="character" w:customStyle="1" w:styleId="ListLabel50">
    <w:name w:val="ListLabel 50"/>
    <w:uiPriority w:val="99"/>
    <w:qFormat/>
    <w:rsid w:val="004A32ED"/>
  </w:style>
  <w:style w:type="character" w:customStyle="1" w:styleId="ListLabel51">
    <w:name w:val="ListLabel 51"/>
    <w:uiPriority w:val="99"/>
    <w:qFormat/>
    <w:rsid w:val="004A32ED"/>
  </w:style>
  <w:style w:type="character" w:customStyle="1" w:styleId="ListLabel52">
    <w:name w:val="ListLabel 52"/>
    <w:uiPriority w:val="99"/>
    <w:qFormat/>
    <w:rsid w:val="004A32ED"/>
  </w:style>
  <w:style w:type="character" w:customStyle="1" w:styleId="ListLabel53">
    <w:name w:val="ListLabel 53"/>
    <w:uiPriority w:val="99"/>
    <w:qFormat/>
    <w:rsid w:val="004A32ED"/>
    <w:rPr>
      <w:color w:val="00000A"/>
      <w:position w:val="0"/>
      <w:sz w:val="24"/>
      <w:u w:val="none"/>
      <w:vertAlign w:val="baseline"/>
    </w:rPr>
  </w:style>
  <w:style w:type="character" w:customStyle="1" w:styleId="ListLabel54">
    <w:name w:val="ListLabel 54"/>
    <w:uiPriority w:val="99"/>
    <w:qFormat/>
    <w:rsid w:val="004A32ED"/>
    <w:rPr>
      <w:position w:val="0"/>
      <w:sz w:val="20"/>
      <w:u w:val="none"/>
      <w:vertAlign w:val="baseline"/>
    </w:rPr>
  </w:style>
  <w:style w:type="character" w:customStyle="1" w:styleId="ListLabel55">
    <w:name w:val="ListLabel 55"/>
    <w:uiPriority w:val="99"/>
    <w:qFormat/>
    <w:rsid w:val="004A32ED"/>
    <w:rPr>
      <w:position w:val="0"/>
      <w:sz w:val="20"/>
      <w:u w:val="none"/>
      <w:vertAlign w:val="baseline"/>
    </w:rPr>
  </w:style>
  <w:style w:type="character" w:customStyle="1" w:styleId="ListLabel56">
    <w:name w:val="ListLabel 56"/>
    <w:uiPriority w:val="99"/>
    <w:qFormat/>
    <w:rsid w:val="004A32ED"/>
  </w:style>
  <w:style w:type="character" w:customStyle="1" w:styleId="ListLabel57">
    <w:name w:val="ListLabel 57"/>
    <w:uiPriority w:val="99"/>
    <w:qFormat/>
    <w:rsid w:val="004A32ED"/>
  </w:style>
  <w:style w:type="character" w:customStyle="1" w:styleId="ListLabel58">
    <w:name w:val="ListLabel 58"/>
    <w:uiPriority w:val="99"/>
    <w:qFormat/>
    <w:rsid w:val="004A32ED"/>
  </w:style>
  <w:style w:type="character" w:customStyle="1" w:styleId="ListLabel59">
    <w:name w:val="ListLabel 59"/>
    <w:uiPriority w:val="99"/>
    <w:qFormat/>
    <w:rsid w:val="004A32ED"/>
  </w:style>
  <w:style w:type="character" w:customStyle="1" w:styleId="ListLabel60">
    <w:name w:val="ListLabel 60"/>
    <w:uiPriority w:val="99"/>
    <w:qFormat/>
    <w:rsid w:val="004A32ED"/>
  </w:style>
  <w:style w:type="character" w:customStyle="1" w:styleId="ListLabel61">
    <w:name w:val="ListLabel 61"/>
    <w:uiPriority w:val="99"/>
    <w:qFormat/>
    <w:rsid w:val="004A32ED"/>
  </w:style>
  <w:style w:type="character" w:customStyle="1" w:styleId="ListLabel62">
    <w:name w:val="ListLabel 62"/>
    <w:uiPriority w:val="99"/>
    <w:qFormat/>
    <w:rsid w:val="004A32ED"/>
  </w:style>
  <w:style w:type="character" w:customStyle="1" w:styleId="ListLabel63">
    <w:name w:val="ListLabel 63"/>
    <w:uiPriority w:val="99"/>
    <w:qFormat/>
    <w:rsid w:val="004A32ED"/>
    <w:rPr>
      <w:sz w:val="24"/>
    </w:rPr>
  </w:style>
  <w:style w:type="character" w:customStyle="1" w:styleId="ListLabel64">
    <w:name w:val="ListLabel 64"/>
    <w:uiPriority w:val="99"/>
    <w:qFormat/>
    <w:rsid w:val="004A32ED"/>
  </w:style>
  <w:style w:type="character" w:customStyle="1" w:styleId="ListLabel65">
    <w:name w:val="ListLabel 65"/>
    <w:uiPriority w:val="99"/>
    <w:qFormat/>
    <w:rsid w:val="004A32ED"/>
  </w:style>
  <w:style w:type="character" w:customStyle="1" w:styleId="ListLabel66">
    <w:name w:val="ListLabel 66"/>
    <w:uiPriority w:val="99"/>
    <w:qFormat/>
    <w:rsid w:val="004A32ED"/>
  </w:style>
  <w:style w:type="character" w:customStyle="1" w:styleId="ListLabel67">
    <w:name w:val="ListLabel 67"/>
    <w:uiPriority w:val="99"/>
    <w:qFormat/>
    <w:rsid w:val="004A32ED"/>
  </w:style>
  <w:style w:type="character" w:customStyle="1" w:styleId="ListLabel68">
    <w:name w:val="ListLabel 68"/>
    <w:uiPriority w:val="99"/>
    <w:qFormat/>
    <w:rsid w:val="004A32ED"/>
  </w:style>
  <w:style w:type="character" w:customStyle="1" w:styleId="ListLabel69">
    <w:name w:val="ListLabel 69"/>
    <w:uiPriority w:val="99"/>
    <w:qFormat/>
    <w:rsid w:val="004A32ED"/>
  </w:style>
  <w:style w:type="character" w:customStyle="1" w:styleId="ListLabel70">
    <w:name w:val="ListLabel 70"/>
    <w:uiPriority w:val="99"/>
    <w:qFormat/>
    <w:rsid w:val="004A32ED"/>
  </w:style>
  <w:style w:type="character" w:customStyle="1" w:styleId="ListLabel71">
    <w:name w:val="ListLabel 71"/>
    <w:uiPriority w:val="99"/>
    <w:qFormat/>
    <w:rsid w:val="004A32ED"/>
  </w:style>
  <w:style w:type="character" w:customStyle="1" w:styleId="ListLabel72">
    <w:name w:val="ListLabel 72"/>
    <w:uiPriority w:val="99"/>
    <w:qFormat/>
    <w:rsid w:val="004A32ED"/>
  </w:style>
  <w:style w:type="character" w:customStyle="1" w:styleId="ListLabel73">
    <w:name w:val="ListLabel 73"/>
    <w:uiPriority w:val="99"/>
    <w:qFormat/>
    <w:rsid w:val="004A32ED"/>
  </w:style>
  <w:style w:type="character" w:customStyle="1" w:styleId="ListLabel74">
    <w:name w:val="ListLabel 74"/>
    <w:uiPriority w:val="99"/>
    <w:qFormat/>
    <w:rsid w:val="004A32ED"/>
  </w:style>
  <w:style w:type="character" w:customStyle="1" w:styleId="ListLabel75">
    <w:name w:val="ListLabel 75"/>
    <w:uiPriority w:val="99"/>
    <w:qFormat/>
    <w:rsid w:val="004A32ED"/>
  </w:style>
  <w:style w:type="character" w:customStyle="1" w:styleId="ListLabel76">
    <w:name w:val="ListLabel 76"/>
    <w:uiPriority w:val="99"/>
    <w:qFormat/>
    <w:rsid w:val="004A32ED"/>
  </w:style>
  <w:style w:type="character" w:customStyle="1" w:styleId="ListLabel77">
    <w:name w:val="ListLabel 77"/>
    <w:uiPriority w:val="99"/>
    <w:qFormat/>
    <w:rsid w:val="004A32ED"/>
  </w:style>
  <w:style w:type="character" w:customStyle="1" w:styleId="ListLabel78">
    <w:name w:val="ListLabel 78"/>
    <w:uiPriority w:val="99"/>
    <w:qFormat/>
    <w:rsid w:val="004A32ED"/>
    <w:rPr>
      <w:sz w:val="24"/>
    </w:rPr>
  </w:style>
  <w:style w:type="character" w:customStyle="1" w:styleId="ListLabel79">
    <w:name w:val="ListLabel 79"/>
    <w:uiPriority w:val="99"/>
    <w:qFormat/>
    <w:rsid w:val="004A32ED"/>
  </w:style>
  <w:style w:type="character" w:customStyle="1" w:styleId="ListLabel80">
    <w:name w:val="ListLabel 80"/>
    <w:uiPriority w:val="99"/>
    <w:qFormat/>
    <w:rsid w:val="004A32ED"/>
  </w:style>
  <w:style w:type="character" w:customStyle="1" w:styleId="ListLabel81">
    <w:name w:val="ListLabel 81"/>
    <w:uiPriority w:val="99"/>
    <w:qFormat/>
    <w:rsid w:val="004A32ED"/>
  </w:style>
  <w:style w:type="character" w:customStyle="1" w:styleId="ListLabel82">
    <w:name w:val="ListLabel 82"/>
    <w:uiPriority w:val="99"/>
    <w:qFormat/>
    <w:rsid w:val="004A32ED"/>
  </w:style>
  <w:style w:type="character" w:customStyle="1" w:styleId="ListLabel83">
    <w:name w:val="ListLabel 83"/>
    <w:uiPriority w:val="99"/>
    <w:qFormat/>
    <w:rsid w:val="004A32ED"/>
  </w:style>
  <w:style w:type="character" w:customStyle="1" w:styleId="ListLabel84">
    <w:name w:val="ListLabel 84"/>
    <w:uiPriority w:val="99"/>
    <w:qFormat/>
    <w:rsid w:val="004A32ED"/>
  </w:style>
  <w:style w:type="character" w:customStyle="1" w:styleId="ListLabel85">
    <w:name w:val="ListLabel 85"/>
    <w:uiPriority w:val="99"/>
    <w:qFormat/>
    <w:rsid w:val="004A32ED"/>
  </w:style>
  <w:style w:type="character" w:customStyle="1" w:styleId="ListLabel86">
    <w:name w:val="ListLabel 86"/>
    <w:uiPriority w:val="99"/>
    <w:qFormat/>
    <w:rsid w:val="004A32ED"/>
  </w:style>
  <w:style w:type="character" w:customStyle="1" w:styleId="ListLabel87">
    <w:name w:val="ListLabel 87"/>
    <w:uiPriority w:val="99"/>
    <w:qFormat/>
    <w:rsid w:val="004A32ED"/>
  </w:style>
  <w:style w:type="character" w:customStyle="1" w:styleId="ListLabel88">
    <w:name w:val="ListLabel 88"/>
    <w:uiPriority w:val="99"/>
    <w:qFormat/>
    <w:rsid w:val="004A32ED"/>
  </w:style>
  <w:style w:type="character" w:customStyle="1" w:styleId="ListLabel89">
    <w:name w:val="ListLabel 89"/>
    <w:uiPriority w:val="99"/>
    <w:qFormat/>
    <w:rsid w:val="004A32ED"/>
  </w:style>
  <w:style w:type="character" w:customStyle="1" w:styleId="ListLabel90">
    <w:name w:val="ListLabel 90"/>
    <w:uiPriority w:val="99"/>
    <w:qFormat/>
    <w:rsid w:val="004A32ED"/>
  </w:style>
  <w:style w:type="character" w:customStyle="1" w:styleId="ListLabel91">
    <w:name w:val="ListLabel 91"/>
    <w:uiPriority w:val="99"/>
    <w:qFormat/>
    <w:rsid w:val="004A32ED"/>
  </w:style>
  <w:style w:type="character" w:customStyle="1" w:styleId="ListLabel92">
    <w:name w:val="ListLabel 92"/>
    <w:uiPriority w:val="99"/>
    <w:qFormat/>
    <w:rsid w:val="004A32ED"/>
  </w:style>
  <w:style w:type="character" w:customStyle="1" w:styleId="ListLabel93">
    <w:name w:val="ListLabel 93"/>
    <w:uiPriority w:val="99"/>
    <w:qFormat/>
    <w:rsid w:val="004A32ED"/>
  </w:style>
  <w:style w:type="character" w:customStyle="1" w:styleId="ListLabel94">
    <w:name w:val="ListLabel 94"/>
    <w:uiPriority w:val="99"/>
    <w:qFormat/>
    <w:rsid w:val="004A32ED"/>
  </w:style>
  <w:style w:type="character" w:customStyle="1" w:styleId="ListLabel95">
    <w:name w:val="ListLabel 95"/>
    <w:uiPriority w:val="99"/>
    <w:qFormat/>
    <w:rsid w:val="004A32ED"/>
  </w:style>
  <w:style w:type="character" w:customStyle="1" w:styleId="ListLabel96">
    <w:name w:val="ListLabel 96"/>
    <w:uiPriority w:val="99"/>
    <w:qFormat/>
    <w:rsid w:val="004A32ED"/>
    <w:rPr>
      <w:sz w:val="24"/>
    </w:rPr>
  </w:style>
  <w:style w:type="character" w:customStyle="1" w:styleId="ListLabel97">
    <w:name w:val="ListLabel 97"/>
    <w:uiPriority w:val="99"/>
    <w:qFormat/>
    <w:rsid w:val="004A32ED"/>
  </w:style>
  <w:style w:type="character" w:customStyle="1" w:styleId="ListLabel98">
    <w:name w:val="ListLabel 98"/>
    <w:uiPriority w:val="99"/>
    <w:qFormat/>
    <w:rsid w:val="004A32ED"/>
  </w:style>
  <w:style w:type="character" w:customStyle="1" w:styleId="ListLabel99">
    <w:name w:val="ListLabel 99"/>
    <w:uiPriority w:val="99"/>
    <w:qFormat/>
    <w:rsid w:val="004A32ED"/>
  </w:style>
  <w:style w:type="character" w:customStyle="1" w:styleId="ListLabel100">
    <w:name w:val="ListLabel 100"/>
    <w:uiPriority w:val="99"/>
    <w:qFormat/>
    <w:rsid w:val="004A32ED"/>
  </w:style>
  <w:style w:type="character" w:customStyle="1" w:styleId="ListLabel101">
    <w:name w:val="ListLabel 101"/>
    <w:uiPriority w:val="99"/>
    <w:qFormat/>
    <w:rsid w:val="004A32ED"/>
  </w:style>
  <w:style w:type="character" w:customStyle="1" w:styleId="ListLabel102">
    <w:name w:val="ListLabel 102"/>
    <w:uiPriority w:val="99"/>
    <w:qFormat/>
    <w:rsid w:val="004A32ED"/>
  </w:style>
  <w:style w:type="character" w:customStyle="1" w:styleId="ListLabel103">
    <w:name w:val="ListLabel 103"/>
    <w:uiPriority w:val="99"/>
    <w:qFormat/>
    <w:rsid w:val="004A32ED"/>
  </w:style>
  <w:style w:type="character" w:customStyle="1" w:styleId="ListLabel104">
    <w:name w:val="ListLabel 104"/>
    <w:uiPriority w:val="99"/>
    <w:qFormat/>
    <w:rsid w:val="004A32ED"/>
  </w:style>
  <w:style w:type="character" w:customStyle="1" w:styleId="ListLabel105">
    <w:name w:val="ListLabel 105"/>
    <w:uiPriority w:val="99"/>
    <w:qFormat/>
    <w:rsid w:val="004A32ED"/>
  </w:style>
  <w:style w:type="character" w:customStyle="1" w:styleId="ListLabel106">
    <w:name w:val="ListLabel 106"/>
    <w:uiPriority w:val="99"/>
    <w:qFormat/>
    <w:rsid w:val="004A32ED"/>
  </w:style>
  <w:style w:type="character" w:customStyle="1" w:styleId="ListLabel107">
    <w:name w:val="ListLabel 107"/>
    <w:uiPriority w:val="99"/>
    <w:qFormat/>
    <w:rsid w:val="004A32ED"/>
  </w:style>
  <w:style w:type="character" w:customStyle="1" w:styleId="ListLabel108">
    <w:name w:val="ListLabel 108"/>
    <w:uiPriority w:val="99"/>
    <w:qFormat/>
    <w:rsid w:val="004A32ED"/>
  </w:style>
  <w:style w:type="character" w:customStyle="1" w:styleId="ListLabel109">
    <w:name w:val="ListLabel 109"/>
    <w:uiPriority w:val="99"/>
    <w:qFormat/>
    <w:rsid w:val="004A32ED"/>
  </w:style>
  <w:style w:type="character" w:customStyle="1" w:styleId="ListLabel110">
    <w:name w:val="ListLabel 110"/>
    <w:uiPriority w:val="99"/>
    <w:qFormat/>
    <w:rsid w:val="004A32ED"/>
  </w:style>
  <w:style w:type="character" w:customStyle="1" w:styleId="ListLabel111">
    <w:name w:val="ListLabel 111"/>
    <w:uiPriority w:val="99"/>
    <w:qFormat/>
    <w:rsid w:val="004A32ED"/>
  </w:style>
  <w:style w:type="character" w:customStyle="1" w:styleId="ListLabel112">
    <w:name w:val="ListLabel 112"/>
    <w:uiPriority w:val="99"/>
    <w:qFormat/>
    <w:rsid w:val="004A32ED"/>
  </w:style>
  <w:style w:type="character" w:customStyle="1" w:styleId="ListLabel113">
    <w:name w:val="ListLabel 113"/>
    <w:uiPriority w:val="99"/>
    <w:qFormat/>
    <w:rsid w:val="004A32ED"/>
  </w:style>
  <w:style w:type="character" w:customStyle="1" w:styleId="ListLabel114">
    <w:name w:val="ListLabel 114"/>
    <w:uiPriority w:val="99"/>
    <w:qFormat/>
    <w:rsid w:val="004A32ED"/>
    <w:rPr>
      <w:sz w:val="24"/>
    </w:rPr>
  </w:style>
  <w:style w:type="character" w:customStyle="1" w:styleId="ListLabel115">
    <w:name w:val="ListLabel 115"/>
    <w:uiPriority w:val="99"/>
    <w:qFormat/>
    <w:rsid w:val="004A32ED"/>
  </w:style>
  <w:style w:type="character" w:customStyle="1" w:styleId="ListLabel116">
    <w:name w:val="ListLabel 116"/>
    <w:uiPriority w:val="99"/>
    <w:qFormat/>
    <w:rsid w:val="004A32ED"/>
  </w:style>
  <w:style w:type="character" w:customStyle="1" w:styleId="ListLabel117">
    <w:name w:val="ListLabel 117"/>
    <w:uiPriority w:val="99"/>
    <w:qFormat/>
    <w:rsid w:val="004A32ED"/>
  </w:style>
  <w:style w:type="character" w:customStyle="1" w:styleId="ListLabel118">
    <w:name w:val="ListLabel 118"/>
    <w:uiPriority w:val="99"/>
    <w:qFormat/>
    <w:rsid w:val="004A32ED"/>
  </w:style>
  <w:style w:type="character" w:customStyle="1" w:styleId="ListLabel119">
    <w:name w:val="ListLabel 119"/>
    <w:uiPriority w:val="99"/>
    <w:qFormat/>
    <w:rsid w:val="004A32ED"/>
  </w:style>
  <w:style w:type="character" w:customStyle="1" w:styleId="ListLabel120">
    <w:name w:val="ListLabel 120"/>
    <w:uiPriority w:val="99"/>
    <w:qFormat/>
    <w:rsid w:val="004A32ED"/>
  </w:style>
  <w:style w:type="character" w:customStyle="1" w:styleId="ListLabel121">
    <w:name w:val="ListLabel 121"/>
    <w:uiPriority w:val="99"/>
    <w:qFormat/>
    <w:rsid w:val="004A32ED"/>
  </w:style>
  <w:style w:type="character" w:customStyle="1" w:styleId="ListLabel122">
    <w:name w:val="ListLabel 122"/>
    <w:uiPriority w:val="99"/>
    <w:qFormat/>
    <w:rsid w:val="004A32ED"/>
  </w:style>
  <w:style w:type="character" w:customStyle="1" w:styleId="ListLabel123">
    <w:name w:val="ListLabel 123"/>
    <w:uiPriority w:val="99"/>
    <w:qFormat/>
    <w:rsid w:val="004A32ED"/>
  </w:style>
  <w:style w:type="character" w:customStyle="1" w:styleId="ListLabel124">
    <w:name w:val="ListLabel 124"/>
    <w:uiPriority w:val="99"/>
    <w:qFormat/>
    <w:rsid w:val="004A32ED"/>
  </w:style>
  <w:style w:type="character" w:customStyle="1" w:styleId="ListLabel125">
    <w:name w:val="ListLabel 125"/>
    <w:uiPriority w:val="99"/>
    <w:qFormat/>
    <w:rsid w:val="004A32ED"/>
  </w:style>
  <w:style w:type="character" w:customStyle="1" w:styleId="ListLabel126">
    <w:name w:val="ListLabel 126"/>
    <w:uiPriority w:val="99"/>
    <w:qFormat/>
    <w:rsid w:val="004A32ED"/>
  </w:style>
  <w:style w:type="character" w:customStyle="1" w:styleId="ListLabel127">
    <w:name w:val="ListLabel 127"/>
    <w:uiPriority w:val="99"/>
    <w:qFormat/>
    <w:rsid w:val="004A32ED"/>
  </w:style>
  <w:style w:type="character" w:customStyle="1" w:styleId="ListLabel128">
    <w:name w:val="ListLabel 128"/>
    <w:uiPriority w:val="99"/>
    <w:qFormat/>
    <w:rsid w:val="004A32ED"/>
  </w:style>
  <w:style w:type="character" w:customStyle="1" w:styleId="ListLabel129">
    <w:name w:val="ListLabel 129"/>
    <w:uiPriority w:val="99"/>
    <w:qFormat/>
    <w:rsid w:val="004A32ED"/>
  </w:style>
  <w:style w:type="character" w:customStyle="1" w:styleId="ListLabel130">
    <w:name w:val="ListLabel 130"/>
    <w:uiPriority w:val="99"/>
    <w:qFormat/>
    <w:rsid w:val="004A32ED"/>
  </w:style>
  <w:style w:type="character" w:customStyle="1" w:styleId="ListLabel131">
    <w:name w:val="ListLabel 131"/>
    <w:uiPriority w:val="99"/>
    <w:qFormat/>
    <w:rsid w:val="004A32ED"/>
  </w:style>
  <w:style w:type="character" w:customStyle="1" w:styleId="ListLabel132">
    <w:name w:val="ListLabel 132"/>
    <w:uiPriority w:val="99"/>
    <w:qFormat/>
    <w:rsid w:val="004A32ED"/>
  </w:style>
  <w:style w:type="character" w:customStyle="1" w:styleId="ListLabel133">
    <w:name w:val="ListLabel 133"/>
    <w:uiPriority w:val="99"/>
    <w:qFormat/>
    <w:rsid w:val="004A32ED"/>
  </w:style>
  <w:style w:type="character" w:customStyle="1" w:styleId="ListLabel134">
    <w:name w:val="ListLabel 134"/>
    <w:uiPriority w:val="99"/>
    <w:qFormat/>
    <w:rsid w:val="004A32ED"/>
  </w:style>
  <w:style w:type="character" w:customStyle="1" w:styleId="ListLabel135">
    <w:name w:val="ListLabel 135"/>
    <w:uiPriority w:val="99"/>
    <w:qFormat/>
    <w:rsid w:val="004A32ED"/>
  </w:style>
  <w:style w:type="character" w:customStyle="1" w:styleId="ListLabel136">
    <w:name w:val="ListLabel 136"/>
    <w:uiPriority w:val="99"/>
    <w:qFormat/>
    <w:rsid w:val="004A32ED"/>
  </w:style>
  <w:style w:type="character" w:customStyle="1" w:styleId="ListLabel137">
    <w:name w:val="ListLabel 137"/>
    <w:uiPriority w:val="99"/>
    <w:qFormat/>
    <w:rsid w:val="004A32ED"/>
  </w:style>
  <w:style w:type="character" w:customStyle="1" w:styleId="ListLabel138">
    <w:name w:val="ListLabel 138"/>
    <w:uiPriority w:val="99"/>
    <w:qFormat/>
    <w:rsid w:val="004A32ED"/>
  </w:style>
  <w:style w:type="character" w:customStyle="1" w:styleId="ListLabel139">
    <w:name w:val="ListLabel 139"/>
    <w:uiPriority w:val="99"/>
    <w:qFormat/>
    <w:rsid w:val="004A32ED"/>
  </w:style>
  <w:style w:type="character" w:customStyle="1" w:styleId="ListLabel140">
    <w:name w:val="ListLabel 140"/>
    <w:uiPriority w:val="99"/>
    <w:qFormat/>
    <w:rsid w:val="004A32ED"/>
  </w:style>
  <w:style w:type="character" w:customStyle="1" w:styleId="ListLabel141">
    <w:name w:val="ListLabel 141"/>
    <w:uiPriority w:val="99"/>
    <w:qFormat/>
    <w:rsid w:val="004A32ED"/>
  </w:style>
  <w:style w:type="character" w:customStyle="1" w:styleId="ListLabel142">
    <w:name w:val="ListLabel 142"/>
    <w:uiPriority w:val="99"/>
    <w:qFormat/>
    <w:rsid w:val="004A32ED"/>
  </w:style>
  <w:style w:type="character" w:customStyle="1" w:styleId="ListLabel143">
    <w:name w:val="ListLabel 143"/>
    <w:uiPriority w:val="99"/>
    <w:qFormat/>
    <w:rsid w:val="004A32ED"/>
  </w:style>
  <w:style w:type="character" w:customStyle="1" w:styleId="ListLabel144">
    <w:name w:val="ListLabel 144"/>
    <w:uiPriority w:val="99"/>
    <w:qFormat/>
    <w:rsid w:val="004A32ED"/>
  </w:style>
  <w:style w:type="character" w:customStyle="1" w:styleId="ListLabel145">
    <w:name w:val="ListLabel 145"/>
    <w:uiPriority w:val="99"/>
    <w:qFormat/>
    <w:rsid w:val="004A32ED"/>
  </w:style>
  <w:style w:type="character" w:customStyle="1" w:styleId="ListLabel146">
    <w:name w:val="ListLabel 146"/>
    <w:uiPriority w:val="99"/>
    <w:qFormat/>
    <w:rsid w:val="004A32ED"/>
  </w:style>
  <w:style w:type="character" w:customStyle="1" w:styleId="ListLabel147">
    <w:name w:val="ListLabel 147"/>
    <w:uiPriority w:val="99"/>
    <w:qFormat/>
    <w:rsid w:val="004A32ED"/>
  </w:style>
  <w:style w:type="character" w:customStyle="1" w:styleId="ListLabel148">
    <w:name w:val="ListLabel 148"/>
    <w:uiPriority w:val="99"/>
    <w:qFormat/>
    <w:rsid w:val="004A32ED"/>
  </w:style>
  <w:style w:type="character" w:customStyle="1" w:styleId="ListLabel149">
    <w:name w:val="ListLabel 149"/>
    <w:uiPriority w:val="99"/>
    <w:qFormat/>
    <w:rsid w:val="004A32ED"/>
  </w:style>
  <w:style w:type="character" w:customStyle="1" w:styleId="ListLabel150">
    <w:name w:val="ListLabel 150"/>
    <w:uiPriority w:val="99"/>
    <w:qFormat/>
    <w:rsid w:val="004A32ED"/>
    <w:rPr>
      <w:sz w:val="24"/>
    </w:rPr>
  </w:style>
  <w:style w:type="character" w:customStyle="1" w:styleId="ListLabel151">
    <w:name w:val="ListLabel 151"/>
    <w:uiPriority w:val="99"/>
    <w:qFormat/>
    <w:rsid w:val="004A32ED"/>
  </w:style>
  <w:style w:type="character" w:customStyle="1" w:styleId="ListLabel152">
    <w:name w:val="ListLabel 152"/>
    <w:uiPriority w:val="99"/>
    <w:qFormat/>
    <w:rsid w:val="004A32ED"/>
  </w:style>
  <w:style w:type="character" w:customStyle="1" w:styleId="ListLabel153">
    <w:name w:val="ListLabel 153"/>
    <w:uiPriority w:val="99"/>
    <w:qFormat/>
    <w:rsid w:val="004A32ED"/>
  </w:style>
  <w:style w:type="character" w:customStyle="1" w:styleId="ListLabel154">
    <w:name w:val="ListLabel 154"/>
    <w:uiPriority w:val="99"/>
    <w:qFormat/>
    <w:rsid w:val="004A32ED"/>
  </w:style>
  <w:style w:type="character" w:customStyle="1" w:styleId="ListLabel155">
    <w:name w:val="ListLabel 155"/>
    <w:uiPriority w:val="99"/>
    <w:qFormat/>
    <w:rsid w:val="004A32ED"/>
  </w:style>
  <w:style w:type="character" w:customStyle="1" w:styleId="ListLabel156">
    <w:name w:val="ListLabel 156"/>
    <w:uiPriority w:val="99"/>
    <w:qFormat/>
    <w:rsid w:val="004A32ED"/>
  </w:style>
  <w:style w:type="character" w:customStyle="1" w:styleId="ListLabel157">
    <w:name w:val="ListLabel 157"/>
    <w:uiPriority w:val="99"/>
    <w:qFormat/>
    <w:rsid w:val="004A32ED"/>
  </w:style>
  <w:style w:type="character" w:customStyle="1" w:styleId="ListLabel158">
    <w:name w:val="ListLabel 158"/>
    <w:uiPriority w:val="99"/>
    <w:qFormat/>
    <w:rsid w:val="004A32ED"/>
  </w:style>
  <w:style w:type="character" w:customStyle="1" w:styleId="ListLabel159">
    <w:name w:val="ListLabel 159"/>
    <w:uiPriority w:val="99"/>
    <w:qFormat/>
    <w:rsid w:val="004A32ED"/>
    <w:rPr>
      <w:sz w:val="24"/>
    </w:rPr>
  </w:style>
  <w:style w:type="character" w:customStyle="1" w:styleId="ListLabel160">
    <w:name w:val="ListLabel 160"/>
    <w:uiPriority w:val="99"/>
    <w:qFormat/>
    <w:rsid w:val="004A32ED"/>
  </w:style>
  <w:style w:type="character" w:customStyle="1" w:styleId="ListLabel161">
    <w:name w:val="ListLabel 161"/>
    <w:uiPriority w:val="99"/>
    <w:qFormat/>
    <w:rsid w:val="004A32ED"/>
  </w:style>
  <w:style w:type="character" w:customStyle="1" w:styleId="ListLabel162">
    <w:name w:val="ListLabel 162"/>
    <w:uiPriority w:val="99"/>
    <w:qFormat/>
    <w:rsid w:val="004A32ED"/>
  </w:style>
  <w:style w:type="character" w:customStyle="1" w:styleId="ListLabel163">
    <w:name w:val="ListLabel 163"/>
    <w:uiPriority w:val="99"/>
    <w:qFormat/>
    <w:rsid w:val="004A32ED"/>
  </w:style>
  <w:style w:type="character" w:customStyle="1" w:styleId="ListLabel164">
    <w:name w:val="ListLabel 164"/>
    <w:uiPriority w:val="99"/>
    <w:qFormat/>
    <w:rsid w:val="004A32ED"/>
  </w:style>
  <w:style w:type="character" w:customStyle="1" w:styleId="ListLabel165">
    <w:name w:val="ListLabel 165"/>
    <w:uiPriority w:val="99"/>
    <w:qFormat/>
    <w:rsid w:val="004A32ED"/>
  </w:style>
  <w:style w:type="character" w:customStyle="1" w:styleId="ListLabel166">
    <w:name w:val="ListLabel 166"/>
    <w:uiPriority w:val="99"/>
    <w:qFormat/>
    <w:rsid w:val="004A32ED"/>
  </w:style>
  <w:style w:type="character" w:customStyle="1" w:styleId="ListLabel167">
    <w:name w:val="ListLabel 167"/>
    <w:uiPriority w:val="99"/>
    <w:qFormat/>
    <w:rsid w:val="004A32ED"/>
  </w:style>
  <w:style w:type="character" w:customStyle="1" w:styleId="ListLabel168">
    <w:name w:val="ListLabel 168"/>
    <w:uiPriority w:val="99"/>
    <w:qFormat/>
    <w:rsid w:val="004A32ED"/>
    <w:rPr>
      <w:sz w:val="24"/>
    </w:rPr>
  </w:style>
  <w:style w:type="character" w:customStyle="1" w:styleId="ListLabel169">
    <w:name w:val="ListLabel 169"/>
    <w:uiPriority w:val="99"/>
    <w:qFormat/>
    <w:rsid w:val="004A32ED"/>
  </w:style>
  <w:style w:type="character" w:customStyle="1" w:styleId="ListLabel170">
    <w:name w:val="ListLabel 170"/>
    <w:uiPriority w:val="99"/>
    <w:qFormat/>
    <w:rsid w:val="004A32ED"/>
  </w:style>
  <w:style w:type="character" w:customStyle="1" w:styleId="ListLabel171">
    <w:name w:val="ListLabel 171"/>
    <w:uiPriority w:val="99"/>
    <w:qFormat/>
    <w:rsid w:val="004A32ED"/>
  </w:style>
  <w:style w:type="character" w:customStyle="1" w:styleId="ListLabel172">
    <w:name w:val="ListLabel 172"/>
    <w:uiPriority w:val="99"/>
    <w:qFormat/>
    <w:rsid w:val="004A32ED"/>
  </w:style>
  <w:style w:type="character" w:customStyle="1" w:styleId="ListLabel173">
    <w:name w:val="ListLabel 173"/>
    <w:uiPriority w:val="99"/>
    <w:qFormat/>
    <w:rsid w:val="004A32ED"/>
  </w:style>
  <w:style w:type="character" w:customStyle="1" w:styleId="ListLabel174">
    <w:name w:val="ListLabel 174"/>
    <w:uiPriority w:val="99"/>
    <w:qFormat/>
    <w:rsid w:val="004A32ED"/>
  </w:style>
  <w:style w:type="character" w:customStyle="1" w:styleId="ListLabel175">
    <w:name w:val="ListLabel 175"/>
    <w:uiPriority w:val="99"/>
    <w:qFormat/>
    <w:rsid w:val="004A32ED"/>
  </w:style>
  <w:style w:type="character" w:customStyle="1" w:styleId="ListLabel176">
    <w:name w:val="ListLabel 176"/>
    <w:uiPriority w:val="99"/>
    <w:qFormat/>
    <w:rsid w:val="004A32ED"/>
  </w:style>
  <w:style w:type="character" w:customStyle="1" w:styleId="ListLabel177">
    <w:name w:val="ListLabel 177"/>
    <w:uiPriority w:val="99"/>
    <w:qFormat/>
    <w:rsid w:val="004A32ED"/>
  </w:style>
  <w:style w:type="character" w:customStyle="1" w:styleId="ListLabel178">
    <w:name w:val="ListLabel 178"/>
    <w:uiPriority w:val="99"/>
    <w:qFormat/>
    <w:rsid w:val="004A32ED"/>
  </w:style>
  <w:style w:type="character" w:customStyle="1" w:styleId="ListLabel179">
    <w:name w:val="ListLabel 179"/>
    <w:uiPriority w:val="99"/>
    <w:qFormat/>
    <w:rsid w:val="004A32ED"/>
  </w:style>
  <w:style w:type="character" w:customStyle="1" w:styleId="ListLabel180">
    <w:name w:val="ListLabel 180"/>
    <w:uiPriority w:val="99"/>
    <w:qFormat/>
    <w:rsid w:val="004A32ED"/>
  </w:style>
  <w:style w:type="character" w:customStyle="1" w:styleId="ListLabel181">
    <w:name w:val="ListLabel 181"/>
    <w:uiPriority w:val="99"/>
    <w:qFormat/>
    <w:rsid w:val="004A32ED"/>
  </w:style>
  <w:style w:type="character" w:customStyle="1" w:styleId="ListLabel182">
    <w:name w:val="ListLabel 182"/>
    <w:uiPriority w:val="99"/>
    <w:qFormat/>
    <w:rsid w:val="004A32ED"/>
  </w:style>
  <w:style w:type="character" w:customStyle="1" w:styleId="ListLabel183">
    <w:name w:val="ListLabel 183"/>
    <w:uiPriority w:val="99"/>
    <w:qFormat/>
    <w:rsid w:val="004A32ED"/>
  </w:style>
  <w:style w:type="character" w:customStyle="1" w:styleId="ListLabel184">
    <w:name w:val="ListLabel 184"/>
    <w:uiPriority w:val="99"/>
    <w:qFormat/>
    <w:rsid w:val="004A32ED"/>
  </w:style>
  <w:style w:type="character" w:customStyle="1" w:styleId="ListLabel185">
    <w:name w:val="ListLabel 185"/>
    <w:uiPriority w:val="99"/>
    <w:qFormat/>
    <w:rsid w:val="004A32ED"/>
  </w:style>
  <w:style w:type="character" w:customStyle="1" w:styleId="ListLabel186">
    <w:name w:val="ListLabel 186"/>
    <w:uiPriority w:val="99"/>
    <w:qFormat/>
    <w:rsid w:val="004A32ED"/>
    <w:rPr>
      <w:sz w:val="20"/>
    </w:rPr>
  </w:style>
  <w:style w:type="character" w:customStyle="1" w:styleId="ListLabel187">
    <w:name w:val="ListLabel 187"/>
    <w:uiPriority w:val="99"/>
    <w:qFormat/>
    <w:rsid w:val="004A32ED"/>
  </w:style>
  <w:style w:type="character" w:customStyle="1" w:styleId="ListLabel188">
    <w:name w:val="ListLabel 188"/>
    <w:uiPriority w:val="99"/>
    <w:qFormat/>
    <w:rsid w:val="004A32ED"/>
  </w:style>
  <w:style w:type="character" w:customStyle="1" w:styleId="ListLabel189">
    <w:name w:val="ListLabel 189"/>
    <w:uiPriority w:val="99"/>
    <w:qFormat/>
    <w:rsid w:val="004A32ED"/>
  </w:style>
  <w:style w:type="character" w:customStyle="1" w:styleId="ListLabel190">
    <w:name w:val="ListLabel 190"/>
    <w:uiPriority w:val="99"/>
    <w:qFormat/>
    <w:rsid w:val="004A32ED"/>
  </w:style>
  <w:style w:type="character" w:customStyle="1" w:styleId="ListLabel191">
    <w:name w:val="ListLabel 191"/>
    <w:uiPriority w:val="99"/>
    <w:qFormat/>
    <w:rsid w:val="004A32ED"/>
  </w:style>
  <w:style w:type="character" w:customStyle="1" w:styleId="ListLabel192">
    <w:name w:val="ListLabel 192"/>
    <w:uiPriority w:val="99"/>
    <w:qFormat/>
    <w:rsid w:val="004A32ED"/>
  </w:style>
  <w:style w:type="character" w:customStyle="1" w:styleId="ListLabel193">
    <w:name w:val="ListLabel 193"/>
    <w:uiPriority w:val="99"/>
    <w:qFormat/>
    <w:rsid w:val="004A32ED"/>
  </w:style>
  <w:style w:type="character" w:customStyle="1" w:styleId="ListLabel194">
    <w:name w:val="ListLabel 194"/>
    <w:uiPriority w:val="99"/>
    <w:qFormat/>
    <w:rsid w:val="004A32ED"/>
  </w:style>
  <w:style w:type="character" w:customStyle="1" w:styleId="ListLabel195">
    <w:name w:val="ListLabel 195"/>
    <w:uiPriority w:val="99"/>
    <w:qFormat/>
    <w:rsid w:val="004A32ED"/>
    <w:rPr>
      <w:sz w:val="20"/>
    </w:rPr>
  </w:style>
  <w:style w:type="character" w:customStyle="1" w:styleId="ListLabel196">
    <w:name w:val="ListLabel 196"/>
    <w:uiPriority w:val="99"/>
    <w:qFormat/>
    <w:rsid w:val="004A32ED"/>
  </w:style>
  <w:style w:type="character" w:customStyle="1" w:styleId="ListLabel197">
    <w:name w:val="ListLabel 197"/>
    <w:uiPriority w:val="99"/>
    <w:qFormat/>
    <w:rsid w:val="004A32ED"/>
  </w:style>
  <w:style w:type="character" w:customStyle="1" w:styleId="ListLabel198">
    <w:name w:val="ListLabel 198"/>
    <w:uiPriority w:val="99"/>
    <w:qFormat/>
    <w:rsid w:val="004A32ED"/>
  </w:style>
  <w:style w:type="character" w:customStyle="1" w:styleId="ListLabel199">
    <w:name w:val="ListLabel 199"/>
    <w:uiPriority w:val="99"/>
    <w:qFormat/>
    <w:rsid w:val="004A32ED"/>
  </w:style>
  <w:style w:type="character" w:customStyle="1" w:styleId="ListLabel200">
    <w:name w:val="ListLabel 200"/>
    <w:uiPriority w:val="99"/>
    <w:qFormat/>
    <w:rsid w:val="004A32ED"/>
  </w:style>
  <w:style w:type="character" w:customStyle="1" w:styleId="ListLabel201">
    <w:name w:val="ListLabel 201"/>
    <w:uiPriority w:val="99"/>
    <w:qFormat/>
    <w:rsid w:val="004A32ED"/>
  </w:style>
  <w:style w:type="character" w:customStyle="1" w:styleId="ListLabel202">
    <w:name w:val="ListLabel 202"/>
    <w:uiPriority w:val="99"/>
    <w:qFormat/>
    <w:rsid w:val="004A32ED"/>
  </w:style>
  <w:style w:type="character" w:customStyle="1" w:styleId="ListLabel203">
    <w:name w:val="ListLabel 203"/>
    <w:uiPriority w:val="99"/>
    <w:qFormat/>
    <w:rsid w:val="004A32ED"/>
  </w:style>
  <w:style w:type="character" w:customStyle="1" w:styleId="ListLabel204">
    <w:name w:val="ListLabel 204"/>
    <w:uiPriority w:val="99"/>
    <w:qFormat/>
    <w:rsid w:val="004A32ED"/>
  </w:style>
  <w:style w:type="character" w:customStyle="1" w:styleId="ListLabel205">
    <w:name w:val="ListLabel 205"/>
    <w:uiPriority w:val="99"/>
    <w:qFormat/>
    <w:rsid w:val="004A32ED"/>
  </w:style>
  <w:style w:type="character" w:customStyle="1" w:styleId="ListLabel206">
    <w:name w:val="ListLabel 206"/>
    <w:uiPriority w:val="99"/>
    <w:qFormat/>
    <w:rsid w:val="004A32ED"/>
  </w:style>
  <w:style w:type="character" w:customStyle="1" w:styleId="ListLabel207">
    <w:name w:val="ListLabel 207"/>
    <w:uiPriority w:val="99"/>
    <w:qFormat/>
    <w:rsid w:val="004A32ED"/>
  </w:style>
  <w:style w:type="character" w:customStyle="1" w:styleId="ListLabel208">
    <w:name w:val="ListLabel 208"/>
    <w:uiPriority w:val="99"/>
    <w:qFormat/>
    <w:rsid w:val="004A32ED"/>
  </w:style>
  <w:style w:type="character" w:customStyle="1" w:styleId="ListLabel209">
    <w:name w:val="ListLabel 209"/>
    <w:uiPriority w:val="99"/>
    <w:qFormat/>
    <w:rsid w:val="004A32ED"/>
  </w:style>
  <w:style w:type="character" w:customStyle="1" w:styleId="ListLabel210">
    <w:name w:val="ListLabel 210"/>
    <w:uiPriority w:val="99"/>
    <w:qFormat/>
    <w:rsid w:val="004A32ED"/>
  </w:style>
  <w:style w:type="character" w:customStyle="1" w:styleId="ListLabel211">
    <w:name w:val="ListLabel 211"/>
    <w:uiPriority w:val="99"/>
    <w:qFormat/>
    <w:rsid w:val="004A32ED"/>
  </w:style>
  <w:style w:type="character" w:customStyle="1" w:styleId="ListLabel212">
    <w:name w:val="ListLabel 212"/>
    <w:uiPriority w:val="99"/>
    <w:qFormat/>
    <w:rsid w:val="004A32ED"/>
  </w:style>
  <w:style w:type="character" w:customStyle="1" w:styleId="ListLabel213">
    <w:name w:val="ListLabel 213"/>
    <w:uiPriority w:val="99"/>
    <w:qFormat/>
    <w:rsid w:val="004A32ED"/>
  </w:style>
  <w:style w:type="character" w:customStyle="1" w:styleId="ListLabel214">
    <w:name w:val="ListLabel 214"/>
    <w:uiPriority w:val="99"/>
    <w:qFormat/>
    <w:rsid w:val="004A32ED"/>
  </w:style>
  <w:style w:type="character" w:customStyle="1" w:styleId="ListLabel215">
    <w:name w:val="ListLabel 215"/>
    <w:uiPriority w:val="99"/>
    <w:qFormat/>
    <w:rsid w:val="004A32ED"/>
  </w:style>
  <w:style w:type="character" w:customStyle="1" w:styleId="ListLabel216">
    <w:name w:val="ListLabel 216"/>
    <w:uiPriority w:val="99"/>
    <w:qFormat/>
    <w:rsid w:val="004A32ED"/>
  </w:style>
  <w:style w:type="character" w:customStyle="1" w:styleId="ListLabel217">
    <w:name w:val="ListLabel 217"/>
    <w:uiPriority w:val="99"/>
    <w:qFormat/>
    <w:rsid w:val="004A32ED"/>
  </w:style>
  <w:style w:type="character" w:customStyle="1" w:styleId="ListLabel218">
    <w:name w:val="ListLabel 218"/>
    <w:uiPriority w:val="99"/>
    <w:qFormat/>
    <w:rsid w:val="004A32ED"/>
  </w:style>
  <w:style w:type="character" w:customStyle="1" w:styleId="ListLabel219">
    <w:name w:val="ListLabel 219"/>
    <w:uiPriority w:val="99"/>
    <w:qFormat/>
    <w:rsid w:val="004A32ED"/>
  </w:style>
  <w:style w:type="character" w:customStyle="1" w:styleId="ListLabel220">
    <w:name w:val="ListLabel 220"/>
    <w:uiPriority w:val="99"/>
    <w:qFormat/>
    <w:rsid w:val="004A32ED"/>
  </w:style>
  <w:style w:type="character" w:customStyle="1" w:styleId="ListLabel221">
    <w:name w:val="ListLabel 221"/>
    <w:uiPriority w:val="99"/>
    <w:qFormat/>
    <w:rsid w:val="004A32ED"/>
  </w:style>
  <w:style w:type="character" w:customStyle="1" w:styleId="ListLabel222">
    <w:name w:val="ListLabel 222"/>
    <w:uiPriority w:val="99"/>
    <w:qFormat/>
    <w:rsid w:val="004A32ED"/>
  </w:style>
  <w:style w:type="character" w:customStyle="1" w:styleId="ListLabel223">
    <w:name w:val="ListLabel 223"/>
    <w:uiPriority w:val="99"/>
    <w:qFormat/>
    <w:rsid w:val="004A32ED"/>
  </w:style>
  <w:style w:type="character" w:customStyle="1" w:styleId="ListLabel224">
    <w:name w:val="ListLabel 224"/>
    <w:uiPriority w:val="99"/>
    <w:qFormat/>
    <w:rsid w:val="004A32ED"/>
  </w:style>
  <w:style w:type="character" w:customStyle="1" w:styleId="ListLabel225">
    <w:name w:val="ListLabel 225"/>
    <w:uiPriority w:val="99"/>
    <w:qFormat/>
    <w:rsid w:val="004A32ED"/>
  </w:style>
  <w:style w:type="character" w:customStyle="1" w:styleId="ListLabel226">
    <w:name w:val="ListLabel 226"/>
    <w:uiPriority w:val="99"/>
    <w:qFormat/>
    <w:rsid w:val="004A32ED"/>
    <w:rPr>
      <w:b/>
      <w:sz w:val="20"/>
    </w:rPr>
  </w:style>
  <w:style w:type="character" w:customStyle="1" w:styleId="ListLabel227">
    <w:name w:val="ListLabel 227"/>
    <w:uiPriority w:val="99"/>
    <w:qFormat/>
    <w:rsid w:val="004A32ED"/>
  </w:style>
  <w:style w:type="character" w:customStyle="1" w:styleId="ListLabel228">
    <w:name w:val="ListLabel 228"/>
    <w:uiPriority w:val="99"/>
    <w:qFormat/>
    <w:rsid w:val="004A32ED"/>
  </w:style>
  <w:style w:type="character" w:customStyle="1" w:styleId="ListLabel229">
    <w:name w:val="ListLabel 229"/>
    <w:uiPriority w:val="99"/>
    <w:qFormat/>
    <w:rsid w:val="004A32ED"/>
  </w:style>
  <w:style w:type="character" w:customStyle="1" w:styleId="ListLabel230">
    <w:name w:val="ListLabel 230"/>
    <w:uiPriority w:val="99"/>
    <w:qFormat/>
    <w:rsid w:val="004A32ED"/>
  </w:style>
  <w:style w:type="character" w:customStyle="1" w:styleId="ListLabel231">
    <w:name w:val="ListLabel 231"/>
    <w:uiPriority w:val="99"/>
    <w:qFormat/>
    <w:rsid w:val="004A32ED"/>
  </w:style>
  <w:style w:type="character" w:customStyle="1" w:styleId="ListLabel232">
    <w:name w:val="ListLabel 232"/>
    <w:uiPriority w:val="99"/>
    <w:qFormat/>
    <w:rsid w:val="004A32ED"/>
  </w:style>
  <w:style w:type="character" w:customStyle="1" w:styleId="ListLabel233">
    <w:name w:val="ListLabel 233"/>
    <w:uiPriority w:val="99"/>
    <w:qFormat/>
    <w:rsid w:val="004A32ED"/>
  </w:style>
  <w:style w:type="character" w:customStyle="1" w:styleId="ListLabel234">
    <w:name w:val="ListLabel 234"/>
    <w:uiPriority w:val="99"/>
    <w:qFormat/>
    <w:rsid w:val="004A32ED"/>
  </w:style>
  <w:style w:type="character" w:customStyle="1" w:styleId="ListLabel235">
    <w:name w:val="ListLabel 235"/>
    <w:uiPriority w:val="99"/>
    <w:qFormat/>
    <w:rsid w:val="004A32ED"/>
    <w:rPr>
      <w:sz w:val="20"/>
    </w:rPr>
  </w:style>
  <w:style w:type="character" w:customStyle="1" w:styleId="ListLabel236">
    <w:name w:val="ListLabel 236"/>
    <w:uiPriority w:val="99"/>
    <w:qFormat/>
    <w:rsid w:val="004A32ED"/>
  </w:style>
  <w:style w:type="character" w:customStyle="1" w:styleId="ListLabel237">
    <w:name w:val="ListLabel 237"/>
    <w:uiPriority w:val="99"/>
    <w:qFormat/>
    <w:rsid w:val="004A32ED"/>
  </w:style>
  <w:style w:type="character" w:customStyle="1" w:styleId="ListLabel238">
    <w:name w:val="ListLabel 238"/>
    <w:uiPriority w:val="99"/>
    <w:qFormat/>
    <w:rsid w:val="004A32ED"/>
  </w:style>
  <w:style w:type="character" w:customStyle="1" w:styleId="ListLabel239">
    <w:name w:val="ListLabel 239"/>
    <w:uiPriority w:val="99"/>
    <w:qFormat/>
    <w:rsid w:val="004A32ED"/>
  </w:style>
  <w:style w:type="character" w:customStyle="1" w:styleId="ListLabel240">
    <w:name w:val="ListLabel 240"/>
    <w:uiPriority w:val="99"/>
    <w:qFormat/>
    <w:rsid w:val="004A32ED"/>
  </w:style>
  <w:style w:type="character" w:customStyle="1" w:styleId="ListLabel241">
    <w:name w:val="ListLabel 241"/>
    <w:uiPriority w:val="99"/>
    <w:qFormat/>
    <w:rsid w:val="004A32ED"/>
  </w:style>
  <w:style w:type="character" w:customStyle="1" w:styleId="ListLabel242">
    <w:name w:val="ListLabel 242"/>
    <w:uiPriority w:val="99"/>
    <w:qFormat/>
    <w:rsid w:val="004A32ED"/>
  </w:style>
  <w:style w:type="character" w:customStyle="1" w:styleId="ListLabel243">
    <w:name w:val="ListLabel 243"/>
    <w:uiPriority w:val="99"/>
    <w:qFormat/>
    <w:rsid w:val="004A32ED"/>
  </w:style>
  <w:style w:type="character" w:customStyle="1" w:styleId="ListLabel244">
    <w:name w:val="ListLabel 244"/>
    <w:uiPriority w:val="99"/>
    <w:qFormat/>
    <w:rsid w:val="004A32ED"/>
    <w:rPr>
      <w:sz w:val="20"/>
    </w:rPr>
  </w:style>
  <w:style w:type="character" w:customStyle="1" w:styleId="ListLabel245">
    <w:name w:val="ListLabel 245"/>
    <w:uiPriority w:val="99"/>
    <w:qFormat/>
    <w:rsid w:val="004A32ED"/>
  </w:style>
  <w:style w:type="character" w:customStyle="1" w:styleId="ListLabel246">
    <w:name w:val="ListLabel 246"/>
    <w:uiPriority w:val="99"/>
    <w:qFormat/>
    <w:rsid w:val="004A32ED"/>
  </w:style>
  <w:style w:type="character" w:customStyle="1" w:styleId="ListLabel247">
    <w:name w:val="ListLabel 247"/>
    <w:uiPriority w:val="99"/>
    <w:qFormat/>
    <w:rsid w:val="004A32ED"/>
  </w:style>
  <w:style w:type="character" w:customStyle="1" w:styleId="ListLabel248">
    <w:name w:val="ListLabel 248"/>
    <w:uiPriority w:val="99"/>
    <w:qFormat/>
    <w:rsid w:val="004A32ED"/>
  </w:style>
  <w:style w:type="character" w:customStyle="1" w:styleId="ListLabel249">
    <w:name w:val="ListLabel 249"/>
    <w:uiPriority w:val="99"/>
    <w:qFormat/>
    <w:rsid w:val="004A32ED"/>
  </w:style>
  <w:style w:type="character" w:customStyle="1" w:styleId="ListLabel250">
    <w:name w:val="ListLabel 250"/>
    <w:uiPriority w:val="99"/>
    <w:qFormat/>
    <w:rsid w:val="004A32ED"/>
  </w:style>
  <w:style w:type="character" w:customStyle="1" w:styleId="ListLabel251">
    <w:name w:val="ListLabel 251"/>
    <w:uiPriority w:val="99"/>
    <w:qFormat/>
    <w:rsid w:val="004A32ED"/>
  </w:style>
  <w:style w:type="character" w:customStyle="1" w:styleId="ListLabel252">
    <w:name w:val="ListLabel 252"/>
    <w:uiPriority w:val="99"/>
    <w:qFormat/>
    <w:rsid w:val="004A32ED"/>
  </w:style>
  <w:style w:type="character" w:customStyle="1" w:styleId="ListLabel253">
    <w:name w:val="ListLabel 253"/>
    <w:uiPriority w:val="99"/>
    <w:qFormat/>
    <w:rsid w:val="004A32ED"/>
    <w:rPr>
      <w:sz w:val="20"/>
    </w:rPr>
  </w:style>
  <w:style w:type="character" w:customStyle="1" w:styleId="ListLabel254">
    <w:name w:val="ListLabel 254"/>
    <w:uiPriority w:val="99"/>
    <w:qFormat/>
    <w:rsid w:val="004A32ED"/>
  </w:style>
  <w:style w:type="character" w:customStyle="1" w:styleId="ListLabel255">
    <w:name w:val="ListLabel 255"/>
    <w:uiPriority w:val="99"/>
    <w:qFormat/>
    <w:rsid w:val="004A32ED"/>
  </w:style>
  <w:style w:type="character" w:customStyle="1" w:styleId="ListLabel256">
    <w:name w:val="ListLabel 256"/>
    <w:uiPriority w:val="99"/>
    <w:qFormat/>
    <w:rsid w:val="004A32ED"/>
  </w:style>
  <w:style w:type="character" w:customStyle="1" w:styleId="ListLabel257">
    <w:name w:val="ListLabel 257"/>
    <w:uiPriority w:val="99"/>
    <w:qFormat/>
    <w:rsid w:val="004A32ED"/>
  </w:style>
  <w:style w:type="character" w:customStyle="1" w:styleId="ListLabel258">
    <w:name w:val="ListLabel 258"/>
    <w:uiPriority w:val="99"/>
    <w:qFormat/>
    <w:rsid w:val="004A32ED"/>
  </w:style>
  <w:style w:type="character" w:customStyle="1" w:styleId="ListLabel259">
    <w:name w:val="ListLabel 259"/>
    <w:uiPriority w:val="99"/>
    <w:qFormat/>
    <w:rsid w:val="004A32ED"/>
  </w:style>
  <w:style w:type="character" w:customStyle="1" w:styleId="ListLabel260">
    <w:name w:val="ListLabel 260"/>
    <w:uiPriority w:val="99"/>
    <w:qFormat/>
    <w:rsid w:val="004A32ED"/>
  </w:style>
  <w:style w:type="character" w:customStyle="1" w:styleId="ListLabel261">
    <w:name w:val="ListLabel 261"/>
    <w:uiPriority w:val="99"/>
    <w:qFormat/>
    <w:rsid w:val="004A32ED"/>
  </w:style>
  <w:style w:type="character" w:customStyle="1" w:styleId="ListLabel262">
    <w:name w:val="ListLabel 262"/>
    <w:uiPriority w:val="99"/>
    <w:qFormat/>
    <w:rsid w:val="004A32ED"/>
    <w:rPr>
      <w:sz w:val="20"/>
    </w:rPr>
  </w:style>
  <w:style w:type="character" w:customStyle="1" w:styleId="ListLabel263">
    <w:name w:val="ListLabel 263"/>
    <w:uiPriority w:val="99"/>
    <w:qFormat/>
    <w:rsid w:val="004A32ED"/>
  </w:style>
  <w:style w:type="character" w:customStyle="1" w:styleId="ListLabel264">
    <w:name w:val="ListLabel 264"/>
    <w:uiPriority w:val="99"/>
    <w:qFormat/>
    <w:rsid w:val="004A32ED"/>
  </w:style>
  <w:style w:type="character" w:customStyle="1" w:styleId="ListLabel265">
    <w:name w:val="ListLabel 265"/>
    <w:uiPriority w:val="99"/>
    <w:qFormat/>
    <w:rsid w:val="004A32ED"/>
  </w:style>
  <w:style w:type="character" w:customStyle="1" w:styleId="ListLabel266">
    <w:name w:val="ListLabel 266"/>
    <w:uiPriority w:val="99"/>
    <w:qFormat/>
    <w:rsid w:val="004A32ED"/>
  </w:style>
  <w:style w:type="character" w:customStyle="1" w:styleId="ListLabel267">
    <w:name w:val="ListLabel 267"/>
    <w:uiPriority w:val="99"/>
    <w:qFormat/>
    <w:rsid w:val="004A32ED"/>
  </w:style>
  <w:style w:type="character" w:customStyle="1" w:styleId="ListLabel268">
    <w:name w:val="ListLabel 268"/>
    <w:uiPriority w:val="99"/>
    <w:qFormat/>
    <w:rsid w:val="004A32ED"/>
  </w:style>
  <w:style w:type="character" w:customStyle="1" w:styleId="ListLabel269">
    <w:name w:val="ListLabel 269"/>
    <w:uiPriority w:val="99"/>
    <w:qFormat/>
    <w:rsid w:val="004A32ED"/>
  </w:style>
  <w:style w:type="character" w:customStyle="1" w:styleId="ListLabel270">
    <w:name w:val="ListLabel 270"/>
    <w:uiPriority w:val="99"/>
    <w:qFormat/>
    <w:rsid w:val="004A32ED"/>
  </w:style>
  <w:style w:type="character" w:customStyle="1" w:styleId="ListLabel271">
    <w:name w:val="ListLabel 271"/>
    <w:uiPriority w:val="99"/>
    <w:qFormat/>
    <w:rsid w:val="004A32ED"/>
    <w:rPr>
      <w:sz w:val="20"/>
    </w:rPr>
  </w:style>
  <w:style w:type="character" w:customStyle="1" w:styleId="ListLabel272">
    <w:name w:val="ListLabel 272"/>
    <w:uiPriority w:val="99"/>
    <w:qFormat/>
    <w:rsid w:val="004A32ED"/>
  </w:style>
  <w:style w:type="character" w:customStyle="1" w:styleId="ListLabel273">
    <w:name w:val="ListLabel 273"/>
    <w:uiPriority w:val="99"/>
    <w:qFormat/>
    <w:rsid w:val="004A32ED"/>
  </w:style>
  <w:style w:type="character" w:customStyle="1" w:styleId="ListLabel274">
    <w:name w:val="ListLabel 274"/>
    <w:uiPriority w:val="99"/>
    <w:qFormat/>
    <w:rsid w:val="004A32ED"/>
  </w:style>
  <w:style w:type="character" w:customStyle="1" w:styleId="ListLabel275">
    <w:name w:val="ListLabel 275"/>
    <w:uiPriority w:val="99"/>
    <w:qFormat/>
    <w:rsid w:val="004A32ED"/>
  </w:style>
  <w:style w:type="character" w:customStyle="1" w:styleId="ListLabel276">
    <w:name w:val="ListLabel 276"/>
    <w:uiPriority w:val="99"/>
    <w:qFormat/>
    <w:rsid w:val="004A32ED"/>
  </w:style>
  <w:style w:type="character" w:customStyle="1" w:styleId="ListLabel277">
    <w:name w:val="ListLabel 277"/>
    <w:uiPriority w:val="99"/>
    <w:qFormat/>
    <w:rsid w:val="004A32ED"/>
  </w:style>
  <w:style w:type="character" w:customStyle="1" w:styleId="ListLabel278">
    <w:name w:val="ListLabel 278"/>
    <w:uiPriority w:val="99"/>
    <w:qFormat/>
    <w:rsid w:val="004A32ED"/>
  </w:style>
  <w:style w:type="character" w:customStyle="1" w:styleId="ListLabel279">
    <w:name w:val="ListLabel 279"/>
    <w:uiPriority w:val="99"/>
    <w:qFormat/>
    <w:rsid w:val="004A32ED"/>
  </w:style>
  <w:style w:type="character" w:customStyle="1" w:styleId="ListLabel280">
    <w:name w:val="ListLabel 280"/>
    <w:uiPriority w:val="99"/>
    <w:qFormat/>
    <w:rsid w:val="004A32ED"/>
    <w:rPr>
      <w:sz w:val="20"/>
    </w:rPr>
  </w:style>
  <w:style w:type="character" w:customStyle="1" w:styleId="ListLabel281">
    <w:name w:val="ListLabel 281"/>
    <w:uiPriority w:val="99"/>
    <w:qFormat/>
    <w:rsid w:val="004A32ED"/>
  </w:style>
  <w:style w:type="character" w:customStyle="1" w:styleId="ListLabel282">
    <w:name w:val="ListLabel 282"/>
    <w:uiPriority w:val="99"/>
    <w:qFormat/>
    <w:rsid w:val="004A32ED"/>
  </w:style>
  <w:style w:type="character" w:customStyle="1" w:styleId="ListLabel283">
    <w:name w:val="ListLabel 283"/>
    <w:uiPriority w:val="99"/>
    <w:qFormat/>
    <w:rsid w:val="004A32ED"/>
  </w:style>
  <w:style w:type="character" w:customStyle="1" w:styleId="ListLabel284">
    <w:name w:val="ListLabel 284"/>
    <w:uiPriority w:val="99"/>
    <w:qFormat/>
    <w:rsid w:val="004A32ED"/>
  </w:style>
  <w:style w:type="character" w:customStyle="1" w:styleId="ListLabel285">
    <w:name w:val="ListLabel 285"/>
    <w:uiPriority w:val="99"/>
    <w:qFormat/>
    <w:rsid w:val="004A32ED"/>
  </w:style>
  <w:style w:type="character" w:customStyle="1" w:styleId="ListLabel286">
    <w:name w:val="ListLabel 286"/>
    <w:uiPriority w:val="99"/>
    <w:qFormat/>
    <w:rsid w:val="004A32ED"/>
  </w:style>
  <w:style w:type="character" w:customStyle="1" w:styleId="ListLabel287">
    <w:name w:val="ListLabel 287"/>
    <w:uiPriority w:val="99"/>
    <w:qFormat/>
    <w:rsid w:val="004A32ED"/>
  </w:style>
  <w:style w:type="character" w:customStyle="1" w:styleId="ListLabel288">
    <w:name w:val="ListLabel 288"/>
    <w:uiPriority w:val="99"/>
    <w:qFormat/>
    <w:rsid w:val="004A32ED"/>
  </w:style>
  <w:style w:type="character" w:customStyle="1" w:styleId="ListLabel289">
    <w:name w:val="ListLabel 289"/>
    <w:uiPriority w:val="99"/>
    <w:qFormat/>
    <w:rsid w:val="004A32ED"/>
    <w:rPr>
      <w:b/>
      <w:color w:val="00000A"/>
      <w:sz w:val="20"/>
    </w:rPr>
  </w:style>
  <w:style w:type="character" w:customStyle="1" w:styleId="ListLabel290">
    <w:name w:val="ListLabel 290"/>
    <w:uiPriority w:val="99"/>
    <w:qFormat/>
    <w:rsid w:val="004A32ED"/>
  </w:style>
  <w:style w:type="character" w:customStyle="1" w:styleId="ListLabel291">
    <w:name w:val="ListLabel 291"/>
    <w:uiPriority w:val="99"/>
    <w:qFormat/>
    <w:rsid w:val="004A32ED"/>
  </w:style>
  <w:style w:type="character" w:customStyle="1" w:styleId="ListLabel292">
    <w:name w:val="ListLabel 292"/>
    <w:uiPriority w:val="99"/>
    <w:qFormat/>
    <w:rsid w:val="004A32ED"/>
  </w:style>
  <w:style w:type="character" w:customStyle="1" w:styleId="ListLabel293">
    <w:name w:val="ListLabel 293"/>
    <w:uiPriority w:val="99"/>
    <w:qFormat/>
    <w:rsid w:val="004A32ED"/>
  </w:style>
  <w:style w:type="character" w:customStyle="1" w:styleId="ListLabel294">
    <w:name w:val="ListLabel 294"/>
    <w:uiPriority w:val="99"/>
    <w:qFormat/>
    <w:rsid w:val="004A32ED"/>
  </w:style>
  <w:style w:type="character" w:customStyle="1" w:styleId="ListLabel295">
    <w:name w:val="ListLabel 295"/>
    <w:uiPriority w:val="99"/>
    <w:qFormat/>
    <w:rsid w:val="004A32ED"/>
  </w:style>
  <w:style w:type="character" w:customStyle="1" w:styleId="ListLabel296">
    <w:name w:val="ListLabel 296"/>
    <w:uiPriority w:val="99"/>
    <w:qFormat/>
    <w:rsid w:val="004A32ED"/>
  </w:style>
  <w:style w:type="character" w:customStyle="1" w:styleId="ListLabel297">
    <w:name w:val="ListLabel 297"/>
    <w:uiPriority w:val="99"/>
    <w:qFormat/>
    <w:rsid w:val="004A32ED"/>
  </w:style>
  <w:style w:type="character" w:customStyle="1" w:styleId="ListLabel298">
    <w:name w:val="ListLabel 298"/>
    <w:uiPriority w:val="99"/>
    <w:qFormat/>
    <w:rsid w:val="004A32ED"/>
    <w:rPr>
      <w:b/>
      <w:color w:val="00000A"/>
      <w:sz w:val="20"/>
    </w:rPr>
  </w:style>
  <w:style w:type="character" w:customStyle="1" w:styleId="Bullets">
    <w:name w:val="Bullets"/>
    <w:uiPriority w:val="99"/>
    <w:qFormat/>
    <w:rsid w:val="004A32ED"/>
    <w:rPr>
      <w:rFonts w:ascii="OpenSymbol" w:hAnsi="OpenSymbol"/>
    </w:rPr>
  </w:style>
  <w:style w:type="character" w:customStyle="1" w:styleId="StrongEmphasis">
    <w:name w:val="Strong Emphasis"/>
    <w:uiPriority w:val="99"/>
    <w:qFormat/>
    <w:rsid w:val="004A32ED"/>
    <w:rPr>
      <w:b/>
    </w:rPr>
  </w:style>
  <w:style w:type="character" w:customStyle="1" w:styleId="ListLabel299">
    <w:name w:val="ListLabel 299"/>
    <w:uiPriority w:val="99"/>
    <w:qFormat/>
    <w:rsid w:val="004A32ED"/>
    <w:rPr>
      <w:sz w:val="20"/>
    </w:rPr>
  </w:style>
  <w:style w:type="character" w:customStyle="1" w:styleId="ListLabel300">
    <w:name w:val="ListLabel 300"/>
    <w:uiPriority w:val="99"/>
    <w:qFormat/>
    <w:rsid w:val="004A32ED"/>
  </w:style>
  <w:style w:type="character" w:customStyle="1" w:styleId="ListLabel301">
    <w:name w:val="ListLabel 301"/>
    <w:uiPriority w:val="99"/>
    <w:qFormat/>
    <w:rsid w:val="004A32ED"/>
  </w:style>
  <w:style w:type="character" w:customStyle="1" w:styleId="ListLabel302">
    <w:name w:val="ListLabel 302"/>
    <w:uiPriority w:val="99"/>
    <w:qFormat/>
    <w:rsid w:val="004A32ED"/>
  </w:style>
  <w:style w:type="character" w:customStyle="1" w:styleId="ListLabel303">
    <w:name w:val="ListLabel 303"/>
    <w:uiPriority w:val="99"/>
    <w:qFormat/>
    <w:rsid w:val="004A32ED"/>
  </w:style>
  <w:style w:type="character" w:customStyle="1" w:styleId="ListLabel304">
    <w:name w:val="ListLabel 304"/>
    <w:uiPriority w:val="99"/>
    <w:qFormat/>
    <w:rsid w:val="004A32ED"/>
  </w:style>
  <w:style w:type="character" w:customStyle="1" w:styleId="ListLabel305">
    <w:name w:val="ListLabel 305"/>
    <w:uiPriority w:val="99"/>
    <w:qFormat/>
    <w:rsid w:val="004A32ED"/>
  </w:style>
  <w:style w:type="character" w:customStyle="1" w:styleId="ListLabel306">
    <w:name w:val="ListLabel 306"/>
    <w:uiPriority w:val="99"/>
    <w:qFormat/>
    <w:rsid w:val="004A32ED"/>
  </w:style>
  <w:style w:type="character" w:customStyle="1" w:styleId="ListLabel307">
    <w:name w:val="ListLabel 307"/>
    <w:uiPriority w:val="99"/>
    <w:qFormat/>
    <w:rsid w:val="004A32ED"/>
  </w:style>
  <w:style w:type="character" w:customStyle="1" w:styleId="ListLabel308">
    <w:name w:val="ListLabel 308"/>
    <w:uiPriority w:val="99"/>
    <w:qFormat/>
    <w:rsid w:val="004A32ED"/>
    <w:rPr>
      <w:sz w:val="20"/>
    </w:rPr>
  </w:style>
  <w:style w:type="character" w:customStyle="1" w:styleId="ListLabel309">
    <w:name w:val="ListLabel 309"/>
    <w:uiPriority w:val="99"/>
    <w:qFormat/>
    <w:rsid w:val="004A32ED"/>
    <w:rPr>
      <w:sz w:val="20"/>
    </w:rPr>
  </w:style>
  <w:style w:type="character" w:customStyle="1" w:styleId="ListLabel310">
    <w:name w:val="ListLabel 310"/>
    <w:uiPriority w:val="99"/>
    <w:qFormat/>
    <w:rsid w:val="004A32ED"/>
  </w:style>
  <w:style w:type="character" w:customStyle="1" w:styleId="ListLabel311">
    <w:name w:val="ListLabel 311"/>
    <w:uiPriority w:val="99"/>
    <w:qFormat/>
    <w:rsid w:val="004A32ED"/>
  </w:style>
  <w:style w:type="character" w:customStyle="1" w:styleId="ListLabel312">
    <w:name w:val="ListLabel 312"/>
    <w:uiPriority w:val="99"/>
    <w:qFormat/>
    <w:rsid w:val="004A32ED"/>
  </w:style>
  <w:style w:type="character" w:customStyle="1" w:styleId="ListLabel313">
    <w:name w:val="ListLabel 313"/>
    <w:uiPriority w:val="99"/>
    <w:qFormat/>
    <w:rsid w:val="004A32ED"/>
  </w:style>
  <w:style w:type="character" w:customStyle="1" w:styleId="ListLabel314">
    <w:name w:val="ListLabel 314"/>
    <w:uiPriority w:val="99"/>
    <w:qFormat/>
    <w:rsid w:val="004A32ED"/>
  </w:style>
  <w:style w:type="character" w:customStyle="1" w:styleId="ListLabel315">
    <w:name w:val="ListLabel 315"/>
    <w:uiPriority w:val="99"/>
    <w:qFormat/>
    <w:rsid w:val="004A32ED"/>
  </w:style>
  <w:style w:type="character" w:customStyle="1" w:styleId="ListLabel316">
    <w:name w:val="ListLabel 316"/>
    <w:uiPriority w:val="99"/>
    <w:qFormat/>
    <w:rsid w:val="004A32ED"/>
  </w:style>
  <w:style w:type="character" w:customStyle="1" w:styleId="ListLabel317">
    <w:name w:val="ListLabel 317"/>
    <w:uiPriority w:val="99"/>
    <w:qFormat/>
    <w:rsid w:val="004A32ED"/>
  </w:style>
  <w:style w:type="character" w:customStyle="1" w:styleId="ListLabel318">
    <w:name w:val="ListLabel 318"/>
    <w:uiPriority w:val="99"/>
    <w:qFormat/>
    <w:rsid w:val="004A32ED"/>
    <w:rPr>
      <w:sz w:val="20"/>
    </w:rPr>
  </w:style>
  <w:style w:type="character" w:customStyle="1" w:styleId="ListLabel319">
    <w:name w:val="ListLabel 319"/>
    <w:uiPriority w:val="99"/>
    <w:qFormat/>
    <w:rsid w:val="004A32ED"/>
  </w:style>
  <w:style w:type="character" w:customStyle="1" w:styleId="ListLabel320">
    <w:name w:val="ListLabel 320"/>
    <w:uiPriority w:val="99"/>
    <w:qFormat/>
    <w:rsid w:val="004A32ED"/>
  </w:style>
  <w:style w:type="character" w:customStyle="1" w:styleId="ListLabel321">
    <w:name w:val="ListLabel 321"/>
    <w:uiPriority w:val="99"/>
    <w:qFormat/>
    <w:rsid w:val="004A32ED"/>
  </w:style>
  <w:style w:type="character" w:customStyle="1" w:styleId="ListLabel322">
    <w:name w:val="ListLabel 322"/>
    <w:uiPriority w:val="99"/>
    <w:qFormat/>
    <w:rsid w:val="004A32ED"/>
  </w:style>
  <w:style w:type="character" w:customStyle="1" w:styleId="ListLabel323">
    <w:name w:val="ListLabel 323"/>
    <w:uiPriority w:val="99"/>
    <w:qFormat/>
    <w:rsid w:val="004A32ED"/>
  </w:style>
  <w:style w:type="character" w:customStyle="1" w:styleId="ListLabel324">
    <w:name w:val="ListLabel 324"/>
    <w:uiPriority w:val="99"/>
    <w:qFormat/>
    <w:rsid w:val="004A32ED"/>
  </w:style>
  <w:style w:type="character" w:customStyle="1" w:styleId="ListLabel325">
    <w:name w:val="ListLabel 325"/>
    <w:uiPriority w:val="99"/>
    <w:qFormat/>
    <w:rsid w:val="004A32ED"/>
  </w:style>
  <w:style w:type="character" w:customStyle="1" w:styleId="ListLabel326">
    <w:name w:val="ListLabel 326"/>
    <w:uiPriority w:val="99"/>
    <w:qFormat/>
    <w:rsid w:val="004A32ED"/>
  </w:style>
  <w:style w:type="character" w:customStyle="1" w:styleId="ListLabel327">
    <w:name w:val="ListLabel 327"/>
    <w:uiPriority w:val="99"/>
    <w:qFormat/>
    <w:rsid w:val="004A32ED"/>
    <w:rPr>
      <w:b/>
      <w:sz w:val="20"/>
    </w:rPr>
  </w:style>
  <w:style w:type="character" w:customStyle="1" w:styleId="ListLabel328">
    <w:name w:val="ListLabel 328"/>
    <w:uiPriority w:val="99"/>
    <w:qFormat/>
    <w:rsid w:val="004A32ED"/>
  </w:style>
  <w:style w:type="character" w:customStyle="1" w:styleId="ListLabel329">
    <w:name w:val="ListLabel 329"/>
    <w:uiPriority w:val="99"/>
    <w:qFormat/>
    <w:rsid w:val="004A32ED"/>
  </w:style>
  <w:style w:type="character" w:customStyle="1" w:styleId="ListLabel330">
    <w:name w:val="ListLabel 330"/>
    <w:uiPriority w:val="99"/>
    <w:qFormat/>
    <w:rsid w:val="004A32ED"/>
  </w:style>
  <w:style w:type="character" w:customStyle="1" w:styleId="ListLabel331">
    <w:name w:val="ListLabel 331"/>
    <w:uiPriority w:val="99"/>
    <w:qFormat/>
    <w:rsid w:val="004A32ED"/>
  </w:style>
  <w:style w:type="character" w:customStyle="1" w:styleId="ListLabel332">
    <w:name w:val="ListLabel 332"/>
    <w:uiPriority w:val="99"/>
    <w:qFormat/>
    <w:rsid w:val="004A32ED"/>
  </w:style>
  <w:style w:type="character" w:customStyle="1" w:styleId="ListLabel333">
    <w:name w:val="ListLabel 333"/>
    <w:uiPriority w:val="99"/>
    <w:qFormat/>
    <w:rsid w:val="004A32ED"/>
  </w:style>
  <w:style w:type="character" w:customStyle="1" w:styleId="ListLabel334">
    <w:name w:val="ListLabel 334"/>
    <w:uiPriority w:val="99"/>
    <w:qFormat/>
    <w:rsid w:val="004A32ED"/>
  </w:style>
  <w:style w:type="character" w:customStyle="1" w:styleId="ListLabel335">
    <w:name w:val="ListLabel 335"/>
    <w:uiPriority w:val="99"/>
    <w:qFormat/>
    <w:rsid w:val="004A32ED"/>
  </w:style>
  <w:style w:type="character" w:customStyle="1" w:styleId="ListLabel336">
    <w:name w:val="ListLabel 336"/>
    <w:uiPriority w:val="99"/>
    <w:qFormat/>
    <w:rsid w:val="004A32ED"/>
    <w:rPr>
      <w:sz w:val="20"/>
    </w:rPr>
  </w:style>
  <w:style w:type="character" w:customStyle="1" w:styleId="ListLabel337">
    <w:name w:val="ListLabel 337"/>
    <w:uiPriority w:val="99"/>
    <w:qFormat/>
    <w:rsid w:val="004A32ED"/>
  </w:style>
  <w:style w:type="character" w:customStyle="1" w:styleId="ListLabel338">
    <w:name w:val="ListLabel 338"/>
    <w:uiPriority w:val="99"/>
    <w:qFormat/>
    <w:rsid w:val="004A32ED"/>
  </w:style>
  <w:style w:type="character" w:customStyle="1" w:styleId="ListLabel339">
    <w:name w:val="ListLabel 339"/>
    <w:uiPriority w:val="99"/>
    <w:qFormat/>
    <w:rsid w:val="004A32ED"/>
  </w:style>
  <w:style w:type="character" w:customStyle="1" w:styleId="ListLabel340">
    <w:name w:val="ListLabel 340"/>
    <w:uiPriority w:val="99"/>
    <w:qFormat/>
    <w:rsid w:val="004A32ED"/>
  </w:style>
  <w:style w:type="character" w:customStyle="1" w:styleId="ListLabel341">
    <w:name w:val="ListLabel 341"/>
    <w:uiPriority w:val="99"/>
    <w:qFormat/>
    <w:rsid w:val="004A32ED"/>
  </w:style>
  <w:style w:type="character" w:customStyle="1" w:styleId="ListLabel342">
    <w:name w:val="ListLabel 342"/>
    <w:uiPriority w:val="99"/>
    <w:qFormat/>
    <w:rsid w:val="004A32ED"/>
  </w:style>
  <w:style w:type="character" w:customStyle="1" w:styleId="ListLabel343">
    <w:name w:val="ListLabel 343"/>
    <w:uiPriority w:val="99"/>
    <w:qFormat/>
    <w:rsid w:val="004A32ED"/>
  </w:style>
  <w:style w:type="character" w:customStyle="1" w:styleId="ListLabel344">
    <w:name w:val="ListLabel 344"/>
    <w:uiPriority w:val="99"/>
    <w:qFormat/>
    <w:rsid w:val="004A32ED"/>
  </w:style>
  <w:style w:type="character" w:customStyle="1" w:styleId="ListLabel345">
    <w:name w:val="ListLabel 345"/>
    <w:uiPriority w:val="99"/>
    <w:qFormat/>
    <w:rsid w:val="004A32ED"/>
    <w:rPr>
      <w:sz w:val="20"/>
    </w:rPr>
  </w:style>
  <w:style w:type="character" w:customStyle="1" w:styleId="ListLabel346">
    <w:name w:val="ListLabel 346"/>
    <w:uiPriority w:val="99"/>
    <w:qFormat/>
    <w:rsid w:val="004A32ED"/>
  </w:style>
  <w:style w:type="character" w:customStyle="1" w:styleId="ListLabel347">
    <w:name w:val="ListLabel 347"/>
    <w:uiPriority w:val="99"/>
    <w:qFormat/>
    <w:rsid w:val="004A32ED"/>
  </w:style>
  <w:style w:type="character" w:customStyle="1" w:styleId="ListLabel348">
    <w:name w:val="ListLabel 348"/>
    <w:uiPriority w:val="99"/>
    <w:qFormat/>
    <w:rsid w:val="004A32ED"/>
  </w:style>
  <w:style w:type="character" w:customStyle="1" w:styleId="ListLabel349">
    <w:name w:val="ListLabel 349"/>
    <w:uiPriority w:val="99"/>
    <w:qFormat/>
    <w:rsid w:val="004A32ED"/>
  </w:style>
  <w:style w:type="character" w:customStyle="1" w:styleId="ListLabel350">
    <w:name w:val="ListLabel 350"/>
    <w:uiPriority w:val="99"/>
    <w:qFormat/>
    <w:rsid w:val="004A32ED"/>
  </w:style>
  <w:style w:type="character" w:customStyle="1" w:styleId="ListLabel351">
    <w:name w:val="ListLabel 351"/>
    <w:uiPriority w:val="99"/>
    <w:qFormat/>
    <w:rsid w:val="004A32ED"/>
  </w:style>
  <w:style w:type="character" w:customStyle="1" w:styleId="ListLabel352">
    <w:name w:val="ListLabel 352"/>
    <w:uiPriority w:val="99"/>
    <w:qFormat/>
    <w:rsid w:val="004A32ED"/>
  </w:style>
  <w:style w:type="character" w:customStyle="1" w:styleId="ListLabel353">
    <w:name w:val="ListLabel 353"/>
    <w:uiPriority w:val="99"/>
    <w:qFormat/>
    <w:rsid w:val="004A32ED"/>
  </w:style>
  <w:style w:type="character" w:customStyle="1" w:styleId="ListLabel354">
    <w:name w:val="ListLabel 354"/>
    <w:uiPriority w:val="99"/>
    <w:qFormat/>
    <w:rsid w:val="004A32ED"/>
    <w:rPr>
      <w:sz w:val="20"/>
    </w:rPr>
  </w:style>
  <w:style w:type="character" w:customStyle="1" w:styleId="ListLabel355">
    <w:name w:val="ListLabel 355"/>
    <w:uiPriority w:val="99"/>
    <w:qFormat/>
    <w:rsid w:val="004A32ED"/>
  </w:style>
  <w:style w:type="character" w:customStyle="1" w:styleId="ListLabel356">
    <w:name w:val="ListLabel 356"/>
    <w:uiPriority w:val="99"/>
    <w:qFormat/>
    <w:rsid w:val="004A32ED"/>
  </w:style>
  <w:style w:type="character" w:customStyle="1" w:styleId="ListLabel357">
    <w:name w:val="ListLabel 357"/>
    <w:uiPriority w:val="99"/>
    <w:qFormat/>
    <w:rsid w:val="004A32ED"/>
  </w:style>
  <w:style w:type="character" w:customStyle="1" w:styleId="ListLabel358">
    <w:name w:val="ListLabel 358"/>
    <w:uiPriority w:val="99"/>
    <w:qFormat/>
    <w:rsid w:val="004A32ED"/>
  </w:style>
  <w:style w:type="character" w:customStyle="1" w:styleId="ListLabel359">
    <w:name w:val="ListLabel 359"/>
    <w:uiPriority w:val="99"/>
    <w:qFormat/>
    <w:rsid w:val="004A32ED"/>
  </w:style>
  <w:style w:type="character" w:customStyle="1" w:styleId="ListLabel360">
    <w:name w:val="ListLabel 360"/>
    <w:uiPriority w:val="99"/>
    <w:qFormat/>
    <w:rsid w:val="004A32ED"/>
  </w:style>
  <w:style w:type="character" w:customStyle="1" w:styleId="ListLabel361">
    <w:name w:val="ListLabel 361"/>
    <w:uiPriority w:val="99"/>
    <w:qFormat/>
    <w:rsid w:val="004A32ED"/>
  </w:style>
  <w:style w:type="character" w:customStyle="1" w:styleId="ListLabel362">
    <w:name w:val="ListLabel 362"/>
    <w:uiPriority w:val="99"/>
    <w:qFormat/>
    <w:rsid w:val="004A32ED"/>
  </w:style>
  <w:style w:type="character" w:customStyle="1" w:styleId="ListLabel363">
    <w:name w:val="ListLabel 363"/>
    <w:uiPriority w:val="99"/>
    <w:qFormat/>
    <w:rsid w:val="004A32ED"/>
    <w:rPr>
      <w:sz w:val="20"/>
    </w:rPr>
  </w:style>
  <w:style w:type="character" w:customStyle="1" w:styleId="ListLabel364">
    <w:name w:val="ListLabel 364"/>
    <w:uiPriority w:val="99"/>
    <w:qFormat/>
    <w:rsid w:val="004A32ED"/>
  </w:style>
  <w:style w:type="character" w:customStyle="1" w:styleId="ListLabel365">
    <w:name w:val="ListLabel 365"/>
    <w:uiPriority w:val="99"/>
    <w:qFormat/>
    <w:rsid w:val="004A32ED"/>
  </w:style>
  <w:style w:type="character" w:customStyle="1" w:styleId="ListLabel366">
    <w:name w:val="ListLabel 366"/>
    <w:uiPriority w:val="99"/>
    <w:qFormat/>
    <w:rsid w:val="004A32ED"/>
  </w:style>
  <w:style w:type="character" w:customStyle="1" w:styleId="ListLabel367">
    <w:name w:val="ListLabel 367"/>
    <w:uiPriority w:val="99"/>
    <w:qFormat/>
    <w:rsid w:val="004A32ED"/>
  </w:style>
  <w:style w:type="character" w:customStyle="1" w:styleId="ListLabel368">
    <w:name w:val="ListLabel 368"/>
    <w:uiPriority w:val="99"/>
    <w:qFormat/>
    <w:rsid w:val="004A32ED"/>
  </w:style>
  <w:style w:type="character" w:customStyle="1" w:styleId="ListLabel369">
    <w:name w:val="ListLabel 369"/>
    <w:uiPriority w:val="99"/>
    <w:qFormat/>
    <w:rsid w:val="004A32ED"/>
  </w:style>
  <w:style w:type="character" w:customStyle="1" w:styleId="ListLabel370">
    <w:name w:val="ListLabel 370"/>
    <w:uiPriority w:val="99"/>
    <w:qFormat/>
    <w:rsid w:val="004A32ED"/>
  </w:style>
  <w:style w:type="character" w:customStyle="1" w:styleId="ListLabel371">
    <w:name w:val="ListLabel 371"/>
    <w:uiPriority w:val="99"/>
    <w:qFormat/>
    <w:rsid w:val="004A32ED"/>
  </w:style>
  <w:style w:type="character" w:customStyle="1" w:styleId="ListLabel372">
    <w:name w:val="ListLabel 372"/>
    <w:uiPriority w:val="99"/>
    <w:qFormat/>
    <w:rsid w:val="004A32ED"/>
    <w:rPr>
      <w:sz w:val="20"/>
    </w:rPr>
  </w:style>
  <w:style w:type="character" w:customStyle="1" w:styleId="ListLabel373">
    <w:name w:val="ListLabel 373"/>
    <w:uiPriority w:val="99"/>
    <w:qFormat/>
    <w:rsid w:val="004A32ED"/>
  </w:style>
  <w:style w:type="character" w:customStyle="1" w:styleId="ListLabel374">
    <w:name w:val="ListLabel 374"/>
    <w:uiPriority w:val="99"/>
    <w:qFormat/>
    <w:rsid w:val="004A32ED"/>
  </w:style>
  <w:style w:type="character" w:customStyle="1" w:styleId="ListLabel375">
    <w:name w:val="ListLabel 375"/>
    <w:uiPriority w:val="99"/>
    <w:qFormat/>
    <w:rsid w:val="004A32ED"/>
  </w:style>
  <w:style w:type="character" w:customStyle="1" w:styleId="ListLabel376">
    <w:name w:val="ListLabel 376"/>
    <w:uiPriority w:val="99"/>
    <w:qFormat/>
    <w:rsid w:val="004A32ED"/>
  </w:style>
  <w:style w:type="character" w:customStyle="1" w:styleId="ListLabel377">
    <w:name w:val="ListLabel 377"/>
    <w:uiPriority w:val="99"/>
    <w:qFormat/>
    <w:rsid w:val="004A32ED"/>
  </w:style>
  <w:style w:type="character" w:customStyle="1" w:styleId="ListLabel378">
    <w:name w:val="ListLabel 378"/>
    <w:uiPriority w:val="99"/>
    <w:qFormat/>
    <w:rsid w:val="004A32ED"/>
  </w:style>
  <w:style w:type="character" w:customStyle="1" w:styleId="ListLabel379">
    <w:name w:val="ListLabel 379"/>
    <w:uiPriority w:val="99"/>
    <w:qFormat/>
    <w:rsid w:val="004A32ED"/>
  </w:style>
  <w:style w:type="character" w:customStyle="1" w:styleId="ListLabel380">
    <w:name w:val="ListLabel 380"/>
    <w:uiPriority w:val="99"/>
    <w:qFormat/>
    <w:rsid w:val="004A32ED"/>
  </w:style>
  <w:style w:type="character" w:customStyle="1" w:styleId="ListLabel381">
    <w:name w:val="ListLabel 381"/>
    <w:uiPriority w:val="99"/>
    <w:qFormat/>
    <w:rsid w:val="004A32ED"/>
    <w:rPr>
      <w:b/>
      <w:color w:val="00000A"/>
      <w:sz w:val="20"/>
    </w:rPr>
  </w:style>
  <w:style w:type="character" w:customStyle="1" w:styleId="ListLabel382">
    <w:name w:val="ListLabel 382"/>
    <w:uiPriority w:val="99"/>
    <w:qFormat/>
    <w:rsid w:val="004A32ED"/>
  </w:style>
  <w:style w:type="character" w:customStyle="1" w:styleId="ListLabel383">
    <w:name w:val="ListLabel 383"/>
    <w:uiPriority w:val="99"/>
    <w:qFormat/>
    <w:rsid w:val="004A32ED"/>
  </w:style>
  <w:style w:type="character" w:customStyle="1" w:styleId="ListLabel384">
    <w:name w:val="ListLabel 384"/>
    <w:uiPriority w:val="99"/>
    <w:qFormat/>
    <w:rsid w:val="004A32ED"/>
  </w:style>
  <w:style w:type="character" w:customStyle="1" w:styleId="ListLabel385">
    <w:name w:val="ListLabel 385"/>
    <w:uiPriority w:val="99"/>
    <w:qFormat/>
    <w:rsid w:val="004A32ED"/>
  </w:style>
  <w:style w:type="character" w:customStyle="1" w:styleId="ListLabel386">
    <w:name w:val="ListLabel 386"/>
    <w:uiPriority w:val="99"/>
    <w:qFormat/>
    <w:rsid w:val="004A32ED"/>
  </w:style>
  <w:style w:type="character" w:customStyle="1" w:styleId="ListLabel387">
    <w:name w:val="ListLabel 387"/>
    <w:uiPriority w:val="99"/>
    <w:qFormat/>
    <w:rsid w:val="004A32ED"/>
  </w:style>
  <w:style w:type="character" w:customStyle="1" w:styleId="ListLabel388">
    <w:name w:val="ListLabel 388"/>
    <w:uiPriority w:val="99"/>
    <w:qFormat/>
    <w:rsid w:val="004A32ED"/>
  </w:style>
  <w:style w:type="character" w:customStyle="1" w:styleId="ListLabel389">
    <w:name w:val="ListLabel 389"/>
    <w:uiPriority w:val="99"/>
    <w:qFormat/>
    <w:rsid w:val="004A32ED"/>
  </w:style>
  <w:style w:type="character" w:customStyle="1" w:styleId="ListLabel390">
    <w:name w:val="ListLabel 390"/>
    <w:uiPriority w:val="99"/>
    <w:qFormat/>
    <w:rsid w:val="004A32ED"/>
    <w:rPr>
      <w:b/>
      <w:color w:val="00000A"/>
      <w:sz w:val="20"/>
    </w:rPr>
  </w:style>
  <w:style w:type="character" w:customStyle="1" w:styleId="ListLabel391">
    <w:name w:val="ListLabel 391"/>
    <w:uiPriority w:val="99"/>
    <w:qFormat/>
    <w:rsid w:val="004A32ED"/>
  </w:style>
  <w:style w:type="character" w:customStyle="1" w:styleId="ListLabel392">
    <w:name w:val="ListLabel 392"/>
    <w:uiPriority w:val="99"/>
    <w:qFormat/>
    <w:rsid w:val="004A32ED"/>
  </w:style>
  <w:style w:type="character" w:customStyle="1" w:styleId="ListLabel393">
    <w:name w:val="ListLabel 393"/>
    <w:uiPriority w:val="99"/>
    <w:qFormat/>
    <w:rsid w:val="004A32ED"/>
  </w:style>
  <w:style w:type="character" w:customStyle="1" w:styleId="ListLabel394">
    <w:name w:val="ListLabel 394"/>
    <w:uiPriority w:val="99"/>
    <w:qFormat/>
    <w:rsid w:val="004A32ED"/>
  </w:style>
  <w:style w:type="character" w:customStyle="1" w:styleId="ListLabel395">
    <w:name w:val="ListLabel 395"/>
    <w:uiPriority w:val="99"/>
    <w:qFormat/>
    <w:rsid w:val="004A32ED"/>
  </w:style>
  <w:style w:type="character" w:customStyle="1" w:styleId="ListLabel396">
    <w:name w:val="ListLabel 396"/>
    <w:uiPriority w:val="99"/>
    <w:qFormat/>
    <w:rsid w:val="004A32ED"/>
  </w:style>
  <w:style w:type="character" w:customStyle="1" w:styleId="ListLabel397">
    <w:name w:val="ListLabel 397"/>
    <w:uiPriority w:val="99"/>
    <w:qFormat/>
    <w:rsid w:val="004A32ED"/>
  </w:style>
  <w:style w:type="character" w:customStyle="1" w:styleId="ListLabel398">
    <w:name w:val="ListLabel 398"/>
    <w:uiPriority w:val="99"/>
    <w:qFormat/>
    <w:rsid w:val="004A32ED"/>
  </w:style>
  <w:style w:type="paragraph" w:customStyle="1" w:styleId="Caption1">
    <w:name w:val="Caption1"/>
    <w:basedOn w:val="a2"/>
    <w:uiPriority w:val="99"/>
    <w:qFormat/>
    <w:rsid w:val="004A32ED"/>
    <w:pPr>
      <w:widowControl/>
      <w:suppressLineNumbers/>
      <w:snapToGrid/>
      <w:spacing w:before="120" w:after="120"/>
    </w:pPr>
    <w:rPr>
      <w:rFonts w:eastAsia="Times New Roman" w:cs="FreeSans"/>
      <w:i/>
      <w:iCs/>
      <w:color w:val="00000A"/>
      <w:szCs w:val="24"/>
    </w:rPr>
  </w:style>
  <w:style w:type="paragraph" w:customStyle="1" w:styleId="Footer1">
    <w:name w:val="Footer1"/>
    <w:basedOn w:val="a2"/>
    <w:uiPriority w:val="99"/>
    <w:qFormat/>
    <w:rsid w:val="004A32ED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Header2">
    <w:name w:val="Header2"/>
    <w:basedOn w:val="a2"/>
    <w:uiPriority w:val="99"/>
    <w:qFormat/>
    <w:rsid w:val="004A32ED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TOC11">
    <w:name w:val="TOC 11"/>
    <w:basedOn w:val="a2"/>
    <w:uiPriority w:val="99"/>
    <w:qFormat/>
    <w:rsid w:val="004A32ED"/>
    <w:pPr>
      <w:widowControl/>
      <w:tabs>
        <w:tab w:val="right" w:leader="dot" w:pos="1019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1ffffff3">
    <w:name w:val="Знак Знак Знак Знак Знак Знак Знак Знак Знак Знак Знак Знак Знак Знак Знак Знак Знак Знак Знак Знак Знак Знак Знак Знак Знак1"/>
    <w:basedOn w:val="a2"/>
    <w:uiPriority w:val="99"/>
    <w:qFormat/>
    <w:rsid w:val="004A32E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color w:val="00000A"/>
      <w:sz w:val="20"/>
      <w:lang w:val="en-US" w:eastAsia="en-US"/>
    </w:rPr>
  </w:style>
  <w:style w:type="paragraph" w:customStyle="1" w:styleId="TOC21">
    <w:name w:val="TOC 21"/>
    <w:basedOn w:val="a2"/>
    <w:uiPriority w:val="99"/>
    <w:qFormat/>
    <w:rsid w:val="004A32ED"/>
    <w:pPr>
      <w:widowControl/>
      <w:snapToGrid/>
      <w:spacing w:before="0" w:after="0"/>
      <w:ind w:left="238"/>
    </w:pPr>
    <w:rPr>
      <w:rFonts w:eastAsia="Times New Roman"/>
      <w:color w:val="00000A"/>
      <w:szCs w:val="24"/>
    </w:rPr>
  </w:style>
  <w:style w:type="paragraph" w:customStyle="1" w:styleId="1ffffff4">
    <w:name w:val="ͮ𬠫1"/>
    <w:uiPriority w:val="99"/>
    <w:qFormat/>
    <w:rsid w:val="004A32ED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color w:val="00000A"/>
      <w:sz w:val="20"/>
      <w:szCs w:val="20"/>
      <w:lang w:val="en-US" w:eastAsia="ru-RU"/>
    </w:rPr>
  </w:style>
  <w:style w:type="paragraph" w:customStyle="1" w:styleId="TOC31">
    <w:name w:val="TOC 31"/>
    <w:basedOn w:val="a2"/>
    <w:uiPriority w:val="99"/>
    <w:qFormat/>
    <w:rsid w:val="004A32ED"/>
    <w:pPr>
      <w:widowControl/>
      <w:snapToGrid/>
      <w:spacing w:before="0" w:after="0"/>
      <w:ind w:left="480"/>
    </w:pPr>
    <w:rPr>
      <w:rFonts w:eastAsia="Times New Roman"/>
      <w:color w:val="00000A"/>
      <w:szCs w:val="24"/>
    </w:rPr>
  </w:style>
  <w:style w:type="paragraph" w:customStyle="1" w:styleId="TOC41">
    <w:name w:val="TOC 41"/>
    <w:basedOn w:val="a2"/>
    <w:uiPriority w:val="99"/>
    <w:qFormat/>
    <w:rsid w:val="004A32ED"/>
    <w:pPr>
      <w:tabs>
        <w:tab w:val="left" w:pos="502"/>
        <w:tab w:val="left" w:pos="3330"/>
      </w:tabs>
      <w:snapToGrid/>
      <w:spacing w:before="0" w:after="0"/>
      <w:ind w:left="502" w:hanging="720"/>
    </w:pPr>
    <w:rPr>
      <w:color w:val="00000A"/>
      <w:szCs w:val="24"/>
    </w:rPr>
  </w:style>
  <w:style w:type="paragraph" w:customStyle="1" w:styleId="TOC51">
    <w:name w:val="TOC 51"/>
    <w:basedOn w:val="a2"/>
    <w:uiPriority w:val="99"/>
    <w:qFormat/>
    <w:rsid w:val="004A32ED"/>
    <w:pPr>
      <w:widowControl/>
      <w:snapToGrid/>
      <w:spacing w:before="0" w:line="276" w:lineRule="auto"/>
      <w:ind w:left="88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61">
    <w:name w:val="TOC 61"/>
    <w:basedOn w:val="a2"/>
    <w:uiPriority w:val="99"/>
    <w:qFormat/>
    <w:rsid w:val="004A32ED"/>
    <w:pPr>
      <w:widowControl/>
      <w:snapToGrid/>
      <w:spacing w:before="0" w:line="276" w:lineRule="auto"/>
      <w:ind w:left="110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71">
    <w:name w:val="TOC 71"/>
    <w:basedOn w:val="a2"/>
    <w:uiPriority w:val="99"/>
    <w:qFormat/>
    <w:rsid w:val="004A32ED"/>
    <w:pPr>
      <w:widowControl/>
      <w:snapToGrid/>
      <w:spacing w:before="0" w:line="276" w:lineRule="auto"/>
      <w:ind w:left="132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81">
    <w:name w:val="TOC 81"/>
    <w:basedOn w:val="a2"/>
    <w:uiPriority w:val="99"/>
    <w:qFormat/>
    <w:rsid w:val="004A32ED"/>
    <w:pPr>
      <w:widowControl/>
      <w:snapToGrid/>
      <w:spacing w:before="0" w:line="276" w:lineRule="auto"/>
      <w:ind w:left="154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91">
    <w:name w:val="TOC 91"/>
    <w:basedOn w:val="a2"/>
    <w:uiPriority w:val="99"/>
    <w:qFormat/>
    <w:rsid w:val="004A32ED"/>
    <w:pPr>
      <w:widowControl/>
      <w:snapToGrid/>
      <w:spacing w:before="0" w:line="276" w:lineRule="auto"/>
      <w:ind w:left="176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PreformattedText">
    <w:name w:val="Preformatted Text"/>
    <w:basedOn w:val="a2"/>
    <w:uiPriority w:val="99"/>
    <w:qFormat/>
    <w:rsid w:val="004A32ED"/>
    <w:pPr>
      <w:widowControl/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9c">
    <w:name w:val="Стиль9"/>
    <w:uiPriority w:val="99"/>
    <w:qFormat/>
    <w:rsid w:val="004A32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3Char4">
    <w:name w:val="Body Text 3 Char4"/>
    <w:uiPriority w:val="99"/>
    <w:locked/>
    <w:rsid w:val="004A32ED"/>
    <w:rPr>
      <w:sz w:val="16"/>
    </w:rPr>
  </w:style>
  <w:style w:type="paragraph" w:customStyle="1" w:styleId="7f1">
    <w:name w:val="Знак7"/>
    <w:basedOn w:val="a2"/>
    <w:uiPriority w:val="99"/>
    <w:qFormat/>
    <w:rsid w:val="004A32ED"/>
    <w:pPr>
      <w:widowControl/>
      <w:snapToGrid/>
      <w:spacing w:before="0" w:after="160" w:line="240" w:lineRule="exact"/>
    </w:pPr>
    <w:rPr>
      <w:rFonts w:ascii="Verdana" w:eastAsia="Times New Roman" w:hAnsi="Verdana"/>
      <w:sz w:val="20"/>
      <w:lang w:val="en-US" w:eastAsia="en-US"/>
    </w:rPr>
  </w:style>
  <w:style w:type="character" w:customStyle="1" w:styleId="6230">
    <w:name w:val="Знак Знак623"/>
    <w:uiPriority w:val="99"/>
    <w:rsid w:val="004A32ED"/>
    <w:rPr>
      <w:rFonts w:ascii="Cambria" w:hAnsi="Cambria"/>
      <w:b/>
      <w:kern w:val="1"/>
      <w:sz w:val="32"/>
      <w:lang w:val="ru-RU" w:eastAsia="ar-SA" w:bidi="ar-SA"/>
    </w:rPr>
  </w:style>
  <w:style w:type="paragraph" w:customStyle="1" w:styleId="TOCHeading1">
    <w:name w:val="TOC Heading1"/>
    <w:basedOn w:val="10"/>
    <w:next w:val="a2"/>
    <w:uiPriority w:val="99"/>
    <w:qFormat/>
    <w:rsid w:val="004A32ED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suppressAutoHyphens/>
      <w:autoSpaceDE/>
      <w:autoSpaceDN/>
      <w:adjustRightInd/>
      <w:spacing w:before="480" w:line="276" w:lineRule="auto"/>
      <w:jc w:val="left"/>
    </w:pPr>
    <w:rPr>
      <w:rFonts w:ascii="Cambria" w:hAnsi="Cambria" w:cs="Calibri"/>
      <w:b/>
      <w:bCs/>
      <w:color w:val="365F91"/>
      <w:kern w:val="1"/>
      <w:sz w:val="28"/>
      <w:szCs w:val="28"/>
      <w:lang w:eastAsia="ar-SA"/>
    </w:rPr>
  </w:style>
  <w:style w:type="character" w:customStyle="1" w:styleId="QuoteChar5">
    <w:name w:val="Quote Char5"/>
    <w:uiPriority w:val="99"/>
    <w:locked/>
    <w:rsid w:val="004A32ED"/>
    <w:rPr>
      <w:i/>
      <w:color w:val="000000"/>
      <w:sz w:val="24"/>
    </w:rPr>
  </w:style>
  <w:style w:type="character" w:customStyle="1" w:styleId="IntenseQuoteChar5">
    <w:name w:val="Intense Quote Char5"/>
    <w:uiPriority w:val="99"/>
    <w:locked/>
    <w:rsid w:val="004A32ED"/>
    <w:rPr>
      <w:b/>
      <w:i/>
      <w:color w:val="4F81BD"/>
      <w:sz w:val="24"/>
    </w:rPr>
  </w:style>
  <w:style w:type="paragraph" w:customStyle="1" w:styleId="11ff8">
    <w:name w:val="Знак Знак Знак Знак Знак Знак Знак Знак Знак Знак Знак Знак Знак11"/>
    <w:basedOn w:val="a2"/>
    <w:uiPriority w:val="99"/>
    <w:qFormat/>
    <w:rsid w:val="004A32ED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BodyText221">
    <w:name w:val="Body Text 221"/>
    <w:basedOn w:val="a2"/>
    <w:uiPriority w:val="99"/>
    <w:qFormat/>
    <w:rsid w:val="004A32ED"/>
    <w:pPr>
      <w:keepNext/>
      <w:tabs>
        <w:tab w:val="left" w:pos="142"/>
        <w:tab w:val="left" w:pos="6946"/>
      </w:tabs>
      <w:autoSpaceDE w:val="0"/>
      <w:autoSpaceDN w:val="0"/>
      <w:snapToGrid/>
      <w:spacing w:before="0" w:after="0"/>
      <w:ind w:left="284" w:firstLine="709"/>
      <w:jc w:val="both"/>
    </w:pPr>
    <w:rPr>
      <w:sz w:val="22"/>
      <w:szCs w:val="22"/>
      <w:lang w:val="en-US"/>
    </w:rPr>
  </w:style>
  <w:style w:type="paragraph" w:customStyle="1" w:styleId="Heading112">
    <w:name w:val="Heading 112"/>
    <w:basedOn w:val="a2"/>
    <w:next w:val="a2"/>
    <w:uiPriority w:val="99"/>
    <w:qFormat/>
    <w:rsid w:val="004A32ED"/>
    <w:pPr>
      <w:widowControl/>
      <w:suppressAutoHyphens/>
      <w:snapToGrid/>
      <w:spacing w:before="0" w:after="0"/>
      <w:ind w:firstLine="454"/>
    </w:pPr>
    <w:rPr>
      <w:b/>
      <w:caps/>
      <w:szCs w:val="24"/>
      <w:lang w:eastAsia="zh-CN"/>
    </w:rPr>
  </w:style>
  <w:style w:type="paragraph" w:customStyle="1" w:styleId="Heading212">
    <w:name w:val="Heading 212"/>
    <w:basedOn w:val="a2"/>
    <w:next w:val="a2"/>
    <w:uiPriority w:val="99"/>
    <w:qFormat/>
    <w:rsid w:val="004A32ED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  <w:lang w:eastAsia="zh-CN"/>
    </w:rPr>
  </w:style>
  <w:style w:type="paragraph" w:customStyle="1" w:styleId="Heading321">
    <w:name w:val="Heading 321"/>
    <w:basedOn w:val="a2"/>
    <w:next w:val="a2"/>
    <w:uiPriority w:val="99"/>
    <w:qFormat/>
    <w:rsid w:val="004A32ED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b/>
      <w:bCs/>
      <w:sz w:val="27"/>
      <w:szCs w:val="27"/>
      <w:lang w:eastAsia="zh-CN"/>
    </w:rPr>
  </w:style>
  <w:style w:type="paragraph" w:customStyle="1" w:styleId="Heading411">
    <w:name w:val="Heading 411"/>
    <w:basedOn w:val="a2"/>
    <w:next w:val="a2"/>
    <w:uiPriority w:val="99"/>
    <w:qFormat/>
    <w:rsid w:val="004A32ED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b/>
      <w:bCs/>
      <w:sz w:val="28"/>
      <w:szCs w:val="28"/>
      <w:lang w:eastAsia="zh-CN"/>
    </w:rPr>
  </w:style>
  <w:style w:type="paragraph" w:customStyle="1" w:styleId="Heading512">
    <w:name w:val="Heading 512"/>
    <w:basedOn w:val="a2"/>
    <w:next w:val="a2"/>
    <w:uiPriority w:val="99"/>
    <w:qFormat/>
    <w:rsid w:val="004A32ED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b/>
      <w:bCs/>
      <w:i/>
      <w:iCs/>
      <w:sz w:val="26"/>
      <w:szCs w:val="26"/>
      <w:lang w:eastAsia="zh-CN"/>
    </w:rPr>
  </w:style>
  <w:style w:type="paragraph" w:customStyle="1" w:styleId="Heading612">
    <w:name w:val="Heading 612"/>
    <w:basedOn w:val="a2"/>
    <w:next w:val="a2"/>
    <w:uiPriority w:val="99"/>
    <w:qFormat/>
    <w:rsid w:val="004A32ED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lang w:val="en-US" w:eastAsia="en-US"/>
    </w:rPr>
  </w:style>
  <w:style w:type="paragraph" w:customStyle="1" w:styleId="Heading712">
    <w:name w:val="Heading 712"/>
    <w:basedOn w:val="a2"/>
    <w:next w:val="a2"/>
    <w:uiPriority w:val="99"/>
    <w:qFormat/>
    <w:rsid w:val="004A32ED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szCs w:val="24"/>
      <w:lang w:eastAsia="zh-CN"/>
    </w:rPr>
  </w:style>
  <w:style w:type="paragraph" w:customStyle="1" w:styleId="Heading912">
    <w:name w:val="Heading 912"/>
    <w:basedOn w:val="a2"/>
    <w:next w:val="a2"/>
    <w:uiPriority w:val="99"/>
    <w:qFormat/>
    <w:rsid w:val="004A32ED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hAnsi="Arial" w:cs="Arial"/>
      <w:sz w:val="22"/>
      <w:szCs w:val="22"/>
      <w:lang w:eastAsia="zh-CN"/>
    </w:rPr>
  </w:style>
  <w:style w:type="character" w:customStyle="1" w:styleId="Heading2Char4">
    <w:name w:val="Heading 2 Char4"/>
    <w:uiPriority w:val="99"/>
    <w:locked/>
    <w:rsid w:val="004A32ED"/>
    <w:rPr>
      <w:rFonts w:ascii="Cambria" w:hAnsi="Cambria"/>
      <w:b/>
      <w:i/>
      <w:sz w:val="28"/>
    </w:rPr>
  </w:style>
  <w:style w:type="character" w:customStyle="1" w:styleId="7110">
    <w:name w:val="Знак Знак711"/>
    <w:uiPriority w:val="99"/>
    <w:rsid w:val="004A32ED"/>
    <w:rPr>
      <w:sz w:val="16"/>
      <w:lang w:val="ru-RU" w:eastAsia="ru-RU"/>
    </w:rPr>
  </w:style>
  <w:style w:type="character" w:customStyle="1" w:styleId="1890">
    <w:name w:val="Знак Знак189"/>
    <w:uiPriority w:val="99"/>
    <w:rsid w:val="004A32ED"/>
    <w:rPr>
      <w:rFonts w:ascii="Courier New" w:hAnsi="Courier New"/>
    </w:rPr>
  </w:style>
  <w:style w:type="character" w:customStyle="1" w:styleId="931">
    <w:name w:val="Знак Знак93"/>
    <w:uiPriority w:val="99"/>
    <w:locked/>
    <w:rsid w:val="004A32ED"/>
    <w:rPr>
      <w:rFonts w:ascii="Tahoma" w:hAnsi="Tahoma"/>
      <w:lang w:val="ru-RU" w:eastAsia="ru-RU"/>
    </w:rPr>
  </w:style>
  <w:style w:type="character" w:customStyle="1" w:styleId="1330">
    <w:name w:val="Знак Знак133"/>
    <w:uiPriority w:val="99"/>
    <w:locked/>
    <w:rsid w:val="004A32ED"/>
    <w:rPr>
      <w:lang w:val="ru-RU" w:eastAsia="ar-SA" w:bidi="ar-SA"/>
    </w:rPr>
  </w:style>
  <w:style w:type="character" w:customStyle="1" w:styleId="1132">
    <w:name w:val="Знак Знак113"/>
    <w:uiPriority w:val="99"/>
    <w:locked/>
    <w:rsid w:val="004A32ED"/>
    <w:rPr>
      <w:sz w:val="28"/>
      <w:lang w:val="ru-RU" w:eastAsia="ru-RU"/>
    </w:rPr>
  </w:style>
  <w:style w:type="character" w:customStyle="1" w:styleId="1191">
    <w:name w:val="Знак1 Знак Знак19"/>
    <w:uiPriority w:val="99"/>
    <w:locked/>
    <w:rsid w:val="004A32ED"/>
    <w:rPr>
      <w:rFonts w:ascii="Times New Roman" w:hAnsi="Times New Roman"/>
      <w:sz w:val="24"/>
      <w:lang w:eastAsia="ru-RU"/>
    </w:rPr>
  </w:style>
  <w:style w:type="character" w:customStyle="1" w:styleId="690">
    <w:name w:val="Знак6 Знак Знак9"/>
    <w:uiPriority w:val="99"/>
    <w:rsid w:val="004A32ED"/>
    <w:rPr>
      <w:sz w:val="24"/>
      <w:lang w:val="ru-RU" w:eastAsia="ru-RU"/>
    </w:rPr>
  </w:style>
  <w:style w:type="character" w:customStyle="1" w:styleId="QuoteChar6">
    <w:name w:val="Quote Char6"/>
    <w:basedOn w:val="a3"/>
    <w:uiPriority w:val="99"/>
    <w:locked/>
    <w:rsid w:val="004A32ED"/>
    <w:rPr>
      <w:rFonts w:ascii="Times New Roman" w:hAnsi="Times New Roman" w:cs="Times New Roman"/>
      <w:i/>
      <w:iCs/>
      <w:color w:val="000000"/>
      <w:sz w:val="24"/>
      <w:szCs w:val="24"/>
    </w:rPr>
  </w:style>
  <w:style w:type="character" w:customStyle="1" w:styleId="IntenseQuoteChar6">
    <w:name w:val="Intense Quote Char6"/>
    <w:basedOn w:val="a3"/>
    <w:uiPriority w:val="99"/>
    <w:locked/>
    <w:rsid w:val="004A32ED"/>
    <w:rPr>
      <w:rFonts w:ascii="Times New Roman" w:hAnsi="Times New Roman" w:cs="Times New Roman"/>
      <w:b/>
      <w:bCs/>
      <w:i/>
      <w:iCs/>
      <w:color w:val="4F81BD"/>
      <w:sz w:val="24"/>
      <w:szCs w:val="24"/>
    </w:rPr>
  </w:style>
  <w:style w:type="character" w:customStyle="1" w:styleId="821">
    <w:name w:val="Знак Знак82"/>
    <w:uiPriority w:val="99"/>
    <w:locked/>
    <w:rsid w:val="004A32ED"/>
    <w:rPr>
      <w:rFonts w:ascii="Arial" w:hAnsi="Arial"/>
      <w:sz w:val="24"/>
      <w:lang w:val="ru-RU" w:eastAsia="ru-RU"/>
    </w:rPr>
  </w:style>
  <w:style w:type="character" w:customStyle="1" w:styleId="2012">
    <w:name w:val="Знак Знак2012"/>
    <w:uiPriority w:val="99"/>
    <w:rsid w:val="004A32ED"/>
    <w:rPr>
      <w:rFonts w:ascii="Arial" w:hAnsi="Arial"/>
      <w:sz w:val="22"/>
    </w:rPr>
  </w:style>
  <w:style w:type="paragraph" w:customStyle="1" w:styleId="1ffffff5">
    <w:name w:val="Заголовок1"/>
    <w:basedOn w:val="a2"/>
    <w:next w:val="aff1"/>
    <w:uiPriority w:val="99"/>
    <w:rsid w:val="004A32ED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character" w:customStyle="1" w:styleId="2014">
    <w:name w:val="Знак Знак2014"/>
    <w:uiPriority w:val="99"/>
    <w:rsid w:val="004A32ED"/>
    <w:rPr>
      <w:rFonts w:ascii="Arial" w:hAnsi="Arial"/>
      <w:sz w:val="22"/>
    </w:rPr>
  </w:style>
  <w:style w:type="paragraph" w:customStyle="1" w:styleId="8a">
    <w:name w:val="Абзац списка8"/>
    <w:basedOn w:val="a2"/>
    <w:uiPriority w:val="99"/>
    <w:qFormat/>
    <w:rsid w:val="004A32ED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4a">
    <w:name w:val="Обычный14"/>
    <w:uiPriority w:val="99"/>
    <w:qFormat/>
    <w:rsid w:val="004A32ED"/>
    <w:pPr>
      <w:widowControl w:val="0"/>
      <w:snapToGrid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75">
    <w:name w:val="Основной текст 27"/>
    <w:basedOn w:val="a2"/>
    <w:uiPriority w:val="99"/>
    <w:qFormat/>
    <w:rsid w:val="004A32ED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84">
    <w:name w:val="Заголовок 38"/>
    <w:basedOn w:val="14a"/>
    <w:next w:val="14a"/>
    <w:uiPriority w:val="99"/>
    <w:qFormat/>
    <w:rsid w:val="004A32ED"/>
    <w:pPr>
      <w:keepNext/>
      <w:widowControl/>
      <w:snapToGrid/>
      <w:ind w:left="0" w:firstLine="0"/>
      <w:outlineLvl w:val="2"/>
    </w:pPr>
    <w:rPr>
      <w:sz w:val="24"/>
    </w:rPr>
  </w:style>
  <w:style w:type="paragraph" w:customStyle="1" w:styleId="8b">
    <w:name w:val="Основной текст8"/>
    <w:basedOn w:val="14a"/>
    <w:uiPriority w:val="99"/>
    <w:qFormat/>
    <w:rsid w:val="004A32ED"/>
    <w:pPr>
      <w:widowControl/>
      <w:snapToGrid/>
      <w:spacing w:line="360" w:lineRule="auto"/>
      <w:ind w:left="0" w:firstLine="0"/>
    </w:pPr>
    <w:rPr>
      <w:sz w:val="24"/>
    </w:rPr>
  </w:style>
  <w:style w:type="paragraph" w:customStyle="1" w:styleId="276">
    <w:name w:val="Заголовок 27"/>
    <w:basedOn w:val="a2"/>
    <w:next w:val="a2"/>
    <w:uiPriority w:val="99"/>
    <w:qFormat/>
    <w:rsid w:val="004A32ED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6f5">
    <w:name w:val="Цитата6"/>
    <w:basedOn w:val="a2"/>
    <w:uiPriority w:val="99"/>
    <w:qFormat/>
    <w:rsid w:val="004A32ED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7f2">
    <w:name w:val="Текст7"/>
    <w:basedOn w:val="a2"/>
    <w:uiPriority w:val="99"/>
    <w:qFormat/>
    <w:rsid w:val="004A32ED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74">
    <w:name w:val="Основной текст 37"/>
    <w:basedOn w:val="14a"/>
    <w:uiPriority w:val="99"/>
    <w:qFormat/>
    <w:rsid w:val="004A32ED"/>
    <w:pPr>
      <w:widowControl/>
      <w:tabs>
        <w:tab w:val="left" w:pos="360"/>
      </w:tabs>
      <w:snapToGrid/>
      <w:ind w:left="0" w:firstLine="0"/>
      <w:jc w:val="both"/>
    </w:pPr>
    <w:rPr>
      <w:i/>
      <w:sz w:val="26"/>
    </w:rPr>
  </w:style>
  <w:style w:type="paragraph" w:customStyle="1" w:styleId="266">
    <w:name w:val="Основной текст с отступом 26"/>
    <w:basedOn w:val="a2"/>
    <w:uiPriority w:val="99"/>
    <w:qFormat/>
    <w:rsid w:val="004A32ED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75">
    <w:name w:val="Основной текст с отступом 37"/>
    <w:basedOn w:val="a2"/>
    <w:uiPriority w:val="99"/>
    <w:qFormat/>
    <w:rsid w:val="004A32ED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5f6">
    <w:name w:val="Верхний колонтитул5"/>
    <w:basedOn w:val="a2"/>
    <w:uiPriority w:val="99"/>
    <w:qFormat/>
    <w:rsid w:val="004A32ED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6f6">
    <w:name w:val="Без интервала6"/>
    <w:uiPriority w:val="99"/>
    <w:qFormat/>
    <w:rsid w:val="004A32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8a">
    <w:name w:val="Заголовок 48"/>
    <w:basedOn w:val="14a"/>
    <w:next w:val="14a"/>
    <w:uiPriority w:val="99"/>
    <w:qFormat/>
    <w:rsid w:val="004A32ED"/>
    <w:pPr>
      <w:keepNext/>
      <w:widowControl/>
      <w:snapToGrid/>
      <w:ind w:left="0" w:firstLine="0"/>
    </w:pPr>
    <w:rPr>
      <w:sz w:val="24"/>
    </w:rPr>
  </w:style>
  <w:style w:type="paragraph" w:customStyle="1" w:styleId="664">
    <w:name w:val="Заголовок 66"/>
    <w:uiPriority w:val="99"/>
    <w:qFormat/>
    <w:rsid w:val="004A32ED"/>
    <w:pPr>
      <w:keepNext/>
      <w:snapToGrid w:val="0"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25d">
    <w:name w:val="Цитата 25"/>
    <w:basedOn w:val="a2"/>
    <w:next w:val="a2"/>
    <w:uiPriority w:val="99"/>
    <w:qFormat/>
    <w:rsid w:val="004A32ED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5f7">
    <w:name w:val="Выделенная цитата5"/>
    <w:basedOn w:val="a2"/>
    <w:next w:val="a2"/>
    <w:uiPriority w:val="99"/>
    <w:qFormat/>
    <w:rsid w:val="004A32ED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TML50">
    <w:name w:val="Стандартный HTML5"/>
    <w:basedOn w:val="a2"/>
    <w:uiPriority w:val="99"/>
    <w:qFormat/>
    <w:rsid w:val="004A32E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3ffe">
    <w:name w:val="Основной текст с отступом Знак3"/>
    <w:uiPriority w:val="99"/>
    <w:qFormat/>
    <w:rsid w:val="004A32ED"/>
    <w:rPr>
      <w:sz w:val="24"/>
    </w:rPr>
  </w:style>
  <w:style w:type="character" w:customStyle="1" w:styleId="6f7">
    <w:name w:val="Слабое выделение6"/>
    <w:uiPriority w:val="99"/>
    <w:rsid w:val="004A32ED"/>
    <w:rPr>
      <w:i/>
      <w:color w:val="808080"/>
    </w:rPr>
  </w:style>
  <w:style w:type="character" w:customStyle="1" w:styleId="21f7">
    <w:name w:val="Знак21"/>
    <w:uiPriority w:val="99"/>
    <w:rsid w:val="004A32ED"/>
    <w:rPr>
      <w:sz w:val="24"/>
      <w:lang w:val="ru-RU" w:eastAsia="en-US"/>
    </w:rPr>
  </w:style>
  <w:style w:type="character" w:customStyle="1" w:styleId="5f8">
    <w:name w:val="Основной шрифт абзаца5"/>
    <w:uiPriority w:val="99"/>
    <w:rsid w:val="004A32ED"/>
  </w:style>
  <w:style w:type="character" w:customStyle="1" w:styleId="5f9">
    <w:name w:val="Замещающий текст5"/>
    <w:uiPriority w:val="99"/>
    <w:rsid w:val="004A32ED"/>
    <w:rPr>
      <w:color w:val="808080"/>
    </w:rPr>
  </w:style>
  <w:style w:type="character" w:customStyle="1" w:styleId="6f8">
    <w:name w:val="Сильное выделение6"/>
    <w:uiPriority w:val="99"/>
    <w:rsid w:val="004A32ED"/>
    <w:rPr>
      <w:b/>
    </w:rPr>
  </w:style>
  <w:style w:type="character" w:customStyle="1" w:styleId="4fd">
    <w:name w:val="Основной текст с отступом Знак4"/>
    <w:uiPriority w:val="99"/>
    <w:semiHidden/>
    <w:rsid w:val="004A32ED"/>
    <w:rPr>
      <w:sz w:val="24"/>
    </w:rPr>
  </w:style>
  <w:style w:type="character" w:customStyle="1" w:styleId="2013">
    <w:name w:val="Знак Знак2013"/>
    <w:uiPriority w:val="99"/>
    <w:rsid w:val="004A32ED"/>
    <w:rPr>
      <w:rFonts w:ascii="Arial" w:hAnsi="Arial"/>
      <w:sz w:val="22"/>
    </w:rPr>
  </w:style>
  <w:style w:type="paragraph" w:customStyle="1" w:styleId="9d">
    <w:name w:val="Абзац списка9"/>
    <w:basedOn w:val="a2"/>
    <w:uiPriority w:val="99"/>
    <w:qFormat/>
    <w:rsid w:val="004A32ED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5b">
    <w:name w:val="Обычный15"/>
    <w:uiPriority w:val="99"/>
    <w:qFormat/>
    <w:rsid w:val="004A32ED"/>
    <w:pPr>
      <w:widowControl w:val="0"/>
      <w:snapToGrid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84">
    <w:name w:val="Основной текст 28"/>
    <w:basedOn w:val="a2"/>
    <w:uiPriority w:val="99"/>
    <w:qFormat/>
    <w:rsid w:val="004A32ED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94">
    <w:name w:val="Заголовок 39"/>
    <w:basedOn w:val="15b"/>
    <w:next w:val="15b"/>
    <w:uiPriority w:val="99"/>
    <w:qFormat/>
    <w:rsid w:val="004A32ED"/>
    <w:pPr>
      <w:keepNext/>
      <w:widowControl/>
      <w:snapToGrid/>
      <w:ind w:left="0" w:firstLine="0"/>
      <w:outlineLvl w:val="2"/>
    </w:pPr>
    <w:rPr>
      <w:sz w:val="24"/>
    </w:rPr>
  </w:style>
  <w:style w:type="paragraph" w:customStyle="1" w:styleId="9e">
    <w:name w:val="Основной текст9"/>
    <w:basedOn w:val="15b"/>
    <w:uiPriority w:val="99"/>
    <w:qFormat/>
    <w:rsid w:val="004A32ED"/>
    <w:pPr>
      <w:widowControl/>
      <w:snapToGrid/>
      <w:spacing w:line="360" w:lineRule="auto"/>
      <w:ind w:left="0" w:firstLine="0"/>
    </w:pPr>
    <w:rPr>
      <w:sz w:val="24"/>
    </w:rPr>
  </w:style>
  <w:style w:type="paragraph" w:customStyle="1" w:styleId="285">
    <w:name w:val="Заголовок 28"/>
    <w:basedOn w:val="a2"/>
    <w:next w:val="a2"/>
    <w:uiPriority w:val="99"/>
    <w:qFormat/>
    <w:rsid w:val="004A32ED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7f3">
    <w:name w:val="Цитата7"/>
    <w:basedOn w:val="a2"/>
    <w:uiPriority w:val="99"/>
    <w:qFormat/>
    <w:rsid w:val="004A32ED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8c">
    <w:name w:val="Текст8"/>
    <w:basedOn w:val="a2"/>
    <w:uiPriority w:val="99"/>
    <w:qFormat/>
    <w:rsid w:val="004A32ED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85">
    <w:name w:val="Основной текст 38"/>
    <w:basedOn w:val="15b"/>
    <w:uiPriority w:val="99"/>
    <w:qFormat/>
    <w:rsid w:val="004A32ED"/>
    <w:pPr>
      <w:widowControl/>
      <w:tabs>
        <w:tab w:val="left" w:pos="360"/>
      </w:tabs>
      <w:snapToGrid/>
      <w:ind w:left="0" w:firstLine="0"/>
      <w:jc w:val="both"/>
    </w:pPr>
    <w:rPr>
      <w:i/>
      <w:sz w:val="26"/>
    </w:rPr>
  </w:style>
  <w:style w:type="paragraph" w:customStyle="1" w:styleId="277">
    <w:name w:val="Основной текст с отступом 27"/>
    <w:basedOn w:val="a2"/>
    <w:uiPriority w:val="99"/>
    <w:qFormat/>
    <w:rsid w:val="004A32ED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86">
    <w:name w:val="Основной текст с отступом 38"/>
    <w:basedOn w:val="a2"/>
    <w:uiPriority w:val="99"/>
    <w:qFormat/>
    <w:rsid w:val="004A32ED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6f9">
    <w:name w:val="Верхний колонтитул6"/>
    <w:basedOn w:val="a2"/>
    <w:uiPriority w:val="99"/>
    <w:qFormat/>
    <w:rsid w:val="004A32ED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7f4">
    <w:name w:val="Без интервала7"/>
    <w:uiPriority w:val="99"/>
    <w:qFormat/>
    <w:rsid w:val="004A32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9a">
    <w:name w:val="Заголовок 49"/>
    <w:basedOn w:val="15b"/>
    <w:next w:val="15b"/>
    <w:uiPriority w:val="99"/>
    <w:qFormat/>
    <w:rsid w:val="004A32ED"/>
    <w:pPr>
      <w:keepNext/>
      <w:widowControl/>
      <w:snapToGrid/>
      <w:ind w:left="0" w:firstLine="0"/>
    </w:pPr>
    <w:rPr>
      <w:sz w:val="24"/>
    </w:rPr>
  </w:style>
  <w:style w:type="paragraph" w:customStyle="1" w:styleId="674">
    <w:name w:val="Заголовок 67"/>
    <w:uiPriority w:val="99"/>
    <w:qFormat/>
    <w:rsid w:val="004A32ED"/>
    <w:pPr>
      <w:keepNext/>
      <w:snapToGrid w:val="0"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267">
    <w:name w:val="Цитата 26"/>
    <w:basedOn w:val="a2"/>
    <w:next w:val="a2"/>
    <w:uiPriority w:val="99"/>
    <w:qFormat/>
    <w:rsid w:val="004A32ED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6fa">
    <w:name w:val="Выделенная цитата6"/>
    <w:basedOn w:val="a2"/>
    <w:next w:val="a2"/>
    <w:uiPriority w:val="99"/>
    <w:qFormat/>
    <w:rsid w:val="004A32ED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TML60">
    <w:name w:val="Стандартный HTML6"/>
    <w:basedOn w:val="a2"/>
    <w:uiPriority w:val="99"/>
    <w:qFormat/>
    <w:rsid w:val="004A32E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7f5">
    <w:name w:val="Слабое выделение7"/>
    <w:uiPriority w:val="99"/>
    <w:rsid w:val="004A32ED"/>
    <w:rPr>
      <w:i/>
      <w:color w:val="808080"/>
    </w:rPr>
  </w:style>
  <w:style w:type="character" w:customStyle="1" w:styleId="6fb">
    <w:name w:val="Основной шрифт абзаца6"/>
    <w:uiPriority w:val="99"/>
    <w:rsid w:val="004A32ED"/>
  </w:style>
  <w:style w:type="character" w:customStyle="1" w:styleId="6fc">
    <w:name w:val="Замещающий текст6"/>
    <w:uiPriority w:val="99"/>
    <w:rsid w:val="004A32ED"/>
    <w:rPr>
      <w:color w:val="808080"/>
    </w:rPr>
  </w:style>
  <w:style w:type="character" w:customStyle="1" w:styleId="7f6">
    <w:name w:val="Сильное выделение7"/>
    <w:uiPriority w:val="99"/>
    <w:rsid w:val="004A32ED"/>
    <w:rPr>
      <w:b/>
    </w:rPr>
  </w:style>
  <w:style w:type="character" w:customStyle="1" w:styleId="b-sharetext">
    <w:name w:val="b-share__text"/>
    <w:basedOn w:val="a3"/>
    <w:uiPriority w:val="99"/>
    <w:rsid w:val="004A32ED"/>
    <w:rPr>
      <w:rFonts w:cs="Times New Roman"/>
    </w:rPr>
  </w:style>
  <w:style w:type="character" w:customStyle="1" w:styleId="2017">
    <w:name w:val="Знак Знак2017"/>
    <w:uiPriority w:val="99"/>
    <w:rsid w:val="004A32ED"/>
    <w:rPr>
      <w:rFonts w:ascii="Arial" w:hAnsi="Arial"/>
      <w:sz w:val="22"/>
    </w:rPr>
  </w:style>
  <w:style w:type="paragraph" w:customStyle="1" w:styleId="10f0">
    <w:name w:val="Абзац списка10"/>
    <w:basedOn w:val="a2"/>
    <w:uiPriority w:val="99"/>
    <w:qFormat/>
    <w:rsid w:val="004A32ED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6b">
    <w:name w:val="Обычный16"/>
    <w:uiPriority w:val="99"/>
    <w:qFormat/>
    <w:rsid w:val="004A32ED"/>
    <w:pPr>
      <w:widowControl w:val="0"/>
      <w:snapToGrid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94">
    <w:name w:val="Основной текст 29"/>
    <w:basedOn w:val="a2"/>
    <w:uiPriority w:val="99"/>
    <w:qFormat/>
    <w:rsid w:val="004A32ED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101">
    <w:name w:val="Заголовок 310"/>
    <w:basedOn w:val="16b"/>
    <w:next w:val="16b"/>
    <w:uiPriority w:val="99"/>
    <w:qFormat/>
    <w:rsid w:val="004A32ED"/>
    <w:pPr>
      <w:keepNext/>
      <w:widowControl/>
      <w:snapToGrid/>
      <w:ind w:left="0" w:firstLine="0"/>
      <w:outlineLvl w:val="2"/>
    </w:pPr>
    <w:rPr>
      <w:sz w:val="24"/>
    </w:rPr>
  </w:style>
  <w:style w:type="paragraph" w:customStyle="1" w:styleId="10f1">
    <w:name w:val="Основной текст10"/>
    <w:basedOn w:val="16b"/>
    <w:uiPriority w:val="99"/>
    <w:qFormat/>
    <w:rsid w:val="004A32ED"/>
    <w:pPr>
      <w:widowControl/>
      <w:snapToGrid/>
      <w:spacing w:line="360" w:lineRule="auto"/>
      <w:ind w:left="0" w:firstLine="0"/>
    </w:pPr>
    <w:rPr>
      <w:sz w:val="24"/>
    </w:rPr>
  </w:style>
  <w:style w:type="paragraph" w:customStyle="1" w:styleId="295">
    <w:name w:val="Заголовок 29"/>
    <w:basedOn w:val="a2"/>
    <w:next w:val="a2"/>
    <w:uiPriority w:val="99"/>
    <w:qFormat/>
    <w:rsid w:val="004A32ED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8d">
    <w:name w:val="Цитата8"/>
    <w:basedOn w:val="a2"/>
    <w:uiPriority w:val="99"/>
    <w:qFormat/>
    <w:rsid w:val="004A32ED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9f">
    <w:name w:val="Текст9"/>
    <w:basedOn w:val="a2"/>
    <w:uiPriority w:val="99"/>
    <w:qFormat/>
    <w:rsid w:val="004A32ED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95">
    <w:name w:val="Основной текст 39"/>
    <w:basedOn w:val="16b"/>
    <w:uiPriority w:val="99"/>
    <w:qFormat/>
    <w:rsid w:val="004A32ED"/>
    <w:pPr>
      <w:widowControl/>
      <w:tabs>
        <w:tab w:val="left" w:pos="360"/>
      </w:tabs>
      <w:snapToGrid/>
      <w:ind w:left="0" w:firstLine="0"/>
      <w:jc w:val="both"/>
    </w:pPr>
    <w:rPr>
      <w:i/>
      <w:sz w:val="26"/>
    </w:rPr>
  </w:style>
  <w:style w:type="paragraph" w:customStyle="1" w:styleId="286">
    <w:name w:val="Основной текст с отступом 28"/>
    <w:basedOn w:val="a2"/>
    <w:uiPriority w:val="99"/>
    <w:qFormat/>
    <w:rsid w:val="004A32ED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96">
    <w:name w:val="Основной текст с отступом 39"/>
    <w:basedOn w:val="a2"/>
    <w:uiPriority w:val="99"/>
    <w:qFormat/>
    <w:rsid w:val="004A32ED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7f7">
    <w:name w:val="Верхний колонтитул7"/>
    <w:basedOn w:val="a2"/>
    <w:uiPriority w:val="99"/>
    <w:qFormat/>
    <w:rsid w:val="004A32ED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8e">
    <w:name w:val="Без интервала8"/>
    <w:uiPriority w:val="99"/>
    <w:qFormat/>
    <w:rsid w:val="004A32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101">
    <w:name w:val="Заголовок 410"/>
    <w:basedOn w:val="16b"/>
    <w:next w:val="16b"/>
    <w:uiPriority w:val="99"/>
    <w:qFormat/>
    <w:rsid w:val="004A32ED"/>
    <w:pPr>
      <w:keepNext/>
      <w:widowControl/>
      <w:snapToGrid/>
      <w:ind w:left="0" w:firstLine="0"/>
    </w:pPr>
    <w:rPr>
      <w:sz w:val="24"/>
    </w:rPr>
  </w:style>
  <w:style w:type="paragraph" w:customStyle="1" w:styleId="684">
    <w:name w:val="Заголовок 68"/>
    <w:uiPriority w:val="99"/>
    <w:qFormat/>
    <w:rsid w:val="004A32ED"/>
    <w:pPr>
      <w:keepNext/>
      <w:snapToGrid w:val="0"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278">
    <w:name w:val="Цитата 27"/>
    <w:basedOn w:val="a2"/>
    <w:next w:val="a2"/>
    <w:uiPriority w:val="99"/>
    <w:qFormat/>
    <w:rsid w:val="004A32ED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7f8">
    <w:name w:val="Выделенная цитата7"/>
    <w:basedOn w:val="a2"/>
    <w:next w:val="a2"/>
    <w:uiPriority w:val="99"/>
    <w:qFormat/>
    <w:rsid w:val="004A32ED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eading33">
    <w:name w:val="Heading 33"/>
    <w:uiPriority w:val="99"/>
    <w:rsid w:val="004A32E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93">
    <w:name w:val="Heading 93"/>
    <w:uiPriority w:val="99"/>
    <w:rsid w:val="004A32E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14">
    <w:name w:val="Heading 14"/>
    <w:uiPriority w:val="99"/>
    <w:rsid w:val="004A32E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63">
    <w:name w:val="Heading 63"/>
    <w:uiPriority w:val="99"/>
    <w:rsid w:val="004A32E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73">
    <w:name w:val="Heading 73"/>
    <w:uiPriority w:val="99"/>
    <w:rsid w:val="004A32E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23">
    <w:name w:val="Heading 23"/>
    <w:uiPriority w:val="99"/>
    <w:rsid w:val="004A32E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53">
    <w:name w:val="Heading 53"/>
    <w:uiPriority w:val="99"/>
    <w:rsid w:val="004A32E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TML70">
    <w:name w:val="Стандартный HTML7"/>
    <w:basedOn w:val="a2"/>
    <w:uiPriority w:val="99"/>
    <w:qFormat/>
    <w:rsid w:val="004A32E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8f">
    <w:name w:val="Слабое выделение8"/>
    <w:uiPriority w:val="99"/>
    <w:rsid w:val="004A32ED"/>
    <w:rPr>
      <w:i/>
      <w:color w:val="808080"/>
    </w:rPr>
  </w:style>
  <w:style w:type="character" w:customStyle="1" w:styleId="7f9">
    <w:name w:val="Основной шрифт абзаца7"/>
    <w:uiPriority w:val="99"/>
    <w:rsid w:val="004A32ED"/>
  </w:style>
  <w:style w:type="character" w:customStyle="1" w:styleId="7fa">
    <w:name w:val="Замещающий текст7"/>
    <w:uiPriority w:val="99"/>
    <w:rsid w:val="004A32ED"/>
    <w:rPr>
      <w:color w:val="808080"/>
    </w:rPr>
  </w:style>
  <w:style w:type="character" w:customStyle="1" w:styleId="8f0">
    <w:name w:val="Сильное выделение8"/>
    <w:uiPriority w:val="99"/>
    <w:rsid w:val="004A32ED"/>
    <w:rPr>
      <w:b/>
    </w:rPr>
  </w:style>
  <w:style w:type="paragraph" w:customStyle="1" w:styleId="Heading43">
    <w:name w:val="Heading 43"/>
    <w:basedOn w:val="a2"/>
    <w:next w:val="a2"/>
    <w:uiPriority w:val="99"/>
    <w:rsid w:val="004A32ED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Heading82">
    <w:name w:val="Heading 82"/>
    <w:basedOn w:val="a2"/>
    <w:next w:val="a2"/>
    <w:uiPriority w:val="99"/>
    <w:rsid w:val="004A32ED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Caption2">
    <w:name w:val="Caption2"/>
    <w:basedOn w:val="a2"/>
    <w:uiPriority w:val="99"/>
    <w:rsid w:val="004A32ED"/>
    <w:pPr>
      <w:widowControl/>
      <w:suppressLineNumbers/>
      <w:snapToGrid/>
      <w:spacing w:before="120" w:after="120"/>
    </w:pPr>
    <w:rPr>
      <w:rFonts w:eastAsia="Times New Roman" w:cs="FreeSans"/>
      <w:i/>
      <w:iCs/>
      <w:color w:val="00000A"/>
      <w:szCs w:val="24"/>
    </w:rPr>
  </w:style>
  <w:style w:type="paragraph" w:customStyle="1" w:styleId="Footer2">
    <w:name w:val="Footer2"/>
    <w:basedOn w:val="a2"/>
    <w:uiPriority w:val="99"/>
    <w:rsid w:val="004A32ED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Header3">
    <w:name w:val="Header3"/>
    <w:basedOn w:val="a2"/>
    <w:uiPriority w:val="99"/>
    <w:rsid w:val="004A32ED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TOC12">
    <w:name w:val="TOC 12"/>
    <w:basedOn w:val="a2"/>
    <w:uiPriority w:val="99"/>
    <w:rsid w:val="004A32ED"/>
    <w:pPr>
      <w:widowControl/>
      <w:tabs>
        <w:tab w:val="right" w:leader="dot" w:pos="1019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TOC22">
    <w:name w:val="TOC 22"/>
    <w:basedOn w:val="a2"/>
    <w:uiPriority w:val="99"/>
    <w:rsid w:val="004A32ED"/>
    <w:pPr>
      <w:widowControl/>
      <w:snapToGrid/>
      <w:spacing w:before="0" w:after="0"/>
      <w:ind w:left="238"/>
    </w:pPr>
    <w:rPr>
      <w:rFonts w:eastAsia="Times New Roman"/>
      <w:color w:val="00000A"/>
      <w:szCs w:val="24"/>
    </w:rPr>
  </w:style>
  <w:style w:type="paragraph" w:customStyle="1" w:styleId="TOC32">
    <w:name w:val="TOC 32"/>
    <w:basedOn w:val="a2"/>
    <w:uiPriority w:val="99"/>
    <w:rsid w:val="004A32ED"/>
    <w:pPr>
      <w:widowControl/>
      <w:snapToGrid/>
      <w:spacing w:before="0" w:after="0"/>
      <w:ind w:left="480"/>
    </w:pPr>
    <w:rPr>
      <w:rFonts w:eastAsia="Times New Roman"/>
      <w:color w:val="00000A"/>
      <w:szCs w:val="24"/>
    </w:rPr>
  </w:style>
  <w:style w:type="paragraph" w:customStyle="1" w:styleId="TOC42">
    <w:name w:val="TOC 42"/>
    <w:basedOn w:val="a2"/>
    <w:uiPriority w:val="99"/>
    <w:rsid w:val="004A32ED"/>
    <w:pPr>
      <w:tabs>
        <w:tab w:val="left" w:pos="502"/>
        <w:tab w:val="left" w:pos="3330"/>
      </w:tabs>
      <w:snapToGrid/>
      <w:spacing w:before="0" w:after="0"/>
      <w:ind w:left="502" w:hanging="720"/>
    </w:pPr>
    <w:rPr>
      <w:color w:val="00000A"/>
      <w:szCs w:val="24"/>
    </w:rPr>
  </w:style>
  <w:style w:type="paragraph" w:customStyle="1" w:styleId="TOC52">
    <w:name w:val="TOC 52"/>
    <w:basedOn w:val="a2"/>
    <w:uiPriority w:val="99"/>
    <w:rsid w:val="004A32ED"/>
    <w:pPr>
      <w:widowControl/>
      <w:snapToGrid/>
      <w:spacing w:before="0" w:line="276" w:lineRule="auto"/>
      <w:ind w:left="88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62">
    <w:name w:val="TOC 62"/>
    <w:basedOn w:val="a2"/>
    <w:uiPriority w:val="99"/>
    <w:rsid w:val="004A32ED"/>
    <w:pPr>
      <w:widowControl/>
      <w:snapToGrid/>
      <w:spacing w:before="0" w:line="276" w:lineRule="auto"/>
      <w:ind w:left="110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72">
    <w:name w:val="TOC 72"/>
    <w:basedOn w:val="a2"/>
    <w:uiPriority w:val="99"/>
    <w:rsid w:val="004A32ED"/>
    <w:pPr>
      <w:widowControl/>
      <w:snapToGrid/>
      <w:spacing w:before="0" w:line="276" w:lineRule="auto"/>
      <w:ind w:left="132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82">
    <w:name w:val="TOC 82"/>
    <w:basedOn w:val="a2"/>
    <w:uiPriority w:val="99"/>
    <w:rsid w:val="004A32ED"/>
    <w:pPr>
      <w:widowControl/>
      <w:snapToGrid/>
      <w:spacing w:before="0" w:line="276" w:lineRule="auto"/>
      <w:ind w:left="154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92">
    <w:name w:val="TOC 92"/>
    <w:basedOn w:val="a2"/>
    <w:uiPriority w:val="99"/>
    <w:rsid w:val="004A32ED"/>
    <w:pPr>
      <w:widowControl/>
      <w:snapToGrid/>
      <w:spacing w:before="0" w:line="276" w:lineRule="auto"/>
      <w:ind w:left="1760"/>
    </w:pPr>
    <w:rPr>
      <w:rFonts w:ascii="Calibri" w:eastAsia="Times New Roman" w:hAnsi="Calibri"/>
      <w:color w:val="00000A"/>
      <w:sz w:val="22"/>
      <w:szCs w:val="22"/>
    </w:rPr>
  </w:style>
  <w:style w:type="character" w:customStyle="1" w:styleId="3fff">
    <w:name w:val="Текст сноски Знак3"/>
    <w:basedOn w:val="a3"/>
    <w:uiPriority w:val="99"/>
    <w:rsid w:val="004A32ED"/>
    <w:rPr>
      <w:rFonts w:cs="Times New Roman"/>
    </w:rPr>
  </w:style>
  <w:style w:type="paragraph" w:customStyle="1" w:styleId="4fe">
    <w:name w:val="Заголовок оглавления4"/>
    <w:basedOn w:val="10"/>
    <w:next w:val="a2"/>
    <w:uiPriority w:val="99"/>
    <w:qFormat/>
    <w:rsid w:val="004A32ED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eastAsia="Times New Roman" w:hAnsi="Cambria" w:cs="Arial"/>
      <w:b/>
      <w:bCs/>
      <w:caps/>
      <w:color w:val="365F91"/>
      <w:kern w:val="32"/>
      <w:sz w:val="28"/>
      <w:szCs w:val="28"/>
    </w:rPr>
  </w:style>
  <w:style w:type="character" w:customStyle="1" w:styleId="3fff0">
    <w:name w:val="Слабая ссылка3"/>
    <w:uiPriority w:val="99"/>
    <w:rsid w:val="004A32ED"/>
    <w:rPr>
      <w:smallCaps/>
      <w:color w:val="C0504D"/>
      <w:u w:val="single"/>
    </w:rPr>
  </w:style>
  <w:style w:type="character" w:customStyle="1" w:styleId="3fff1">
    <w:name w:val="Сильная ссылка3"/>
    <w:uiPriority w:val="99"/>
    <w:rsid w:val="004A32ED"/>
    <w:rPr>
      <w:b/>
      <w:smallCaps/>
      <w:color w:val="C0504D"/>
      <w:spacing w:val="5"/>
      <w:u w:val="single"/>
    </w:rPr>
  </w:style>
  <w:style w:type="character" w:customStyle="1" w:styleId="3fff2">
    <w:name w:val="Название книги3"/>
    <w:uiPriority w:val="99"/>
    <w:rsid w:val="004A32ED"/>
    <w:rPr>
      <w:b/>
      <w:smallCaps/>
      <w:spacing w:val="5"/>
    </w:rPr>
  </w:style>
  <w:style w:type="character" w:customStyle="1" w:styleId="3940">
    <w:name w:val="Знак Знак394"/>
    <w:uiPriority w:val="99"/>
    <w:rsid w:val="004A32ED"/>
    <w:rPr>
      <w:rFonts w:ascii="Arial" w:hAnsi="Arial"/>
      <w:b/>
      <w:sz w:val="26"/>
    </w:rPr>
  </w:style>
  <w:style w:type="character" w:customStyle="1" w:styleId="3840">
    <w:name w:val="Знак Знак384"/>
    <w:uiPriority w:val="99"/>
    <w:rsid w:val="004A32ED"/>
    <w:rPr>
      <w:b/>
      <w:sz w:val="28"/>
    </w:rPr>
  </w:style>
  <w:style w:type="character" w:customStyle="1" w:styleId="3740">
    <w:name w:val="Знак Знак374"/>
    <w:uiPriority w:val="99"/>
    <w:rsid w:val="004A32ED"/>
    <w:rPr>
      <w:b/>
      <w:i/>
      <w:sz w:val="26"/>
    </w:rPr>
  </w:style>
  <w:style w:type="character" w:customStyle="1" w:styleId="3640">
    <w:name w:val="Знак Знак364"/>
    <w:uiPriority w:val="99"/>
    <w:rsid w:val="004A32ED"/>
    <w:rPr>
      <w:b/>
      <w:sz w:val="22"/>
      <w:lang w:val="ru-RU" w:eastAsia="ru-RU"/>
    </w:rPr>
  </w:style>
  <w:style w:type="character" w:customStyle="1" w:styleId="3540">
    <w:name w:val="Знак Знак354"/>
    <w:uiPriority w:val="99"/>
    <w:rsid w:val="004A32ED"/>
    <w:rPr>
      <w:sz w:val="24"/>
      <w:lang w:val="ru-RU" w:eastAsia="ru-RU"/>
    </w:rPr>
  </w:style>
  <w:style w:type="character" w:customStyle="1" w:styleId="3440">
    <w:name w:val="Знак Знак344"/>
    <w:uiPriority w:val="99"/>
    <w:rsid w:val="004A32ED"/>
    <w:rPr>
      <w:rFonts w:ascii="Calibri" w:hAnsi="Calibri"/>
      <w:i/>
      <w:sz w:val="24"/>
      <w:lang w:eastAsia="en-US"/>
    </w:rPr>
  </w:style>
  <w:style w:type="character" w:customStyle="1" w:styleId="3240">
    <w:name w:val="Знак Знак324"/>
    <w:uiPriority w:val="99"/>
    <w:rsid w:val="004A32ED"/>
    <w:rPr>
      <w:sz w:val="16"/>
    </w:rPr>
  </w:style>
  <w:style w:type="character" w:customStyle="1" w:styleId="3150">
    <w:name w:val="Знак Знак315"/>
    <w:uiPriority w:val="99"/>
    <w:rsid w:val="004A32ED"/>
    <w:rPr>
      <w:sz w:val="24"/>
    </w:rPr>
  </w:style>
  <w:style w:type="paragraph" w:customStyle="1" w:styleId="11ff9">
    <w:name w:val="Знак Знак Знак Знак Знак Знак11"/>
    <w:basedOn w:val="a2"/>
    <w:uiPriority w:val="99"/>
    <w:rsid w:val="004A32E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3030">
    <w:name w:val="Знак Знак303"/>
    <w:uiPriority w:val="99"/>
    <w:rsid w:val="004A32ED"/>
    <w:rPr>
      <w:sz w:val="24"/>
    </w:rPr>
  </w:style>
  <w:style w:type="character" w:customStyle="1" w:styleId="2940">
    <w:name w:val="Знак Знак294"/>
    <w:uiPriority w:val="99"/>
    <w:rsid w:val="004A32ED"/>
    <w:rPr>
      <w:sz w:val="24"/>
    </w:rPr>
  </w:style>
  <w:style w:type="character" w:customStyle="1" w:styleId="714">
    <w:name w:val="Знак Знак714"/>
    <w:uiPriority w:val="99"/>
    <w:rsid w:val="004A32ED"/>
    <w:rPr>
      <w:sz w:val="16"/>
      <w:lang w:val="ru-RU" w:eastAsia="ru-RU"/>
    </w:rPr>
  </w:style>
  <w:style w:type="character" w:customStyle="1" w:styleId="14100">
    <w:name w:val="Знак Знак1410"/>
    <w:uiPriority w:val="99"/>
    <w:locked/>
    <w:rsid w:val="004A32ED"/>
    <w:rPr>
      <w:b/>
      <w:sz w:val="27"/>
      <w:lang w:val="ru-RU" w:eastAsia="ru-RU"/>
    </w:rPr>
  </w:style>
  <w:style w:type="character" w:customStyle="1" w:styleId="2840">
    <w:name w:val="Знак Знак284"/>
    <w:uiPriority w:val="99"/>
    <w:rsid w:val="004A32ED"/>
    <w:rPr>
      <w:rFonts w:ascii="Tahoma" w:hAnsi="Tahoma"/>
    </w:rPr>
  </w:style>
  <w:style w:type="character" w:customStyle="1" w:styleId="2740">
    <w:name w:val="Знак Знак274"/>
    <w:uiPriority w:val="99"/>
    <w:rsid w:val="004A32ED"/>
    <w:rPr>
      <w:sz w:val="24"/>
    </w:rPr>
  </w:style>
  <w:style w:type="character" w:customStyle="1" w:styleId="1010">
    <w:name w:val="Знак Знак1010"/>
    <w:uiPriority w:val="99"/>
    <w:locked/>
    <w:rsid w:val="004A32ED"/>
    <w:rPr>
      <w:sz w:val="16"/>
      <w:lang w:val="ru-RU" w:eastAsia="ru-RU"/>
    </w:rPr>
  </w:style>
  <w:style w:type="character" w:customStyle="1" w:styleId="628">
    <w:name w:val="Знак Знак628"/>
    <w:uiPriority w:val="99"/>
    <w:rsid w:val="004A32ED"/>
    <w:rPr>
      <w:rFonts w:ascii="Arial" w:hAnsi="Arial"/>
      <w:b/>
      <w:i/>
      <w:sz w:val="28"/>
      <w:lang w:val="ru-RU" w:eastAsia="en-US"/>
    </w:rPr>
  </w:style>
  <w:style w:type="character" w:customStyle="1" w:styleId="2140">
    <w:name w:val="Знак Знак214"/>
    <w:uiPriority w:val="99"/>
    <w:locked/>
    <w:rsid w:val="004A32ED"/>
    <w:rPr>
      <w:sz w:val="24"/>
      <w:lang w:val="en-US"/>
    </w:rPr>
  </w:style>
  <w:style w:type="character" w:customStyle="1" w:styleId="1240">
    <w:name w:val="Знак Знак124"/>
    <w:uiPriority w:val="99"/>
    <w:rsid w:val="004A32ED"/>
    <w:rPr>
      <w:sz w:val="16"/>
    </w:rPr>
  </w:style>
  <w:style w:type="character" w:customStyle="1" w:styleId="1360">
    <w:name w:val="Знак Знак136"/>
    <w:uiPriority w:val="99"/>
    <w:rsid w:val="004A32ED"/>
    <w:rPr>
      <w:lang w:val="ru-RU" w:eastAsia="ru-RU"/>
    </w:rPr>
  </w:style>
  <w:style w:type="character" w:customStyle="1" w:styleId="1611">
    <w:name w:val="Знак Знак1611"/>
    <w:uiPriority w:val="99"/>
    <w:locked/>
    <w:rsid w:val="004A32ED"/>
    <w:rPr>
      <w:b/>
      <w:caps/>
      <w:sz w:val="24"/>
      <w:lang w:val="ru-RU" w:eastAsia="ru-RU"/>
    </w:rPr>
  </w:style>
  <w:style w:type="character" w:customStyle="1" w:styleId="1161">
    <w:name w:val="Знак Знак116"/>
    <w:uiPriority w:val="99"/>
    <w:rsid w:val="004A32ED"/>
    <w:rPr>
      <w:sz w:val="24"/>
    </w:rPr>
  </w:style>
  <w:style w:type="character" w:customStyle="1" w:styleId="13d">
    <w:name w:val="Знак Знак Знак13"/>
    <w:uiPriority w:val="99"/>
    <w:rsid w:val="004A32ED"/>
    <w:rPr>
      <w:rFonts w:ascii="Times New Roman" w:hAnsi="Times New Roman"/>
      <w:b/>
      <w:caps/>
      <w:sz w:val="28"/>
    </w:rPr>
  </w:style>
  <w:style w:type="character" w:customStyle="1" w:styleId="25100">
    <w:name w:val="Знак Знак2510"/>
    <w:uiPriority w:val="99"/>
    <w:rsid w:val="004A32ED"/>
    <w:rPr>
      <w:rFonts w:ascii="Times New Roman" w:hAnsi="Times New Roman"/>
      <w:b/>
      <w:sz w:val="28"/>
    </w:rPr>
  </w:style>
  <w:style w:type="character" w:customStyle="1" w:styleId="22100">
    <w:name w:val="Знак Знак2210"/>
    <w:uiPriority w:val="99"/>
    <w:rsid w:val="004A32ED"/>
    <w:rPr>
      <w:rFonts w:ascii="Times New Roman" w:hAnsi="Times New Roman"/>
      <w:sz w:val="24"/>
    </w:rPr>
  </w:style>
  <w:style w:type="character" w:customStyle="1" w:styleId="19100">
    <w:name w:val="Знак Знак1910"/>
    <w:uiPriority w:val="99"/>
    <w:rsid w:val="004A32ED"/>
    <w:rPr>
      <w:rFonts w:ascii="Times New Roman" w:hAnsi="Times New Roman"/>
      <w:sz w:val="16"/>
      <w:lang w:eastAsia="ru-RU"/>
    </w:rPr>
  </w:style>
  <w:style w:type="character" w:customStyle="1" w:styleId="1812">
    <w:name w:val="Знак Знак1812"/>
    <w:uiPriority w:val="99"/>
    <w:rsid w:val="004A32ED"/>
    <w:rPr>
      <w:rFonts w:ascii="Courier New" w:hAnsi="Courier New"/>
    </w:rPr>
  </w:style>
  <w:style w:type="character" w:customStyle="1" w:styleId="17100">
    <w:name w:val="Знак Знак1710"/>
    <w:uiPriority w:val="99"/>
    <w:rsid w:val="004A32ED"/>
    <w:rPr>
      <w:rFonts w:ascii="Times New Roman" w:hAnsi="Times New Roman"/>
      <w:sz w:val="24"/>
    </w:rPr>
  </w:style>
  <w:style w:type="character" w:customStyle="1" w:styleId="960">
    <w:name w:val="Знак Знак96"/>
    <w:link w:val="3fff3"/>
    <w:uiPriority w:val="99"/>
    <w:locked/>
    <w:rsid w:val="004A32ED"/>
    <w:rPr>
      <w:rFonts w:ascii="PragmaticaCTT" w:hAnsi="PragmaticaCTT"/>
      <w:b/>
      <w:sz w:val="24"/>
    </w:rPr>
  </w:style>
  <w:style w:type="paragraph" w:customStyle="1" w:styleId="3fff3">
    <w:name w:val="Название3"/>
    <w:basedOn w:val="a2"/>
    <w:link w:val="960"/>
    <w:uiPriority w:val="99"/>
    <w:qFormat/>
    <w:rsid w:val="004A32ED"/>
    <w:pPr>
      <w:widowControl/>
      <w:snapToGrid/>
      <w:spacing w:before="240" w:after="60"/>
      <w:jc w:val="center"/>
      <w:outlineLvl w:val="0"/>
    </w:pPr>
    <w:rPr>
      <w:rFonts w:ascii="PragmaticaCTT" w:eastAsiaTheme="minorHAnsi" w:hAnsi="PragmaticaCTT" w:cstheme="minorBidi"/>
      <w:b/>
      <w:szCs w:val="22"/>
      <w:lang w:eastAsia="en-US"/>
    </w:rPr>
  </w:style>
  <w:style w:type="character" w:customStyle="1" w:styleId="5300">
    <w:name w:val="Знак Знак530"/>
    <w:uiPriority w:val="99"/>
    <w:rsid w:val="004A32ED"/>
    <w:rPr>
      <w:rFonts w:ascii="Tahoma" w:hAnsi="Tahoma"/>
      <w:sz w:val="16"/>
      <w:lang w:val="ru-RU" w:eastAsia="ru-RU"/>
    </w:rPr>
  </w:style>
  <w:style w:type="character" w:customStyle="1" w:styleId="15100">
    <w:name w:val="Знак Знак1510"/>
    <w:uiPriority w:val="99"/>
    <w:rsid w:val="004A32ED"/>
    <w:rPr>
      <w:b/>
      <w:sz w:val="28"/>
    </w:rPr>
  </w:style>
  <w:style w:type="character" w:customStyle="1" w:styleId="41100">
    <w:name w:val="Знак Знак4110"/>
    <w:uiPriority w:val="99"/>
    <w:locked/>
    <w:rsid w:val="004A32ED"/>
    <w:rPr>
      <w:rFonts w:ascii="Arial" w:hAnsi="Arial"/>
      <w:b/>
      <w:i/>
      <w:sz w:val="28"/>
      <w:lang w:val="ru-RU" w:eastAsia="en-US"/>
    </w:rPr>
  </w:style>
  <w:style w:type="paragraph" w:customStyle="1" w:styleId="14b">
    <w:name w:val="Знак Знак Знак Знак Знак Знак Знак Знак Знак Знак Знак Знак Знак14"/>
    <w:basedOn w:val="a2"/>
    <w:uiPriority w:val="99"/>
    <w:rsid w:val="004A32ED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102">
    <w:name w:val="Знак310"/>
    <w:basedOn w:val="a2"/>
    <w:uiPriority w:val="99"/>
    <w:rsid w:val="004A32E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100">
    <w:name w:val="Знак Знак5310"/>
    <w:uiPriority w:val="99"/>
    <w:locked/>
    <w:rsid w:val="004A32ED"/>
    <w:rPr>
      <w:b/>
      <w:caps/>
      <w:sz w:val="24"/>
      <w:lang w:val="ru-RU" w:eastAsia="ru-RU"/>
    </w:rPr>
  </w:style>
  <w:style w:type="character" w:customStyle="1" w:styleId="11110">
    <w:name w:val="Знак1 Знак Знак111"/>
    <w:uiPriority w:val="99"/>
    <w:locked/>
    <w:rsid w:val="004A32ED"/>
    <w:rPr>
      <w:rFonts w:ascii="Times New Roman" w:hAnsi="Times New Roman"/>
      <w:sz w:val="24"/>
      <w:lang w:eastAsia="ru-RU"/>
    </w:rPr>
  </w:style>
  <w:style w:type="character" w:customStyle="1" w:styleId="4610">
    <w:name w:val="Знак Знак4610"/>
    <w:uiPriority w:val="99"/>
    <w:locked/>
    <w:rsid w:val="004A32ED"/>
    <w:rPr>
      <w:b/>
      <w:sz w:val="27"/>
      <w:lang w:val="ru-RU" w:eastAsia="ru-RU"/>
    </w:rPr>
  </w:style>
  <w:style w:type="character" w:customStyle="1" w:styleId="4810">
    <w:name w:val="Знак Знак4810"/>
    <w:uiPriority w:val="99"/>
    <w:locked/>
    <w:rsid w:val="004A32ED"/>
    <w:rPr>
      <w:b/>
      <w:sz w:val="27"/>
      <w:lang w:val="ru-RU" w:eastAsia="ru-RU"/>
    </w:rPr>
  </w:style>
  <w:style w:type="character" w:customStyle="1" w:styleId="4410">
    <w:name w:val="Знак Знак4410"/>
    <w:uiPriority w:val="99"/>
    <w:locked/>
    <w:rsid w:val="004A32ED"/>
    <w:rPr>
      <w:sz w:val="24"/>
    </w:rPr>
  </w:style>
  <w:style w:type="character" w:customStyle="1" w:styleId="51110">
    <w:name w:val="Знак Знак5111"/>
    <w:uiPriority w:val="99"/>
    <w:locked/>
    <w:rsid w:val="004A32ED"/>
    <w:rPr>
      <w:b/>
      <w:sz w:val="27"/>
      <w:lang w:val="ru-RU" w:eastAsia="ru-RU"/>
    </w:rPr>
  </w:style>
  <w:style w:type="character" w:customStyle="1" w:styleId="4310">
    <w:name w:val="Знак Знак4310"/>
    <w:uiPriority w:val="99"/>
    <w:locked/>
    <w:rsid w:val="004A32ED"/>
    <w:rPr>
      <w:color w:val="000000"/>
      <w:sz w:val="24"/>
      <w:lang w:eastAsia="ru-RU"/>
    </w:rPr>
  </w:style>
  <w:style w:type="character" w:customStyle="1" w:styleId="4210">
    <w:name w:val="Знак Знак4210"/>
    <w:uiPriority w:val="99"/>
    <w:rsid w:val="004A32ED"/>
    <w:rPr>
      <w:rFonts w:ascii="Times New Roman" w:hAnsi="Times New Roman"/>
      <w:sz w:val="16"/>
    </w:rPr>
  </w:style>
  <w:style w:type="character" w:customStyle="1" w:styleId="4910">
    <w:name w:val="Знак Знак4910"/>
    <w:uiPriority w:val="99"/>
    <w:rsid w:val="004A32ED"/>
    <w:rPr>
      <w:rFonts w:ascii="Times New Roman" w:hAnsi="Times New Roman"/>
      <w:b/>
      <w:caps/>
      <w:sz w:val="24"/>
      <w:lang w:eastAsia="ru-RU"/>
    </w:rPr>
  </w:style>
  <w:style w:type="character" w:customStyle="1" w:styleId="4710">
    <w:name w:val="Знак Знак4710"/>
    <w:uiPriority w:val="99"/>
    <w:rsid w:val="004A32ED"/>
    <w:rPr>
      <w:rFonts w:ascii="Times New Roman" w:hAnsi="Times New Roman"/>
      <w:b/>
      <w:sz w:val="27"/>
      <w:lang w:eastAsia="ru-RU"/>
    </w:rPr>
  </w:style>
  <w:style w:type="character" w:customStyle="1" w:styleId="4510">
    <w:name w:val="Знак Знак4510"/>
    <w:uiPriority w:val="99"/>
    <w:rsid w:val="004A32ED"/>
    <w:rPr>
      <w:rFonts w:ascii="Times New Roman" w:hAnsi="Times New Roman"/>
      <w:b/>
      <w:i/>
      <w:sz w:val="26"/>
      <w:lang w:eastAsia="ru-RU"/>
    </w:rPr>
  </w:style>
  <w:style w:type="character" w:customStyle="1" w:styleId="5201">
    <w:name w:val="Знак5 Знак Знак20"/>
    <w:uiPriority w:val="99"/>
    <w:locked/>
    <w:rsid w:val="004A32ED"/>
    <w:rPr>
      <w:sz w:val="16"/>
    </w:rPr>
  </w:style>
  <w:style w:type="character" w:customStyle="1" w:styleId="5010">
    <w:name w:val="Знак Знак5010"/>
    <w:uiPriority w:val="99"/>
    <w:locked/>
    <w:rsid w:val="004A32ED"/>
    <w:rPr>
      <w:b/>
      <w:sz w:val="28"/>
      <w:lang w:val="ru-RU" w:eastAsia="ru-RU"/>
    </w:rPr>
  </w:style>
  <w:style w:type="character" w:customStyle="1" w:styleId="52100">
    <w:name w:val="Знак Знак5210"/>
    <w:uiPriority w:val="99"/>
    <w:rsid w:val="004A32ED"/>
    <w:rPr>
      <w:rFonts w:ascii="Arial" w:hAnsi="Arial"/>
      <w:b/>
      <w:i/>
      <w:sz w:val="28"/>
    </w:rPr>
  </w:style>
  <w:style w:type="character" w:customStyle="1" w:styleId="51101">
    <w:name w:val="Знак5 Знак Знак110"/>
    <w:uiPriority w:val="99"/>
    <w:locked/>
    <w:rsid w:val="004A32ED"/>
    <w:rPr>
      <w:sz w:val="16"/>
      <w:lang w:val="ru-RU" w:eastAsia="ru-RU"/>
    </w:rPr>
  </w:style>
  <w:style w:type="character" w:customStyle="1" w:styleId="6111">
    <w:name w:val="Знак6 Знак Знак11"/>
    <w:uiPriority w:val="99"/>
    <w:rsid w:val="004A32ED"/>
    <w:rPr>
      <w:sz w:val="24"/>
      <w:lang w:val="ru-RU" w:eastAsia="ru-RU"/>
    </w:rPr>
  </w:style>
  <w:style w:type="character" w:customStyle="1" w:styleId="554">
    <w:name w:val="Знак Знак554"/>
    <w:uiPriority w:val="99"/>
    <w:locked/>
    <w:rsid w:val="004A32ED"/>
    <w:rPr>
      <w:sz w:val="24"/>
      <w:lang w:val="ru-RU" w:eastAsia="ru-RU"/>
    </w:rPr>
  </w:style>
  <w:style w:type="character" w:customStyle="1" w:styleId="654">
    <w:name w:val="Знак Знак654"/>
    <w:uiPriority w:val="99"/>
    <w:locked/>
    <w:rsid w:val="004A32ED"/>
    <w:rPr>
      <w:b/>
      <w:sz w:val="27"/>
      <w:lang w:val="ru-RU" w:eastAsia="ru-RU"/>
    </w:rPr>
  </w:style>
  <w:style w:type="character" w:customStyle="1" w:styleId="644">
    <w:name w:val="Знак Знак644"/>
    <w:uiPriority w:val="99"/>
    <w:locked/>
    <w:rsid w:val="004A32ED"/>
    <w:rPr>
      <w:b/>
      <w:sz w:val="28"/>
      <w:lang w:val="ru-RU" w:eastAsia="ru-RU"/>
    </w:rPr>
  </w:style>
  <w:style w:type="character" w:customStyle="1" w:styleId="634">
    <w:name w:val="Знак Знак634"/>
    <w:uiPriority w:val="99"/>
    <w:locked/>
    <w:rsid w:val="004A32ED"/>
    <w:rPr>
      <w:b/>
      <w:i/>
      <w:sz w:val="26"/>
      <w:lang w:val="ru-RU" w:eastAsia="ru-RU"/>
    </w:rPr>
  </w:style>
  <w:style w:type="character" w:customStyle="1" w:styleId="627">
    <w:name w:val="Знак Знак627"/>
    <w:uiPriority w:val="99"/>
    <w:locked/>
    <w:rsid w:val="004A32ED"/>
    <w:rPr>
      <w:sz w:val="24"/>
      <w:lang w:val="ru-RU" w:eastAsia="ru-RU"/>
    </w:rPr>
  </w:style>
  <w:style w:type="character" w:customStyle="1" w:styleId="61110">
    <w:name w:val="Знак Знак6111"/>
    <w:uiPriority w:val="99"/>
    <w:locked/>
    <w:rsid w:val="004A32ED"/>
    <w:rPr>
      <w:sz w:val="24"/>
      <w:lang w:val="ru-RU" w:eastAsia="ru-RU"/>
    </w:rPr>
  </w:style>
  <w:style w:type="character" w:customStyle="1" w:styleId="604">
    <w:name w:val="Знак Знак604"/>
    <w:uiPriority w:val="99"/>
    <w:locked/>
    <w:rsid w:val="004A32ED"/>
    <w:rPr>
      <w:i/>
      <w:sz w:val="24"/>
      <w:lang w:val="ru-RU" w:eastAsia="ru-RU"/>
    </w:rPr>
  </w:style>
  <w:style w:type="character" w:customStyle="1" w:styleId="594">
    <w:name w:val="Знак Знак594"/>
    <w:uiPriority w:val="99"/>
    <w:locked/>
    <w:rsid w:val="004A32ED"/>
    <w:rPr>
      <w:rFonts w:ascii="Arial" w:hAnsi="Arial"/>
      <w:sz w:val="22"/>
      <w:lang w:val="ru-RU" w:eastAsia="ru-RU"/>
    </w:rPr>
  </w:style>
  <w:style w:type="character" w:customStyle="1" w:styleId="584">
    <w:name w:val="Знак Знак584"/>
    <w:uiPriority w:val="99"/>
    <w:locked/>
    <w:rsid w:val="004A32ED"/>
    <w:rPr>
      <w:rFonts w:ascii="Courier New" w:hAnsi="Courier New"/>
      <w:lang w:val="ru-RU" w:eastAsia="ru-RU"/>
    </w:rPr>
  </w:style>
  <w:style w:type="character" w:customStyle="1" w:styleId="574">
    <w:name w:val="Знак Знак574"/>
    <w:uiPriority w:val="99"/>
    <w:locked/>
    <w:rsid w:val="004A32ED"/>
    <w:rPr>
      <w:lang w:val="ru-RU" w:eastAsia="ru-RU"/>
    </w:rPr>
  </w:style>
  <w:style w:type="character" w:customStyle="1" w:styleId="564">
    <w:name w:val="Знак Знак564"/>
    <w:uiPriority w:val="99"/>
    <w:locked/>
    <w:rsid w:val="004A32ED"/>
    <w:rPr>
      <w:sz w:val="24"/>
      <w:lang w:val="ru-RU" w:eastAsia="ru-RU"/>
    </w:rPr>
  </w:style>
  <w:style w:type="character" w:customStyle="1" w:styleId="544">
    <w:name w:val="Знак Знак544"/>
    <w:uiPriority w:val="99"/>
    <w:locked/>
    <w:rsid w:val="004A32ED"/>
    <w:rPr>
      <w:sz w:val="24"/>
      <w:lang w:val="en-US" w:eastAsia="ru-RU"/>
    </w:rPr>
  </w:style>
  <w:style w:type="character" w:customStyle="1" w:styleId="6740">
    <w:name w:val="Знак Знак674"/>
    <w:uiPriority w:val="99"/>
    <w:rsid w:val="004A32ED"/>
    <w:rPr>
      <w:rFonts w:ascii="Arial" w:hAnsi="Arial"/>
      <w:b/>
      <w:sz w:val="26"/>
    </w:rPr>
  </w:style>
  <w:style w:type="character" w:customStyle="1" w:styleId="6640">
    <w:name w:val="Знак Знак664"/>
    <w:uiPriority w:val="99"/>
    <w:rsid w:val="004A32ED"/>
    <w:rPr>
      <w:b/>
      <w:sz w:val="28"/>
    </w:rPr>
  </w:style>
  <w:style w:type="character" w:customStyle="1" w:styleId="704">
    <w:name w:val="Знак Знак704"/>
    <w:uiPriority w:val="99"/>
    <w:rsid w:val="004A32ED"/>
    <w:rPr>
      <w:rFonts w:ascii="Arial" w:hAnsi="Arial"/>
      <w:b/>
      <w:sz w:val="26"/>
    </w:rPr>
  </w:style>
  <w:style w:type="character" w:customStyle="1" w:styleId="694">
    <w:name w:val="Знак Знак694"/>
    <w:uiPriority w:val="99"/>
    <w:rsid w:val="004A32ED"/>
    <w:rPr>
      <w:b/>
      <w:sz w:val="28"/>
    </w:rPr>
  </w:style>
  <w:style w:type="character" w:customStyle="1" w:styleId="6840">
    <w:name w:val="Знак Знак684"/>
    <w:uiPriority w:val="99"/>
    <w:rsid w:val="004A32ED"/>
    <w:rPr>
      <w:b/>
      <w:i/>
      <w:sz w:val="26"/>
    </w:rPr>
  </w:style>
  <w:style w:type="paragraph" w:customStyle="1" w:styleId="2ffff7">
    <w:name w:val="Название2"/>
    <w:basedOn w:val="a2"/>
    <w:next w:val="aff1"/>
    <w:uiPriority w:val="99"/>
    <w:qFormat/>
    <w:rsid w:val="004A32ED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paragraph" w:customStyle="1" w:styleId="4ff">
    <w:name w:val="Название4"/>
    <w:basedOn w:val="a2"/>
    <w:next w:val="aff1"/>
    <w:uiPriority w:val="99"/>
    <w:qFormat/>
    <w:rsid w:val="004A32ED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character" w:customStyle="1" w:styleId="2221">
    <w:name w:val="Знак2 Знак Знак22"/>
    <w:uiPriority w:val="99"/>
    <w:locked/>
    <w:rsid w:val="004A32ED"/>
    <w:rPr>
      <w:b/>
      <w:sz w:val="27"/>
      <w:lang w:val="ru-RU" w:eastAsia="ru-RU"/>
    </w:rPr>
  </w:style>
  <w:style w:type="paragraph" w:customStyle="1" w:styleId="941">
    <w:name w:val="Знак94"/>
    <w:basedOn w:val="a2"/>
    <w:uiPriority w:val="99"/>
    <w:rsid w:val="004A32ED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60">
    <w:name w:val="Знак4 Знак Знак16"/>
    <w:uiPriority w:val="99"/>
    <w:locked/>
    <w:rsid w:val="004A32ED"/>
    <w:rPr>
      <w:rFonts w:ascii="Arial" w:hAnsi="Arial"/>
      <w:b/>
      <w:kern w:val="32"/>
      <w:sz w:val="32"/>
      <w:lang w:val="ru-RU" w:eastAsia="ru-RU"/>
    </w:rPr>
  </w:style>
  <w:style w:type="character" w:customStyle="1" w:styleId="2141">
    <w:name w:val="Знак2 Знак Знак14"/>
    <w:uiPriority w:val="99"/>
    <w:locked/>
    <w:rsid w:val="004A32ED"/>
    <w:rPr>
      <w:b/>
      <w:sz w:val="27"/>
      <w:lang w:val="ru-RU" w:eastAsia="ru-RU"/>
    </w:rPr>
  </w:style>
  <w:style w:type="character" w:customStyle="1" w:styleId="44a">
    <w:name w:val="Знак4 Знак Знак4"/>
    <w:uiPriority w:val="99"/>
    <w:locked/>
    <w:rsid w:val="004A32ED"/>
    <w:rPr>
      <w:rFonts w:ascii="Arial" w:hAnsi="Arial"/>
      <w:b/>
      <w:kern w:val="32"/>
      <w:sz w:val="32"/>
      <w:lang w:val="ru-RU" w:eastAsia="ru-RU"/>
    </w:rPr>
  </w:style>
  <w:style w:type="character" w:customStyle="1" w:styleId="25e">
    <w:name w:val="Знак2 Знак Знак5"/>
    <w:uiPriority w:val="99"/>
    <w:semiHidden/>
    <w:locked/>
    <w:rsid w:val="004A32ED"/>
    <w:rPr>
      <w:rFonts w:ascii="Arial" w:hAnsi="Arial"/>
      <w:b/>
      <w:sz w:val="26"/>
      <w:lang w:val="ru-RU" w:eastAsia="ru-RU"/>
    </w:rPr>
  </w:style>
  <w:style w:type="character" w:customStyle="1" w:styleId="5fa">
    <w:name w:val="Текст сноски Знак5"/>
    <w:uiPriority w:val="99"/>
    <w:locked/>
    <w:rsid w:val="004A32ED"/>
    <w:rPr>
      <w:rFonts w:ascii="Courier New" w:hAnsi="Courier New"/>
      <w:color w:val="000000"/>
      <w:sz w:val="24"/>
    </w:rPr>
  </w:style>
  <w:style w:type="paragraph" w:customStyle="1" w:styleId="41a">
    <w:name w:val="Заголовок оглавления41"/>
    <w:basedOn w:val="10"/>
    <w:next w:val="a2"/>
    <w:uiPriority w:val="99"/>
    <w:rsid w:val="004A32ED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eastAsia="Times New Roman" w:hAnsi="Cambria" w:cs="Arial"/>
      <w:b/>
      <w:bCs/>
      <w:caps/>
      <w:color w:val="365F91"/>
      <w:kern w:val="32"/>
      <w:sz w:val="28"/>
      <w:szCs w:val="28"/>
    </w:rPr>
  </w:style>
  <w:style w:type="character" w:customStyle="1" w:styleId="31f0">
    <w:name w:val="Слабая ссылка31"/>
    <w:uiPriority w:val="99"/>
    <w:rsid w:val="004A32ED"/>
    <w:rPr>
      <w:smallCaps/>
      <w:color w:val="C0504D"/>
      <w:u w:val="single"/>
    </w:rPr>
  </w:style>
  <w:style w:type="character" w:customStyle="1" w:styleId="31f1">
    <w:name w:val="Сильная ссылка31"/>
    <w:uiPriority w:val="99"/>
    <w:rsid w:val="004A32ED"/>
    <w:rPr>
      <w:b/>
      <w:smallCaps/>
      <w:color w:val="C0504D"/>
      <w:spacing w:val="5"/>
      <w:u w:val="single"/>
    </w:rPr>
  </w:style>
  <w:style w:type="character" w:customStyle="1" w:styleId="31f2">
    <w:name w:val="Название книги31"/>
    <w:uiPriority w:val="99"/>
    <w:rsid w:val="004A32ED"/>
    <w:rPr>
      <w:b/>
      <w:smallCaps/>
      <w:spacing w:val="5"/>
    </w:rPr>
  </w:style>
  <w:style w:type="character" w:customStyle="1" w:styleId="4ff0">
    <w:name w:val="Текст сноски Знак4"/>
    <w:basedOn w:val="a3"/>
    <w:uiPriority w:val="99"/>
    <w:semiHidden/>
    <w:rsid w:val="004A32ED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ffff8">
    <w:name w:val="Обычный (веб) Знак2"/>
    <w:basedOn w:val="a3"/>
    <w:uiPriority w:val="99"/>
    <w:locked/>
    <w:rsid w:val="004A32ED"/>
    <w:rPr>
      <w:rFonts w:cs="Times New Roman"/>
      <w:b/>
      <w:i/>
      <w:color w:val="4F81BD"/>
      <w:sz w:val="20"/>
      <w:szCs w:val="20"/>
    </w:rPr>
  </w:style>
  <w:style w:type="paragraph" w:customStyle="1" w:styleId="1ffffff6">
    <w:name w:val="Заголовок1"/>
    <w:basedOn w:val="a2"/>
    <w:next w:val="aff1"/>
    <w:uiPriority w:val="99"/>
    <w:rsid w:val="004A32ED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character" w:customStyle="1" w:styleId="1ffffff7">
    <w:name w:val="Неразрешенное упоминание1"/>
    <w:basedOn w:val="a3"/>
    <w:uiPriority w:val="99"/>
    <w:semiHidden/>
    <w:rsid w:val="004A32ED"/>
    <w:rPr>
      <w:rFonts w:ascii="Times New Roman" w:hAnsi="Times New Roman" w:cs="Times New Roman"/>
      <w:color w:val="605E5C"/>
      <w:shd w:val="clear" w:color="auto" w:fill="E1DFDD"/>
    </w:rPr>
  </w:style>
  <w:style w:type="character" w:customStyle="1" w:styleId="2ffff9">
    <w:name w:val="Неразрешенное упоминание2"/>
    <w:uiPriority w:val="99"/>
    <w:semiHidden/>
    <w:rsid w:val="004A32ED"/>
    <w:rPr>
      <w:color w:val="808080"/>
      <w:shd w:val="clear" w:color="auto" w:fill="E6E6E6"/>
    </w:rPr>
  </w:style>
  <w:style w:type="paragraph" w:customStyle="1" w:styleId="hlbdr">
    <w:name w:val="hl_bdr"/>
    <w:basedOn w:val="a2"/>
    <w:uiPriority w:val="99"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-10">
    <w:name w:val="Цветной список - Акцент 1 Знак"/>
    <w:uiPriority w:val="99"/>
    <w:locked/>
    <w:rsid w:val="004A32ED"/>
    <w:rPr>
      <w:rFonts w:ascii="Calibri" w:hAnsi="Calibri"/>
      <w:sz w:val="20"/>
      <w:lang w:eastAsia="ru-RU"/>
    </w:rPr>
  </w:style>
  <w:style w:type="table" w:styleId="-11">
    <w:name w:val="Colorful List Accent 1"/>
    <w:basedOn w:val="a4"/>
    <w:uiPriority w:val="99"/>
    <w:rsid w:val="004A32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/>
    <w:tcPr>
      <w:shd w:val="clear" w:color="auto" w:fill="EDF2F8"/>
    </w:tcPr>
    <w:tblStylePr w:type="firstRow">
      <w:rPr>
        <w:rFonts w:cs="Times New Roman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shd w:val="clear" w:color="auto" w:fill="DBE5F1"/>
      </w:tcPr>
    </w:tblStylePr>
  </w:style>
  <w:style w:type="paragraph" w:customStyle="1" w:styleId="51b">
    <w:name w:val="Обычный51"/>
    <w:basedOn w:val="a2"/>
    <w:uiPriority w:val="99"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2311">
    <w:name w:val="Основной текст 231"/>
    <w:basedOn w:val="a2"/>
    <w:uiPriority w:val="99"/>
    <w:rsid w:val="004A32ED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212">
    <w:name w:val="Заголовок 321"/>
    <w:basedOn w:val="51b"/>
    <w:next w:val="51b"/>
    <w:uiPriority w:val="99"/>
    <w:rsid w:val="004A32ED"/>
    <w:pPr>
      <w:keepNext/>
      <w:spacing w:before="0" w:beforeAutospacing="0" w:after="0" w:afterAutospacing="0"/>
      <w:outlineLvl w:val="2"/>
    </w:pPr>
    <w:rPr>
      <w:szCs w:val="20"/>
    </w:rPr>
  </w:style>
  <w:style w:type="paragraph" w:customStyle="1" w:styleId="41b">
    <w:name w:val="Основной текст41"/>
    <w:basedOn w:val="51b"/>
    <w:uiPriority w:val="99"/>
    <w:rsid w:val="004A32ED"/>
    <w:pPr>
      <w:spacing w:before="0" w:beforeAutospacing="0" w:after="0" w:afterAutospacing="0" w:line="360" w:lineRule="auto"/>
    </w:pPr>
    <w:rPr>
      <w:szCs w:val="20"/>
    </w:rPr>
  </w:style>
  <w:style w:type="paragraph" w:customStyle="1" w:styleId="2212">
    <w:name w:val="Заголовок 221"/>
    <w:basedOn w:val="a2"/>
    <w:next w:val="a2"/>
    <w:uiPriority w:val="99"/>
    <w:rsid w:val="004A32ED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31f3">
    <w:name w:val="Цитата31"/>
    <w:basedOn w:val="a2"/>
    <w:uiPriority w:val="99"/>
    <w:rsid w:val="004A32ED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31f4">
    <w:name w:val="Текст31"/>
    <w:basedOn w:val="a2"/>
    <w:uiPriority w:val="99"/>
    <w:rsid w:val="004A32ED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311">
    <w:name w:val="Основной текст 331"/>
    <w:basedOn w:val="51b"/>
    <w:uiPriority w:val="99"/>
    <w:rsid w:val="004A32ED"/>
    <w:pPr>
      <w:tabs>
        <w:tab w:val="left" w:pos="360"/>
      </w:tabs>
      <w:spacing w:before="0" w:beforeAutospacing="0" w:after="0" w:afterAutospacing="0"/>
      <w:jc w:val="both"/>
    </w:pPr>
    <w:rPr>
      <w:i/>
      <w:sz w:val="26"/>
      <w:szCs w:val="20"/>
    </w:rPr>
  </w:style>
  <w:style w:type="paragraph" w:customStyle="1" w:styleId="2213">
    <w:name w:val="Основной текст с отступом 221"/>
    <w:basedOn w:val="a2"/>
    <w:uiPriority w:val="99"/>
    <w:rsid w:val="004A32ED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312">
    <w:name w:val="Основной текст с отступом 331"/>
    <w:basedOn w:val="a2"/>
    <w:uiPriority w:val="99"/>
    <w:rsid w:val="004A32ED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21f8">
    <w:name w:val="Верхний колонтитул21"/>
    <w:basedOn w:val="a2"/>
    <w:uiPriority w:val="99"/>
    <w:rsid w:val="004A32ED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4211">
    <w:name w:val="Заголовок 421"/>
    <w:basedOn w:val="51b"/>
    <w:next w:val="51b"/>
    <w:uiPriority w:val="99"/>
    <w:rsid w:val="004A32ED"/>
    <w:pPr>
      <w:keepNext/>
      <w:spacing w:before="0" w:beforeAutospacing="0" w:after="0" w:afterAutospacing="0"/>
    </w:pPr>
    <w:rPr>
      <w:szCs w:val="20"/>
    </w:rPr>
  </w:style>
  <w:style w:type="paragraph" w:customStyle="1" w:styleId="6112">
    <w:name w:val="Заголовок 611"/>
    <w:uiPriority w:val="99"/>
    <w:rsid w:val="004A32ED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HTML210">
    <w:name w:val="Стандартный HTML21"/>
    <w:basedOn w:val="a2"/>
    <w:uiPriority w:val="99"/>
    <w:rsid w:val="004A32E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4200">
    <w:name w:val="Знак Знак420"/>
    <w:uiPriority w:val="99"/>
    <w:rsid w:val="004A32ED"/>
    <w:rPr>
      <w:rFonts w:ascii="Courier New" w:hAnsi="Courier New"/>
      <w:lang w:val="ru-RU" w:eastAsia="ru-RU"/>
    </w:rPr>
  </w:style>
  <w:style w:type="character" w:customStyle="1" w:styleId="11ffa">
    <w:name w:val="Замещающий текст11"/>
    <w:uiPriority w:val="99"/>
    <w:rsid w:val="004A32ED"/>
    <w:rPr>
      <w:color w:val="808080"/>
    </w:rPr>
  </w:style>
  <w:style w:type="character" w:customStyle="1" w:styleId="21f9">
    <w:name w:val="Основной шрифт абзаца21"/>
    <w:uiPriority w:val="99"/>
    <w:rsid w:val="004A32ED"/>
  </w:style>
  <w:style w:type="character" w:customStyle="1" w:styleId="2214">
    <w:name w:val="Знак2 Знак Знак21"/>
    <w:uiPriority w:val="99"/>
    <w:locked/>
    <w:rsid w:val="004A32ED"/>
    <w:rPr>
      <w:b/>
      <w:sz w:val="27"/>
      <w:lang w:val="ru-RU" w:eastAsia="ru-RU"/>
    </w:rPr>
  </w:style>
  <w:style w:type="character" w:customStyle="1" w:styleId="5fb">
    <w:name w:val="Название Знак5"/>
    <w:basedOn w:val="a3"/>
    <w:uiPriority w:val="99"/>
    <w:locked/>
    <w:rsid w:val="004A32ED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23f">
    <w:name w:val="Цитата 2 Знак3"/>
    <w:basedOn w:val="a3"/>
    <w:uiPriority w:val="99"/>
    <w:rsid w:val="004A32ED"/>
    <w:rPr>
      <w:rFonts w:ascii="Times New Roman" w:hAnsi="Times New Roman" w:cs="Times New Roman"/>
      <w:i/>
      <w:iCs/>
      <w:color w:val="000000"/>
      <w:sz w:val="24"/>
      <w:szCs w:val="24"/>
    </w:rPr>
  </w:style>
  <w:style w:type="character" w:customStyle="1" w:styleId="3fff4">
    <w:name w:val="Выделенная цитата Знак3"/>
    <w:basedOn w:val="a3"/>
    <w:uiPriority w:val="99"/>
    <w:rsid w:val="004A32ED"/>
    <w:rPr>
      <w:rFonts w:ascii="Times New Roman" w:hAnsi="Times New Roman" w:cs="Times New Roman"/>
      <w:b/>
      <w:bCs/>
      <w:i/>
      <w:iCs/>
      <w:color w:val="4F81BD"/>
      <w:sz w:val="24"/>
      <w:szCs w:val="24"/>
    </w:rPr>
  </w:style>
  <w:style w:type="character" w:customStyle="1" w:styleId="fontstyle01">
    <w:name w:val="fontstyle01"/>
    <w:basedOn w:val="a3"/>
    <w:uiPriority w:val="99"/>
    <w:rsid w:val="004A32ED"/>
    <w:rPr>
      <w:rFonts w:ascii="Times New Roman" w:hAnsi="Times New Roman" w:cs="Times New Roman"/>
      <w:color w:val="000000"/>
      <w:sz w:val="24"/>
      <w:szCs w:val="24"/>
    </w:rPr>
  </w:style>
  <w:style w:type="paragraph" w:customStyle="1" w:styleId="12f1">
    <w:name w:val="Стиль12"/>
    <w:basedOn w:val="a2"/>
    <w:next w:val="afff1"/>
    <w:uiPriority w:val="99"/>
    <w:rsid w:val="004A32ED"/>
    <w:pPr>
      <w:widowControl/>
      <w:snapToGrid/>
      <w:spacing w:before="0" w:after="0"/>
    </w:pPr>
    <w:rPr>
      <w:rFonts w:eastAsia="Times New Roman"/>
      <w:szCs w:val="24"/>
    </w:rPr>
  </w:style>
  <w:style w:type="table" w:customStyle="1" w:styleId="2ffffa">
    <w:name w:val="Сетка таблицы2"/>
    <w:uiPriority w:val="99"/>
    <w:rsid w:val="004A32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ct-infoprofile-name">
    <w:name w:val="dct-info_profile-name"/>
    <w:basedOn w:val="a3"/>
    <w:uiPriority w:val="99"/>
    <w:rsid w:val="004A32ED"/>
    <w:rPr>
      <w:rFonts w:cs="Times New Roman"/>
    </w:rPr>
  </w:style>
  <w:style w:type="character" w:customStyle="1" w:styleId="turbo-authorname">
    <w:name w:val="turbo-author__name"/>
    <w:basedOn w:val="a3"/>
    <w:uiPriority w:val="99"/>
    <w:rsid w:val="004A32ED"/>
    <w:rPr>
      <w:rFonts w:cs="Times New Roman"/>
    </w:rPr>
  </w:style>
  <w:style w:type="character" w:customStyle="1" w:styleId="cxdhlk">
    <w:name w:val="cxdhlk"/>
    <w:basedOn w:val="a3"/>
    <w:uiPriority w:val="99"/>
    <w:rsid w:val="004A32ED"/>
    <w:rPr>
      <w:rFonts w:cs="Times New Roman"/>
    </w:rPr>
  </w:style>
  <w:style w:type="paragraph" w:customStyle="1" w:styleId="ftvvlh">
    <w:name w:val="ftvvlh"/>
    <w:basedOn w:val="a2"/>
    <w:uiPriority w:val="99"/>
    <w:rsid w:val="004A32ED"/>
    <w:pPr>
      <w:widowControl/>
      <w:snapToGrid/>
      <w:spacing w:beforeAutospacing="1" w:afterAutospacing="1"/>
    </w:pPr>
    <w:rPr>
      <w:rFonts w:eastAsia="Times New Roman"/>
      <w:szCs w:val="24"/>
      <w:lang w:eastAsia="ja-JP"/>
    </w:rPr>
  </w:style>
  <w:style w:type="character" w:customStyle="1" w:styleId="l59d44510">
    <w:name w:val="l59d44510"/>
    <w:basedOn w:val="a3"/>
    <w:uiPriority w:val="99"/>
    <w:rsid w:val="004A32ED"/>
    <w:rPr>
      <w:rFonts w:cs="Times New Roman"/>
    </w:rPr>
  </w:style>
  <w:style w:type="character" w:customStyle="1" w:styleId="duvqdt">
    <w:name w:val="duvqdt"/>
    <w:basedOn w:val="a3"/>
    <w:uiPriority w:val="99"/>
    <w:rsid w:val="004A32ED"/>
    <w:rPr>
      <w:rFonts w:cs="Times New Roman"/>
    </w:rPr>
  </w:style>
  <w:style w:type="character" w:customStyle="1" w:styleId="titlesmall">
    <w:name w:val="title_small"/>
    <w:basedOn w:val="a3"/>
    <w:uiPriority w:val="99"/>
    <w:rsid w:val="004A32ED"/>
    <w:rPr>
      <w:rFonts w:cs="Times New Roman"/>
    </w:rPr>
  </w:style>
  <w:style w:type="character" w:customStyle="1" w:styleId="2ffffb">
    <w:name w:val="Заголовок2"/>
    <w:basedOn w:val="a3"/>
    <w:uiPriority w:val="99"/>
    <w:rsid w:val="004A32ED"/>
    <w:rPr>
      <w:rFonts w:cs="Times New Roman"/>
    </w:rPr>
  </w:style>
  <w:style w:type="character" w:customStyle="1" w:styleId="titlesmallgrey">
    <w:name w:val="title_small_grey"/>
    <w:basedOn w:val="a3"/>
    <w:uiPriority w:val="99"/>
    <w:rsid w:val="004A32ED"/>
    <w:rPr>
      <w:rFonts w:cs="Times New Roman"/>
    </w:rPr>
  </w:style>
  <w:style w:type="character" w:customStyle="1" w:styleId="cstatopen-btn">
    <w:name w:val="c_statopen-btn"/>
    <w:basedOn w:val="a3"/>
    <w:uiPriority w:val="99"/>
    <w:rsid w:val="004A32ED"/>
    <w:rPr>
      <w:rFonts w:cs="Times New Roman"/>
    </w:rPr>
  </w:style>
  <w:style w:type="character" w:customStyle="1" w:styleId="kc-title">
    <w:name w:val="kc-title"/>
    <w:basedOn w:val="a3"/>
    <w:uiPriority w:val="99"/>
    <w:rsid w:val="004A32ED"/>
    <w:rPr>
      <w:rFonts w:cs="Times New Roman"/>
    </w:rPr>
  </w:style>
  <w:style w:type="paragraph" w:customStyle="1" w:styleId="author-name">
    <w:name w:val="author-name"/>
    <w:basedOn w:val="a2"/>
    <w:uiPriority w:val="99"/>
    <w:rsid w:val="004A32ED"/>
    <w:pPr>
      <w:widowControl/>
      <w:snapToGrid/>
      <w:spacing w:beforeAutospacing="1" w:afterAutospacing="1"/>
    </w:pPr>
    <w:rPr>
      <w:rFonts w:eastAsia="Times New Roman"/>
      <w:szCs w:val="24"/>
      <w:lang w:eastAsia="ja-JP"/>
    </w:rPr>
  </w:style>
  <w:style w:type="paragraph" w:customStyle="1" w:styleId="dct-infoprofile">
    <w:name w:val="dct-info_profile"/>
    <w:basedOn w:val="a2"/>
    <w:uiPriority w:val="99"/>
    <w:rsid w:val="004A32ED"/>
    <w:pPr>
      <w:widowControl/>
      <w:snapToGrid/>
      <w:spacing w:beforeAutospacing="1" w:afterAutospacing="1"/>
    </w:pPr>
    <w:rPr>
      <w:rFonts w:eastAsia="Times New Roman"/>
      <w:szCs w:val="24"/>
      <w:lang w:eastAsia="ja-JP"/>
    </w:rPr>
  </w:style>
  <w:style w:type="character" w:customStyle="1" w:styleId="dct-infoprofile-user">
    <w:name w:val="dct-info_profile-user"/>
    <w:basedOn w:val="a3"/>
    <w:uiPriority w:val="99"/>
    <w:rsid w:val="004A32ED"/>
    <w:rPr>
      <w:rFonts w:cs="Times New Roman"/>
    </w:rPr>
  </w:style>
  <w:style w:type="paragraph" w:customStyle="1" w:styleId="s30">
    <w:name w:val="s_3"/>
    <w:basedOn w:val="a2"/>
    <w:uiPriority w:val="99"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90">
    <w:name w:val="s_9"/>
    <w:basedOn w:val="a2"/>
    <w:uiPriority w:val="99"/>
    <w:rsid w:val="004A32E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ffff9">
    <w:name w:val="Текст сноски Знак Знак Знак"/>
    <w:uiPriority w:val="99"/>
    <w:locked/>
    <w:rsid w:val="004A32ED"/>
    <w:rPr>
      <w:rFonts w:ascii="Courier New" w:hAnsi="Courier New"/>
      <w:color w:val="000000"/>
      <w:sz w:val="22"/>
      <w:lang w:val="ru-RU" w:eastAsia="ru-RU"/>
    </w:rPr>
  </w:style>
  <w:style w:type="character" w:customStyle="1" w:styleId="4ff1">
    <w:name w:val="Знак Знак4 Знак"/>
    <w:uiPriority w:val="99"/>
    <w:locked/>
    <w:rsid w:val="004A32ED"/>
    <w:rPr>
      <w:rFonts w:ascii="Arial" w:hAnsi="Arial"/>
      <w:b/>
      <w:kern w:val="32"/>
      <w:sz w:val="32"/>
      <w:lang w:val="ru-RU" w:eastAsia="ru-RU"/>
    </w:rPr>
  </w:style>
  <w:style w:type="character" w:customStyle="1" w:styleId="Heading124">
    <w:name w:val="Heading 12 Знак Знак4"/>
    <w:uiPriority w:val="99"/>
    <w:locked/>
    <w:rsid w:val="004A32ED"/>
    <w:rPr>
      <w:rFonts w:ascii="Courier New" w:hAnsi="Courier New"/>
      <w:lang w:val="ru-RU" w:eastAsia="ru-RU"/>
    </w:rPr>
  </w:style>
  <w:style w:type="character" w:customStyle="1" w:styleId="1-2">
    <w:name w:val="Средняя сетка 1 - Акцент 2 Знак"/>
    <w:link w:val="1-21"/>
    <w:uiPriority w:val="99"/>
    <w:locked/>
    <w:rsid w:val="004A32ED"/>
    <w:rPr>
      <w:rFonts w:ascii="Calibri" w:hAnsi="Calibri"/>
      <w:lang w:eastAsia="ru-RU"/>
    </w:rPr>
  </w:style>
  <w:style w:type="paragraph" w:customStyle="1" w:styleId="1-21">
    <w:name w:val="Средняя сетка 1 - Акцент 21"/>
    <w:basedOn w:val="a2"/>
    <w:link w:val="1-2"/>
    <w:uiPriority w:val="99"/>
    <w:rsid w:val="004A32ED"/>
    <w:pPr>
      <w:widowControl/>
      <w:snapToGrid/>
      <w:spacing w:before="0" w:after="200" w:line="276" w:lineRule="auto"/>
      <w:ind w:left="720"/>
    </w:pPr>
    <w:rPr>
      <w:rFonts w:ascii="Calibri" w:eastAsiaTheme="minorHAnsi" w:hAnsi="Calibri" w:cstheme="minorBidi"/>
      <w:sz w:val="22"/>
      <w:szCs w:val="22"/>
    </w:rPr>
  </w:style>
  <w:style w:type="paragraph" w:customStyle="1" w:styleId="1ffffff8">
    <w:name w:val="Обычный текст1"/>
    <w:basedOn w:val="a2"/>
    <w:uiPriority w:val="99"/>
    <w:rsid w:val="004A32ED"/>
    <w:pPr>
      <w:widowControl/>
      <w:snapToGrid/>
      <w:spacing w:before="0" w:after="0"/>
      <w:ind w:firstLine="454"/>
      <w:jc w:val="both"/>
    </w:pPr>
    <w:rPr>
      <w:rFonts w:ascii="Calibri" w:eastAsia="Times New Roman" w:hAnsi="Calibri"/>
      <w:sz w:val="20"/>
    </w:rPr>
  </w:style>
  <w:style w:type="character" w:customStyle="1" w:styleId="1-1">
    <w:name w:val="Средняя заливка 1 - Акцент 1 Знак"/>
    <w:link w:val="1-11"/>
    <w:uiPriority w:val="99"/>
    <w:locked/>
    <w:rsid w:val="004A32ED"/>
    <w:rPr>
      <w:rFonts w:eastAsia="Times New Roman"/>
      <w:lang w:eastAsia="ru-RU"/>
    </w:rPr>
  </w:style>
  <w:style w:type="paragraph" w:customStyle="1" w:styleId="1-11">
    <w:name w:val="Средняя заливка 1 - Акцент 11"/>
    <w:link w:val="1-1"/>
    <w:uiPriority w:val="99"/>
    <w:rsid w:val="004A32ED"/>
    <w:pPr>
      <w:spacing w:after="160" w:line="256" w:lineRule="auto"/>
    </w:pPr>
    <w:rPr>
      <w:rFonts w:eastAsia="Times New Roman"/>
      <w:lang w:eastAsia="ru-RU"/>
    </w:rPr>
  </w:style>
  <w:style w:type="character" w:customStyle="1" w:styleId="2-2">
    <w:name w:val="Средняя сетка 2 - Акцент 2 Знак"/>
    <w:link w:val="2-21"/>
    <w:uiPriority w:val="99"/>
    <w:locked/>
    <w:rsid w:val="004A32ED"/>
    <w:rPr>
      <w:rFonts w:ascii="Calibri" w:hAnsi="Calibri"/>
      <w:i/>
      <w:color w:val="000000"/>
      <w:sz w:val="24"/>
      <w:lang w:eastAsia="ru-RU"/>
    </w:rPr>
  </w:style>
  <w:style w:type="paragraph" w:customStyle="1" w:styleId="2-21">
    <w:name w:val="Средняя сетка 2 - Акцент 21"/>
    <w:basedOn w:val="a2"/>
    <w:next w:val="a2"/>
    <w:link w:val="2-2"/>
    <w:uiPriority w:val="99"/>
    <w:rsid w:val="004A32ED"/>
    <w:pPr>
      <w:widowControl/>
      <w:snapToGrid/>
      <w:spacing w:before="0" w:after="0"/>
    </w:pPr>
    <w:rPr>
      <w:rFonts w:ascii="Calibri" w:eastAsiaTheme="minorHAnsi" w:hAnsi="Calibri" w:cstheme="minorBidi"/>
      <w:i/>
      <w:color w:val="000000"/>
      <w:szCs w:val="22"/>
    </w:rPr>
  </w:style>
  <w:style w:type="character" w:customStyle="1" w:styleId="3-2">
    <w:name w:val="Средняя сетка 3 - Акцент 2 Знак"/>
    <w:link w:val="3-21"/>
    <w:uiPriority w:val="99"/>
    <w:locked/>
    <w:rsid w:val="004A32ED"/>
    <w:rPr>
      <w:rFonts w:ascii="Calibri" w:hAnsi="Calibri"/>
      <w:b/>
      <w:i/>
      <w:color w:val="4F81BD"/>
      <w:sz w:val="24"/>
      <w:lang w:eastAsia="ru-RU"/>
    </w:rPr>
  </w:style>
  <w:style w:type="paragraph" w:customStyle="1" w:styleId="3-21">
    <w:name w:val="Средняя сетка 3 - Акцент 21"/>
    <w:basedOn w:val="a2"/>
    <w:next w:val="a2"/>
    <w:link w:val="3-2"/>
    <w:uiPriority w:val="99"/>
    <w:rsid w:val="004A32ED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Theme="minorHAnsi" w:hAnsi="Calibri" w:cstheme="minorBidi"/>
      <w:b/>
      <w:i/>
      <w:color w:val="4F81BD"/>
      <w:szCs w:val="22"/>
    </w:rPr>
  </w:style>
  <w:style w:type="paragraph" w:customStyle="1" w:styleId="-31">
    <w:name w:val="Таблица-сетка 31"/>
    <w:basedOn w:val="10"/>
    <w:next w:val="a2"/>
    <w:uiPriority w:val="99"/>
    <w:rsid w:val="004A32ED"/>
    <w:pPr>
      <w:keepNext/>
      <w:keepLines/>
      <w:numPr>
        <w:numId w:val="11"/>
      </w:numPr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eastAsia="Times New Roman" w:hAnsi="Cambria" w:cs="Arial"/>
      <w:b/>
      <w:bCs/>
      <w:caps/>
      <w:color w:val="365F91"/>
      <w:kern w:val="32"/>
      <w:sz w:val="28"/>
      <w:szCs w:val="28"/>
    </w:rPr>
  </w:style>
  <w:style w:type="paragraph" w:customStyle="1" w:styleId="htmlparagraph">
    <w:name w:val="html_paragraph"/>
    <w:basedOn w:val="a2"/>
    <w:uiPriority w:val="99"/>
    <w:rsid w:val="004A32ED"/>
    <w:pPr>
      <w:widowControl/>
      <w:snapToGrid/>
      <w:spacing w:before="0" w:after="0"/>
      <w:ind w:firstLine="720"/>
      <w:jc w:val="both"/>
    </w:pPr>
    <w:rPr>
      <w:szCs w:val="24"/>
    </w:rPr>
  </w:style>
  <w:style w:type="paragraph" w:customStyle="1" w:styleId="13e">
    <w:name w:val="Абзац списка13"/>
    <w:basedOn w:val="a2"/>
    <w:uiPriority w:val="99"/>
    <w:rsid w:val="004A32ED"/>
    <w:pPr>
      <w:widowControl/>
      <w:snapToGrid/>
      <w:spacing w:before="0"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281">
    <w:name w:val="Цитата 28"/>
    <w:basedOn w:val="a2"/>
    <w:next w:val="a2"/>
    <w:link w:val="2fe"/>
    <w:uiPriority w:val="99"/>
    <w:rsid w:val="004A32ED"/>
    <w:pPr>
      <w:widowControl/>
      <w:snapToGrid/>
      <w:spacing w:beforeAutospacing="1" w:afterAutospacing="1"/>
      <w:ind w:left="864" w:right="864"/>
      <w:jc w:val="center"/>
    </w:pPr>
    <w:rPr>
      <w:i/>
      <w:iCs/>
      <w:color w:val="000000" w:themeColor="text1"/>
    </w:rPr>
  </w:style>
  <w:style w:type="paragraph" w:customStyle="1" w:styleId="82">
    <w:name w:val="Выделенная цитата8"/>
    <w:basedOn w:val="a2"/>
    <w:next w:val="a2"/>
    <w:link w:val="affffff4"/>
    <w:uiPriority w:val="99"/>
    <w:rsid w:val="004A32ED"/>
    <w:pPr>
      <w:widowControl/>
      <w:pBdr>
        <w:top w:val="single" w:sz="4" w:space="10" w:color="5B9BD5"/>
        <w:bottom w:val="single" w:sz="4" w:space="10" w:color="5B9BD5"/>
      </w:pBdr>
      <w:snapToGrid/>
      <w:spacing w:beforeAutospacing="1" w:afterAutospacing="1"/>
      <w:ind w:left="864" w:right="864"/>
      <w:jc w:val="center"/>
    </w:pPr>
    <w:rPr>
      <w:b/>
      <w:bCs/>
      <w:i/>
      <w:iCs/>
      <w:color w:val="4F81BD" w:themeColor="accent1"/>
    </w:rPr>
  </w:style>
  <w:style w:type="paragraph" w:customStyle="1" w:styleId="5fc">
    <w:name w:val="Заголовок оглавления5"/>
    <w:basedOn w:val="10"/>
    <w:next w:val="a2"/>
    <w:uiPriority w:val="99"/>
    <w:rsid w:val="004A32ED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  <w:tab w:val="left" w:pos="360"/>
      </w:tabs>
      <w:autoSpaceDE/>
      <w:autoSpaceDN/>
      <w:adjustRightInd/>
      <w:spacing w:before="480"/>
      <w:ind w:left="360"/>
      <w:jc w:val="left"/>
      <w:outlineLvl w:val="9"/>
    </w:pPr>
    <w:rPr>
      <w:rFonts w:ascii="Arial" w:eastAsia="Times New Roman" w:hAnsi="Arial" w:cs="Arial"/>
      <w:b/>
      <w:caps/>
      <w:color w:val="365F91"/>
      <w:kern w:val="32"/>
      <w:sz w:val="28"/>
      <w:szCs w:val="28"/>
    </w:rPr>
  </w:style>
  <w:style w:type="character" w:customStyle="1" w:styleId="34b">
    <w:name w:val="Знак3 Знак Знак Знак4"/>
    <w:uiPriority w:val="99"/>
    <w:locked/>
    <w:rsid w:val="004A32ED"/>
    <w:rPr>
      <w:rFonts w:ascii="PragmaticaCTT" w:hAnsi="PragmaticaCTT"/>
      <w:sz w:val="20"/>
      <w:lang w:eastAsia="ru-RU"/>
    </w:rPr>
  </w:style>
  <w:style w:type="character" w:customStyle="1" w:styleId="31f5">
    <w:name w:val="Таблица простая 31"/>
    <w:uiPriority w:val="99"/>
    <w:rsid w:val="004A32ED"/>
    <w:rPr>
      <w:rFonts w:ascii="Times New Roman" w:hAnsi="Times New Roman"/>
      <w:i/>
      <w:color w:val="808080"/>
    </w:rPr>
  </w:style>
  <w:style w:type="character" w:customStyle="1" w:styleId="41c">
    <w:name w:val="Таблица простая 41"/>
    <w:uiPriority w:val="99"/>
    <w:rsid w:val="004A32ED"/>
    <w:rPr>
      <w:rFonts w:ascii="Times New Roman" w:hAnsi="Times New Roman"/>
      <w:b/>
    </w:rPr>
  </w:style>
  <w:style w:type="character" w:customStyle="1" w:styleId="51c">
    <w:name w:val="Таблица простая 51"/>
    <w:uiPriority w:val="99"/>
    <w:rsid w:val="004A32ED"/>
    <w:rPr>
      <w:rFonts w:ascii="Times New Roman" w:hAnsi="Times New Roman"/>
      <w:smallCaps/>
      <w:color w:val="C0504D"/>
      <w:u w:val="single"/>
    </w:rPr>
  </w:style>
  <w:style w:type="character" w:customStyle="1" w:styleId="1ffffff9">
    <w:name w:val="Сетка таблицы светлая1"/>
    <w:uiPriority w:val="99"/>
    <w:rsid w:val="004A32ED"/>
    <w:rPr>
      <w:rFonts w:ascii="Times New Roman" w:hAnsi="Times New Roman"/>
      <w:b/>
      <w:smallCaps/>
      <w:color w:val="C0504D"/>
      <w:spacing w:val="5"/>
      <w:u w:val="single"/>
    </w:rPr>
  </w:style>
  <w:style w:type="character" w:customStyle="1" w:styleId="-110">
    <w:name w:val="Таблица-сетка 1 светлая1"/>
    <w:uiPriority w:val="99"/>
    <w:rsid w:val="004A32ED"/>
    <w:rPr>
      <w:rFonts w:ascii="Times New Roman" w:hAnsi="Times New Roman"/>
      <w:b/>
      <w:smallCaps/>
      <w:spacing w:val="5"/>
    </w:rPr>
  </w:style>
  <w:style w:type="character" w:customStyle="1" w:styleId="-111">
    <w:name w:val="Светлая сетка - Акцент 11"/>
    <w:uiPriority w:val="99"/>
    <w:rsid w:val="004A32ED"/>
    <w:rPr>
      <w:rFonts w:ascii="Times New Roman" w:hAnsi="Times New Roman"/>
      <w:color w:val="808080"/>
    </w:rPr>
  </w:style>
  <w:style w:type="character" w:customStyle="1" w:styleId="8f1">
    <w:name w:val="Замещающий текст8"/>
    <w:uiPriority w:val="99"/>
    <w:rsid w:val="004A32ED"/>
    <w:rPr>
      <w:rFonts w:ascii="Times New Roman" w:hAnsi="Times New Roman"/>
      <w:color w:val="808080"/>
    </w:rPr>
  </w:style>
  <w:style w:type="character" w:customStyle="1" w:styleId="9f0">
    <w:name w:val="Слабое выделение9"/>
    <w:uiPriority w:val="99"/>
    <w:rsid w:val="004A32ED"/>
    <w:rPr>
      <w:rFonts w:ascii="Times New Roman" w:hAnsi="Times New Roman"/>
      <w:i/>
      <w:color w:val="808080"/>
    </w:rPr>
  </w:style>
  <w:style w:type="character" w:customStyle="1" w:styleId="9f1">
    <w:name w:val="Сильное выделение9"/>
    <w:uiPriority w:val="99"/>
    <w:rsid w:val="004A32ED"/>
    <w:rPr>
      <w:rFonts w:ascii="Times New Roman" w:hAnsi="Times New Roman"/>
      <w:b/>
      <w:i/>
      <w:color w:val="4F81BD"/>
    </w:rPr>
  </w:style>
  <w:style w:type="character" w:customStyle="1" w:styleId="4ff2">
    <w:name w:val="Слабая ссылка4"/>
    <w:uiPriority w:val="99"/>
    <w:rsid w:val="004A32ED"/>
    <w:rPr>
      <w:rFonts w:ascii="Times New Roman" w:hAnsi="Times New Roman"/>
      <w:smallCaps/>
      <w:color w:val="C0504D"/>
      <w:u w:val="single"/>
    </w:rPr>
  </w:style>
  <w:style w:type="character" w:customStyle="1" w:styleId="4ff3">
    <w:name w:val="Сильная ссылка4"/>
    <w:uiPriority w:val="99"/>
    <w:rsid w:val="004A32ED"/>
    <w:rPr>
      <w:rFonts w:ascii="Times New Roman" w:hAnsi="Times New Roman"/>
      <w:b/>
      <w:smallCaps/>
      <w:color w:val="C0504D"/>
      <w:spacing w:val="5"/>
      <w:u w:val="single"/>
    </w:rPr>
  </w:style>
  <w:style w:type="character" w:customStyle="1" w:styleId="4ff4">
    <w:name w:val="Название книги4"/>
    <w:uiPriority w:val="99"/>
    <w:rsid w:val="004A32ED"/>
    <w:rPr>
      <w:rFonts w:ascii="Times New Roman" w:hAnsi="Times New Roman"/>
      <w:b/>
      <w:smallCaps/>
      <w:spacing w:val="5"/>
    </w:rPr>
  </w:style>
  <w:style w:type="table" w:customStyle="1" w:styleId="11ffb">
    <w:name w:val="Сетка таблицы 11"/>
    <w:uiPriority w:val="99"/>
    <w:rsid w:val="004A32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fffa">
    <w:name w:val="Стандартная таблица1"/>
    <w:uiPriority w:val="99"/>
    <w:rsid w:val="004A32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f">
    <w:name w:val="Сетка таблицы13"/>
    <w:uiPriority w:val="99"/>
    <w:rsid w:val="004A32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Сетка таблицы111"/>
    <w:uiPriority w:val="99"/>
    <w:rsid w:val="004A32E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Сетка таблицы121"/>
    <w:uiPriority w:val="99"/>
    <w:rsid w:val="004A32ED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fa">
    <w:name w:val="Сетка таблицы21"/>
    <w:uiPriority w:val="99"/>
    <w:rsid w:val="004A32ED"/>
    <w:pPr>
      <w:widowControl w:val="0"/>
      <w:spacing w:after="0" w:line="240" w:lineRule="atLeast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61">
    <w:name w:val="Знак Знак961"/>
    <w:uiPriority w:val="99"/>
    <w:locked/>
    <w:rsid w:val="004A32ED"/>
    <w:rPr>
      <w:b/>
      <w:sz w:val="28"/>
      <w:lang w:val="ru-RU" w:eastAsia="zh-CN"/>
    </w:rPr>
  </w:style>
  <w:style w:type="character" w:customStyle="1" w:styleId="951">
    <w:name w:val="Знак Знак951"/>
    <w:uiPriority w:val="99"/>
    <w:locked/>
    <w:rsid w:val="004A32ED"/>
    <w:rPr>
      <w:b/>
      <w:i/>
      <w:sz w:val="26"/>
      <w:lang w:val="ru-RU" w:eastAsia="zh-CN"/>
    </w:rPr>
  </w:style>
  <w:style w:type="character" w:customStyle="1" w:styleId="9410">
    <w:name w:val="Знак Знак941"/>
    <w:uiPriority w:val="99"/>
    <w:locked/>
    <w:rsid w:val="004A32ED"/>
    <w:rPr>
      <w:sz w:val="24"/>
      <w:lang w:val="en-US" w:eastAsia="en-US"/>
    </w:rPr>
  </w:style>
  <w:style w:type="character" w:customStyle="1" w:styleId="9310">
    <w:name w:val="Знак Знак931"/>
    <w:uiPriority w:val="99"/>
    <w:locked/>
    <w:rsid w:val="004A32ED"/>
    <w:rPr>
      <w:sz w:val="24"/>
      <w:lang w:val="ru-RU" w:eastAsia="zh-CN"/>
    </w:rPr>
  </w:style>
  <w:style w:type="character" w:customStyle="1" w:styleId="9210">
    <w:name w:val="Знак Знак921"/>
    <w:uiPriority w:val="99"/>
    <w:locked/>
    <w:rsid w:val="004A32ED"/>
    <w:rPr>
      <w:i/>
      <w:sz w:val="24"/>
      <w:lang w:val="ru-RU" w:eastAsia="zh-CN"/>
    </w:rPr>
  </w:style>
  <w:style w:type="character" w:customStyle="1" w:styleId="9110">
    <w:name w:val="Знак Знак911"/>
    <w:uiPriority w:val="99"/>
    <w:locked/>
    <w:rsid w:val="004A32ED"/>
    <w:rPr>
      <w:rFonts w:ascii="Arial" w:hAnsi="Arial"/>
      <w:sz w:val="22"/>
      <w:lang w:val="ru-RU" w:eastAsia="zh-CN"/>
    </w:rPr>
  </w:style>
  <w:style w:type="character" w:customStyle="1" w:styleId="31f6">
    <w:name w:val="Знак3 Знак Знак1"/>
    <w:uiPriority w:val="99"/>
    <w:locked/>
    <w:rsid w:val="004A32ED"/>
    <w:rPr>
      <w:rFonts w:ascii="Arial" w:hAnsi="Arial"/>
      <w:b/>
      <w:i/>
      <w:sz w:val="28"/>
      <w:lang w:val="ru-RU" w:eastAsia="zh-CN"/>
    </w:rPr>
  </w:style>
  <w:style w:type="character" w:customStyle="1" w:styleId="890">
    <w:name w:val="Знак Знак89"/>
    <w:uiPriority w:val="99"/>
    <w:locked/>
    <w:rsid w:val="004A32ED"/>
    <w:rPr>
      <w:sz w:val="28"/>
      <w:lang w:val="ru-RU" w:eastAsia="ru-RU"/>
    </w:rPr>
  </w:style>
  <w:style w:type="character" w:customStyle="1" w:styleId="2312">
    <w:name w:val="Знак2 Знак Знак31"/>
    <w:uiPriority w:val="99"/>
    <w:locked/>
    <w:rsid w:val="004A32ED"/>
    <w:rPr>
      <w:b/>
      <w:sz w:val="27"/>
      <w:lang w:val="ru-RU" w:eastAsia="zh-CN"/>
    </w:rPr>
  </w:style>
  <w:style w:type="paragraph" w:customStyle="1" w:styleId="Pa9">
    <w:name w:val="Pa9"/>
    <w:basedOn w:val="a2"/>
    <w:next w:val="a2"/>
    <w:rsid w:val="004A32ED"/>
    <w:pPr>
      <w:widowControl/>
      <w:autoSpaceDE w:val="0"/>
      <w:autoSpaceDN w:val="0"/>
      <w:adjustRightInd w:val="0"/>
      <w:snapToGrid/>
      <w:spacing w:before="0" w:after="0" w:line="201" w:lineRule="atLeast"/>
    </w:pPr>
    <w:rPr>
      <w:rFonts w:ascii="Helios" w:eastAsia="Times New Roman" w:hAnsi="Helios"/>
      <w:szCs w:val="24"/>
    </w:rPr>
  </w:style>
  <w:style w:type="character" w:customStyle="1" w:styleId="b-">
    <w:name w:val="b-"/>
    <w:rsid w:val="004A32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41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0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qsp.su/tools/onlinehelp/about_license_gpl_russian.html" TargetMode="External"/><Relationship Id="rId13" Type="http://schemas.openxmlformats.org/officeDocument/2006/relationships/hyperlink" Target="http://elibrary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qsp.su/tools/onlinehelp/about_license_gpl_russian.html" TargetMode="External"/><Relationship Id="rId12" Type="http://schemas.openxmlformats.org/officeDocument/2006/relationships/hyperlink" Target="https://www.infosport.r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qsp.su/tools/onlinehelp/about_license_gpl_russian.html" TargetMode="External"/><Relationship Id="rId11" Type="http://schemas.openxmlformats.org/officeDocument/2006/relationships/hyperlink" Target="http://lib.sportedu.ru/" TargetMode="External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hyperlink" Target="http://www.infolex.narod.ru/gpl_gnu/gplrus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qsp.su/tools/onlinehelp/about_license_gpl_russian.html" TargetMode="External"/><Relationship Id="rId14" Type="http://schemas.openxmlformats.org/officeDocument/2006/relationships/hyperlink" Target="http://www.iprbookshop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9</Pages>
  <Words>4135</Words>
  <Characters>23570</Characters>
  <Application>Microsoft Office Word</Application>
  <DocSecurity>0</DocSecurity>
  <Lines>196</Lines>
  <Paragraphs>55</Paragraphs>
  <ScaleCrop>false</ScaleCrop>
  <Company/>
  <LinksUpToDate>false</LinksUpToDate>
  <CharactersWithSpaces>27650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iagaeva</dc:creator>
  <cp:keywords/>
  <dc:description/>
  <cp:lastModifiedBy>Базелюк Кира Сергеевна</cp:lastModifiedBy>
  <cp:revision>23</cp:revision>
  <dcterms:created xsi:type="dcterms:W3CDTF">2022-01-27T13:04:00Z</dcterms:created>
  <dcterms:modified xsi:type="dcterms:W3CDTF">2023-04-24T18:57:00Z</dcterms:modified>
</cp:coreProperties>
</file>